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pStyle w:val="Title"/>
        <w:jc w:val="center"/>
      </w:pPr>
      <w:r>
        <w:t>Q2PRO-X 1.4 — Detailed AVFX Settings Guide</w:t>
      </w:r>
    </w:p>
    <w:p>
      <w:pPr>
        <w:jc w:val="center"/>
      </w:pPr>
      <w:r>
        <w:rPr>
          <w:b/>
        </w:rPr>
        <w:t>Version 1.4 • July 5, 2026 • Project author: ly</w:t>
      </w:r>
    </w:p>
    <w:p/>
    <w:p>
      <w:pPr>
        <w:pStyle w:val="Heading1"/>
      </w:pPr>
      <w:r>
        <w:t>1. AVFX theory</w:t>
      </w:r>
    </w:p>
    <w:p>
      <w:pPr>
        <w:pStyle w:val="ListBullet"/>
      </w:pPr>
      <w:r>
        <w:t>AVFX is an optional client-side layer for weather, surfaces, audio and screen reactions. It does not change server physics, damage, hitboxes or game rules.</w:t>
      </w:r>
    </w:p>
    <w:p>
      <w:pPr>
        <w:pStyle w:val="ListBullet"/>
      </w:pPr>
      <w:r>
        <w:t>The system has four parts: weather emitters (rain/snow/ash/dust/mist), surface receivers (water, puddles, snow, lava), reactions (footsteps, weapons, steam, splashes), and presentation (sky, audio, wet lens).</w:t>
      </w:r>
    </w:p>
    <w:p>
      <w:pPr>
        <w:pStyle w:val="ListBullet"/>
      </w:pPr>
      <w:r>
        <w:t>AVFX is off by default for new users. Defaults are a safe quality baseline; users enable the system through presets or manual settings.</w:t>
      </w:r>
    </w:p>
    <w:p>
      <w:pPr>
        <w:pStyle w:val="ListBullet"/>
      </w:pPr>
      <w:r>
        <w:t>Ultra Quality means maximum visuals with distance LOD disabled: puddles and snow should not 'build only when the player arrives'. Lower tiers may use LOD and reduce secondary effects.</w:t>
      </w:r>
    </w:p>
    <w:p>
      <w:pPr>
        <w:pStyle w:val="ListBullet"/>
      </w:pPr>
      <w:r>
        <w:t>Presets are cfg files under baseq2/q2pro-x/visual_presets. They can be copied and edited by advanced users; menu rows simply execute the matching cfg.</w:t>
      </w:r>
    </w:p>
    <w:p>
      <w:pPr>
        <w:pStyle w:val="Heading1"/>
      </w:pPr>
      <w:r>
        <w:t>2. How to enable and test</w:t>
      </w:r>
    </w:p>
    <w:p>
      <w:pPr>
        <w:pStyle w:val="ListBullet"/>
      </w:pPr>
      <w:r>
        <w:t>Open the main AVFX menu with /avfx or through the Q2PRO-X menu.</w:t>
      </w:r>
    </w:p>
    <w:p>
      <w:pPr>
        <w:pStyle w:val="ListBullet"/>
      </w:pPr>
      <w:r>
        <w:t>For ready-to-use setup, open AVFX Presets (/avfxp) and choose Rain &amp; Storm, Rain, or Snow at the desired quality level.</w:t>
      </w:r>
    </w:p>
    <w:p>
      <w:pPr>
        <w:pStyle w:val="ListBullet"/>
      </w:pPr>
      <w:r>
        <w:t>For manual tuning, use Rain &amp; Water, Snow, Snowflakes, Snow cover, Other effects, Storm &amp; Sky, Sound settings, and Enhanced effects.</w:t>
      </w:r>
    </w:p>
    <w:p>
      <w:pPr>
        <w:pStyle w:val="ListBullet"/>
      </w:pPr>
      <w:r>
        <w:t>Use cl_avfx_info or /avfxi for diagnostics. Use /avfxr or the reset row to reset AVFX.</w:t>
      </w:r>
    </w:p>
    <w:p>
      <w:pPr>
        <w:pStyle w:val="ListBullet"/>
      </w:pPr>
      <w:r>
        <w:t>Quick commands: /avfx, /rain, /snow, /water, /sky, /avfxp, /avfxs, /avfxr, /avfxi.</w:t>
      </w:r>
    </w:p>
    <w:p>
      <w:pPr>
        <w:pStyle w:val="Heading1"/>
      </w:pPr>
      <w:r>
        <w:t>3. AVFX presets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Preset</w:t>
            </w:r>
          </w:p>
        </w:tc>
        <w:tc>
          <w:tcPr>
            <w:tcW w:type="dxa" w:w="2880"/>
          </w:tcPr>
          <w:p>
            <w:r>
              <w:t>CFG</w:t>
            </w:r>
          </w:p>
        </w:tc>
        <w:tc>
          <w:tcPr>
            <w:tcW w:type="dxa" w:w="2880"/>
          </w:tcPr>
          <w:p>
            <w:r>
              <w:t>Purpose</w:t>
            </w:r>
          </w:p>
        </w:tc>
      </w:tr>
      <w:tr>
        <w:tc>
          <w:tcPr>
            <w:tcW w:type="dxa" w:w="2880"/>
          </w:tcPr>
          <w:p>
            <w:r>
              <w:t>Rain &amp; Storm Ultra</w:t>
            </w:r>
          </w:p>
        </w:tc>
        <w:tc>
          <w:tcPr>
            <w:tcW w:type="dxa" w:w="2880"/>
          </w:tcPr>
          <w:p>
            <w:r>
              <w:t>v_p_rs_u.cfg</w:t>
            </w:r>
          </w:p>
        </w:tc>
        <w:tc>
          <w:tcPr>
            <w:tcW w:type="dxa" w:w="2880"/>
          </w:tcPr>
          <w:p>
            <w:r>
              <w:t>Maximum rain, puddles, runoff, sky and storm presentation; LOD off.</w:t>
            </w:r>
          </w:p>
        </w:tc>
      </w:tr>
      <w:tr>
        <w:tc>
          <w:tcPr>
            <w:tcW w:type="dxa" w:w="2880"/>
          </w:tcPr>
          <w:p>
            <w:r>
              <w:t>Rain Ultra</w:t>
            </w:r>
          </w:p>
        </w:tc>
        <w:tc>
          <w:tcPr>
            <w:tcW w:type="dxa" w:w="2880"/>
          </w:tcPr>
          <w:p>
            <w:r>
              <w:t>v_p_r_u.cfg</w:t>
            </w:r>
          </w:p>
        </w:tc>
        <w:tc>
          <w:tcPr>
            <w:tcW w:type="dxa" w:w="2880"/>
          </w:tcPr>
          <w:p>
            <w:r>
              <w:t>The same rain/water quality baseline without storm/lightning emphasis.</w:t>
            </w:r>
          </w:p>
        </w:tc>
      </w:tr>
      <w:tr>
        <w:tc>
          <w:tcPr>
            <w:tcW w:type="dxa" w:w="2880"/>
          </w:tcPr>
          <w:p>
            <w:r>
              <w:t>Snow Ultra</w:t>
            </w:r>
          </w:p>
        </w:tc>
        <w:tc>
          <w:tcPr>
            <w:tcW w:type="dxa" w:w="2880"/>
          </w:tcPr>
          <w:p>
            <w:r>
              <w:t>v_p_s_u.cfg</w:t>
            </w:r>
          </w:p>
        </w:tc>
        <w:tc>
          <w:tcPr>
            <w:tcW w:type="dxa" w:w="2880"/>
          </w:tcPr>
          <w:p>
            <w:r>
              <w:t>Maximum snow, GPU surface cover, snowdrifts, footprints and sky mood; LOD off.</w:t>
            </w:r>
          </w:p>
        </w:tc>
      </w:tr>
      <w:tr>
        <w:tc>
          <w:tcPr>
            <w:tcW w:type="dxa" w:w="2880"/>
          </w:tcPr>
          <w:p>
            <w:r>
              <w:t>Rain &amp; Storm Quality</w:t>
            </w:r>
          </w:p>
        </w:tc>
        <w:tc>
          <w:tcPr>
            <w:tcW w:type="dxa" w:w="2880"/>
          </w:tcPr>
          <w:p>
            <w:r>
              <w:t>v_p_rs_q.cfg</w:t>
            </w:r>
          </w:p>
        </w:tc>
        <w:tc>
          <w:tcPr>
            <w:tcW w:type="dxa" w:w="2880"/>
          </w:tcPr>
          <w:p>
            <w:r>
              <w:t>Close to Ultra, with mild LOD and slightly reduced expensive detail.</w:t>
            </w:r>
          </w:p>
        </w:tc>
      </w:tr>
      <w:tr>
        <w:tc>
          <w:tcPr>
            <w:tcW w:type="dxa" w:w="2880"/>
          </w:tcPr>
          <w:p>
            <w:r>
              <w:t>Rain Quality</w:t>
            </w:r>
          </w:p>
        </w:tc>
        <w:tc>
          <w:tcPr>
            <w:tcW w:type="dxa" w:w="2880"/>
          </w:tcPr>
          <w:p>
            <w:r>
              <w:t>v_p_r_q.cfg</w:t>
            </w:r>
          </w:p>
        </w:tc>
        <w:tc>
          <w:tcPr>
            <w:tcW w:type="dxa" w:w="2880"/>
          </w:tcPr>
          <w:p>
            <w:r>
              <w:t>Recommended balanced default for users who want rain with strong visuals.</w:t>
            </w:r>
          </w:p>
        </w:tc>
      </w:tr>
      <w:tr>
        <w:tc>
          <w:tcPr>
            <w:tcW w:type="dxa" w:w="2880"/>
          </w:tcPr>
          <w:p>
            <w:r>
              <w:t>Snow Quality</w:t>
            </w:r>
          </w:p>
        </w:tc>
        <w:tc>
          <w:tcPr>
            <w:tcW w:type="dxa" w:w="2880"/>
          </w:tcPr>
          <w:p>
            <w:r>
              <w:t>v_p_s_q.cfg</w:t>
            </w:r>
          </w:p>
        </w:tc>
        <w:tc>
          <w:tcPr>
            <w:tcW w:type="dxa" w:w="2880"/>
          </w:tcPr>
          <w:p>
            <w:r>
              <w:t>Snow visual target close to Ultra with safer distance cost.</w:t>
            </w:r>
          </w:p>
        </w:tc>
      </w:tr>
      <w:tr>
        <w:tc>
          <w:tcPr>
            <w:tcW w:type="dxa" w:w="2880"/>
          </w:tcPr>
          <w:p>
            <w:r>
              <w:t>Rain &amp; Storm Balanced</w:t>
            </w:r>
          </w:p>
        </w:tc>
        <w:tc>
          <w:tcPr>
            <w:tcW w:type="dxa" w:w="2880"/>
          </w:tcPr>
          <w:p>
            <w:r>
              <w:t>v_p_rs_b.cfg</w:t>
            </w:r>
          </w:p>
        </w:tc>
        <w:tc>
          <w:tcPr>
            <w:tcW w:type="dxa" w:w="2880"/>
          </w:tcPr>
          <w:p>
            <w:r>
              <w:t>Visible performance boost while keeping the full rain/storm feature set.</w:t>
            </w:r>
          </w:p>
        </w:tc>
      </w:tr>
      <w:tr>
        <w:tc>
          <w:tcPr>
            <w:tcW w:type="dxa" w:w="2880"/>
          </w:tcPr>
          <w:p>
            <w:r>
              <w:t>Rain Balanced</w:t>
            </w:r>
          </w:p>
        </w:tc>
        <w:tc>
          <w:tcPr>
            <w:tcW w:type="dxa" w:w="2880"/>
          </w:tcPr>
          <w:p>
            <w:r>
              <w:t>v_p_r_b.cfg</w:t>
            </w:r>
          </w:p>
        </w:tc>
        <w:tc>
          <w:tcPr>
            <w:tcW w:type="dxa" w:w="2880"/>
          </w:tcPr>
          <w:p>
            <w:r>
              <w:t>Lower rain density and stronger LOD; still keeps puddle gameplay visuals.</w:t>
            </w:r>
          </w:p>
        </w:tc>
      </w:tr>
      <w:tr>
        <w:tc>
          <w:tcPr>
            <w:tcW w:type="dxa" w:w="2880"/>
          </w:tcPr>
          <w:p>
            <w:r>
              <w:t>Snow Balanced</w:t>
            </w:r>
          </w:p>
        </w:tc>
        <w:tc>
          <w:tcPr>
            <w:tcW w:type="dxa" w:w="2880"/>
          </w:tcPr>
          <w:p>
            <w:r>
              <w:t>v_p_s_b.cfg</w:t>
            </w:r>
          </w:p>
        </w:tc>
        <w:tc>
          <w:tcPr>
            <w:tcW w:type="dxa" w:w="2880"/>
          </w:tcPr>
          <w:p>
            <w:r>
              <w:t>Lower snow density and cheaper distance simulation.</w:t>
            </w:r>
          </w:p>
        </w:tc>
      </w:tr>
      <w:tr>
        <w:tc>
          <w:tcPr>
            <w:tcW w:type="dxa" w:w="2880"/>
          </w:tcPr>
          <w:p>
            <w:r>
              <w:t>Rain &amp; Storm Performance</w:t>
            </w:r>
          </w:p>
        </w:tc>
        <w:tc>
          <w:tcPr>
            <w:tcW w:type="dxa" w:w="2880"/>
          </w:tcPr>
          <w:p>
            <w:r>
              <w:t>v_p_rs_p.cfg</w:t>
            </w:r>
          </w:p>
        </w:tc>
        <w:tc>
          <w:tcPr>
            <w:tcW w:type="dxa" w:w="2880"/>
          </w:tcPr>
          <w:p>
            <w:r>
              <w:t>Lower particles and shorter LOD range, audio remains enabled.</w:t>
            </w:r>
          </w:p>
        </w:tc>
      </w:tr>
      <w:tr>
        <w:tc>
          <w:tcPr>
            <w:tcW w:type="dxa" w:w="2880"/>
          </w:tcPr>
          <w:p>
            <w:r>
              <w:t>Rain Performance</w:t>
            </w:r>
          </w:p>
        </w:tc>
        <w:tc>
          <w:tcPr>
            <w:tcW w:type="dxa" w:w="2880"/>
          </w:tcPr>
          <w:p>
            <w:r>
              <w:t>v_p_r_p.cfg</w:t>
            </w:r>
          </w:p>
        </w:tc>
        <w:tc>
          <w:tcPr>
            <w:tcW w:type="dxa" w:w="2880"/>
          </w:tcPr>
          <w:p>
            <w:r>
              <w:t>Keeps rain/puddles readable with reduced secondary effects.</w:t>
            </w:r>
          </w:p>
        </w:tc>
      </w:tr>
      <w:tr>
        <w:tc>
          <w:tcPr>
            <w:tcW w:type="dxa" w:w="2880"/>
          </w:tcPr>
          <w:p>
            <w:r>
              <w:t>Snow Performance</w:t>
            </w:r>
          </w:p>
        </w:tc>
        <w:tc>
          <w:tcPr>
            <w:tcW w:type="dxa" w:w="2880"/>
          </w:tcPr>
          <w:p>
            <w:r>
              <w:t>v_p_s_p.cfg</w:t>
            </w:r>
          </w:p>
        </w:tc>
        <w:tc>
          <w:tcPr>
            <w:tcW w:type="dxa" w:w="2880"/>
          </w:tcPr>
          <w:p>
            <w:r>
              <w:t>Keeps snowfall and surface snow while reducing expensive extras.</w:t>
            </w:r>
          </w:p>
        </w:tc>
      </w:tr>
      <w:tr>
        <w:tc>
          <w:tcPr>
            <w:tcW w:type="dxa" w:w="2880"/>
          </w:tcPr>
          <w:p>
            <w:r>
              <w:t>Rain &amp; Storm Ultra Performance</w:t>
            </w:r>
          </w:p>
        </w:tc>
        <w:tc>
          <w:tcPr>
            <w:tcW w:type="dxa" w:w="2880"/>
          </w:tcPr>
          <w:p>
            <w:r>
              <w:t>v_p_rs_up.cfg</w:t>
            </w:r>
          </w:p>
        </w:tc>
        <w:tc>
          <w:tcPr>
            <w:tcW w:type="dxa" w:w="2880"/>
          </w:tcPr>
          <w:p>
            <w:r>
              <w:t>Aggressive LOD and minimal extras; still keeps audio on.</w:t>
            </w:r>
          </w:p>
        </w:tc>
      </w:tr>
      <w:tr>
        <w:tc>
          <w:tcPr>
            <w:tcW w:type="dxa" w:w="2880"/>
          </w:tcPr>
          <w:p>
            <w:r>
              <w:t>Rain Ultra Performance</w:t>
            </w:r>
          </w:p>
        </w:tc>
        <w:tc>
          <w:tcPr>
            <w:tcW w:type="dxa" w:w="2880"/>
          </w:tcPr>
          <w:p>
            <w:r>
              <w:t>v_p_r_up.cfg</w:t>
            </w:r>
          </w:p>
        </w:tc>
        <w:tc>
          <w:tcPr>
            <w:tcW w:type="dxa" w:w="2880"/>
          </w:tcPr>
          <w:p>
            <w:r>
              <w:t>Minimal rain/puddle profile for weak PCs or heavy multiplayer scenes.</w:t>
            </w:r>
          </w:p>
        </w:tc>
      </w:tr>
      <w:tr>
        <w:tc>
          <w:tcPr>
            <w:tcW w:type="dxa" w:w="2880"/>
          </w:tcPr>
          <w:p>
            <w:r>
              <w:t>Snow Ultra Performance</w:t>
            </w:r>
          </w:p>
        </w:tc>
        <w:tc>
          <w:tcPr>
            <w:tcW w:type="dxa" w:w="2880"/>
          </w:tcPr>
          <w:p>
            <w:r>
              <w:t>v_p_s_up.cfg</w:t>
            </w:r>
          </w:p>
        </w:tc>
        <w:tc>
          <w:tcPr>
            <w:tcW w:type="dxa" w:w="2880"/>
          </w:tcPr>
          <w:p>
            <w:r>
              <w:t>Ordinary snow remains, 3D flakes/expensive extras are cut back.</w:t>
            </w:r>
          </w:p>
        </w:tc>
      </w:tr>
    </w:tbl>
    <w:p/>
    <w:p>
      <w:pPr>
        <w:pStyle w:val="Heading1"/>
      </w:pPr>
      <w:r>
        <w:t>4. Quality tiers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Tier</w:t>
            </w:r>
          </w:p>
        </w:tc>
        <w:tc>
          <w:tcPr>
            <w:tcW w:type="dxa" w:w="2880"/>
          </w:tcPr>
          <w:p>
            <w:r>
              <w:t>What it does</w:t>
            </w:r>
          </w:p>
        </w:tc>
        <w:tc>
          <w:tcPr>
            <w:tcW w:type="dxa" w:w="2880"/>
          </w:tcPr>
          <w:p>
            <w:r>
              <w:t>When to use it</w:t>
            </w:r>
          </w:p>
        </w:tc>
      </w:tr>
      <w:tr>
        <w:tc>
          <w:tcPr>
            <w:tcW w:type="dxa" w:w="2880"/>
          </w:tcPr>
          <w:p>
            <w:r>
              <w:t>Ultra Quality</w:t>
            </w:r>
          </w:p>
        </w:tc>
        <w:tc>
          <w:tcPr>
            <w:tcW w:type="dxa" w:w="2880"/>
          </w:tcPr>
          <w:p>
            <w:r>
              <w:t>LOD off, maximum density, large puddles/snow/surface cover, expensive secondary effects enabled.</w:t>
            </w:r>
          </w:p>
        </w:tc>
        <w:tc>
          <w:tcPr>
            <w:tcW w:type="dxa" w:w="2880"/>
          </w:tcPr>
          <w:p>
            <w:r>
              <w:t>Screenshots, powerful PCs, reference visuals.</w:t>
            </w:r>
          </w:p>
        </w:tc>
      </w:tr>
      <w:tr>
        <w:tc>
          <w:tcPr>
            <w:tcW w:type="dxa" w:w="2880"/>
          </w:tcPr>
          <w:p>
            <w:r>
              <w:t>Quality</w:t>
            </w:r>
          </w:p>
        </w:tc>
        <w:tc>
          <w:tcPr>
            <w:tcW w:type="dxa" w:w="2880"/>
          </w:tcPr>
          <w:p>
            <w:r>
              <w:t>Close to Ultra, with mild LOD and slightly reduced density/expensive detail.</w:t>
            </w:r>
          </w:p>
        </w:tc>
        <w:tc>
          <w:tcPr>
            <w:tcW w:type="dxa" w:w="2880"/>
          </w:tcPr>
          <w:p>
            <w:r>
              <w:t>Recommended high-quality play.</w:t>
            </w:r>
          </w:p>
        </w:tc>
      </w:tr>
      <w:tr>
        <w:tc>
          <w:tcPr>
            <w:tcW w:type="dxa" w:w="2880"/>
          </w:tcPr>
          <w:p>
            <w:r>
              <w:t>Balanced</w:t>
            </w:r>
          </w:p>
        </w:tc>
        <w:tc>
          <w:tcPr>
            <w:tcW w:type="dxa" w:w="2880"/>
          </w:tcPr>
          <w:p>
            <w:r>
              <w:t>More visible LOD and lower particle density, while keeping the AVFX identity.</w:t>
            </w:r>
          </w:p>
        </w:tc>
        <w:tc>
          <w:tcPr>
            <w:tcW w:type="dxa" w:w="2880"/>
          </w:tcPr>
          <w:p>
            <w:r>
              <w:t>When you want a clear FPS boost without losing the feel.</w:t>
            </w:r>
          </w:p>
        </w:tc>
      </w:tr>
      <w:tr>
        <w:tc>
          <w:tcPr>
            <w:tcW w:type="dxa" w:w="2880"/>
          </w:tcPr>
          <w:p>
            <w:r>
              <w:t>Performance</w:t>
            </w:r>
          </w:p>
        </w:tc>
        <w:tc>
          <w:tcPr>
            <w:tcW w:type="dxa" w:w="2880"/>
          </w:tcPr>
          <w:p>
            <w:r>
              <w:t>Reduces particles and some expensive secondary effects while keeping weather readable.</w:t>
            </w:r>
          </w:p>
        </w:tc>
        <w:tc>
          <w:tcPr>
            <w:tcW w:type="dxa" w:w="2880"/>
          </w:tcPr>
          <w:p>
            <w:r>
              <w:t>Multiplayer or heavy maps.</w:t>
            </w:r>
          </w:p>
        </w:tc>
      </w:tr>
      <w:tr>
        <w:tc>
          <w:tcPr>
            <w:tcW w:type="dxa" w:w="2880"/>
          </w:tcPr>
          <w:p>
            <w:r>
              <w:t>Ultra Performance</w:t>
            </w:r>
          </w:p>
        </w:tc>
        <w:tc>
          <w:tcPr>
            <w:tcW w:type="dxa" w:w="2880"/>
          </w:tcPr>
          <w:p>
            <w:r>
              <w:t>Aggressive LOD and minimal extras; sounds remain enabled.</w:t>
            </w:r>
          </w:p>
        </w:tc>
        <w:tc>
          <w:tcPr>
            <w:tcW w:type="dxa" w:w="2880"/>
          </w:tcPr>
          <w:p>
            <w:r>
              <w:t>Weak PCs, maximum speed, compatibility checks.</w:t>
            </w:r>
          </w:p>
        </w:tc>
      </w:tr>
    </w:tbl>
    <w:p/>
    <w:p>
      <w:pPr>
        <w:pStyle w:val="Heading1"/>
      </w:pPr>
      <w:r>
        <w:t>5. Settings reference</w:t>
      </w:r>
    </w:p>
    <w:p>
      <w:pPr>
        <w:pStyle w:val="Heading2"/>
      </w:pPr>
      <w:r>
        <w:t>General AVFX control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</w:t>
            </w:r>
          </w:p>
        </w:tc>
        <w:tc>
          <w:tcPr>
            <w:tcW w:type="dxa" w:w="2160"/>
          </w:tcPr>
          <w:p>
            <w:r>
              <w:t>Enable</w:t>
            </w:r>
          </w:p>
        </w:tc>
        <w:tc>
          <w:tcPr>
            <w:tcW w:type="dxa" w:w="2160"/>
          </w:tcPr>
          <w:p>
            <w:r>
              <w:t>Master switch for the whole AVFX layer.</w:t>
            </w:r>
          </w:p>
        </w:tc>
        <w:tc>
          <w:tcPr>
            <w:tcW w:type="dxa" w:w="2160"/>
          </w:tcPr>
          <w:p>
            <w:r>
              <w:t>Leave off for classic Q2PRO-X visuals; presets enable it automatically.</w:t>
            </w:r>
          </w:p>
        </w:tc>
      </w:tr>
      <w:tr>
        <w:tc>
          <w:tcPr>
            <w:tcW w:type="dxa" w:w="2160"/>
          </w:tcPr>
          <w:p>
            <w:r>
              <w:t>cl_avfx_preset</w:t>
            </w:r>
          </w:p>
        </w:tc>
        <w:tc>
          <w:tcPr>
            <w:tcW w:type="dxa" w:w="2160"/>
          </w:tcPr>
          <w:p>
            <w:r>
              <w:t>Profile</w:t>
            </w:r>
          </w:p>
        </w:tc>
        <w:tc>
          <w:tcPr>
            <w:tcW w:type="dxa" w:w="2160"/>
          </w:tcPr>
          <w:p>
            <w:r>
              <w:t>Selects the active weather emitter: rain, snow, ash, dust or mist.</w:t>
            </w:r>
          </w:p>
        </w:tc>
        <w:tc>
          <w:tcPr>
            <w:tcW w:type="dxa" w:w="2160"/>
          </w:tcPr>
          <w:p>
            <w:r>
              <w:t>Use cfg presets instead of hand-switching this for full profile setup.</w:t>
            </w:r>
          </w:p>
        </w:tc>
      </w:tr>
      <w:tr>
        <w:tc>
          <w:tcPr>
            <w:tcW w:type="dxa" w:w="2160"/>
          </w:tcPr>
          <w:p>
            <w:r>
              <w:t>cl_avfx_quality</w:t>
            </w:r>
          </w:p>
        </w:tc>
        <w:tc>
          <w:tcPr>
            <w:tcW w:type="dxa" w:w="2160"/>
          </w:tcPr>
          <w:p>
            <w:r>
              <w:t>Quality</w:t>
            </w:r>
          </w:p>
        </w:tc>
        <w:tc>
          <w:tcPr>
            <w:tcW w:type="dxa" w:w="2160"/>
          </w:tcPr>
          <w:p>
            <w:r>
              <w:t>Legacy/global quality hint used by several AVFX subsystems.</w:t>
            </w:r>
          </w:p>
        </w:tc>
        <w:tc>
          <w:tcPr>
            <w:tcW w:type="dxa" w:w="2160"/>
          </w:tcPr>
          <w:p>
            <w:r>
              <w:t>Presets choose the intended value.</w:t>
            </w:r>
          </w:p>
        </w:tc>
      </w:tr>
      <w:tr>
        <w:tc>
          <w:tcPr>
            <w:tcW w:type="dxa" w:w="2160"/>
          </w:tcPr>
          <w:p>
            <w:r>
              <w:t>cl_avfx_render_lod</w:t>
            </w:r>
          </w:p>
        </w:tc>
        <w:tc>
          <w:tcPr>
            <w:tcW w:type="dxa" w:w="2160"/>
          </w:tcPr>
          <w:p>
            <w:r>
              <w:t>Distance LOD</w:t>
            </w:r>
          </w:p>
        </w:tc>
        <w:tc>
          <w:tcPr>
            <w:tcW w:type="dxa" w:w="2160"/>
          </w:tcPr>
          <w:p>
            <w:r>
              <w:t>Allows small secondary effects to be skipped far away.</w:t>
            </w:r>
          </w:p>
        </w:tc>
        <w:tc>
          <w:tcPr>
            <w:tcW w:type="dxa" w:w="2160"/>
          </w:tcPr>
          <w:p>
            <w:r>
              <w:t>0 means Ultra full-world behavior; 1 scales by cl_avfx_render_lod_wu.</w:t>
            </w:r>
          </w:p>
        </w:tc>
      </w:tr>
      <w:tr>
        <w:tc>
          <w:tcPr>
            <w:tcW w:type="dxa" w:w="2160"/>
          </w:tcPr>
          <w:p>
            <w:r>
              <w:t>cl_avfx_render_lod_wu</w:t>
            </w:r>
          </w:p>
        </w:tc>
        <w:tc>
          <w:tcPr>
            <w:tcW w:type="dxa" w:w="2160"/>
          </w:tcPr>
          <w:p>
            <w:r>
              <w:t>LOD distance</w:t>
            </w:r>
          </w:p>
        </w:tc>
        <w:tc>
          <w:tcPr>
            <w:tcW w:type="dxa" w:w="2160"/>
          </w:tcPr>
          <w:p>
            <w:r>
              <w:t>World-unit distance for local LOD when LOD is enabled.</w:t>
            </w:r>
          </w:p>
        </w:tc>
        <w:tc>
          <w:tcPr>
            <w:tcW w:type="dxa" w:w="2160"/>
          </w:tcPr>
          <w:p>
            <w:r>
              <w:t>Raise for higher quality; lower for more FPS.</w:t>
            </w:r>
          </w:p>
        </w:tc>
      </w:tr>
      <w:tr>
        <w:tc>
          <w:tcPr>
            <w:tcW w:type="dxa" w:w="2160"/>
          </w:tcPr>
          <w:p>
            <w:r>
              <w:t>cl_avfx_weather_level</w:t>
            </w:r>
          </w:p>
        </w:tc>
        <w:tc>
          <w:tcPr>
            <w:tcW w:type="dxa" w:w="2160"/>
          </w:tcPr>
          <w:p>
            <w:r>
              <w:t>Weather level</w:t>
            </w:r>
          </w:p>
        </w:tc>
        <w:tc>
          <w:tcPr>
            <w:tcW w:type="dxa" w:w="2160"/>
          </w:tcPr>
          <w:p>
            <w:r>
              <w:t>High-level weather intensity selector.</w:t>
            </w:r>
          </w:p>
        </w:tc>
        <w:tc>
          <w:tcPr>
            <w:tcW w:type="dxa" w:w="2160"/>
          </w:tcPr>
          <w:p>
            <w:r>
              <w:t>Use light/normal/heavy for quick density changes.</w:t>
            </w:r>
          </w:p>
        </w:tc>
      </w:tr>
      <w:tr>
        <w:tc>
          <w:tcPr>
            <w:tcW w:type="dxa" w:w="2160"/>
          </w:tcPr>
          <w:p>
            <w:r>
              <w:t>cl_avfx_density</w:t>
            </w:r>
          </w:p>
        </w:tc>
        <w:tc>
          <w:tcPr>
            <w:tcW w:type="dxa" w:w="2160"/>
          </w:tcPr>
          <w:p>
            <w:r>
              <w:t>Density</w:t>
            </w:r>
          </w:p>
        </w:tc>
        <w:tc>
          <w:tcPr>
            <w:tcW w:type="dxa" w:w="2160"/>
          </w:tcPr>
          <w:p>
            <w:r>
              <w:t>Base particle/weather density multiplier.</w:t>
            </w:r>
          </w:p>
        </w:tc>
        <w:tc>
          <w:tcPr>
            <w:tcW w:type="dxa" w:w="2160"/>
          </w:tcPr>
          <w:p>
            <w:r>
              <w:t>One of the first knobs to lower for performance.</w:t>
            </w:r>
          </w:p>
        </w:tc>
      </w:tr>
      <w:tr>
        <w:tc>
          <w:tcPr>
            <w:tcW w:type="dxa" w:w="2160"/>
          </w:tcPr>
          <w:p>
            <w:r>
              <w:t>cl_avfx_alpha</w:t>
            </w:r>
          </w:p>
        </w:tc>
        <w:tc>
          <w:tcPr>
            <w:tcW w:type="dxa" w:w="2160"/>
          </w:tcPr>
          <w:p>
            <w:r>
              <w:t>Alpha</w:t>
            </w:r>
          </w:p>
        </w:tc>
        <w:tc>
          <w:tcPr>
            <w:tcW w:type="dxa" w:w="2160"/>
          </w:tcPr>
          <w:p>
            <w:r>
              <w:t>Base transparency for weather particles.</w:t>
            </w:r>
          </w:p>
        </w:tc>
        <w:tc>
          <w:tcPr>
            <w:tcW w:type="dxa" w:w="2160"/>
          </w:tcPr>
          <w:p>
            <w:r>
              <w:t>Too high can make weather noisy; too low hides it.</w:t>
            </w:r>
          </w:p>
        </w:tc>
      </w:tr>
      <w:tr>
        <w:tc>
          <w:tcPr>
            <w:tcW w:type="dxa" w:w="2160"/>
          </w:tcPr>
          <w:p>
            <w:r>
              <w:t>cl_avfx_radius</w:t>
            </w:r>
          </w:p>
        </w:tc>
        <w:tc>
          <w:tcPr>
            <w:tcW w:type="dxa" w:w="2160"/>
          </w:tcPr>
          <w:p>
            <w:r>
              <w:t>Radius</w:t>
            </w:r>
          </w:p>
        </w:tc>
        <w:tc>
          <w:tcPr>
            <w:tcW w:type="dxa" w:w="2160"/>
          </w:tcPr>
          <w:p>
            <w:r>
              <w:t>Horizontal emitter radius around the player/world region.</w:t>
            </w:r>
          </w:p>
        </w:tc>
        <w:tc>
          <w:tcPr>
            <w:tcW w:type="dxa" w:w="2160"/>
          </w:tcPr>
          <w:p>
            <w:r>
              <w:t>Large values improve coverage but cost more.</w:t>
            </w:r>
          </w:p>
        </w:tc>
      </w:tr>
      <w:tr>
        <w:tc>
          <w:tcPr>
            <w:tcW w:type="dxa" w:w="2160"/>
          </w:tcPr>
          <w:p>
            <w:r>
              <w:t>cl_avfx_height</w:t>
            </w:r>
          </w:p>
        </w:tc>
        <w:tc>
          <w:tcPr>
            <w:tcW w:type="dxa" w:w="2160"/>
          </w:tcPr>
          <w:p>
            <w:r>
              <w:t>Height</w:t>
            </w:r>
          </w:p>
        </w:tc>
        <w:tc>
          <w:tcPr>
            <w:tcW w:type="dxa" w:w="2160"/>
          </w:tcPr>
          <w:p>
            <w:r>
              <w:t>Vertical weather spawn height.</w:t>
            </w:r>
          </w:p>
        </w:tc>
        <w:tc>
          <w:tcPr>
            <w:tcW w:type="dxa" w:w="2160"/>
          </w:tcPr>
          <w:p>
            <w:r>
              <w:t>Raise for large outdoor spaces.</w:t>
            </w:r>
          </w:p>
        </w:tc>
      </w:tr>
      <w:tr>
        <w:tc>
          <w:tcPr>
            <w:tcW w:type="dxa" w:w="2160"/>
          </w:tcPr>
          <w:p>
            <w:r>
              <w:t>cl_avfx_speed</w:t>
            </w:r>
          </w:p>
        </w:tc>
        <w:tc>
          <w:tcPr>
            <w:tcW w:type="dxa" w:w="2160"/>
          </w:tcPr>
          <w:p>
            <w:r>
              <w:t>Speed</w:t>
            </w:r>
          </w:p>
        </w:tc>
        <w:tc>
          <w:tcPr>
            <w:tcW w:type="dxa" w:w="2160"/>
          </w:tcPr>
          <w:p>
            <w:r>
              <w:t>Base falling/drift speed.</w:t>
            </w:r>
          </w:p>
        </w:tc>
        <w:tc>
          <w:tcPr>
            <w:tcW w:type="dxa" w:w="2160"/>
          </w:tcPr>
          <w:p>
            <w:r>
              <w:t>Affects rain streak feel and snow drift.</w:t>
            </w:r>
          </w:p>
        </w:tc>
      </w:tr>
      <w:tr>
        <w:tc>
          <w:tcPr>
            <w:tcW w:type="dxa" w:w="2160"/>
          </w:tcPr>
          <w:p>
            <w:r>
              <w:t>cl_avfx_wind_x / cl_avfx_wind_y</w:t>
            </w:r>
          </w:p>
        </w:tc>
        <w:tc>
          <w:tcPr>
            <w:tcW w:type="dxa" w:w="2160"/>
          </w:tcPr>
          <w:p>
            <w:r>
              <w:t>Wind X/Y</w:t>
            </w:r>
          </w:p>
        </w:tc>
        <w:tc>
          <w:tcPr>
            <w:tcW w:type="dxa" w:w="2160"/>
          </w:tcPr>
          <w:p>
            <w:r>
              <w:t>Horizontal weather drift.</w:t>
            </w:r>
          </w:p>
        </w:tc>
        <w:tc>
          <w:tcPr>
            <w:tcW w:type="dxa" w:w="2160"/>
          </w:tcPr>
          <w:p>
            <w:r>
              <w:t>Useful for storm mood; extreme values can look artificial indoors.</w:t>
            </w:r>
          </w:p>
        </w:tc>
      </w:tr>
      <w:tr>
        <w:tc>
          <w:tcPr>
            <w:tcW w:type="dxa" w:w="2160"/>
          </w:tcPr>
          <w:p>
            <w:r>
              <w:t>cl_avfx_size</w:t>
            </w:r>
          </w:p>
        </w:tc>
        <w:tc>
          <w:tcPr>
            <w:tcW w:type="dxa" w:w="2160"/>
          </w:tcPr>
          <w:p>
            <w:r>
              <w:t>Size</w:t>
            </w:r>
          </w:p>
        </w:tc>
        <w:tc>
          <w:tcPr>
            <w:tcW w:type="dxa" w:w="2160"/>
          </w:tcPr>
          <w:p>
            <w:r>
              <w:t>Base particle size.</w:t>
            </w:r>
          </w:p>
        </w:tc>
        <w:tc>
          <w:tcPr>
            <w:tcW w:type="dxa" w:w="2160"/>
          </w:tcPr>
          <w:p>
            <w:r>
              <w:t>Tune together with particle size multiplier.</w:t>
            </w:r>
          </w:p>
        </w:tc>
      </w:tr>
      <w:tr>
        <w:tc>
          <w:tcPr>
            <w:tcW w:type="dxa" w:w="2160"/>
          </w:tcPr>
          <w:p>
            <w:r>
              <w:t>cl_avfx_particle_multiplier</w:t>
            </w:r>
          </w:p>
        </w:tc>
        <w:tc>
          <w:tcPr>
            <w:tcW w:type="dxa" w:w="2160"/>
          </w:tcPr>
          <w:p>
            <w:r>
              <w:t>Particle size multiplier</w:t>
            </w:r>
          </w:p>
        </w:tc>
        <w:tc>
          <w:tcPr>
            <w:tcW w:type="dxa" w:w="2160"/>
          </w:tcPr>
          <w:p>
            <w:r>
              <w:t>Additional multiplier for visible particle scale.</w:t>
            </w:r>
          </w:p>
        </w:tc>
        <w:tc>
          <w:tcPr>
            <w:tcW w:type="dxa" w:w="2160"/>
          </w:tcPr>
          <w:p>
            <w:r>
              <w:t>Moved near Size in the menu because it changes the same perception.</w:t>
            </w:r>
          </w:p>
        </w:tc>
      </w:tr>
      <w:tr>
        <w:tc>
          <w:tcPr>
            <w:tcW w:type="dxa" w:w="2160"/>
          </w:tcPr>
          <w:p>
            <w:r>
              <w:t>cl_avfx_multiplayer / cl_avfx_demo</w:t>
            </w:r>
          </w:p>
        </w:tc>
        <w:tc>
          <w:tcPr>
            <w:tcW w:type="dxa" w:w="2160"/>
          </w:tcPr>
          <w:p>
            <w:r>
              <w:t>MP/Demo gates</w:t>
            </w:r>
          </w:p>
        </w:tc>
        <w:tc>
          <w:tcPr>
            <w:tcW w:type="dxa" w:w="2160"/>
          </w:tcPr>
          <w:p>
            <w:r>
              <w:t>Allow or restrict AVFX in multiplayer and demo playback.</w:t>
            </w:r>
          </w:p>
        </w:tc>
        <w:tc>
          <w:tcPr>
            <w:tcW w:type="dxa" w:w="2160"/>
          </w:tcPr>
          <w:p>
            <w:r>
              <w:t>Useful for competitive clarity or recorded showcases.</w:t>
            </w:r>
          </w:p>
        </w:tc>
      </w:tr>
      <w:tr>
        <w:tc>
          <w:tcPr>
            <w:tcW w:type="dxa" w:w="2160"/>
          </w:tcPr>
          <w:p>
            <w:r>
              <w:t>cl_avfx_competitive_limit</w:t>
            </w:r>
          </w:p>
        </w:tc>
        <w:tc>
          <w:tcPr>
            <w:tcW w:type="dxa" w:w="2160"/>
          </w:tcPr>
          <w:p>
            <w:r>
              <w:t>Competitive limit</w:t>
            </w:r>
          </w:p>
        </w:tc>
        <w:tc>
          <w:tcPr>
            <w:tcW w:type="dxa" w:w="2160"/>
          </w:tcPr>
          <w:p>
            <w:r>
              <w:t>Limits expensive/visibility-affecting effects for competitive use.</w:t>
            </w:r>
          </w:p>
        </w:tc>
        <w:tc>
          <w:tcPr>
            <w:tcW w:type="dxa" w:w="2160"/>
          </w:tcPr>
          <w:p>
            <w:r>
              <w:t>Keep enabled if strict visibility matters more than spectacle.</w:t>
            </w:r>
          </w:p>
        </w:tc>
      </w:tr>
      <w:tr>
        <w:tc>
          <w:tcPr>
            <w:tcW w:type="dxa" w:w="2160"/>
          </w:tcPr>
          <w:p>
            <w:r>
              <w:t>cl_avfx_defaults / cl_avfx_info</w:t>
            </w:r>
          </w:p>
        </w:tc>
        <w:tc>
          <w:tcPr>
            <w:tcW w:type="dxa" w:w="2160"/>
          </w:tcPr>
          <w:p>
            <w:r>
              <w:t>Defaults / Info</w:t>
            </w:r>
          </w:p>
        </w:tc>
        <w:tc>
          <w:tcPr>
            <w:tcW w:type="dxa" w:w="2160"/>
          </w:tcPr>
          <w:p>
            <w:r>
              <w:t>Reset AVFX cvars or print current diagnostic info.</w:t>
            </w:r>
          </w:p>
        </w:tc>
        <w:tc>
          <w:tcPr>
            <w:tcW w:type="dxa" w:w="2160"/>
          </w:tcPr>
          <w:p>
            <w:r>
              <w:t>Use after experiments or before bug reports.</w:t>
            </w:r>
          </w:p>
        </w:tc>
      </w:tr>
    </w:tbl>
    <w:p/>
    <w:p>
      <w:pPr>
        <w:pStyle w:val="Heading2"/>
      </w:pPr>
      <w:r>
        <w:t>Rain and water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cl_avfx_water</w:t>
            </w:r>
          </w:p>
        </w:tc>
        <w:tc>
          <w:tcPr>
            <w:tcW w:type="dxa" w:w="2160"/>
          </w:tcPr>
          <w:p>
            <w:r>
              <w:t>Enhanced water</w:t>
            </w:r>
          </w:p>
        </w:tc>
        <w:tc>
          <w:tcPr>
            <w:tcW w:type="dxa" w:w="2160"/>
          </w:tcPr>
          <w:p>
            <w:r>
              <w:t>Enables AVFX water surface treatment where applicable.</w:t>
            </w:r>
          </w:p>
        </w:tc>
        <w:tc>
          <w:tcPr>
            <w:tcW w:type="dxa" w:w="2160"/>
          </w:tcPr>
          <w:p>
            <w:r>
              <w:t>Requires world effects; does not target lava/slime.</w:t>
            </w:r>
          </w:p>
        </w:tc>
      </w:tr>
      <w:tr>
        <w:tc>
          <w:tcPr>
            <w:tcW w:type="dxa" w:w="2160"/>
          </w:tcPr>
          <w:p>
            <w:r>
              <w:t>cl_avfx_water_quality</w:t>
            </w:r>
          </w:p>
        </w:tc>
        <w:tc>
          <w:tcPr>
            <w:tcW w:type="dxa" w:w="2160"/>
          </w:tcPr>
          <w:p>
            <w:r>
              <w:t>Water quality</w:t>
            </w:r>
          </w:p>
        </w:tc>
        <w:tc>
          <w:tcPr>
            <w:tcW w:type="dxa" w:w="2160"/>
          </w:tcPr>
          <w:p>
            <w:r>
              <w:t>Quality level for water-side visuals.</w:t>
            </w:r>
          </w:p>
        </w:tc>
        <w:tc>
          <w:tcPr>
            <w:tcW w:type="dxa" w:w="2160"/>
          </w:tcPr>
          <w:p>
            <w:r>
              <w:t>Higher values increase surface richness.</w:t>
            </w:r>
          </w:p>
        </w:tc>
      </w:tr>
      <w:tr>
        <w:tc>
          <w:tcPr>
            <w:tcW w:type="dxa" w:w="2160"/>
          </w:tcPr>
          <w:p>
            <w:r>
              <w:t>cl_avfx_water_strength</w:t>
            </w:r>
          </w:p>
        </w:tc>
        <w:tc>
          <w:tcPr>
            <w:tcW w:type="dxa" w:w="2160"/>
          </w:tcPr>
          <w:p>
            <w:r>
              <w:t>Water strength</w:t>
            </w:r>
          </w:p>
        </w:tc>
        <w:tc>
          <w:tcPr>
            <w:tcW w:type="dxa" w:w="2160"/>
          </w:tcPr>
          <w:p>
            <w:r>
              <w:t>Intensity of water visual modulation.</w:t>
            </w:r>
          </w:p>
        </w:tc>
        <w:tc>
          <w:tcPr>
            <w:tcW w:type="dxa" w:w="2160"/>
          </w:tcPr>
          <w:p>
            <w:r>
              <w:t>Use moderately to avoid over-tinted water.</w:t>
            </w:r>
          </w:p>
        </w:tc>
      </w:tr>
      <w:tr>
        <w:tc>
          <w:tcPr>
            <w:tcW w:type="dxa" w:w="2160"/>
          </w:tcPr>
          <w:p>
            <w:r>
              <w:t>cl_avfx_water_color</w:t>
            </w:r>
          </w:p>
        </w:tc>
        <w:tc>
          <w:tcPr>
            <w:tcW w:type="dxa" w:w="2160"/>
          </w:tcPr>
          <w:p>
            <w:r>
              <w:t>Water color</w:t>
            </w:r>
          </w:p>
        </w:tc>
        <w:tc>
          <w:tcPr>
            <w:tcW w:type="dxa" w:w="2160"/>
          </w:tcPr>
          <w:p>
            <w:r>
              <w:t>Chooses a water color preset.</w:t>
            </w:r>
          </w:p>
        </w:tc>
        <w:tc>
          <w:tcPr>
            <w:tcW w:type="dxa" w:w="2160"/>
          </w:tcPr>
          <w:p>
            <w:r>
              <w:t>Original keeps map identity; stylized colors are for mood.</w:t>
            </w:r>
          </w:p>
        </w:tc>
      </w:tr>
      <w:tr>
        <w:tc>
          <w:tcPr>
            <w:tcW w:type="dxa" w:w="2160"/>
          </w:tcPr>
          <w:p>
            <w:r>
              <w:t>cl_avfx_water_ripples / cl_avfx_water_foam</w:t>
            </w:r>
          </w:p>
        </w:tc>
        <w:tc>
          <w:tcPr>
            <w:tcW w:type="dxa" w:w="2160"/>
          </w:tcPr>
          <w:p>
            <w:r>
              <w:t>Ripples / foam</w:t>
            </w:r>
          </w:p>
        </w:tc>
        <w:tc>
          <w:tcPr>
            <w:tcW w:type="dxa" w:w="2160"/>
          </w:tcPr>
          <w:p>
            <w:r>
              <w:t>Surface ripple and foam layers.</w:t>
            </w:r>
          </w:p>
        </w:tc>
        <w:tc>
          <w:tcPr>
            <w:tcW w:type="dxa" w:w="2160"/>
          </w:tcPr>
          <w:p>
            <w:r>
              <w:t>Disable first on very low profiles.</w:t>
            </w:r>
          </w:p>
        </w:tc>
      </w:tr>
      <w:tr>
        <w:tc>
          <w:tcPr>
            <w:tcW w:type="dxa" w:w="2160"/>
          </w:tcPr>
          <w:p>
            <w:r>
              <w:t>cl_avfx_rain_drops / cl_avfx_rain_drop_density</w:t>
            </w:r>
          </w:p>
        </w:tc>
        <w:tc>
          <w:tcPr>
            <w:tcW w:type="dxa" w:w="2160"/>
          </w:tcPr>
          <w:p>
            <w:r>
              <w:t>Visible drops</w:t>
            </w:r>
          </w:p>
        </w:tc>
        <w:tc>
          <w:tcPr>
            <w:tcW w:type="dxa" w:w="2160"/>
          </w:tcPr>
          <w:p>
            <w:r>
              <w:t>Large visible rain drops/streaks and their density.</w:t>
            </w:r>
          </w:p>
        </w:tc>
        <w:tc>
          <w:tcPr>
            <w:tcW w:type="dxa" w:w="2160"/>
          </w:tcPr>
          <w:p>
            <w:r>
              <w:t>Keep high for Ultra rain curtain; lower for FPS.</w:t>
            </w:r>
          </w:p>
        </w:tc>
      </w:tr>
      <w:tr>
        <w:tc>
          <w:tcPr>
            <w:tcW w:type="dxa" w:w="2160"/>
          </w:tcPr>
          <w:p>
            <w:r>
              <w:t>cl_avfx_rain_water_ripples</w:t>
            </w:r>
          </w:p>
        </w:tc>
        <w:tc>
          <w:tcPr>
            <w:tcW w:type="dxa" w:w="2160"/>
          </w:tcPr>
          <w:p>
            <w:r>
              <w:t>Rain rings on water</w:t>
            </w:r>
          </w:p>
        </w:tc>
        <w:tc>
          <w:tcPr>
            <w:tcW w:type="dxa" w:w="2160"/>
          </w:tcPr>
          <w:p>
            <w:r>
              <w:t>Expanding rings where rain hits water.</w:t>
            </w:r>
          </w:p>
        </w:tc>
        <w:tc>
          <w:tcPr>
            <w:tcW w:type="dxa" w:w="2160"/>
          </w:tcPr>
          <w:p>
            <w:r>
              <w:t>Visible from above and, in 1.4, blurred from underwater.</w:t>
            </w:r>
          </w:p>
        </w:tc>
      </w:tr>
      <w:tr>
        <w:tc>
          <w:tcPr>
            <w:tcW w:type="dxa" w:w="2160"/>
          </w:tcPr>
          <w:p>
            <w:r>
              <w:t>cl_avfx_rain_ripple_density / cl_avfx_rain_ripple_speed</w:t>
            </w:r>
          </w:p>
        </w:tc>
        <w:tc>
          <w:tcPr>
            <w:tcW w:type="dxa" w:w="2160"/>
          </w:tcPr>
          <w:p>
            <w:r>
              <w:t>Ripple density/speed</w:t>
            </w:r>
          </w:p>
        </w:tc>
        <w:tc>
          <w:tcPr>
            <w:tcW w:type="dxa" w:w="2160"/>
          </w:tcPr>
          <w:p>
            <w:r>
              <w:t>Controls how many rings appear and how fast they grow/fade.</w:t>
            </w:r>
          </w:p>
        </w:tc>
        <w:tc>
          <w:tcPr>
            <w:tcW w:type="dxa" w:w="2160"/>
          </w:tcPr>
          <w:p>
            <w:r>
              <w:t>High values are beautiful but can be draw-heavy.</w:t>
            </w:r>
          </w:p>
        </w:tc>
      </w:tr>
      <w:tr>
        <w:tc>
          <w:tcPr>
            <w:tcW w:type="dxa" w:w="2160"/>
          </w:tcPr>
          <w:p>
            <w:r>
              <w:t>cl_avfx_rain_splashes</w:t>
            </w:r>
          </w:p>
        </w:tc>
        <w:tc>
          <w:tcPr>
            <w:tcW w:type="dxa" w:w="2160"/>
          </w:tcPr>
          <w:p>
            <w:r>
              <w:t>Rain splashes</w:t>
            </w:r>
          </w:p>
        </w:tc>
        <w:tc>
          <w:tcPr>
            <w:tcW w:type="dxa" w:w="2160"/>
          </w:tcPr>
          <w:p>
            <w:r>
              <w:t>Small 3D splashes from rain impacts.</w:t>
            </w:r>
          </w:p>
        </w:tc>
        <w:tc>
          <w:tcPr>
            <w:tcW w:type="dxa" w:w="2160"/>
          </w:tcPr>
          <w:p>
            <w:r>
              <w:t>Use with rings for full wet-surface feel.</w:t>
            </w:r>
          </w:p>
        </w:tc>
      </w:tr>
      <w:tr>
        <w:tc>
          <w:tcPr>
            <w:tcW w:type="dxa" w:w="2160"/>
          </w:tcPr>
          <w:p>
            <w:r>
              <w:t>cl_avfx_rain_splash_density / cl_avfx_rain_splash_scale</w:t>
            </w:r>
          </w:p>
        </w:tc>
        <w:tc>
          <w:tcPr>
            <w:tcW w:type="dxa" w:w="2160"/>
          </w:tcPr>
          <w:p>
            <w:r>
              <w:t>Splash density/scale</w:t>
            </w:r>
          </w:p>
        </w:tc>
        <w:tc>
          <w:tcPr>
            <w:tcW w:type="dxa" w:w="2160"/>
          </w:tcPr>
          <w:p>
            <w:r>
              <w:t>Amount and size of rain splash particles.</w:t>
            </w:r>
          </w:p>
        </w:tc>
        <w:tc>
          <w:tcPr>
            <w:tcW w:type="dxa" w:w="2160"/>
          </w:tcPr>
          <w:p>
            <w:r>
              <w:t>Lower scale if drops read too chunky.</w:t>
            </w:r>
          </w:p>
        </w:tc>
      </w:tr>
      <w:tr>
        <w:tc>
          <w:tcPr>
            <w:tcW w:type="dxa" w:w="2160"/>
          </w:tcPr>
          <w:p>
            <w:r>
              <w:t>cl_avfx_puddle_step_splashes</w:t>
            </w:r>
          </w:p>
        </w:tc>
        <w:tc>
          <w:tcPr>
            <w:tcW w:type="dxa" w:w="2160"/>
          </w:tcPr>
          <w:p>
            <w:r>
              <w:t>Puddle step splashes</w:t>
            </w:r>
          </w:p>
        </w:tc>
        <w:tc>
          <w:tcPr>
            <w:tcW w:type="dxa" w:w="2160"/>
          </w:tcPr>
          <w:p>
            <w:r>
              <w:t>3D splashes and rings from running through puddles.</w:t>
            </w:r>
          </w:p>
        </w:tc>
        <w:tc>
          <w:tcPr>
            <w:tcW w:type="dxa" w:w="2160"/>
          </w:tcPr>
          <w:p>
            <w:r>
              <w:t>Works indoors too, because it follows puddle contact, not sky exposure.</w:t>
            </w:r>
          </w:p>
        </w:tc>
      </w:tr>
      <w:tr>
        <w:tc>
          <w:tcPr>
            <w:tcW w:type="dxa" w:w="2160"/>
          </w:tcPr>
          <w:p>
            <w:r>
              <w:t>cl_avfx_puddle_step_splash_amount</w:t>
            </w:r>
          </w:p>
        </w:tc>
        <w:tc>
          <w:tcPr>
            <w:tcW w:type="dxa" w:w="2160"/>
          </w:tcPr>
          <w:p>
            <w:r>
              <w:t>Step splash amount</w:t>
            </w:r>
          </w:p>
        </w:tc>
        <w:tc>
          <w:tcPr>
            <w:tcW w:type="dxa" w:w="2160"/>
          </w:tcPr>
          <w:p>
            <w:r>
              <w:t>Strength of footstep and landing splashes.</w:t>
            </w:r>
          </w:p>
        </w:tc>
        <w:tc>
          <w:tcPr>
            <w:tcW w:type="dxa" w:w="2160"/>
          </w:tcPr>
          <w:p>
            <w:r>
              <w:t>Increase for arcade visibility; reduce for subtle realism.</w:t>
            </w:r>
          </w:p>
        </w:tc>
      </w:tr>
      <w:tr>
        <w:tc>
          <w:tcPr>
            <w:tcW w:type="dxa" w:w="2160"/>
          </w:tcPr>
          <w:p>
            <w:r>
              <w:t>cl_avfx_rain_on_eyes</w:t>
            </w:r>
          </w:p>
        </w:tc>
        <w:tc>
          <w:tcPr>
            <w:tcW w:type="dxa" w:w="2160"/>
          </w:tcPr>
          <w:p>
            <w:r>
              <w:t>Rain on eyes</w:t>
            </w:r>
          </w:p>
        </w:tc>
        <w:tc>
          <w:tcPr>
            <w:tcW w:type="dxa" w:w="2160"/>
          </w:tcPr>
          <w:p>
            <w:r>
              <w:t>Wet-lens screen effect under rain.</w:t>
            </w:r>
          </w:p>
        </w:tc>
        <w:tc>
          <w:tcPr>
            <w:tcW w:type="dxa" w:w="2160"/>
          </w:tcPr>
          <w:p>
            <w:r>
              <w:t>Uses postprocess FBO; disable if you need completely clean view.</w:t>
            </w:r>
          </w:p>
        </w:tc>
      </w:tr>
      <w:tr>
        <w:tc>
          <w:tcPr>
            <w:tcW w:type="dxa" w:w="2160"/>
          </w:tcPr>
          <w:p>
            <w:r>
              <w:t>cl_avfx_rain_on_eyes_amount</w:t>
            </w:r>
          </w:p>
        </w:tc>
        <w:tc>
          <w:tcPr>
            <w:tcW w:type="dxa" w:w="2160"/>
          </w:tcPr>
          <w:p>
            <w:r>
              <w:t>Wet-lens amount</w:t>
            </w:r>
          </w:p>
        </w:tc>
        <w:tc>
          <w:tcPr>
            <w:tcW w:type="dxa" w:w="2160"/>
          </w:tcPr>
          <w:p>
            <w:r>
              <w:t>Strength of blur/muddy lens modulation.</w:t>
            </w:r>
          </w:p>
        </w:tc>
        <w:tc>
          <w:tcPr>
            <w:tcW w:type="dxa" w:w="2160"/>
          </w:tcPr>
          <w:p>
            <w:r>
              <w:t>Small changes are noticeable.</w:t>
            </w:r>
          </w:p>
        </w:tc>
      </w:tr>
      <w:tr>
        <w:tc>
          <w:tcPr>
            <w:tcW w:type="dxa" w:w="2160"/>
          </w:tcPr>
          <w:p>
            <w:r>
              <w:t>cl_avfx_rain_puddles</w:t>
            </w:r>
          </w:p>
        </w:tc>
        <w:tc>
          <w:tcPr>
            <w:tcW w:type="dxa" w:w="2160"/>
          </w:tcPr>
          <w:p>
            <w:r>
              <w:t>Puddles</w:t>
            </w:r>
          </w:p>
        </w:tc>
        <w:tc>
          <w:tcPr>
            <w:tcW w:type="dxa" w:w="2160"/>
          </w:tcPr>
          <w:p>
            <w:r>
              <w:t>Enables rain puddle formation on valid surfaces.</w:t>
            </w:r>
          </w:p>
        </w:tc>
        <w:tc>
          <w:tcPr>
            <w:tcW w:type="dxa" w:w="2160"/>
          </w:tcPr>
          <w:p>
            <w:r>
              <w:t>Core rain realism feature.</w:t>
            </w:r>
          </w:p>
        </w:tc>
      </w:tr>
      <w:tr>
        <w:tc>
          <w:tcPr>
            <w:tcW w:type="dxa" w:w="2160"/>
          </w:tcPr>
          <w:p>
            <w:r>
              <w:t>cl_avfx_rain_puddle_density / cl_avfx_rain_puddle_count</w:t>
            </w:r>
          </w:p>
        </w:tc>
        <w:tc>
          <w:tcPr>
            <w:tcW w:type="dxa" w:w="2160"/>
          </w:tcPr>
          <w:p>
            <w:r>
              <w:t>Puddle density/count</w:t>
            </w:r>
          </w:p>
        </w:tc>
        <w:tc>
          <w:tcPr>
            <w:tcW w:type="dxa" w:w="2160"/>
          </w:tcPr>
          <w:p>
            <w:r>
              <w:t>Controls how often and how many puddles can exist.</w:t>
            </w:r>
          </w:p>
        </w:tc>
        <w:tc>
          <w:tcPr>
            <w:tcW w:type="dxa" w:w="2160"/>
          </w:tcPr>
          <w:p>
            <w:r>
              <w:t>Ultra keeps high values; performance presets reduce them.</w:t>
            </w:r>
          </w:p>
        </w:tc>
      </w:tr>
      <w:tr>
        <w:tc>
          <w:tcPr>
            <w:tcW w:type="dxa" w:w="2160"/>
          </w:tcPr>
          <w:p>
            <w:r>
              <w:t>cl_avfx_rain_puddle_alpha</w:t>
            </w:r>
          </w:p>
        </w:tc>
        <w:tc>
          <w:tcPr>
            <w:tcW w:type="dxa" w:w="2160"/>
          </w:tcPr>
          <w:p>
            <w:r>
              <w:t>Puddle alpha</w:t>
            </w:r>
          </w:p>
        </w:tc>
        <w:tc>
          <w:tcPr>
            <w:tcW w:type="dxa" w:w="2160"/>
          </w:tcPr>
          <w:p>
            <w:r>
              <w:t>Opacity of puddle fill.</w:t>
            </w:r>
          </w:p>
        </w:tc>
        <w:tc>
          <w:tcPr>
            <w:tcW w:type="dxa" w:w="2160"/>
          </w:tcPr>
          <w:p>
            <w:r>
              <w:t>Too low can leave only particles/sounds without visible water.</w:t>
            </w:r>
          </w:p>
        </w:tc>
      </w:tr>
      <w:tr>
        <w:tc>
          <w:tcPr>
            <w:tcW w:type="dxa" w:w="2160"/>
          </w:tcPr>
          <w:p>
            <w:r>
              <w:t>cl_avfx_rain_puddle_max_size</w:t>
            </w:r>
          </w:p>
        </w:tc>
        <w:tc>
          <w:tcPr>
            <w:tcW w:type="dxa" w:w="2160"/>
          </w:tcPr>
          <w:p>
            <w:r>
              <w:t>Puddle size</w:t>
            </w:r>
          </w:p>
        </w:tc>
        <w:tc>
          <w:tcPr>
            <w:tcW w:type="dxa" w:w="2160"/>
          </w:tcPr>
          <w:p>
            <w:r>
              <w:t>Maximum puddle growth size.</w:t>
            </w:r>
          </w:p>
        </w:tc>
        <w:tc>
          <w:tcPr>
            <w:tcW w:type="dxa" w:w="2160"/>
          </w:tcPr>
          <w:p>
            <w:r>
              <w:t>Ultra uses maximum; lower tiers shrink it gradually.</w:t>
            </w:r>
          </w:p>
        </w:tc>
      </w:tr>
      <w:tr>
        <w:tc>
          <w:tcPr>
            <w:tcW w:type="dxa" w:w="2160"/>
          </w:tcPr>
          <w:p>
            <w:r>
              <w:t>cl_avfx_rain_puddle_fill_rate</w:t>
            </w:r>
          </w:p>
        </w:tc>
        <w:tc>
          <w:tcPr>
            <w:tcW w:type="dxa" w:w="2160"/>
          </w:tcPr>
          <w:p>
            <w:r>
              <w:t>Puddle fill rate</w:t>
            </w:r>
          </w:p>
        </w:tc>
        <w:tc>
          <w:tcPr>
            <w:tcW w:type="dxa" w:w="2160"/>
          </w:tcPr>
          <w:p>
            <w:r>
              <w:t>How quickly puddles appear and mature.</w:t>
            </w:r>
          </w:p>
        </w:tc>
        <w:tc>
          <w:tcPr>
            <w:tcW w:type="dxa" w:w="2160"/>
          </w:tcPr>
          <w:p>
            <w:r>
              <w:t>High values are cinematic but can feel instant.</w:t>
            </w:r>
          </w:p>
        </w:tc>
      </w:tr>
      <w:tr>
        <w:tc>
          <w:tcPr>
            <w:tcW w:type="dxa" w:w="2160"/>
          </w:tcPr>
          <w:p>
            <w:r>
              <w:t>cl_avfx_rain_puddle_rings</w:t>
            </w:r>
          </w:p>
        </w:tc>
        <w:tc>
          <w:tcPr>
            <w:tcW w:type="dxa" w:w="2160"/>
          </w:tcPr>
          <w:p>
            <w:r>
              <w:t>Puddle rings</w:t>
            </w:r>
          </w:p>
        </w:tc>
        <w:tc>
          <w:tcPr>
            <w:tcW w:type="dxa" w:w="2160"/>
          </w:tcPr>
          <w:p>
            <w:r>
              <w:t>Additional rings on puddles.</w:t>
            </w:r>
          </w:p>
        </w:tc>
        <w:tc>
          <w:tcPr>
            <w:tcW w:type="dxa" w:w="2160"/>
          </w:tcPr>
          <w:p>
            <w:r>
              <w:t>Disabled in Ultra Performance.</w:t>
            </w:r>
          </w:p>
        </w:tc>
      </w:tr>
      <w:tr>
        <w:tc>
          <w:tcPr>
            <w:tcW w:type="dxa" w:w="2160"/>
          </w:tcPr>
          <w:p>
            <w:r>
              <w:t>cl_avfx_rain_puddle_runoff</w:t>
            </w:r>
          </w:p>
        </w:tc>
        <w:tc>
          <w:tcPr>
            <w:tcW w:type="dxa" w:w="2160"/>
          </w:tcPr>
          <w:p>
            <w:r>
              <w:t>Puddle runoff</w:t>
            </w:r>
          </w:p>
        </w:tc>
        <w:tc>
          <w:tcPr>
            <w:tcW w:type="dxa" w:w="2160"/>
          </w:tcPr>
          <w:p>
            <w:r>
              <w:t>Allows puddles to flow into lower surfaces and form cascades.</w:t>
            </w:r>
          </w:p>
        </w:tc>
        <w:tc>
          <w:tcPr>
            <w:tcW w:type="dxa" w:w="2160"/>
          </w:tcPr>
          <w:p>
            <w:r>
              <w:t>One of the most expensive but most realistic rain features.</w:t>
            </w:r>
          </w:p>
        </w:tc>
      </w:tr>
      <w:tr>
        <w:tc>
          <w:tcPr>
            <w:tcW w:type="dxa" w:w="2160"/>
          </w:tcPr>
          <w:p>
            <w:r>
              <w:t>cl_avfx_rain_puddle_runoff_scale</w:t>
            </w:r>
          </w:p>
        </w:tc>
        <w:tc>
          <w:tcPr>
            <w:tcW w:type="dxa" w:w="2160"/>
          </w:tcPr>
          <w:p>
            <w:r>
              <w:t>Runoff scale</w:t>
            </w:r>
          </w:p>
        </w:tc>
        <w:tc>
          <w:tcPr>
            <w:tcW w:type="dxa" w:w="2160"/>
          </w:tcPr>
          <w:p>
            <w:r>
              <w:t>Visual scale of runoff streams.</w:t>
            </w:r>
          </w:p>
        </w:tc>
        <w:tc>
          <w:tcPr>
            <w:tcW w:type="dxa" w:w="2160"/>
          </w:tcPr>
          <w:p>
            <w:r>
              <w:t>Tune if flow looks too thick or too faint.</w:t>
            </w:r>
          </w:p>
        </w:tc>
      </w:tr>
      <w:tr>
        <w:tc>
          <w:tcPr>
            <w:tcW w:type="dxa" w:w="2160"/>
          </w:tcPr>
          <w:p>
            <w:r>
              <w:t>cl_avfx_rain_puddle_runoff_dust</w:t>
            </w:r>
          </w:p>
        </w:tc>
        <w:tc>
          <w:tcPr>
            <w:tcW w:type="dxa" w:w="2160"/>
          </w:tcPr>
          <w:p>
            <w:r>
              <w:t>Runoff dirt</w:t>
            </w:r>
          </w:p>
        </w:tc>
        <w:tc>
          <w:tcPr>
            <w:tcW w:type="dxa" w:w="2160"/>
          </w:tcPr>
          <w:p>
            <w:r>
              <w:t>Particles/bubbles carried by runoff.</w:t>
            </w:r>
          </w:p>
        </w:tc>
        <w:tc>
          <w:tcPr>
            <w:tcW w:type="dxa" w:w="2160"/>
          </w:tcPr>
          <w:p>
            <w:r>
              <w:t>Adds motion cues; lower for performance.</w:t>
            </w:r>
          </w:p>
        </w:tc>
      </w:tr>
      <w:tr>
        <w:tc>
          <w:tcPr>
            <w:tcW w:type="dxa" w:w="2160"/>
          </w:tcPr>
          <w:p>
            <w:r>
              <w:t>cl_avfx_rain_puddle_runoff_grow_speed</w:t>
            </w:r>
          </w:p>
        </w:tc>
        <w:tc>
          <w:tcPr>
            <w:tcW w:type="dxa" w:w="2160"/>
          </w:tcPr>
          <w:p>
            <w:r>
              <w:t>Runoff growth</w:t>
            </w:r>
          </w:p>
        </w:tc>
        <w:tc>
          <w:tcPr>
            <w:tcW w:type="dxa" w:w="2160"/>
          </w:tcPr>
          <w:p>
            <w:r>
              <w:t>How fast connected flow expands.</w:t>
            </w:r>
          </w:p>
        </w:tc>
        <w:tc>
          <w:tcPr>
            <w:tcW w:type="dxa" w:w="2160"/>
          </w:tcPr>
          <w:p>
            <w:r>
              <w:t>Too high can feel like instant fill.</w:t>
            </w:r>
          </w:p>
        </w:tc>
      </w:tr>
      <w:tr>
        <w:tc>
          <w:tcPr>
            <w:tcW w:type="dxa" w:w="2160"/>
          </w:tcPr>
          <w:p>
            <w:r>
              <w:t>cl_avfx_rain_puddle_dust / cl_avfx_rain_puddle_dust_size</w:t>
            </w:r>
          </w:p>
        </w:tc>
        <w:tc>
          <w:tcPr>
            <w:tcW w:type="dxa" w:w="2160"/>
          </w:tcPr>
          <w:p>
            <w:r>
              <w:t>Puddle dust</w:t>
            </w:r>
          </w:p>
        </w:tc>
        <w:tc>
          <w:tcPr>
            <w:tcW w:type="dxa" w:w="2160"/>
          </w:tcPr>
          <w:p>
            <w:r>
              <w:t>Floating dirt/foam specks and their size.</w:t>
            </w:r>
          </w:p>
        </w:tc>
        <w:tc>
          <w:tcPr>
            <w:tcW w:type="dxa" w:w="2160"/>
          </w:tcPr>
          <w:p>
            <w:r>
              <w:t>Useful for reading transparent water.</w:t>
            </w:r>
          </w:p>
        </w:tc>
      </w:tr>
      <w:tr>
        <w:tc>
          <w:tcPr>
            <w:tcW w:type="dxa" w:w="2160"/>
          </w:tcPr>
          <w:p>
            <w:r>
              <w:t>cl_avfx_rain_water_contact</w:t>
            </w:r>
          </w:p>
        </w:tc>
        <w:tc>
          <w:tcPr>
            <w:tcW w:type="dxa" w:w="2160"/>
          </w:tcPr>
          <w:p>
            <w:r>
              <w:t>Water contact</w:t>
            </w:r>
          </w:p>
        </w:tc>
        <w:tc>
          <w:tcPr>
            <w:tcW w:type="dxa" w:w="2160"/>
          </w:tcPr>
          <w:p>
            <w:r>
              <w:t>Contact effects when rain/flow touches water.</w:t>
            </w:r>
          </w:p>
        </w:tc>
        <w:tc>
          <w:tcPr>
            <w:tcW w:type="dxa" w:w="2160"/>
          </w:tcPr>
          <w:p>
            <w:r>
              <w:t>Keeps water surfaces alive.</w:t>
            </w:r>
          </w:p>
        </w:tc>
      </w:tr>
      <w:tr>
        <w:tc>
          <w:tcPr>
            <w:tcW w:type="dxa" w:w="2160"/>
          </w:tcPr>
          <w:p>
            <w:r>
              <w:t>cl_avfx_rain_water_contact_bubbles</w:t>
            </w:r>
          </w:p>
        </w:tc>
        <w:tc>
          <w:tcPr>
            <w:tcW w:type="dxa" w:w="2160"/>
          </w:tcPr>
          <w:p>
            <w:r>
              <w:t>Contact bubbles</w:t>
            </w:r>
          </w:p>
        </w:tc>
        <w:tc>
          <w:tcPr>
            <w:tcW w:type="dxa" w:w="2160"/>
          </w:tcPr>
          <w:p>
            <w:r>
              <w:t>Bubbles created at water contact points.</w:t>
            </w:r>
          </w:p>
        </w:tc>
        <w:tc>
          <w:tcPr>
            <w:tcW w:type="dxa" w:w="2160"/>
          </w:tcPr>
          <w:p>
            <w:r>
              <w:t>Underwater rendering blurs these in 1.4.</w:t>
            </w:r>
          </w:p>
        </w:tc>
      </w:tr>
      <w:tr>
        <w:tc>
          <w:tcPr>
            <w:tcW w:type="dxa" w:w="2160"/>
          </w:tcPr>
          <w:p>
            <w:r>
              <w:t>cl_avfx_rain_water_contact_bubble_size / density</w:t>
            </w:r>
          </w:p>
        </w:tc>
        <w:tc>
          <w:tcPr>
            <w:tcW w:type="dxa" w:w="2160"/>
          </w:tcPr>
          <w:p>
            <w:r>
              <w:t>Bubble size/density</w:t>
            </w:r>
          </w:p>
        </w:tc>
        <w:tc>
          <w:tcPr>
            <w:tcW w:type="dxa" w:w="2160"/>
          </w:tcPr>
          <w:p>
            <w:r>
              <w:t>Controls bubble scale and amount.</w:t>
            </w:r>
          </w:p>
        </w:tc>
        <w:tc>
          <w:tcPr>
            <w:tcW w:type="dxa" w:w="2160"/>
          </w:tcPr>
          <w:p>
            <w:r>
              <w:t>Lower first if underwater FPS is limited.</w:t>
            </w:r>
          </w:p>
        </w:tc>
      </w:tr>
      <w:tr>
        <w:tc>
          <w:tcPr>
            <w:tcW w:type="dxa" w:w="2160"/>
          </w:tcPr>
          <w:p>
            <w:r>
              <w:t>cl_avfx_rain_puddle_specular</w:t>
            </w:r>
          </w:p>
        </w:tc>
        <w:tc>
          <w:tcPr>
            <w:tcW w:type="dxa" w:w="2160"/>
          </w:tcPr>
          <w:p>
            <w:r>
              <w:t>Puddle highlights</w:t>
            </w:r>
          </w:p>
        </w:tc>
        <w:tc>
          <w:tcPr>
            <w:tcW w:type="dxa" w:w="2160"/>
          </w:tcPr>
          <w:p>
            <w:r>
              <w:t>Specular highlight layer for puddles.</w:t>
            </w:r>
          </w:p>
        </w:tc>
        <w:tc>
          <w:tcPr>
            <w:tcW w:type="dxa" w:w="2160"/>
          </w:tcPr>
          <w:p>
            <w:r>
              <w:t>Disabled in Performance and Ultra Performance presets.</w:t>
            </w:r>
          </w:p>
        </w:tc>
      </w:tr>
      <w:tr>
        <w:tc>
          <w:tcPr>
            <w:tcW w:type="dxa" w:w="2160"/>
          </w:tcPr>
          <w:p>
            <w:r>
              <w:t>cl_avfx_rain_puddle_specular_strength</w:t>
            </w:r>
          </w:p>
        </w:tc>
        <w:tc>
          <w:tcPr>
            <w:tcW w:type="dxa" w:w="2160"/>
          </w:tcPr>
          <w:p>
            <w:r>
              <w:t>Highlight strength</w:t>
            </w:r>
          </w:p>
        </w:tc>
        <w:tc>
          <w:tcPr>
            <w:tcW w:type="dxa" w:w="2160"/>
          </w:tcPr>
          <w:p>
            <w:r>
              <w:t>Intensity of puddle specular response.</w:t>
            </w:r>
          </w:p>
        </w:tc>
        <w:tc>
          <w:tcPr>
            <w:tcW w:type="dxa" w:w="2160"/>
          </w:tcPr>
          <w:p>
            <w:r>
              <w:t>High values look glossy; low values look matte.</w:t>
            </w:r>
          </w:p>
        </w:tc>
      </w:tr>
    </w:tbl>
    <w:p/>
    <w:p>
      <w:pPr>
        <w:pStyle w:val="Heading2"/>
      </w:pPr>
      <w:r>
        <w:t>Snowflakes and snow surface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cl_avfx_snow_flakes_3d</w:t>
            </w:r>
          </w:p>
        </w:tc>
        <w:tc>
          <w:tcPr>
            <w:tcW w:type="dxa" w:w="2160"/>
          </w:tcPr>
          <w:p>
            <w:r>
              <w:t>3D snowflakes</w:t>
            </w:r>
          </w:p>
        </w:tc>
        <w:tc>
          <w:tcPr>
            <w:tcW w:type="dxa" w:w="2160"/>
          </w:tcPr>
          <w:p>
            <w:r>
              <w:t>Enables larger 3D snowflake particles.</w:t>
            </w:r>
          </w:p>
        </w:tc>
        <w:tc>
          <w:tcPr>
            <w:tcW w:type="dxa" w:w="2160"/>
          </w:tcPr>
          <w:p>
            <w:r>
              <w:t>Ultra Performance disables 3D flakes, but ordinary small snow still falls.</w:t>
            </w:r>
          </w:p>
        </w:tc>
      </w:tr>
      <w:tr>
        <w:tc>
          <w:tcPr>
            <w:tcW w:type="dxa" w:w="2160"/>
          </w:tcPr>
          <w:p>
            <w:r>
              <w:t>cl_avfx_snow_flakes_3d_quality</w:t>
            </w:r>
          </w:p>
        </w:tc>
        <w:tc>
          <w:tcPr>
            <w:tcW w:type="dxa" w:w="2160"/>
          </w:tcPr>
          <w:p>
            <w:r>
              <w:t>3D quality</w:t>
            </w:r>
          </w:p>
        </w:tc>
        <w:tc>
          <w:tcPr>
            <w:tcW w:type="dxa" w:w="2160"/>
          </w:tcPr>
          <w:p>
            <w:r>
              <w:t>Preset for 3D snowflake richness.</w:t>
            </w:r>
          </w:p>
        </w:tc>
        <w:tc>
          <w:tcPr>
            <w:tcW w:type="dxa" w:w="2160"/>
          </w:tcPr>
          <w:p>
            <w:r>
              <w:t>Manual lets count/size cvars matter directly.</w:t>
            </w:r>
          </w:p>
        </w:tc>
      </w:tr>
      <w:tr>
        <w:tc>
          <w:tcPr>
            <w:tcW w:type="dxa" w:w="2160"/>
          </w:tcPr>
          <w:p>
            <w:r>
              <w:t>cl_avfx_snow_flakes_3d_count</w:t>
            </w:r>
          </w:p>
        </w:tc>
        <w:tc>
          <w:tcPr>
            <w:tcW w:type="dxa" w:w="2160"/>
          </w:tcPr>
          <w:p>
            <w:r>
              <w:t>3D count</w:t>
            </w:r>
          </w:p>
        </w:tc>
        <w:tc>
          <w:tcPr>
            <w:tcW w:type="dxa" w:w="2160"/>
          </w:tcPr>
          <w:p>
            <w:r>
              <w:t>Controls amount of 3D flakes.</w:t>
            </w:r>
          </w:p>
        </w:tc>
        <w:tc>
          <w:tcPr>
            <w:tcW w:type="dxa" w:w="2160"/>
          </w:tcPr>
          <w:p>
            <w:r>
              <w:t>Use together with particle multiplier.</w:t>
            </w:r>
          </w:p>
        </w:tc>
      </w:tr>
      <w:tr>
        <w:tc>
          <w:tcPr>
            <w:tcW w:type="dxa" w:w="2160"/>
          </w:tcPr>
          <w:p>
            <w:r>
              <w:t>cl_avfx_snow_flakes_3d_size</w:t>
            </w:r>
          </w:p>
        </w:tc>
        <w:tc>
          <w:tcPr>
            <w:tcW w:type="dxa" w:w="2160"/>
          </w:tcPr>
          <w:p>
            <w:r>
              <w:t>3D size</w:t>
            </w:r>
          </w:p>
        </w:tc>
        <w:tc>
          <w:tcPr>
            <w:tcW w:type="dxa" w:w="2160"/>
          </w:tcPr>
          <w:p>
            <w:r>
              <w:t>Visual size of 3D snowflakes.</w:t>
            </w:r>
          </w:p>
        </w:tc>
        <w:tc>
          <w:tcPr>
            <w:tcW w:type="dxa" w:w="2160"/>
          </w:tcPr>
          <w:p>
            <w:r>
              <w:t>Large sizes are cinematic but can distract.</w:t>
            </w:r>
          </w:p>
        </w:tc>
      </w:tr>
      <w:tr>
        <w:tc>
          <w:tcPr>
            <w:tcW w:type="dxa" w:w="2160"/>
          </w:tcPr>
          <w:p>
            <w:r>
              <w:t>cl_avfx_snow_flakes_3d_crossed</w:t>
            </w:r>
          </w:p>
        </w:tc>
        <w:tc>
          <w:tcPr>
            <w:tcW w:type="dxa" w:w="2160"/>
          </w:tcPr>
          <w:p>
            <w:r>
              <w:t>Crossed flakes</w:t>
            </w:r>
          </w:p>
        </w:tc>
        <w:tc>
          <w:tcPr>
            <w:tcW w:type="dxa" w:w="2160"/>
          </w:tcPr>
          <w:p>
            <w:r>
              <w:t>Renders flakes as crossed cards for fuller volume.</w:t>
            </w:r>
          </w:p>
        </w:tc>
        <w:tc>
          <w:tcPr>
            <w:tcW w:type="dxa" w:w="2160"/>
          </w:tcPr>
          <w:p>
            <w:r>
              <w:t>Costs more fill, improves close-up look.</w:t>
            </w:r>
          </w:p>
        </w:tc>
      </w:tr>
      <w:tr>
        <w:tc>
          <w:tcPr>
            <w:tcW w:type="dxa" w:w="2160"/>
          </w:tcPr>
          <w:p>
            <w:r>
              <w:t>cl_avfx_snow_flakes_3d_tumble</w:t>
            </w:r>
          </w:p>
        </w:tc>
        <w:tc>
          <w:tcPr>
            <w:tcW w:type="dxa" w:w="2160"/>
          </w:tcPr>
          <w:p>
            <w:r>
              <w:t>Tumble</w:t>
            </w:r>
          </w:p>
        </w:tc>
        <w:tc>
          <w:tcPr>
            <w:tcW w:type="dxa" w:w="2160"/>
          </w:tcPr>
          <w:p>
            <w:r>
              <w:t>Adds rotation/tumbling motion.</w:t>
            </w:r>
          </w:p>
        </w:tc>
        <w:tc>
          <w:tcPr>
            <w:tcW w:type="dxa" w:w="2160"/>
          </w:tcPr>
          <w:p>
            <w:r>
              <w:t>Good for soft snow; reduce for calm snowfall.</w:t>
            </w:r>
          </w:p>
        </w:tc>
      </w:tr>
      <w:tr>
        <w:tc>
          <w:tcPr>
            <w:tcW w:type="dxa" w:w="2160"/>
          </w:tcPr>
          <w:p>
            <w:r>
              <w:t>cl_avfx_snow_flakes_3d_near</w:t>
            </w:r>
          </w:p>
        </w:tc>
        <w:tc>
          <w:tcPr>
            <w:tcW w:type="dxa" w:w="2160"/>
          </w:tcPr>
          <w:p>
            <w:r>
              <w:t>Near flakes</w:t>
            </w:r>
          </w:p>
        </w:tc>
        <w:tc>
          <w:tcPr>
            <w:tcW w:type="dxa" w:w="2160"/>
          </w:tcPr>
          <w:p>
            <w:r>
              <w:t>Controls close-to-camera 3D flakes.</w:t>
            </w:r>
          </w:p>
        </w:tc>
        <w:tc>
          <w:tcPr>
            <w:tcW w:type="dxa" w:w="2160"/>
          </w:tcPr>
          <w:p>
            <w:r>
              <w:t>Lower if snow feels too busy near view.</w:t>
            </w:r>
          </w:p>
        </w:tc>
      </w:tr>
      <w:tr>
        <w:tc>
          <w:tcPr>
            <w:tcW w:type="dxa" w:w="2160"/>
          </w:tcPr>
          <w:p>
            <w:r>
              <w:t>cl_avfx_snow_gpu_material</w:t>
            </w:r>
          </w:p>
        </w:tc>
        <w:tc>
          <w:tcPr>
            <w:tcW w:type="dxa" w:w="2160"/>
          </w:tcPr>
          <w:p>
            <w:r>
              <w:t>GPU snow surface</w:t>
            </w:r>
          </w:p>
        </w:tc>
        <w:tc>
          <w:tcPr>
            <w:tcW w:type="dxa" w:w="2160"/>
          </w:tcPr>
          <w:p>
            <w:r>
              <w:t>Production GPU surface snow path.</w:t>
            </w:r>
          </w:p>
        </w:tc>
        <w:tc>
          <w:tcPr>
            <w:tcW w:type="dxa" w:w="2160"/>
          </w:tcPr>
          <w:p>
            <w:r>
              <w:t>Keep on for accepted 1.4 snow quality/performance.</w:t>
            </w:r>
          </w:p>
        </w:tc>
      </w:tr>
      <w:tr>
        <w:tc>
          <w:tcPr>
            <w:tcW w:type="dxa" w:w="2160"/>
          </w:tcPr>
          <w:p>
            <w:r>
              <w:t>cl_avfx_snow_gpu</w:t>
            </w:r>
          </w:p>
        </w:tc>
        <w:tc>
          <w:tcPr>
            <w:tcW w:type="dxa" w:w="2160"/>
          </w:tcPr>
          <w:p>
            <w:r>
              <w:t>GPU material visuals</w:t>
            </w:r>
          </w:p>
        </w:tc>
        <w:tc>
          <w:tcPr>
            <w:tcW w:type="dxa" w:w="2160"/>
          </w:tcPr>
          <w:p>
            <w:r>
              <w:t>Controls GPU snow material rendering/noise/tint/relief/glitter.</w:t>
            </w:r>
          </w:p>
        </w:tc>
        <w:tc>
          <w:tcPr>
            <w:tcW w:type="dxa" w:w="2160"/>
          </w:tcPr>
          <w:p>
            <w:r>
              <w:t>Different from accumulation logic; this is how it looks.</w:t>
            </w:r>
          </w:p>
        </w:tc>
      </w:tr>
      <w:tr>
        <w:tc>
          <w:tcPr>
            <w:tcW w:type="dxa" w:w="2160"/>
          </w:tcPr>
          <w:p>
            <w:r>
              <w:t>cl_avfx_snow_gpu_material_alpha</w:t>
            </w:r>
          </w:p>
        </w:tc>
        <w:tc>
          <w:tcPr>
            <w:tcW w:type="dxa" w:w="2160"/>
          </w:tcPr>
          <w:p>
            <w:r>
              <w:t>Surface alpha</w:t>
            </w:r>
          </w:p>
        </w:tc>
        <w:tc>
          <w:tcPr>
            <w:tcW w:type="dxa" w:w="2160"/>
          </w:tcPr>
          <w:p>
            <w:r>
              <w:t>Opacity of GPU snow blanket.</w:t>
            </w:r>
          </w:p>
        </w:tc>
        <w:tc>
          <w:tcPr>
            <w:tcW w:type="dxa" w:w="2160"/>
          </w:tcPr>
          <w:p>
            <w:r>
              <w:t>Tune if snow hides map texture too strongly.</w:t>
            </w:r>
          </w:p>
        </w:tc>
      </w:tr>
      <w:tr>
        <w:tc>
          <w:tcPr>
            <w:tcW w:type="dxa" w:w="2160"/>
          </w:tcPr>
          <w:p>
            <w:r>
              <w:t>cl_avfx_snow_gpu_coverage</w:t>
            </w:r>
          </w:p>
        </w:tc>
        <w:tc>
          <w:tcPr>
            <w:tcW w:type="dxa" w:w="2160"/>
          </w:tcPr>
          <w:p>
            <w:r>
              <w:t>Coverage</w:t>
            </w:r>
          </w:p>
        </w:tc>
        <w:tc>
          <w:tcPr>
            <w:tcW w:type="dxa" w:w="2160"/>
          </w:tcPr>
          <w:p>
            <w:r>
              <w:t>Enables snow coverage atlas/accumulation.</w:t>
            </w:r>
          </w:p>
        </w:tc>
        <w:tc>
          <w:tcPr>
            <w:tcW w:type="dxa" w:w="2160"/>
          </w:tcPr>
          <w:p>
            <w:r>
              <w:t>Core setting for snow build-up.</w:t>
            </w:r>
          </w:p>
        </w:tc>
      </w:tr>
      <w:tr>
        <w:tc>
          <w:tcPr>
            <w:tcW w:type="dxa" w:w="2160"/>
          </w:tcPr>
          <w:p>
            <w:r>
              <w:t>cl_avfx_snow_gpu_coverage_prefill</w:t>
            </w:r>
          </w:p>
        </w:tc>
        <w:tc>
          <w:tcPr>
            <w:tcW w:type="dxa" w:w="2160"/>
          </w:tcPr>
          <w:p>
            <w:r>
              <w:t>Prefill</w:t>
            </w:r>
          </w:p>
        </w:tc>
        <w:tc>
          <w:tcPr>
            <w:tcW w:type="dxa" w:w="2160"/>
          </w:tcPr>
          <w:p>
            <w:r>
              <w:t>Starts map with prefilled snow coverage.</w:t>
            </w:r>
          </w:p>
        </w:tc>
        <w:tc>
          <w:tcPr>
            <w:tcW w:type="dxa" w:w="2160"/>
          </w:tcPr>
          <w:p>
            <w:r>
              <w:t>Useful for instant winter look.</w:t>
            </w:r>
          </w:p>
        </w:tc>
      </w:tr>
      <w:tr>
        <w:tc>
          <w:tcPr>
            <w:tcW w:type="dxa" w:w="2160"/>
          </w:tcPr>
          <w:p>
            <w:r>
              <w:t>cl_avfx_snow_accum_fill_rate</w:t>
            </w:r>
          </w:p>
        </w:tc>
        <w:tc>
          <w:tcPr>
            <w:tcW w:type="dxa" w:w="2160"/>
          </w:tcPr>
          <w:p>
            <w:r>
              <w:t>Fill speed</w:t>
            </w:r>
          </w:p>
        </w:tc>
        <w:tc>
          <w:tcPr>
            <w:tcW w:type="dxa" w:w="2160"/>
          </w:tcPr>
          <w:p>
            <w:r>
              <w:t>How fast snow cover accumulates.</w:t>
            </w:r>
          </w:p>
        </w:tc>
        <w:tc>
          <w:tcPr>
            <w:tcW w:type="dxa" w:w="2160"/>
          </w:tcPr>
          <w:p>
            <w:r>
              <w:t>Range is tuned to 0.01..3.00 with 0.01 step for precise control.</w:t>
            </w:r>
          </w:p>
        </w:tc>
      </w:tr>
      <w:tr>
        <w:tc>
          <w:tcPr>
            <w:tcW w:type="dxa" w:w="2160"/>
          </w:tcPr>
          <w:p>
            <w:r>
              <w:t>cl_avfx_snow_gpu_edge_feather</w:t>
            </w:r>
          </w:p>
        </w:tc>
        <w:tc>
          <w:tcPr>
            <w:tcW w:type="dxa" w:w="2160"/>
          </w:tcPr>
          <w:p>
            <w:r>
              <w:t>Soft edge</w:t>
            </w:r>
          </w:p>
        </w:tc>
        <w:tc>
          <w:tcPr>
            <w:tcW w:type="dxa" w:w="2160"/>
          </w:tcPr>
          <w:p>
            <w:r>
              <w:t>Softens snow coverage borders.</w:t>
            </w:r>
          </w:p>
        </w:tc>
        <w:tc>
          <w:tcPr>
            <w:tcW w:type="dxa" w:w="2160"/>
          </w:tcPr>
          <w:p>
            <w:r>
              <w:t>Helps avoid hard cut lines.</w:t>
            </w:r>
          </w:p>
        </w:tc>
      </w:tr>
      <w:tr>
        <w:tc>
          <w:tcPr>
            <w:tcW w:type="dxa" w:w="2160"/>
          </w:tcPr>
          <w:p>
            <w:r>
              <w:t>cl_avfx_snow_gpu_edge_feather_wu</w:t>
            </w:r>
          </w:p>
        </w:tc>
        <w:tc>
          <w:tcPr>
            <w:tcW w:type="dxa" w:w="2160"/>
          </w:tcPr>
          <w:p>
            <w:r>
              <w:t>Edge feather WU</w:t>
            </w:r>
          </w:p>
        </w:tc>
        <w:tc>
          <w:tcPr>
            <w:tcW w:type="dxa" w:w="2160"/>
          </w:tcPr>
          <w:p>
            <w:r>
              <w:t>World-unit width of edge fade.</w:t>
            </w:r>
          </w:p>
        </w:tc>
        <w:tc>
          <w:tcPr>
            <w:tcW w:type="dxa" w:w="2160"/>
          </w:tcPr>
          <w:p>
            <w:r>
              <w:t>Increase for softer transitions.</w:t>
            </w:r>
          </w:p>
        </w:tc>
      </w:tr>
      <w:tr>
        <w:tc>
          <w:tcPr>
            <w:tcW w:type="dxa" w:w="2160"/>
          </w:tcPr>
          <w:p>
            <w:r>
              <w:t>cl_avfx_snow_gpu_edge_noise_wu</w:t>
            </w:r>
          </w:p>
        </w:tc>
        <w:tc>
          <w:tcPr>
            <w:tcW w:type="dxa" w:w="2160"/>
          </w:tcPr>
          <w:p>
            <w:r>
              <w:t>Edge noise</w:t>
            </w:r>
          </w:p>
        </w:tc>
        <w:tc>
          <w:tcPr>
            <w:tcW w:type="dxa" w:w="2160"/>
          </w:tcPr>
          <w:p>
            <w:r>
              <w:t>Irregular edge breakup.</w:t>
            </w:r>
          </w:p>
        </w:tc>
        <w:tc>
          <w:tcPr>
            <w:tcW w:type="dxa" w:w="2160"/>
          </w:tcPr>
          <w:p>
            <w:r>
              <w:t>Avoid perfectly straight snow borders.</w:t>
            </w:r>
          </w:p>
        </w:tc>
      </w:tr>
      <w:tr>
        <w:tc>
          <w:tcPr>
            <w:tcW w:type="dxa" w:w="2160"/>
          </w:tcPr>
          <w:p>
            <w:r>
              <w:t>cl_avfx_snow_gpu_pom</w:t>
            </w:r>
          </w:p>
        </w:tc>
        <w:tc>
          <w:tcPr>
            <w:tcW w:type="dxa" w:w="2160"/>
          </w:tcPr>
          <w:p>
            <w:r>
              <w:t>Snowdrift parallax</w:t>
            </w:r>
          </w:p>
        </w:tc>
        <w:tc>
          <w:tcPr>
            <w:tcW w:type="dxa" w:w="2160"/>
          </w:tcPr>
          <w:p>
            <w:r>
              <w:t>Parallax/relief snow height illusion.</w:t>
            </w:r>
          </w:p>
        </w:tc>
        <w:tc>
          <w:tcPr>
            <w:tcW w:type="dxa" w:w="2160"/>
          </w:tcPr>
          <w:p>
            <w:r>
              <w:t>Best visual payoff on close surfaces.</w:t>
            </w:r>
          </w:p>
        </w:tc>
      </w:tr>
      <w:tr>
        <w:tc>
          <w:tcPr>
            <w:tcW w:type="dxa" w:w="2160"/>
          </w:tcPr>
          <w:p>
            <w:r>
              <w:t>cl_avfx_snow_gpu_pom_alpha</w:t>
            </w:r>
          </w:p>
        </w:tc>
        <w:tc>
          <w:tcPr>
            <w:tcW w:type="dxa" w:w="2160"/>
          </w:tcPr>
          <w:p>
            <w:r>
              <w:t>POM alpha</w:t>
            </w:r>
          </w:p>
        </w:tc>
        <w:tc>
          <w:tcPr>
            <w:tcW w:type="dxa" w:w="2160"/>
          </w:tcPr>
          <w:p>
            <w:r>
              <w:t>Blend strength for parallax layer.</w:t>
            </w:r>
          </w:p>
        </w:tc>
        <w:tc>
          <w:tcPr>
            <w:tcW w:type="dxa" w:w="2160"/>
          </w:tcPr>
          <w:p>
            <w:r>
              <w:t>Lower if high drifts obscure geometry.</w:t>
            </w:r>
          </w:p>
        </w:tc>
      </w:tr>
      <w:tr>
        <w:tc>
          <w:tcPr>
            <w:tcW w:type="dxa" w:w="2160"/>
          </w:tcPr>
          <w:p>
            <w:r>
              <w:t>cl_avfx_snow_gpu_pom_depth_wu</w:t>
            </w:r>
          </w:p>
        </w:tc>
        <w:tc>
          <w:tcPr>
            <w:tcW w:type="dxa" w:w="2160"/>
          </w:tcPr>
          <w:p>
            <w:r>
              <w:t>POM depth</w:t>
            </w:r>
          </w:p>
        </w:tc>
        <w:tc>
          <w:tcPr>
            <w:tcW w:type="dxa" w:w="2160"/>
          </w:tcPr>
          <w:p>
            <w:r>
              <w:t>Apparent snow height in world units.</w:t>
            </w:r>
          </w:p>
        </w:tc>
        <w:tc>
          <w:tcPr>
            <w:tcW w:type="dxa" w:w="2160"/>
          </w:tcPr>
          <w:p>
            <w:r>
              <w:t>Large values create deeper drifts.</w:t>
            </w:r>
          </w:p>
        </w:tc>
      </w:tr>
      <w:tr>
        <w:tc>
          <w:tcPr>
            <w:tcW w:type="dxa" w:w="2160"/>
          </w:tcPr>
          <w:p>
            <w:r>
              <w:t>cl_avfx_snow_gpu_pom_steps</w:t>
            </w:r>
          </w:p>
        </w:tc>
        <w:tc>
          <w:tcPr>
            <w:tcW w:type="dxa" w:w="2160"/>
          </w:tcPr>
          <w:p>
            <w:r>
              <w:t>POM steps</w:t>
            </w:r>
          </w:p>
        </w:tc>
        <w:tc>
          <w:tcPr>
            <w:tcW w:type="dxa" w:w="2160"/>
          </w:tcPr>
          <w:p>
            <w:r>
              <w:t>Raymarch steps for parallax snow.</w:t>
            </w:r>
          </w:p>
        </w:tc>
        <w:tc>
          <w:tcPr>
            <w:tcW w:type="dxa" w:w="2160"/>
          </w:tcPr>
          <w:p>
            <w:r>
              <w:t>Higher is smoother but more expensive.</w:t>
            </w:r>
          </w:p>
        </w:tc>
      </w:tr>
      <w:tr>
        <w:tc>
          <w:tcPr>
            <w:tcW w:type="dxa" w:w="2160"/>
          </w:tcPr>
          <w:p>
            <w:r>
              <w:t>cl_avfx_snow_gpu_pom_edge_taper</w:t>
            </w:r>
          </w:p>
        </w:tc>
        <w:tc>
          <w:tcPr>
            <w:tcW w:type="dxa" w:w="2160"/>
          </w:tcPr>
          <w:p>
            <w:r>
              <w:t>POM edge taper</w:t>
            </w:r>
          </w:p>
        </w:tc>
        <w:tc>
          <w:tcPr>
            <w:tcW w:type="dxa" w:w="2160"/>
          </w:tcPr>
          <w:p>
            <w:r>
              <w:t>Reduces parallax at snow edges.</w:t>
            </w:r>
          </w:p>
        </w:tc>
        <w:tc>
          <w:tcPr>
            <w:tcW w:type="dxa" w:w="2160"/>
          </w:tcPr>
          <w:p>
            <w:r>
              <w:t>Prevents floating/thick borders.</w:t>
            </w:r>
          </w:p>
        </w:tc>
      </w:tr>
      <w:tr>
        <w:tc>
          <w:tcPr>
            <w:tcW w:type="dxa" w:w="2160"/>
          </w:tcPr>
          <w:p>
            <w:r>
              <w:t>cl_avfx_snow_gpu_relief_intensity</w:t>
            </w:r>
          </w:p>
        </w:tc>
        <w:tc>
          <w:tcPr>
            <w:tcW w:type="dxa" w:w="2160"/>
          </w:tcPr>
          <w:p>
            <w:r>
              <w:t>Relief intensity</w:t>
            </w:r>
          </w:p>
        </w:tc>
        <w:tc>
          <w:tcPr>
            <w:tcW w:type="dxa" w:w="2160"/>
          </w:tcPr>
          <w:p>
            <w:r>
              <w:t>Strength of material relief shading.</w:t>
            </w:r>
          </w:p>
        </w:tc>
        <w:tc>
          <w:tcPr>
            <w:tcW w:type="dxa" w:w="2160"/>
          </w:tcPr>
          <w:p>
            <w:r>
              <w:t>Subtle values look more natural.</w:t>
            </w:r>
          </w:p>
        </w:tc>
      </w:tr>
      <w:tr>
        <w:tc>
          <w:tcPr>
            <w:tcW w:type="dxa" w:w="2160"/>
          </w:tcPr>
          <w:p>
            <w:r>
              <w:t>cl_avfx_snow_gpu_pom_grow_time</w:t>
            </w:r>
          </w:p>
        </w:tc>
        <w:tc>
          <w:tcPr>
            <w:tcW w:type="dxa" w:w="2160"/>
          </w:tcPr>
          <w:p>
            <w:r>
              <w:t>Grow time</w:t>
            </w:r>
          </w:p>
        </w:tc>
        <w:tc>
          <w:tcPr>
            <w:tcW w:type="dxa" w:w="2160"/>
          </w:tcPr>
          <w:p>
            <w:r>
              <w:t>How snow height ramps in after accumulation.</w:t>
            </w:r>
          </w:p>
        </w:tc>
        <w:tc>
          <w:tcPr>
            <w:tcW w:type="dxa" w:w="2160"/>
          </w:tcPr>
          <w:p>
            <w:r>
              <w:t>Avoids sudden drift pop-in.</w:t>
            </w:r>
          </w:p>
        </w:tc>
      </w:tr>
      <w:tr>
        <w:tc>
          <w:tcPr>
            <w:tcW w:type="dxa" w:w="2160"/>
          </w:tcPr>
          <w:p>
            <w:r>
              <w:t>cl_avfx_snow_gpu_clumpy_edge</w:t>
            </w:r>
          </w:p>
        </w:tc>
        <w:tc>
          <w:tcPr>
            <w:tcW w:type="dxa" w:w="2160"/>
          </w:tcPr>
          <w:p>
            <w:r>
              <w:t>Clumpy edge</w:t>
            </w:r>
          </w:p>
        </w:tc>
        <w:tc>
          <w:tcPr>
            <w:tcW w:type="dxa" w:w="2160"/>
          </w:tcPr>
          <w:p>
            <w:r>
              <w:t>Adds broken clumps along exposed snow edges.</w:t>
            </w:r>
          </w:p>
        </w:tc>
        <w:tc>
          <w:tcPr>
            <w:tcW w:type="dxa" w:w="2160"/>
          </w:tcPr>
          <w:p>
            <w:r>
              <w:t>Use lightly; lava edges have their own melt logic.</w:t>
            </w:r>
          </w:p>
        </w:tc>
      </w:tr>
      <w:tr>
        <w:tc>
          <w:tcPr>
            <w:tcW w:type="dxa" w:w="2160"/>
          </w:tcPr>
          <w:p>
            <w:r>
              <w:t>cl_avfx_snow_gpu_clumpy_freq</w:t>
            </w:r>
          </w:p>
        </w:tc>
        <w:tc>
          <w:tcPr>
            <w:tcW w:type="dxa" w:w="2160"/>
          </w:tcPr>
          <w:p>
            <w:r>
              <w:t>Clump size/frequency</w:t>
            </w:r>
          </w:p>
        </w:tc>
        <w:tc>
          <w:tcPr>
            <w:tcW w:type="dxa" w:w="2160"/>
          </w:tcPr>
          <w:p>
            <w:r>
              <w:t>Scale/frequency of clumpy detail.</w:t>
            </w:r>
          </w:p>
        </w:tc>
        <w:tc>
          <w:tcPr>
            <w:tcW w:type="dxa" w:w="2160"/>
          </w:tcPr>
          <w:p>
            <w:r>
              <w:t>High values can look noisy.</w:t>
            </w:r>
          </w:p>
        </w:tc>
      </w:tr>
      <w:tr>
        <w:tc>
          <w:tcPr>
            <w:tcW w:type="dxa" w:w="2160"/>
          </w:tcPr>
          <w:p>
            <w:r>
              <w:t>cl_avfx_snow_gpu_material_edge_fade_wu</w:t>
            </w:r>
          </w:p>
        </w:tc>
        <w:tc>
          <w:tcPr>
            <w:tcW w:type="dxa" w:w="2160"/>
          </w:tcPr>
          <w:p>
            <w:r>
              <w:t>Material edge fade</w:t>
            </w:r>
          </w:p>
        </w:tc>
        <w:tc>
          <w:tcPr>
            <w:tcW w:type="dxa" w:w="2160"/>
          </w:tcPr>
          <w:p>
            <w:r>
              <w:t>Material-level snow edge fade distance.</w:t>
            </w:r>
          </w:p>
        </w:tc>
        <w:tc>
          <w:tcPr>
            <w:tcW w:type="dxa" w:w="2160"/>
          </w:tcPr>
          <w:p>
            <w:r>
              <w:t>Useful for soft realistic snow mass.</w:t>
            </w:r>
          </w:p>
        </w:tc>
      </w:tr>
      <w:tr>
        <w:tc>
          <w:tcPr>
            <w:tcW w:type="dxa" w:w="2160"/>
          </w:tcPr>
          <w:p>
            <w:r>
              <w:t>cl_avfx_snow_gpu_exposure_taps</w:t>
            </w:r>
          </w:p>
        </w:tc>
        <w:tc>
          <w:tcPr>
            <w:tcW w:type="dxa" w:w="2160"/>
          </w:tcPr>
          <w:p>
            <w:r>
              <w:t>Edge quality</w:t>
            </w:r>
          </w:p>
        </w:tc>
        <w:tc>
          <w:tcPr>
            <w:tcW w:type="dxa" w:w="2160"/>
          </w:tcPr>
          <w:p>
            <w:r>
              <w:t>Sampling quality for edge/exposure checks.</w:t>
            </w:r>
          </w:p>
        </w:tc>
        <w:tc>
          <w:tcPr>
            <w:tcW w:type="dxa" w:w="2160"/>
          </w:tcPr>
          <w:p>
            <w:r>
              <w:t>Higher is more stable but costs more.</w:t>
            </w:r>
          </w:p>
        </w:tc>
      </w:tr>
      <w:tr>
        <w:tc>
          <w:tcPr>
            <w:tcW w:type="dxa" w:w="2160"/>
          </w:tcPr>
          <w:p>
            <w:r>
              <w:t>cl_avfx_snow_gpu_footprints</w:t>
            </w:r>
          </w:p>
        </w:tc>
        <w:tc>
          <w:tcPr>
            <w:tcW w:type="dxa" w:w="2160"/>
          </w:tcPr>
          <w:p>
            <w:r>
              <w:t>GPU footprints</w:t>
            </w:r>
          </w:p>
        </w:tc>
        <w:tc>
          <w:tcPr>
            <w:tcW w:type="dxa" w:w="2160"/>
          </w:tcPr>
          <w:p>
            <w:r>
              <w:t>Footprints carved into GPU snow.</w:t>
            </w:r>
          </w:p>
        </w:tc>
        <w:tc>
          <w:tcPr>
            <w:tcW w:type="dxa" w:w="2160"/>
          </w:tcPr>
          <w:p>
            <w:r>
              <w:t>Uses same visual family as snow weapon marks.</w:t>
            </w:r>
          </w:p>
        </w:tc>
      </w:tr>
      <w:tr>
        <w:tc>
          <w:tcPr>
            <w:tcW w:type="dxa" w:w="2160"/>
          </w:tcPr>
          <w:p>
            <w:r>
              <w:t>cl_avfx_snow_gpu_footprint_size_wu / depth</w:t>
            </w:r>
          </w:p>
        </w:tc>
        <w:tc>
          <w:tcPr>
            <w:tcW w:type="dxa" w:w="2160"/>
          </w:tcPr>
          <w:p>
            <w:r>
              <w:t>Footprint size/depth</w:t>
            </w:r>
          </w:p>
        </w:tc>
        <w:tc>
          <w:tcPr>
            <w:tcW w:type="dxa" w:w="2160"/>
          </w:tcPr>
          <w:p>
            <w:r>
              <w:t>Controls size and depth of snow footprints.</w:t>
            </w:r>
          </w:p>
        </w:tc>
        <w:tc>
          <w:tcPr>
            <w:tcW w:type="dxa" w:w="2160"/>
          </w:tcPr>
          <w:p>
            <w:r>
              <w:t>Scale with snow depth for realism.</w:t>
            </w:r>
          </w:p>
        </w:tc>
      </w:tr>
      <w:tr>
        <w:tc>
          <w:tcPr>
            <w:tcW w:type="dxa" w:w="2160"/>
          </w:tcPr>
          <w:p>
            <w:r>
              <w:t>cl_avfx_snow_footprints</w:t>
            </w:r>
          </w:p>
        </w:tc>
        <w:tc>
          <w:tcPr>
            <w:tcW w:type="dxa" w:w="2160"/>
          </w:tcPr>
          <w:p>
            <w:r>
              <w:t>Footprints</w:t>
            </w:r>
          </w:p>
        </w:tc>
        <w:tc>
          <w:tcPr>
            <w:tcW w:type="dxa" w:w="2160"/>
          </w:tcPr>
          <w:p>
            <w:r>
              <w:t>Enables player footprint marks.</w:t>
            </w:r>
          </w:p>
        </w:tc>
        <w:tc>
          <w:tcPr>
            <w:tcW w:type="dxa" w:w="2160"/>
          </w:tcPr>
          <w:p>
            <w:r>
              <w:t>Disable for clean competitive view.</w:t>
            </w:r>
          </w:p>
        </w:tc>
      </w:tr>
      <w:tr>
        <w:tc>
          <w:tcPr>
            <w:tcW w:type="dxa" w:w="2160"/>
          </w:tcPr>
          <w:p>
            <w:r>
              <w:t>cl_avfx_snow_footprint_strength</w:t>
            </w:r>
          </w:p>
        </w:tc>
        <w:tc>
          <w:tcPr>
            <w:tcW w:type="dxa" w:w="2160"/>
          </w:tcPr>
          <w:p>
            <w:r>
              <w:t>Footprint strength</w:t>
            </w:r>
          </w:p>
        </w:tc>
        <w:tc>
          <w:tcPr>
            <w:tcW w:type="dxa" w:w="2160"/>
          </w:tcPr>
          <w:p>
            <w:r>
              <w:t>Visual strength of footprint depression/mark.</w:t>
            </w:r>
          </w:p>
        </w:tc>
        <w:tc>
          <w:tcPr>
            <w:tcW w:type="dxa" w:w="2160"/>
          </w:tcPr>
          <w:p>
            <w:r>
              <w:t>Higher reads better through thick snow.</w:t>
            </w:r>
          </w:p>
        </w:tc>
      </w:tr>
      <w:tr>
        <w:tc>
          <w:tcPr>
            <w:tcW w:type="dxa" w:w="2160"/>
          </w:tcPr>
          <w:p>
            <w:r>
              <w:t>cl_avfx_snow_footprint_fade_rate</w:t>
            </w:r>
          </w:p>
        </w:tc>
        <w:tc>
          <w:tcPr>
            <w:tcW w:type="dxa" w:w="2160"/>
          </w:tcPr>
          <w:p>
            <w:r>
              <w:t>Footprint fade</w:t>
            </w:r>
          </w:p>
        </w:tc>
        <w:tc>
          <w:tcPr>
            <w:tcW w:type="dxa" w:w="2160"/>
          </w:tcPr>
          <w:p>
            <w:r>
              <w:t>Fade speed for snow footprints.</w:t>
            </w:r>
          </w:p>
        </w:tc>
        <w:tc>
          <w:tcPr>
            <w:tcW w:type="dxa" w:w="2160"/>
          </w:tcPr>
          <w:p>
            <w:r>
              <w:t>Weapon snow marks have an analogous separate fade setting.</w:t>
            </w:r>
          </w:p>
        </w:tc>
      </w:tr>
      <w:tr>
        <w:tc>
          <w:tcPr>
            <w:tcW w:type="dxa" w:w="2160"/>
          </w:tcPr>
          <w:p>
            <w:r>
              <w:t>cl_avfx_snow_accum / density / alpha / max_size / count</w:t>
            </w:r>
          </w:p>
        </w:tc>
        <w:tc>
          <w:tcPr>
            <w:tcW w:type="dxa" w:w="2160"/>
          </w:tcPr>
          <w:p>
            <w:r>
              <w:t>Legacy accumulation caps</w:t>
            </w:r>
          </w:p>
        </w:tc>
        <w:tc>
          <w:tcPr>
            <w:tcW w:type="dxa" w:w="2160"/>
          </w:tcPr>
          <w:p>
            <w:r>
              <w:t>Legacy/auxiliary accumulation density, opacity, size and count caps.</w:t>
            </w:r>
          </w:p>
        </w:tc>
        <w:tc>
          <w:tcPr>
            <w:tcW w:type="dxa" w:w="2160"/>
          </w:tcPr>
          <w:p>
            <w:r>
              <w:t>Normally controlled by presets.</w:t>
            </w:r>
          </w:p>
        </w:tc>
      </w:tr>
      <w:tr>
        <w:tc>
          <w:tcPr>
            <w:tcW w:type="dxa" w:w="2160"/>
          </w:tcPr>
          <w:p>
            <w:r>
              <w:t>cl_avfx_snow_field / volume / volume_*</w:t>
            </w:r>
          </w:p>
        </w:tc>
        <w:tc>
          <w:tcPr>
            <w:tcW w:type="dxa" w:w="2160"/>
          </w:tcPr>
          <w:p>
            <w:r>
              <w:t>Snow field/volume</w:t>
            </w:r>
          </w:p>
        </w:tc>
        <w:tc>
          <w:tcPr>
            <w:tcW w:type="dxa" w:w="2160"/>
          </w:tcPr>
          <w:p>
            <w:r>
              <w:t>Blanket/volume controls for snow field height and growth.</w:t>
            </w:r>
          </w:p>
        </w:tc>
        <w:tc>
          <w:tcPr>
            <w:tcW w:type="dxa" w:w="2160"/>
          </w:tcPr>
          <w:p>
            <w:r>
              <w:t>Tune only after the main GPU snow surface looks right.</w:t>
            </w:r>
          </w:p>
        </w:tc>
      </w:tr>
      <w:tr>
        <w:tc>
          <w:tcPr>
            <w:tcW w:type="dxa" w:w="2160"/>
          </w:tcPr>
          <w:p>
            <w:r>
              <w:t>cl_avfx_snow_water_effects</w:t>
            </w:r>
          </w:p>
        </w:tc>
        <w:tc>
          <w:tcPr>
            <w:tcW w:type="dxa" w:w="2160"/>
          </w:tcPr>
          <w:p>
            <w:r>
              <w:t>Snow on water</w:t>
            </w:r>
          </w:p>
        </w:tc>
        <w:tc>
          <w:tcPr>
            <w:tcW w:type="dxa" w:w="2160"/>
          </w:tcPr>
          <w:p>
            <w:r>
              <w:t>Floating snow patches/effects on water.</w:t>
            </w:r>
          </w:p>
        </w:tc>
        <w:tc>
          <w:tcPr>
            <w:tcW w:type="dxa" w:w="2160"/>
          </w:tcPr>
          <w:p>
            <w:r>
              <w:t>Patch size/lifetime/drift are separate controls.</w:t>
            </w:r>
          </w:p>
        </w:tc>
      </w:tr>
      <w:tr>
        <w:tc>
          <w:tcPr>
            <w:tcW w:type="dxa" w:w="2160"/>
          </w:tcPr>
          <w:p>
            <w:r>
              <w:t>cl_avfx_snow_water_patch_density / size / lifetime / drift_speed</w:t>
            </w:r>
          </w:p>
        </w:tc>
        <w:tc>
          <w:tcPr>
            <w:tcW w:type="dxa" w:w="2160"/>
          </w:tcPr>
          <w:p>
            <w:r>
              <w:t>Water snow patches</w:t>
            </w:r>
          </w:p>
        </w:tc>
        <w:tc>
          <w:tcPr>
            <w:tcW w:type="dxa" w:w="2160"/>
          </w:tcPr>
          <w:p>
            <w:r>
              <w:t>Density, size, lifetime and drift of snow-on-water patches.</w:t>
            </w:r>
          </w:p>
        </w:tc>
        <w:tc>
          <w:tcPr>
            <w:tcW w:type="dxa" w:w="2160"/>
          </w:tcPr>
          <w:p>
            <w:r>
              <w:t>Small sizes are more realistic for flakes.</w:t>
            </w:r>
          </w:p>
        </w:tc>
      </w:tr>
      <w:tr>
        <w:tc>
          <w:tcPr>
            <w:tcW w:type="dxa" w:w="2160"/>
          </w:tcPr>
          <w:p>
            <w:r>
              <w:t>cl_avfx_snow_gpu_quality / noise / relief / glitter</w:t>
            </w:r>
          </w:p>
        </w:tc>
        <w:tc>
          <w:tcPr>
            <w:tcW w:type="dxa" w:w="2160"/>
          </w:tcPr>
          <w:p>
            <w:r>
              <w:t>Snow material quality</w:t>
            </w:r>
          </w:p>
        </w:tc>
        <w:tc>
          <w:tcPr>
            <w:tcW w:type="dxa" w:w="2160"/>
          </w:tcPr>
          <w:p>
            <w:r>
              <w:t>Material noise, relief and glitter controls.</w:t>
            </w:r>
          </w:p>
        </w:tc>
        <w:tc>
          <w:tcPr>
            <w:tcW w:type="dxa" w:w="2160"/>
          </w:tcPr>
          <w:p>
            <w:r>
              <w:t>Glitter/bloom is a beauty feature; lower on performance profiles.</w:t>
            </w:r>
          </w:p>
        </w:tc>
      </w:tr>
    </w:tbl>
    <w:p/>
    <w:p>
      <w:pPr>
        <w:pStyle w:val="Heading2"/>
      </w:pPr>
      <w:r>
        <w:t>Storm, sky, other effects and audio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cl_avfx_storm / cl_avfx_storm_density</w:t>
            </w:r>
          </w:p>
        </w:tc>
        <w:tc>
          <w:tcPr>
            <w:tcW w:type="dxa" w:w="2160"/>
          </w:tcPr>
          <w:p>
            <w:r>
              <w:t>Storm</w:t>
            </w:r>
          </w:p>
        </w:tc>
        <w:tc>
          <w:tcPr>
            <w:tcW w:type="dxa" w:w="2160"/>
          </w:tcPr>
          <w:p>
            <w:r>
              <w:t>Storm layer and density.</w:t>
            </w:r>
          </w:p>
        </w:tc>
        <w:tc>
          <w:tcPr>
            <w:tcW w:type="dxa" w:w="2160"/>
          </w:tcPr>
          <w:p>
            <w:r>
              <w:t>Rain &amp; Storm presets enable this family.</w:t>
            </w:r>
          </w:p>
        </w:tc>
      </w:tr>
      <w:tr>
        <w:tc>
          <w:tcPr>
            <w:tcW w:type="dxa" w:w="2160"/>
          </w:tcPr>
          <w:p>
            <w:r>
              <w:t>cl_avfx_lightning</w:t>
            </w:r>
          </w:p>
        </w:tc>
        <w:tc>
          <w:tcPr>
            <w:tcW w:type="dxa" w:w="2160"/>
          </w:tcPr>
          <w:p>
            <w:r>
              <w:t>Lightning</w:t>
            </w:r>
          </w:p>
        </w:tc>
        <w:tc>
          <w:tcPr>
            <w:tcW w:type="dxa" w:w="2160"/>
          </w:tcPr>
          <w:p>
            <w:r>
              <w:t>Enables lightning flashes/impacts.</w:t>
            </w:r>
          </w:p>
        </w:tc>
        <w:tc>
          <w:tcPr>
            <w:tcW w:type="dxa" w:w="2160"/>
          </w:tcPr>
          <w:p>
            <w:r>
              <w:t>Use with thunder audio for full storm.</w:t>
            </w:r>
          </w:p>
        </w:tc>
      </w:tr>
      <w:tr>
        <w:tc>
          <w:tcPr>
            <w:tcW w:type="dxa" w:w="2160"/>
          </w:tcPr>
          <w:p>
            <w:r>
              <w:t>cl_avfx_lightning_frequency / duration</w:t>
            </w:r>
          </w:p>
        </w:tc>
        <w:tc>
          <w:tcPr>
            <w:tcW w:type="dxa" w:w="2160"/>
          </w:tcPr>
          <w:p>
            <w:r>
              <w:t>Frequency/duration</w:t>
            </w:r>
          </w:p>
        </w:tc>
        <w:tc>
          <w:tcPr>
            <w:tcW w:type="dxa" w:w="2160"/>
          </w:tcPr>
          <w:p>
            <w:r>
              <w:t>How often lightning appears and how long it lasts.</w:t>
            </w:r>
          </w:p>
        </w:tc>
        <w:tc>
          <w:tcPr>
            <w:tcW w:type="dxa" w:w="2160"/>
          </w:tcPr>
          <w:p>
            <w:r>
              <w:t>Too frequent lightning can fatigue the view.</w:t>
            </w:r>
          </w:p>
        </w:tc>
      </w:tr>
      <w:tr>
        <w:tc>
          <w:tcPr>
            <w:tcW w:type="dxa" w:w="2160"/>
          </w:tcPr>
          <w:p>
            <w:r>
              <w:t>cl_avfx_lightning_screen_flash</w:t>
            </w:r>
          </w:p>
        </w:tc>
        <w:tc>
          <w:tcPr>
            <w:tcW w:type="dxa" w:w="2160"/>
          </w:tcPr>
          <w:p>
            <w:r>
              <w:t>Screen flash</w:t>
            </w:r>
          </w:p>
        </w:tc>
        <w:tc>
          <w:tcPr>
            <w:tcW w:type="dxa" w:w="2160"/>
          </w:tcPr>
          <w:p>
            <w:r>
              <w:t>Screen-space lightning flash.</w:t>
            </w:r>
          </w:p>
        </w:tc>
        <w:tc>
          <w:tcPr>
            <w:tcW w:type="dxa" w:w="2160"/>
          </w:tcPr>
          <w:p>
            <w:r>
              <w:t>Lower for competitive comfort.</w:t>
            </w:r>
          </w:p>
        </w:tc>
      </w:tr>
      <w:tr>
        <w:tc>
          <w:tcPr>
            <w:tcW w:type="dxa" w:w="2160"/>
          </w:tcPr>
          <w:p>
            <w:r>
              <w:t>cl_avfx_lightning_impact_scale / dlight</w:t>
            </w:r>
          </w:p>
        </w:tc>
        <w:tc>
          <w:tcPr>
            <w:tcW w:type="dxa" w:w="2160"/>
          </w:tcPr>
          <w:p>
            <w:r>
              <w:t>Impact scale/light</w:t>
            </w:r>
          </w:p>
        </w:tc>
        <w:tc>
          <w:tcPr>
            <w:tcW w:type="dxa" w:w="2160"/>
          </w:tcPr>
          <w:p>
            <w:r>
              <w:t>Impact visual scale and dynamic light.</w:t>
            </w:r>
          </w:p>
        </w:tc>
        <w:tc>
          <w:tcPr>
            <w:tcW w:type="dxa" w:w="2160"/>
          </w:tcPr>
          <w:p>
            <w:r>
              <w:t>Requires dynamic light settings to be visible.</w:t>
            </w:r>
          </w:p>
        </w:tc>
      </w:tr>
      <w:tr>
        <w:tc>
          <w:tcPr>
            <w:tcW w:type="dxa" w:w="2160"/>
          </w:tcPr>
          <w:p>
            <w:r>
              <w:t>cl_avfx_sky</w:t>
            </w:r>
          </w:p>
        </w:tc>
        <w:tc>
          <w:tcPr>
            <w:tcW w:type="dxa" w:w="2160"/>
          </w:tcPr>
          <w:p>
            <w:r>
              <w:t>AVFX sky</w:t>
            </w:r>
          </w:p>
        </w:tc>
        <w:tc>
          <w:tcPr>
            <w:tcW w:type="dxa" w:w="2160"/>
          </w:tcPr>
          <w:p>
            <w:r>
              <w:t>Enables AVFX sky tint/cloud/fog layer.</w:t>
            </w:r>
          </w:p>
        </w:tc>
        <w:tc>
          <w:tcPr>
            <w:tcW w:type="dxa" w:w="2160"/>
          </w:tcPr>
          <w:p>
            <w:r>
              <w:t>Snow and rain presets keep their accepted sky mood.</w:t>
            </w:r>
          </w:p>
        </w:tc>
      </w:tr>
      <w:tr>
        <w:tc>
          <w:tcPr>
            <w:tcW w:type="dxa" w:w="2160"/>
          </w:tcPr>
          <w:p>
            <w:r>
              <w:t>cl_avfx_sky_auto</w:t>
            </w:r>
          </w:p>
        </w:tc>
        <w:tc>
          <w:tcPr>
            <w:tcW w:type="dxa" w:w="2160"/>
          </w:tcPr>
          <w:p>
            <w:r>
              <w:t>Auto sky</w:t>
            </w:r>
          </w:p>
        </w:tc>
        <w:tc>
          <w:tcPr>
            <w:tcW w:type="dxa" w:w="2160"/>
          </w:tcPr>
          <w:p>
            <w:r>
              <w:t>Automatically applies weather-appropriate sky settings.</w:t>
            </w:r>
          </w:p>
        </w:tc>
        <w:tc>
          <w:tcPr>
            <w:tcW w:type="dxa" w:w="2160"/>
          </w:tcPr>
          <w:p>
            <w:r>
              <w:t>Useful with presets; turn off for manual art direction.</w:t>
            </w:r>
          </w:p>
        </w:tc>
      </w:tr>
      <w:tr>
        <w:tc>
          <w:tcPr>
            <w:tcW w:type="dxa" w:w="2160"/>
          </w:tcPr>
          <w:p>
            <w:r>
              <w:t>cl_avfx_sky_override_mode</w:t>
            </w:r>
          </w:p>
        </w:tc>
        <w:tc>
          <w:tcPr>
            <w:tcW w:type="dxa" w:w="2160"/>
          </w:tcPr>
          <w:p>
            <w:r>
              <w:t>Sky override mode</w:t>
            </w:r>
          </w:p>
        </w:tc>
        <w:tc>
          <w:tcPr>
            <w:tcW w:type="dxa" w:w="2160"/>
          </w:tcPr>
          <w:p>
            <w:r>
              <w:t>Off/tint/overlay/replace sky behavior.</w:t>
            </w:r>
          </w:p>
        </w:tc>
        <w:tc>
          <w:tcPr>
            <w:tcW w:type="dxa" w:w="2160"/>
          </w:tcPr>
          <w:p>
            <w:r>
              <w:t>Replace is strongest; tint preserves map identity.</w:t>
            </w:r>
          </w:p>
        </w:tc>
      </w:tr>
      <w:tr>
        <w:tc>
          <w:tcPr>
            <w:tcW w:type="dxa" w:w="2160"/>
          </w:tcPr>
          <w:p>
            <w:r>
              <w:t>cl_avfx_sky_darkness / storm_tint</w:t>
            </w:r>
          </w:p>
        </w:tc>
        <w:tc>
          <w:tcPr>
            <w:tcW w:type="dxa" w:w="2160"/>
          </w:tcPr>
          <w:p>
            <w:r>
              <w:t>Darkness/tint</w:t>
            </w:r>
          </w:p>
        </w:tc>
        <w:tc>
          <w:tcPr>
            <w:tcW w:type="dxa" w:w="2160"/>
          </w:tcPr>
          <w:p>
            <w:r>
              <w:t>Sky darkening and storm color.</w:t>
            </w:r>
          </w:p>
        </w:tc>
        <w:tc>
          <w:tcPr>
            <w:tcW w:type="dxa" w:w="2160"/>
          </w:tcPr>
          <w:p>
            <w:r>
              <w:t>Key for snow/rain mood.</w:t>
            </w:r>
          </w:p>
        </w:tc>
      </w:tr>
      <w:tr>
        <w:tc>
          <w:tcPr>
            <w:tcW w:type="dxa" w:w="2160"/>
          </w:tcPr>
          <w:p>
            <w:r>
              <w:t>cl_avfx_sky_clouds / cloud_intensity / cloud_speed</w:t>
            </w:r>
          </w:p>
        </w:tc>
        <w:tc>
          <w:tcPr>
            <w:tcW w:type="dxa" w:w="2160"/>
          </w:tcPr>
          <w:p>
            <w:r>
              <w:t>Clouds</w:t>
            </w:r>
          </w:p>
        </w:tc>
        <w:tc>
          <w:tcPr>
            <w:tcW w:type="dxa" w:w="2160"/>
          </w:tcPr>
          <w:p>
            <w:r>
              <w:t>Cloud overlay enable, intensity and motion speed.</w:t>
            </w:r>
          </w:p>
        </w:tc>
        <w:tc>
          <w:tcPr>
            <w:tcW w:type="dxa" w:w="2160"/>
          </w:tcPr>
          <w:p>
            <w:r>
              <w:t>Snow presets use darker cloud/fog mood.</w:t>
            </w:r>
          </w:p>
        </w:tc>
      </w:tr>
      <w:tr>
        <w:tc>
          <w:tcPr>
            <w:tcW w:type="dxa" w:w="2160"/>
          </w:tcPr>
          <w:p>
            <w:r>
              <w:t>cl_avfx_sky_fog_alpha</w:t>
            </w:r>
          </w:p>
        </w:tc>
        <w:tc>
          <w:tcPr>
            <w:tcW w:type="dxa" w:w="2160"/>
          </w:tcPr>
          <w:p>
            <w:r>
              <w:t>Sky fog</w:t>
            </w:r>
          </w:p>
        </w:tc>
        <w:tc>
          <w:tcPr>
            <w:tcW w:type="dxa" w:w="2160"/>
          </w:tcPr>
          <w:p>
            <w:r>
              <w:t>Fog amount in the sky/weather layer.</w:t>
            </w:r>
          </w:p>
        </w:tc>
        <w:tc>
          <w:tcPr>
            <w:tcW w:type="dxa" w:w="2160"/>
          </w:tcPr>
          <w:p>
            <w:r>
              <w:t>Too high can flatten distant contrast.</w:t>
            </w:r>
          </w:p>
        </w:tc>
      </w:tr>
      <w:tr>
        <w:tc>
          <w:tcPr>
            <w:tcW w:type="dxa" w:w="2160"/>
          </w:tcPr>
          <w:p>
            <w:r>
              <w:t>cl_avfx_ash_dlights / ash_sprites</w:t>
            </w:r>
          </w:p>
        </w:tc>
        <w:tc>
          <w:tcPr>
            <w:tcW w:type="dxa" w:w="2160"/>
          </w:tcPr>
          <w:p>
            <w:r>
              <w:t>Ash ember visuals</w:t>
            </w:r>
          </w:p>
        </w:tc>
        <w:tc>
          <w:tcPr>
            <w:tcW w:type="dxa" w:w="2160"/>
          </w:tcPr>
          <w:p>
            <w:r>
              <w:t>Dynamic lights and varied sprites for ash embers.</w:t>
            </w:r>
          </w:p>
        </w:tc>
        <w:tc>
          <w:tcPr>
            <w:tcW w:type="dxa" w:w="2160"/>
          </w:tcPr>
          <w:p>
            <w:r>
              <w:t>Used by ash profile and miscellaneous effects.</w:t>
            </w:r>
          </w:p>
        </w:tc>
      </w:tr>
      <w:tr>
        <w:tc>
          <w:tcPr>
            <w:tcW w:type="dxa" w:w="2160"/>
          </w:tcPr>
          <w:p>
            <w:r>
              <w:t>cl_avfx_lava_steam</w:t>
            </w:r>
          </w:p>
        </w:tc>
        <w:tc>
          <w:tcPr>
            <w:tcW w:type="dxa" w:w="2160"/>
          </w:tcPr>
          <w:p>
            <w:r>
              <w:t>Lava steam</w:t>
            </w:r>
          </w:p>
        </w:tc>
        <w:tc>
          <w:tcPr>
            <w:tcW w:type="dxa" w:w="2160"/>
          </w:tcPr>
          <w:p>
            <w:r>
              <w:t>Steam where rain/snow/water meets lava.</w:t>
            </w:r>
          </w:p>
        </w:tc>
        <w:tc>
          <w:tcPr>
            <w:tcW w:type="dxa" w:w="2160"/>
          </w:tcPr>
          <w:p>
            <w:r>
              <w:t>Uses different feel from snowflake impact steam.</w:t>
            </w:r>
          </w:p>
        </w:tc>
      </w:tr>
      <w:tr>
        <w:tc>
          <w:tcPr>
            <w:tcW w:type="dxa" w:w="2160"/>
          </w:tcPr>
          <w:p>
            <w:r>
              <w:t>cl_avfx_lava_steam_density / height / speed / edge_radius</w:t>
            </w:r>
          </w:p>
        </w:tc>
        <w:tc>
          <w:tcPr>
            <w:tcW w:type="dxa" w:w="2160"/>
          </w:tcPr>
          <w:p>
            <w:r>
              <w:t>Steam shape</w:t>
            </w:r>
          </w:p>
        </w:tc>
        <w:tc>
          <w:tcPr>
            <w:tcW w:type="dxa" w:w="2160"/>
          </w:tcPr>
          <w:p>
            <w:r>
              <w:t>Density, height, rise speed and lava-edge radius.</w:t>
            </w:r>
          </w:p>
        </w:tc>
        <w:tc>
          <w:tcPr>
            <w:tcW w:type="dxa" w:w="2160"/>
          </w:tcPr>
          <w:p>
            <w:r>
              <w:t>Tune density before height for believable steam.</w:t>
            </w:r>
          </w:p>
        </w:tc>
      </w:tr>
      <w:tr>
        <w:tc>
          <w:tcPr>
            <w:tcW w:type="dxa" w:w="2160"/>
          </w:tcPr>
          <w:p>
            <w:r>
              <w:t>cl_avfx_audio</w:t>
            </w:r>
          </w:p>
        </w:tc>
        <w:tc>
          <w:tcPr>
            <w:tcW w:type="dxa" w:w="2160"/>
          </w:tcPr>
          <w:p>
            <w:r>
              <w:t>AVFX audio</w:t>
            </w:r>
          </w:p>
        </w:tc>
        <w:tc>
          <w:tcPr>
            <w:tcW w:type="dxa" w:w="2160"/>
          </w:tcPr>
          <w:p>
            <w:r>
              <w:t>Master AVFX audio switch.</w:t>
            </w:r>
          </w:p>
        </w:tc>
        <w:tc>
          <w:tcPr>
            <w:tcW w:type="dxa" w:w="2160"/>
          </w:tcPr>
          <w:p>
            <w:r>
              <w:t>Presets turn sounds on by default.</w:t>
            </w:r>
          </w:p>
        </w:tc>
      </w:tr>
      <w:tr>
        <w:tc>
          <w:tcPr>
            <w:tcW w:type="dxa" w:w="2160"/>
          </w:tcPr>
          <w:p>
            <w:r>
              <w:t>cl_avfx_audio_volume</w:t>
            </w:r>
          </w:p>
        </w:tc>
        <w:tc>
          <w:tcPr>
            <w:tcW w:type="dxa" w:w="2160"/>
          </w:tcPr>
          <w:p>
            <w:r>
              <w:t>AVFX volume</w:t>
            </w:r>
          </w:p>
        </w:tc>
        <w:tc>
          <w:tcPr>
            <w:tcW w:type="dxa" w:w="2160"/>
          </w:tcPr>
          <w:p>
            <w:r>
              <w:t>Overall AVFX sound volume.</w:t>
            </w:r>
          </w:p>
        </w:tc>
        <w:tc>
          <w:tcPr>
            <w:tcW w:type="dxa" w:w="2160"/>
          </w:tcPr>
          <w:p>
            <w:r>
              <w:t>Still respects global sound settings.</w:t>
            </w:r>
          </w:p>
        </w:tc>
      </w:tr>
      <w:tr>
        <w:tc>
          <w:tcPr>
            <w:tcW w:type="dxa" w:w="2160"/>
          </w:tcPr>
          <w:p>
            <w:r>
              <w:t>cl_avfx_audio_wind / rain / rain_drops / snow / water</w:t>
            </w:r>
          </w:p>
        </w:tc>
        <w:tc>
          <w:tcPr>
            <w:tcW w:type="dxa" w:w="2160"/>
          </w:tcPr>
          <w:p>
            <w:r>
              <w:t>Weather audio</w:t>
            </w:r>
          </w:p>
        </w:tc>
        <w:tc>
          <w:tcPr>
            <w:tcW w:type="dxa" w:w="2160"/>
          </w:tcPr>
          <w:p>
            <w:r>
              <w:t>Individual weather and water sound layers.</w:t>
            </w:r>
          </w:p>
        </w:tc>
        <w:tc>
          <w:tcPr>
            <w:tcW w:type="dxa" w:w="2160"/>
          </w:tcPr>
          <w:p>
            <w:r>
              <w:t>Disable only the layer that annoys you, not the master.</w:t>
            </w:r>
          </w:p>
        </w:tc>
      </w:tr>
      <w:tr>
        <w:tc>
          <w:tcPr>
            <w:tcW w:type="dxa" w:w="2160"/>
          </w:tcPr>
          <w:p>
            <w:r>
              <w:t>cl_avfx_audio_lava_steam / lava_surface_steam</w:t>
            </w:r>
          </w:p>
        </w:tc>
        <w:tc>
          <w:tcPr>
            <w:tcW w:type="dxa" w:w="2160"/>
          </w:tcPr>
          <w:p>
            <w:r>
              <w:t>Steam audio</w:t>
            </w:r>
          </w:p>
        </w:tc>
        <w:tc>
          <w:tcPr>
            <w:tcW w:type="dxa" w:w="2160"/>
          </w:tcPr>
          <w:p>
            <w:r>
              <w:t>Sounds for lava steam and surface evaporation.</w:t>
            </w:r>
          </w:p>
        </w:tc>
        <w:tc>
          <w:tcPr>
            <w:tcW w:type="dxa" w:w="2160"/>
          </w:tcPr>
          <w:p>
            <w:r>
              <w:t>Surface steam uses separate water-evaporation feeling.</w:t>
            </w:r>
          </w:p>
        </w:tc>
      </w:tr>
      <w:tr>
        <w:tc>
          <w:tcPr>
            <w:tcW w:type="dxa" w:w="2160"/>
          </w:tcPr>
          <w:p>
            <w:r>
              <w:t>cl_avfx_weapon_snow_steam_audio</w:t>
            </w:r>
          </w:p>
        </w:tc>
        <w:tc>
          <w:tcPr>
            <w:tcW w:type="dxa" w:w="2160"/>
          </w:tcPr>
          <w:p>
            <w:r>
              <w:t>Snow weapon steam</w:t>
            </w:r>
          </w:p>
        </w:tc>
        <w:tc>
          <w:tcPr>
            <w:tcW w:type="dxa" w:w="2160"/>
          </w:tcPr>
          <w:p>
            <w:r>
              <w:t>Steam audio for hot snow weapon impacts.</w:t>
            </w:r>
          </w:p>
        </w:tc>
        <w:tc>
          <w:tcPr>
            <w:tcW w:type="dxa" w:w="2160"/>
          </w:tcPr>
          <w:p>
            <w:r>
              <w:t>Used by blaster/rail/BFG-like effects.</w:t>
            </w:r>
          </w:p>
        </w:tc>
      </w:tr>
      <w:tr>
        <w:tc>
          <w:tcPr>
            <w:tcW w:type="dxa" w:w="2160"/>
          </w:tcPr>
          <w:p>
            <w:r>
              <w:t>cl_avfx_audio_thunder / impact</w:t>
            </w:r>
          </w:p>
        </w:tc>
        <w:tc>
          <w:tcPr>
            <w:tcW w:type="dxa" w:w="2160"/>
          </w:tcPr>
          <w:p>
            <w:r>
              <w:t>Thunder/impact audio</w:t>
            </w:r>
          </w:p>
        </w:tc>
        <w:tc>
          <w:tcPr>
            <w:tcW w:type="dxa" w:w="2160"/>
          </w:tcPr>
          <w:p>
            <w:r>
              <w:t>Storm thunder and impact sounds.</w:t>
            </w:r>
          </w:p>
        </w:tc>
        <w:tc>
          <w:tcPr>
            <w:tcW w:type="dxa" w:w="2160"/>
          </w:tcPr>
          <w:p>
            <w:r>
              <w:t>Important for Rain &amp; Storm presets.</w:t>
            </w:r>
          </w:p>
        </w:tc>
      </w:tr>
      <w:tr>
        <w:tc>
          <w:tcPr>
            <w:tcW w:type="dxa" w:w="2160"/>
          </w:tcPr>
          <w:p>
            <w:r>
              <w:t>cl_avfx_audio_surface_steps / puddle_steps / snow_steps</w:t>
            </w:r>
          </w:p>
        </w:tc>
        <w:tc>
          <w:tcPr>
            <w:tcW w:type="dxa" w:w="2160"/>
          </w:tcPr>
          <w:p>
            <w:r>
              <w:t>Step audio</w:t>
            </w:r>
          </w:p>
        </w:tc>
        <w:tc>
          <w:tcPr>
            <w:tcW w:type="dxa" w:w="2160"/>
          </w:tcPr>
          <w:p>
            <w:r>
              <w:t>Surface, puddle and snow footstep layers.</w:t>
            </w:r>
          </w:p>
        </w:tc>
        <w:tc>
          <w:tcPr>
            <w:tcW w:type="dxa" w:w="2160"/>
          </w:tcPr>
          <w:p>
            <w:r>
              <w:t>Puddle landing splashes use this family too.</w:t>
            </w:r>
          </w:p>
        </w:tc>
      </w:tr>
    </w:tbl>
    <w:p/>
    <w:p>
      <w:pPr>
        <w:pStyle w:val="Heading2"/>
      </w:pPr>
      <w:r>
        <w:t>Enhanced effects and weapon reactions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cl_avfx_world</w:t>
            </w:r>
          </w:p>
        </w:tc>
        <w:tc>
          <w:tcPr>
            <w:tcW w:type="dxa" w:w="2160"/>
          </w:tcPr>
          <w:p>
            <w:r>
              <w:t>World effects</w:t>
            </w:r>
          </w:p>
        </w:tc>
        <w:tc>
          <w:tcPr>
            <w:tcW w:type="dxa" w:w="2160"/>
          </w:tcPr>
          <w:p>
            <w:r>
              <w:t>Master for AVFX surface/world receivers.</w:t>
            </w:r>
          </w:p>
        </w:tc>
        <w:tc>
          <w:tcPr>
            <w:tcW w:type="dxa" w:w="2160"/>
          </w:tcPr>
          <w:p>
            <w:r>
              <w:t>Required by water, puddles and many surface reactions.</w:t>
            </w:r>
          </w:p>
        </w:tc>
      </w:tr>
      <w:tr>
        <w:tc>
          <w:tcPr>
            <w:tcW w:type="dxa" w:w="2160"/>
          </w:tcPr>
          <w:p>
            <w:r>
              <w:t>cl_avfx_world_auto</w:t>
            </w:r>
          </w:p>
        </w:tc>
        <w:tc>
          <w:tcPr>
            <w:tcW w:type="dxa" w:w="2160"/>
          </w:tcPr>
          <w:p>
            <w:r>
              <w:t>Auto world coupling</w:t>
            </w:r>
          </w:p>
        </w:tc>
        <w:tc>
          <w:tcPr>
            <w:tcW w:type="dxa" w:w="2160"/>
          </w:tcPr>
          <w:p>
            <w:r>
              <w:t>Automatically couples weather state to surface receivers.</w:t>
            </w:r>
          </w:p>
        </w:tc>
        <w:tc>
          <w:tcPr>
            <w:tcW w:type="dxa" w:w="2160"/>
          </w:tcPr>
          <w:p>
            <w:r>
              <w:t>Usually keep on with presets.</w:t>
            </w:r>
          </w:p>
        </w:tc>
      </w:tr>
      <w:tr>
        <w:tc>
          <w:tcPr>
            <w:tcW w:type="dxa" w:w="2160"/>
          </w:tcPr>
          <w:p>
            <w:r>
              <w:t>cl_avfx_world_debug</w:t>
            </w:r>
          </w:p>
        </w:tc>
        <w:tc>
          <w:tcPr>
            <w:tcW w:type="dxa" w:w="2160"/>
          </w:tcPr>
          <w:p>
            <w:r>
              <w:t>World diagnostics</w:t>
            </w:r>
          </w:p>
        </w:tc>
        <w:tc>
          <w:tcPr>
            <w:tcW w:type="dxa" w:w="2160"/>
          </w:tcPr>
          <w:p>
            <w:r>
              <w:t>Adds debug data to AVFX info.</w:t>
            </w:r>
          </w:p>
        </w:tc>
        <w:tc>
          <w:tcPr>
            <w:tcW w:type="dxa" w:w="2160"/>
          </w:tcPr>
          <w:p>
            <w:r>
              <w:t>For troubleshooting only.</w:t>
            </w:r>
          </w:p>
        </w:tc>
      </w:tr>
      <w:tr>
        <w:tc>
          <w:tcPr>
            <w:tcW w:type="dxa" w:w="2160"/>
          </w:tcPr>
          <w:p>
            <w:r>
              <w:t>cl_avfx_weapon_impacts</w:t>
            </w:r>
          </w:p>
        </w:tc>
        <w:tc>
          <w:tcPr>
            <w:tcW w:type="dxa" w:w="2160"/>
          </w:tcPr>
          <w:p>
            <w:r>
              <w:t>Weapon impacts on water</w:t>
            </w:r>
          </w:p>
        </w:tc>
        <w:tc>
          <w:tcPr>
            <w:tcW w:type="dxa" w:w="2160"/>
          </w:tcPr>
          <w:p>
            <w:r>
              <w:t>Master for weapon effects on water/puddles.</w:t>
            </w:r>
          </w:p>
        </w:tc>
        <w:tc>
          <w:tcPr>
            <w:tcW w:type="dxa" w:w="2160"/>
          </w:tcPr>
          <w:p>
            <w:r>
              <w:t>Accepted with known q2dm1-like water limitations for some weapons.</w:t>
            </w:r>
          </w:p>
        </w:tc>
      </w:tr>
      <w:tr>
        <w:tc>
          <w:tcPr>
            <w:tcW w:type="dxa" w:w="2160"/>
          </w:tcPr>
          <w:p>
            <w:r>
              <w:t>cl_avfx_weapon_impact_blaster / hyperblaster</w:t>
            </w:r>
          </w:p>
        </w:tc>
        <w:tc>
          <w:tcPr>
            <w:tcW w:type="dxa" w:w="2160"/>
          </w:tcPr>
          <w:p>
            <w:r>
              <w:t>Blaster water impacts</w:t>
            </w:r>
          </w:p>
        </w:tc>
        <w:tc>
          <w:tcPr>
            <w:tcW w:type="dxa" w:w="2160"/>
          </w:tcPr>
          <w:p>
            <w:r>
              <w:t>Small splash, burn/steam reaction per projectile.</w:t>
            </w:r>
          </w:p>
        </w:tc>
        <w:tc>
          <w:tcPr>
            <w:tcW w:type="dxa" w:w="2160"/>
          </w:tcPr>
          <w:p>
            <w:r>
              <w:t>Hyperblaster repeats per bullet.</w:t>
            </w:r>
          </w:p>
        </w:tc>
      </w:tr>
      <w:tr>
        <w:tc>
          <w:tcPr>
            <w:tcW w:type="dxa" w:w="2160"/>
          </w:tcPr>
          <w:p>
            <w:r>
              <w:t>cl_avfx_weapon_impact_machinegun / chaingun</w:t>
            </w:r>
          </w:p>
        </w:tc>
        <w:tc>
          <w:tcPr>
            <w:tcW w:type="dxa" w:w="2160"/>
          </w:tcPr>
          <w:p>
            <w:r>
              <w:t>Bullet water impacts</w:t>
            </w:r>
          </w:p>
        </w:tc>
        <w:tc>
          <w:tcPr>
            <w:tcW w:type="dxa" w:w="2160"/>
          </w:tcPr>
          <w:p>
            <w:r>
              <w:t>Bullet splashes, rings and spray without burn steam.</w:t>
            </w:r>
          </w:p>
        </w:tc>
        <w:tc>
          <w:tcPr>
            <w:tcW w:type="dxa" w:w="2160"/>
          </w:tcPr>
          <w:p>
            <w:r>
              <w:t>Chaingun is denser because it fires more.</w:t>
            </w:r>
          </w:p>
        </w:tc>
      </w:tr>
      <w:tr>
        <w:tc>
          <w:tcPr>
            <w:tcW w:type="dxa" w:w="2160"/>
          </w:tcPr>
          <w:p>
            <w:r>
              <w:t>cl_avfx_weapon_impact_shotgun / supershotgun</w:t>
            </w:r>
          </w:p>
        </w:tc>
        <w:tc>
          <w:tcPr>
            <w:tcW w:type="dxa" w:w="2160"/>
          </w:tcPr>
          <w:p>
            <w:r>
              <w:t>Shotgun water impacts</w:t>
            </w:r>
          </w:p>
        </w:tc>
        <w:tc>
          <w:tcPr>
            <w:tcW w:type="dxa" w:w="2160"/>
          </w:tcPr>
          <w:p>
            <w:r>
              <w:t>Scattered pellet splashes and rings.</w:t>
            </w:r>
          </w:p>
        </w:tc>
        <w:tc>
          <w:tcPr>
            <w:tcW w:type="dxa" w:w="2160"/>
          </w:tcPr>
          <w:p>
            <w:r>
              <w:t>Super shotgun is stronger/richer.</w:t>
            </w:r>
          </w:p>
        </w:tc>
      </w:tr>
      <w:tr>
        <w:tc>
          <w:tcPr>
            <w:tcW w:type="dxa" w:w="2160"/>
          </w:tcPr>
          <w:p>
            <w:r>
              <w:t>cl_avfx_weapon_impact_railgun</w:t>
            </w:r>
          </w:p>
        </w:tc>
        <w:tc>
          <w:tcPr>
            <w:tcW w:type="dxa" w:w="2160"/>
          </w:tcPr>
          <w:p>
            <w:r>
              <w:t>Rail water impact</w:t>
            </w:r>
          </w:p>
        </w:tc>
        <w:tc>
          <w:tcPr>
            <w:tcW w:type="dxa" w:w="2160"/>
          </w:tcPr>
          <w:p>
            <w:r>
              <w:t>Fountain-like hit, many rings and steam.</w:t>
            </w:r>
          </w:p>
        </w:tc>
        <w:tc>
          <w:tcPr>
            <w:tcW w:type="dxa" w:w="2160"/>
          </w:tcPr>
          <w:p>
            <w:r>
              <w:t>Rail is the most reliable first-surface trace on q2dm1-like water.</w:t>
            </w:r>
          </w:p>
        </w:tc>
      </w:tr>
      <w:tr>
        <w:tc>
          <w:tcPr>
            <w:tcW w:type="dxa" w:w="2160"/>
          </w:tcPr>
          <w:p>
            <w:r>
              <w:t>cl_avfx_weapon_impact_handgrenade / grenadelauncher</w:t>
            </w:r>
          </w:p>
        </w:tc>
        <w:tc>
          <w:tcPr>
            <w:tcW w:type="dxa" w:w="2160"/>
          </w:tcPr>
          <w:p>
            <w:r>
              <w:t>Grenade water impacts</w:t>
            </w:r>
          </w:p>
        </w:tc>
        <w:tc>
          <w:tcPr>
            <w:tcW w:type="dxa" w:w="2160"/>
          </w:tcPr>
          <w:p>
            <w:r>
              <w:t>Large fountain, rings and temporary dark stain.</w:t>
            </w:r>
          </w:p>
        </w:tc>
        <w:tc>
          <w:tcPr>
            <w:tcW w:type="dxa" w:w="2160"/>
          </w:tcPr>
          <w:p>
            <w:r>
              <w:t>Grenade launcher varies per landed grenade.</w:t>
            </w:r>
          </w:p>
        </w:tc>
      </w:tr>
      <w:tr>
        <w:tc>
          <w:tcPr>
            <w:tcW w:type="dxa" w:w="2160"/>
          </w:tcPr>
          <w:p>
            <w:r>
              <w:t>cl_avfx_weapon_impact_rocketlauncher</w:t>
            </w:r>
          </w:p>
        </w:tc>
        <w:tc>
          <w:tcPr>
            <w:tcW w:type="dxa" w:w="2160"/>
          </w:tcPr>
          <w:p>
            <w:r>
              <w:t>Rocket water impact</w:t>
            </w:r>
          </w:p>
        </w:tc>
        <w:tc>
          <w:tcPr>
            <w:tcW w:type="dxa" w:w="2160"/>
          </w:tcPr>
          <w:p>
            <w:r>
              <w:t>Huge splash, spray, rings, dark stain and strong steam.</w:t>
            </w:r>
          </w:p>
        </w:tc>
        <w:tc>
          <w:tcPr>
            <w:tcW w:type="dxa" w:w="2160"/>
          </w:tcPr>
          <w:p>
            <w:r>
              <w:t>A showcase effect; relatively expensive.</w:t>
            </w:r>
          </w:p>
        </w:tc>
      </w:tr>
      <w:tr>
        <w:tc>
          <w:tcPr>
            <w:tcW w:type="dxa" w:w="2160"/>
          </w:tcPr>
          <w:p>
            <w:r>
              <w:t>cl_avfx_weapon_impact_bfg</w:t>
            </w:r>
          </w:p>
        </w:tc>
        <w:tc>
          <w:tcPr>
            <w:tcW w:type="dxa" w:w="2160"/>
          </w:tcPr>
          <w:p>
            <w:r>
              <w:t>BFG water impact</w:t>
            </w:r>
          </w:p>
        </w:tc>
        <w:tc>
          <w:tcPr>
            <w:tcW w:type="dxa" w:w="2160"/>
          </w:tcPr>
          <w:p>
            <w:r>
              <w:t>Evaporates AVFX puddle water for several seconds, huge steam and dark mark.</w:t>
            </w:r>
          </w:p>
        </w:tc>
        <w:tc>
          <w:tcPr>
            <w:tcW w:type="dxa" w:w="2160"/>
          </w:tcPr>
          <w:p>
            <w:r>
              <w:t>The regenerated puddle is an intentional visual payoff.</w:t>
            </w:r>
          </w:p>
        </w:tc>
      </w:tr>
      <w:tr>
        <w:tc>
          <w:tcPr>
            <w:tcW w:type="dxa" w:w="2160"/>
          </w:tcPr>
          <w:p>
            <w:r>
              <w:t>cl_avfx_weapon_snow_impacts</w:t>
            </w:r>
          </w:p>
        </w:tc>
        <w:tc>
          <w:tcPr>
            <w:tcW w:type="dxa" w:w="2160"/>
          </w:tcPr>
          <w:p>
            <w:r>
              <w:t>Weapon impacts on snow</w:t>
            </w:r>
          </w:p>
        </w:tc>
        <w:tc>
          <w:tcPr>
            <w:tcW w:type="dxa" w:w="2160"/>
          </w:tcPr>
          <w:p>
            <w:r>
              <w:t>Master for snow marks, holes, craters, melt and snow dust.</w:t>
            </w:r>
          </w:p>
        </w:tc>
        <w:tc>
          <w:tcPr>
            <w:tcW w:type="dxa" w:w="2160"/>
          </w:tcPr>
          <w:p>
            <w:r>
              <w:t>Strength scales with snow depth/parallax where possible.</w:t>
            </w:r>
          </w:p>
        </w:tc>
      </w:tr>
      <w:tr>
        <w:tc>
          <w:tcPr>
            <w:tcW w:type="dxa" w:w="2160"/>
          </w:tcPr>
          <w:p>
            <w:r>
              <w:t>cl_avfx_weapon_snow_impact_fade_rate</w:t>
            </w:r>
          </w:p>
        </w:tc>
        <w:tc>
          <w:tcPr>
            <w:tcW w:type="dxa" w:w="2160"/>
          </w:tcPr>
          <w:p>
            <w:r>
              <w:t>Snow weapon fade</w:t>
            </w:r>
          </w:p>
        </w:tc>
        <w:tc>
          <w:tcPr>
            <w:tcW w:type="dxa" w:w="2160"/>
          </w:tcPr>
          <w:p>
            <w:r>
              <w:t>Fade speed for weapon marks on snow.</w:t>
            </w:r>
          </w:p>
        </w:tc>
        <w:tc>
          <w:tcPr>
            <w:tcW w:type="dxa" w:w="2160"/>
          </w:tcPr>
          <w:p>
            <w:r>
              <w:t>Analogous to footprint fade but intentionally separate.</w:t>
            </w:r>
          </w:p>
        </w:tc>
      </w:tr>
      <w:tr>
        <w:tc>
          <w:tcPr>
            <w:tcW w:type="dxa" w:w="2160"/>
          </w:tcPr>
          <w:p>
            <w:r>
              <w:t>cl_avfx_weapon_snow_impact_blaster / hyperblaster</w:t>
            </w:r>
          </w:p>
        </w:tc>
        <w:tc>
          <w:tcPr>
            <w:tcW w:type="dxa" w:w="2160"/>
          </w:tcPr>
          <w:p>
            <w:r>
              <w:t>Blaster snow marks</w:t>
            </w:r>
          </w:p>
        </w:tc>
        <w:tc>
          <w:tcPr>
            <w:tcW w:type="dxa" w:w="2160"/>
          </w:tcPr>
          <w:p>
            <w:r>
              <w:t>Melted/burned circular marks and steam.</w:t>
            </w:r>
          </w:p>
        </w:tc>
        <w:tc>
          <w:tcPr>
            <w:tcW w:type="dxa" w:w="2160"/>
          </w:tcPr>
          <w:p>
            <w:r>
              <w:t>Projectile scale is smaller than explosive weapons.</w:t>
            </w:r>
          </w:p>
        </w:tc>
      </w:tr>
      <w:tr>
        <w:tc>
          <w:tcPr>
            <w:tcW w:type="dxa" w:w="2160"/>
          </w:tcPr>
          <w:p>
            <w:r>
              <w:t>cl_avfx_weapon_snow_impact_machinegun / chaingun</w:t>
            </w:r>
          </w:p>
        </w:tc>
        <w:tc>
          <w:tcPr>
            <w:tcW w:type="dxa" w:w="2160"/>
          </w:tcPr>
          <w:p>
            <w:r>
              <w:t>Bullet snow marks</w:t>
            </w:r>
          </w:p>
        </w:tc>
        <w:tc>
          <w:tcPr>
            <w:tcW w:type="dxa" w:w="2160"/>
          </w:tcPr>
          <w:p>
            <w:r>
              <w:t>Dark bullet holes and snow dust.</w:t>
            </w:r>
          </w:p>
        </w:tc>
        <w:tc>
          <w:tcPr>
            <w:tcW w:type="dxa" w:w="2160"/>
          </w:tcPr>
          <w:p>
            <w:r>
              <w:t>Chaingun creates denser scatter.</w:t>
            </w:r>
          </w:p>
        </w:tc>
      </w:tr>
      <w:tr>
        <w:tc>
          <w:tcPr>
            <w:tcW w:type="dxa" w:w="2160"/>
          </w:tcPr>
          <w:p>
            <w:r>
              <w:t>cl_avfx_weapon_snow_impact_shotgun / supershotgun</w:t>
            </w:r>
          </w:p>
        </w:tc>
        <w:tc>
          <w:tcPr>
            <w:tcW w:type="dxa" w:w="2160"/>
          </w:tcPr>
          <w:p>
            <w:r>
              <w:t>Shotgun snow marks</w:t>
            </w:r>
          </w:p>
        </w:tc>
        <w:tc>
          <w:tcPr>
            <w:tcW w:type="dxa" w:w="2160"/>
          </w:tcPr>
          <w:p>
            <w:r>
              <w:t>Pellet scatter with strong snow dust.</w:t>
            </w:r>
          </w:p>
        </w:tc>
        <w:tc>
          <w:tcPr>
            <w:tcW w:type="dxa" w:w="2160"/>
          </w:tcPr>
          <w:p>
            <w:r>
              <w:t>Super shotgun is roughly stronger/richer.</w:t>
            </w:r>
          </w:p>
        </w:tc>
      </w:tr>
      <w:tr>
        <w:tc>
          <w:tcPr>
            <w:tcW w:type="dxa" w:w="2160"/>
          </w:tcPr>
          <w:p>
            <w:r>
              <w:t>cl_avfx_weapon_snow_impact_railgun</w:t>
            </w:r>
          </w:p>
        </w:tc>
        <w:tc>
          <w:tcPr>
            <w:tcW w:type="dxa" w:w="2160"/>
          </w:tcPr>
          <w:p>
            <w:r>
              <w:t>Rail snow mark</w:t>
            </w:r>
          </w:p>
        </w:tc>
        <w:tc>
          <w:tcPr>
            <w:tcW w:type="dxa" w:w="2160"/>
          </w:tcPr>
          <w:p>
            <w:r>
              <w:t>Round melted mark and steam without explosion shape.</w:t>
            </w:r>
          </w:p>
        </w:tc>
        <w:tc>
          <w:tcPr>
            <w:tcW w:type="dxa" w:w="2160"/>
          </w:tcPr>
          <w:p>
            <w:r>
              <w:t>Smaller than rockets/grenades.</w:t>
            </w:r>
          </w:p>
        </w:tc>
      </w:tr>
      <w:tr>
        <w:tc>
          <w:tcPr>
            <w:tcW w:type="dxa" w:w="2160"/>
          </w:tcPr>
          <w:p>
            <w:r>
              <w:t>cl_avfx_weapon_snow_impact_handgrenade / grenadelauncher</w:t>
            </w:r>
          </w:p>
        </w:tc>
        <w:tc>
          <w:tcPr>
            <w:tcW w:type="dxa" w:w="2160"/>
          </w:tcPr>
          <w:p>
            <w:r>
              <w:t>Grenade snow craters</w:t>
            </w:r>
          </w:p>
        </w:tc>
        <w:tc>
          <w:tcPr>
            <w:tcW w:type="dxa" w:w="2160"/>
          </w:tcPr>
          <w:p>
            <w:r>
              <w:t>Large snow crater, snow fountain and steam.</w:t>
            </w:r>
          </w:p>
        </w:tc>
        <w:tc>
          <w:tcPr>
            <w:tcW w:type="dxa" w:w="2160"/>
          </w:tcPr>
          <w:p>
            <w:r>
              <w:t>Used for both hand grenade and launched grenade.</w:t>
            </w:r>
          </w:p>
        </w:tc>
      </w:tr>
      <w:tr>
        <w:tc>
          <w:tcPr>
            <w:tcW w:type="dxa" w:w="2160"/>
          </w:tcPr>
          <w:p>
            <w:r>
              <w:t>cl_avfx_weapon_snow_impact_rocketlauncher</w:t>
            </w:r>
          </w:p>
        </w:tc>
        <w:tc>
          <w:tcPr>
            <w:tcW w:type="dxa" w:w="2160"/>
          </w:tcPr>
          <w:p>
            <w:r>
              <w:t>Rocket snow crater</w:t>
            </w:r>
          </w:p>
        </w:tc>
        <w:tc>
          <w:tcPr>
            <w:tcW w:type="dxa" w:w="2160"/>
          </w:tcPr>
          <w:p>
            <w:r>
              <w:t>Huge crater-like mark with snow/debris fountain and steam.</w:t>
            </w:r>
          </w:p>
        </w:tc>
        <w:tc>
          <w:tcPr>
            <w:tcW w:type="dxa" w:w="2160"/>
          </w:tcPr>
          <w:p>
            <w:r>
              <w:t>Should read darker in center and softer at edges.</w:t>
            </w:r>
          </w:p>
        </w:tc>
      </w:tr>
      <w:tr>
        <w:tc>
          <w:tcPr>
            <w:tcW w:type="dxa" w:w="2160"/>
          </w:tcPr>
          <w:p>
            <w:r>
              <w:t>cl_avfx_weapon_snow_impact_bfg</w:t>
            </w:r>
          </w:p>
        </w:tc>
        <w:tc>
          <w:tcPr>
            <w:tcW w:type="dxa" w:w="2160"/>
          </w:tcPr>
          <w:p>
            <w:r>
              <w:t>BFG snow melt</w:t>
            </w:r>
          </w:p>
        </w:tc>
        <w:tc>
          <w:tcPr>
            <w:tcW w:type="dxa" w:w="2160"/>
          </w:tcPr>
          <w:p>
            <w:r>
              <w:t>Large-area melt/evaporation with a deep center mark.</w:t>
            </w:r>
          </w:p>
        </w:tc>
        <w:tc>
          <w:tcPr>
            <w:tcW w:type="dxa" w:w="2160"/>
          </w:tcPr>
          <w:p>
            <w:r>
              <w:t>The biggest snow weapon reaction.</w:t>
            </w:r>
          </w:p>
        </w:tc>
      </w:tr>
    </w:tbl>
    <w:p/>
    <w:p>
      <w:pPr>
        <w:pStyle w:val="Heading1"/>
      </w:pPr>
      <w:r>
        <w:t>6. Profile-specific tuning</w:t>
      </w:r>
    </w:p>
    <w:p>
      <w:pPr>
        <w:pStyle w:val="Heading2"/>
      </w:pPr>
      <w:r>
        <w:t>Rain and storm</w:t>
      </w:r>
    </w:p>
    <w:p>
      <w:pPr>
        <w:pStyle w:val="ListBullet"/>
      </w:pPr>
      <w:r>
        <w:t>Start with Rain &amp; Storm Ultra or Rain Quality. Then tune cl_avfx_density, cl_avfx_rain_drop_density and cl_avfx_rain_puddle_fill_rate.</w:t>
      </w:r>
    </w:p>
    <w:p>
      <w:pPr>
        <w:pStyle w:val="ListBullet"/>
      </w:pPr>
      <w:r>
        <w:t>For rich surfaces, keep cl_avfx_rain_puddles, cl_avfx_rain_puddle_runoff, cl_avfx_rain_water_ripples and cl_avfx_rain_puddle_specular enabled.</w:t>
      </w:r>
    </w:p>
    <w:p>
      <w:pPr>
        <w:pStyle w:val="ListBullet"/>
      </w:pPr>
      <w:r>
        <w:t>If FPS drops, first enable cl_avfx_render_lod and reduce cl_avfx_render_lod_wu, then lower puddle rings, bubbles, dust and splash density.</w:t>
      </w:r>
    </w:p>
    <w:p>
      <w:pPr>
        <w:pStyle w:val="ListBullet"/>
      </w:pPr>
      <w:r>
        <w:t>For storm mood, key controls are cl_avfx_storm, cl_avfx_lightning, cl_avfx_lightning_frequency, cl_avfx_audio_thunder and sky cloud/fog settings.</w:t>
      </w:r>
    </w:p>
    <w:p>
      <w:pPr>
        <w:pStyle w:val="Heading2"/>
      </w:pPr>
      <w:r>
        <w:t>Snow</w:t>
      </w:r>
    </w:p>
    <w:p>
      <w:pPr>
        <w:pStyle w:val="ListBullet"/>
      </w:pPr>
      <w:r>
        <w:t>Start with Snow Ultra. The main visuals come from cl_avfx_snow_gpu_material, cl_avfx_snow_gpu_coverage, cl_avfx_snow_gpu_pom and cl_avfx_snow_flakes_3d.</w:t>
      </w:r>
    </w:p>
    <w:p>
      <w:pPr>
        <w:pStyle w:val="ListBullet"/>
      </w:pPr>
      <w:r>
        <w:t>Accumulation speed is controlled by cl_avfx_snow_accum_fill_rate. The practical 0.01..3.00 range is used because high values fill maps almost instantly.</w:t>
      </w:r>
    </w:p>
    <w:p>
      <w:pPr>
        <w:pStyle w:val="ListBullet"/>
      </w:pPr>
      <w:r>
        <w:t>If 3D snowflakes are disabled, ordinary small snow should still fall; visibility depends on the general particle/weather profile.</w:t>
      </w:r>
    </w:p>
    <w:p>
      <w:pPr>
        <w:pStyle w:val="ListBullet"/>
      </w:pPr>
      <w:r>
        <w:t>Footprints, weapon marks and impact strength should scale with snow depth and the parallax snowdrift feel.</w:t>
      </w:r>
    </w:p>
    <w:p>
      <w:pPr>
        <w:pStyle w:val="Heading2"/>
      </w:pPr>
      <w:r>
        <w:t>Competitive play</w:t>
      </w:r>
    </w:p>
    <w:p>
      <w:pPr>
        <w:pStyle w:val="ListBullet"/>
      </w:pPr>
      <w:r>
        <w:t>For maximum visibility use AVFX off or Performance/Ultra Performance.</w:t>
      </w:r>
    </w:p>
    <w:p>
      <w:pPr>
        <w:pStyle w:val="ListBullet"/>
      </w:pPr>
      <w:r>
        <w:t>Enable cl_avfx_competitive_limit if effects must not interfere with model/item readability.</w:t>
      </w:r>
    </w:p>
    <w:p>
      <w:pPr>
        <w:pStyle w:val="ListBullet"/>
      </w:pPr>
      <w:r>
        <w:t>Keep sounds if useful, but reduce rain-on-eyes, storm flashes, puddle rings and dense snowflakes.</w:t>
      </w:r>
    </w:p>
    <w:p>
      <w:pPr>
        <w:pStyle w:val="Heading1"/>
      </w:pPr>
      <w:r>
        <w:t>7. Troubleshooting</w:t>
      </w:r>
    </w:p>
    <w:p>
      <w:pPr>
        <w:pStyle w:val="ListBullet"/>
      </w:pPr>
      <w:r>
        <w:t>No effects: check cl_avfx 1, cl_avfx_preset not Off, cl_avfx_world 1, multiplayer/demo gates and the actual selected cfg preset.</w:t>
      </w:r>
    </w:p>
    <w:p>
      <w:pPr>
        <w:pStyle w:val="ListBullet"/>
      </w:pPr>
      <w:r>
        <w:t>No AVFX audio: check cl_avfx_audio 1, cl_avfx_audio_volume, s_ambient and WAV files under baseq2/sound/q2prox/avfx.</w:t>
      </w:r>
    </w:p>
    <w:p>
      <w:pPr>
        <w:pStyle w:val="ListBullet"/>
      </w:pPr>
      <w:r>
        <w:t>After experiments the state looks odd: apply the desired preset again or use /avfxr.</w:t>
      </w:r>
    </w:p>
    <w:p>
      <w:pPr>
        <w:pStyle w:val="ListBullet"/>
      </w:pPr>
      <w:r>
        <w:t>For clean release testing, do not carry old q2pro-x.cfg/q2pro-x.local.cfg from earlier builds if you want new-user defaults.</w:t>
      </w:r>
    </w:p>
    <w:sectPr w:rsidR="00FC693F" w:rsidRPr="0006063C" w:rsidSect="00034616">
      <w:headerReference w:type="default" r:id="rId10"/>
      <w:footerReference w:type="default" r:id="rId11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</w:pP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header" Target="header1.xml"/><Relationship Id="rId1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AVFX Settings Guide</dc:title>
  <dc:subject>Q2PRO-X 1.4 AVFX Settings Guide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