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40"/>
        </w:rPr>
        <w:t>Q2PRO-X 1.4</w:t>
      </w:r>
    </w:p>
    <w:p>
      <w:r>
        <w:rPr>
          <w:i/>
          <w:sz w:val="24"/>
        </w:rPr>
        <w:t>All Q2PRO-X menu sections, child pages, quick commands, hints, and console UI</w:t>
      </w:r>
    </w:p>
    <w:p>
      <w:r>
        <w:t>English edition for the website and release package</w:t>
      </w:r>
    </w:p>
    <w:p>
      <w:r>
        <w:t>July 5, 2026</w:t>
      </w:r>
    </w:p>
    <w:p/>
    <w:p>
      <w:pPr>
        <w:pStyle w:val="Heading2"/>
      </w:pPr>
      <w:r>
        <w:t>Generated reference for the real q2pro-x.menu2 menu</w:t>
      </w:r>
    </w:p>
    <w:p>
      <w:r>
        <w:t>This section is generated from O:\Claude2\q2pro\src\client\ui\q2pro-x.menu2. It is not a short summary: it lists the real menus, rows, child navigation targets, cvars/commands, and hints present in the current Q2PRO-X 1.4 build.</w:t>
      </w:r>
    </w:p>
    <w:p>
      <w:r>
        <w:t>Menus found: 166, menu rows: 2254.</w:t>
      </w:r>
    </w:p>
    <w:p>
      <w:pPr>
        <w:pStyle w:val="Heading3"/>
      </w:pPr>
      <w:r>
        <w:t>main (main)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Play</w:t>
            </w:r>
          </w:p>
        </w:tc>
        <w:tc>
          <w:tcPr>
            <w:tcW w:type="dxa" w:w="1728"/>
          </w:tcPr>
          <w:p>
            <w:r>
              <w:t>Play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</w:t>
            </w:r>
          </w:p>
        </w:tc>
        <w:tc>
          <w:tcPr>
            <w:tcW w:type="dxa" w:w="1728"/>
          </w:tcPr>
          <w:p>
            <w:r>
              <w:t>Play offline...</w:t>
            </w:r>
          </w:p>
        </w:tc>
        <w:tc>
          <w:tcPr>
            <w:tcW w:type="dxa" w:w="1728"/>
          </w:tcPr>
          <w:p>
            <w:r>
              <w:t>pushmenu play_offline</w:t>
            </w:r>
          </w:p>
        </w:tc>
        <w:tc>
          <w:tcPr>
            <w:tcW w:type="dxa" w:w="1728"/>
          </w:tcPr>
          <w:p>
            <w:r>
              <w:t>Single-player: skill-based campaign, DM-map training, save/load and player setup.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</w:t>
            </w:r>
          </w:p>
        </w:tc>
        <w:tc>
          <w:tcPr>
            <w:tcW w:type="dxa" w:w="1728"/>
          </w:tcPr>
          <w:p>
            <w:r>
              <w:t>Join online...</w:t>
            </w:r>
          </w:p>
        </w:tc>
        <w:tc>
          <w:tcPr>
            <w:tcW w:type="dxa" w:w="1728"/>
          </w:tcPr>
          <w:p>
            <w:r>
              <w:t>pushmenu join_online</w:t>
            </w:r>
          </w:p>
        </w:tc>
        <w:tc>
          <w:tcPr>
            <w:tcW w:type="dxa" w:w="1728"/>
          </w:tcPr>
          <w:p>
            <w:r>
              <w:t>Server browsers (modern/legacy), online-play tuning, player setup and downloads.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</w:t>
            </w:r>
          </w:p>
        </w:tc>
        <w:tc>
          <w:tcPr>
            <w:tcW w:type="dxa" w:w="1728"/>
          </w:tcPr>
          <w:p>
            <w:r>
              <w:t>Mods... (X)</w:t>
            </w:r>
          </w:p>
        </w:tc>
        <w:tc>
          <w:tcPr>
            <w:tcW w:type="dxa" w:w="1728"/>
          </w:tcPr>
          <w:p>
            <w:r>
              <w:t>pushmenu mods</w:t>
            </w:r>
          </w:p>
        </w:tc>
        <w:tc>
          <w:tcPr>
            <w:tcW w:type="dxa" w:w="1728"/>
          </w:tcPr>
          <w:p>
            <w:r>
              <w:t>Browse and launch locally installed mods (native 64-bit, or 32-bit via the bridge).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Setup &amp; Media</w:t>
            </w:r>
          </w:p>
        </w:tc>
        <w:tc>
          <w:tcPr>
            <w:tcW w:type="dxa" w:w="1728"/>
          </w:tcPr>
          <w:p>
            <w:r>
              <w:t>Setup &amp; Media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Setup &amp; Media</w:t>
            </w:r>
          </w:p>
        </w:tc>
        <w:tc>
          <w:tcPr>
            <w:tcW w:type="dxa" w:w="1728"/>
          </w:tcPr>
          <w:p>
            <w:r>
              <w:t>Quick setup... (X)</w:t>
            </w:r>
          </w:p>
        </w:tc>
        <w:tc>
          <w:tcPr>
            <w:tcW w:type="dxa" w:w="1728"/>
          </w:tcPr>
          <w:p>
            <w:r>
              <w:t>pushmenu quick_setup</w:t>
            </w:r>
          </w:p>
        </w:tc>
        <w:tc>
          <w:tcPr>
            <w:tcW w:type="dxa" w:w="1728"/>
          </w:tcPr>
          <w:p>
            <w:r>
              <w:t>One-page essentials: video backend/resolution, sound engine, crosshair, menu opacity.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Setup &amp; Media</w:t>
            </w:r>
          </w:p>
        </w:tc>
        <w:tc>
          <w:tcPr>
            <w:tcW w:type="dxa" w:w="1728"/>
          </w:tcPr>
          <w:p>
            <w:r>
              <w:t>Video &amp; display... (X)</w:t>
            </w:r>
          </w:p>
        </w:tc>
        <w:tc>
          <w:tcPr>
            <w:tcW w:type="dxa" w:w="1728"/>
          </w:tcPr>
          <w:p>
            <w:r>
              <w:t>pushmenu g_video</w:t>
            </w:r>
          </w:p>
        </w:tc>
        <w:tc>
          <w:tcPr>
            <w:tcW w:type="dxa" w:w="1728"/>
          </w:tcPr>
          <w:p>
            <w:r>
              <w:t>Display mode, resolution, render scale, gamma, HDR, GL and renderer submenus.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Setup &amp; Media</w:t>
            </w:r>
          </w:p>
        </w:tc>
        <w:tc>
          <w:tcPr>
            <w:tcW w:type="dxa" w:w="1728"/>
          </w:tcPr>
          <w:p>
            <w:r>
              <w:t>Options...</w:t>
            </w:r>
          </w:p>
        </w:tc>
        <w:tc>
          <w:tcPr>
            <w:tcW w:type="dxa" w:w="1728"/>
          </w:tcPr>
          <w:p>
            <w:r>
              <w:t>pushmenu options</w:t>
            </w:r>
          </w:p>
        </w:tc>
        <w:tc>
          <w:tcPr>
            <w:tcW w:type="dxa" w:w="1728"/>
          </w:tcPr>
          <w:p>
            <w:r>
              <w:t>Settings hub: video, sound, interface, controls, visibility, skins, advanced, config.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Setup &amp; Media</w:t>
            </w:r>
          </w:p>
        </w:tc>
        <w:tc>
          <w:tcPr>
            <w:tcW w:type="dxa" w:w="1728"/>
          </w:tcPr>
          <w:p>
            <w:r>
              <w:t>Help / about Q2PRO-X</w:t>
            </w:r>
          </w:p>
        </w:tc>
        <w:tc>
          <w:tcPr>
            <w:tcW w:type="dxa" w:w="1728"/>
          </w:tcPr>
          <w:p>
            <w:r>
              <w:t>pushmenu g_help</w:t>
            </w:r>
          </w:p>
        </w:tc>
        <w:tc>
          <w:tcPr>
            <w:tcW w:type="dxa" w:w="1728"/>
          </w:tcPr>
          <w:p>
            <w:r>
              <w:t>Cvar reference browser plus diagnostic prints (version, render scale, reverb, etc.).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Setup &amp; Media</w:t>
            </w:r>
          </w:p>
        </w:tc>
        <w:tc>
          <w:tcPr>
            <w:tcW w:type="dxa" w:w="1728"/>
          </w:tcPr>
          <w:p>
            <w:r>
              <w:t>Demos</w:t>
            </w:r>
          </w:p>
        </w:tc>
        <w:tc>
          <w:tcPr>
            <w:tcW w:type="dxa" w:w="1728"/>
          </w:tcPr>
          <w:p>
            <w:r>
              <w:t>pushmenu demos</w:t>
            </w:r>
          </w:p>
        </w:tc>
        <w:tc>
          <w:tcPr>
            <w:tcW w:type="dxa" w:w="1728"/>
          </w:tcPr>
          <w:p>
            <w:r>
              <w:t>Built-in demo browser: pick and play back recorded .dm2/.mvd2 demo files.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Setup &amp; Media</w:t>
            </w:r>
          </w:p>
        </w:tc>
        <w:tc>
          <w:tcPr>
            <w:tcW w:type="dxa" w:w="1728"/>
          </w:tcPr>
          <w:p>
            <w:r>
              <w:t>AVFX... (X)</w:t>
            </w:r>
          </w:p>
        </w:tc>
        <w:tc>
          <w:tcPr>
            <w:tcW w:type="dxa" w:w="1728"/>
          </w:tcPr>
          <w:p>
            <w:r>
              <w:t>pushmenu q2prox_avfx</w:t>
            </w:r>
          </w:p>
        </w:tc>
        <w:tc>
          <w:tcPr>
            <w:tcW w:type="dxa" w:w="1728"/>
          </w:tcPr>
          <w:p>
            <w:r>
              <w:t>Open AVFX main menu: presets, rain, snow, storm, sky, sun, moon, volumetric fog/clouds, flashlight and surface effects. / For best performance, use the win32egl backend.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Setup &amp; Media</w:t>
            </w:r>
          </w:p>
        </w:tc>
        <w:tc>
          <w:tcPr>
            <w:tcW w:type="dxa" w:w="1728"/>
          </w:tcPr>
          <w:p>
            <w:r>
              <w:t>Online music... (X)</w:t>
            </w:r>
          </w:p>
        </w:tc>
        <w:tc>
          <w:tcPr>
            <w:tcW w:type="dxa" w:w="1728"/>
          </w:tcPr>
          <w:p>
            <w:r>
              <w:t>pushmenu q2prox_online_music</w:t>
            </w:r>
          </w:p>
        </w:tc>
        <w:tc>
          <w:tcPr>
            <w:tcW w:type="dxa" w:w="1728"/>
          </w:tcPr>
          <w:p>
            <w:r>
              <w:t>Open the online music player (PROMODJ): search, play, overlay.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System</w:t>
            </w:r>
          </w:p>
        </w:tc>
        <w:tc>
          <w:tcPr>
            <w:tcW w:type="dxa" w:w="1728"/>
          </w:tcPr>
          <w:p>
            <w:r>
              <w:t>System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System</w:t>
            </w:r>
          </w:p>
        </w:tc>
        <w:tc>
          <w:tcPr>
            <w:tcW w:type="dxa" w:w="1728"/>
          </w:tcPr>
          <w:p>
            <w:r>
              <w:t>Quit</w:t>
            </w:r>
          </w:p>
        </w:tc>
        <w:tc>
          <w:tcPr>
            <w:tcW w:type="dxa" w:w="1728"/>
          </w:tcPr>
          <w:p>
            <w:r>
              <w:t>quit</w:t>
            </w:r>
          </w:p>
        </w:tc>
        <w:tc>
          <w:tcPr>
            <w:tcW w:type="dxa" w:w="1728"/>
          </w:tcPr>
          <w:p>
            <w:r>
              <w:t>Quit the game.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System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System</w:t>
            </w:r>
          </w:p>
        </w:tc>
        <w:tc>
          <w:tcPr>
            <w:tcW w:type="dxa" w:w="1728"/>
          </w:tcPr>
          <w:p>
            <w:r>
              <w:t>Interface language (X)</w:t>
            </w:r>
          </w:p>
        </w:tc>
        <w:tc>
          <w:tcPr>
            <w:tcW w:type="dxa" w:w="1728"/>
          </w:tcPr>
          <w:p>
            <w:r>
              <w:t>cl_console_utf8_ru Auto -1 Off 0 On 1</w:t>
            </w:r>
          </w:p>
        </w:tc>
        <w:tc>
          <w:tcPr>
            <w:tcW w:type="dxa" w:w="1728"/>
          </w:tcPr>
          <w:p>
            <w:r>
              <w:t>cl_console_utf8_ru: global Russian display localization. auto = Russian on Russian Windows, off = English/legacy, on = forced Russian.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System</w:t>
            </w:r>
          </w:p>
        </w:tc>
        <w:tc>
          <w:tcPr>
            <w:tcW w:type="dxa" w:w="1728"/>
          </w:tcPr>
          <w:p>
            <w:r>
              <w:t>Green (X) = Q2PRO-X feature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game (game)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Game</w:t>
            </w:r>
          </w:p>
        </w:tc>
        <w:tc>
          <w:tcPr>
            <w:tcW w:type="dxa" w:w="1728"/>
          </w:tcPr>
          <w:p>
            <w:r>
              <w:t>Game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Game</w:t>
            </w:r>
          </w:p>
        </w:tc>
        <w:tc>
          <w:tcPr>
            <w:tcW w:type="dxa" w:w="1728"/>
          </w:tcPr>
          <w:p>
            <w:r>
              <w:t>Resume game</w:t>
            </w:r>
          </w:p>
        </w:tc>
        <w:tc>
          <w:tcPr>
            <w:tcW w:type="dxa" w:w="1728"/>
          </w:tcPr>
          <w:p>
            <w:r>
              <w:t>forcemenuoff</w:t>
            </w:r>
          </w:p>
        </w:tc>
        <w:tc>
          <w:tcPr>
            <w:tcW w:type="dxa" w:w="1728"/>
          </w:tcPr>
          <w:p>
            <w:r>
              <w:t>Close the menu and return to the game.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Game</w:t>
            </w:r>
          </w:p>
        </w:tc>
        <w:tc>
          <w:tcPr>
            <w:tcW w:type="dxa" w:w="1728"/>
          </w:tcPr>
          <w:p>
            <w:r>
              <w:t>Load game...</w:t>
            </w:r>
          </w:p>
        </w:tc>
        <w:tc>
          <w:tcPr>
            <w:tcW w:type="dxa" w:w="1728"/>
          </w:tcPr>
          <w:p>
            <w:r>
              <w:t>pushmenu loadgame</w:t>
            </w:r>
          </w:p>
        </w:tc>
        <w:tc>
          <w:tcPr>
            <w:tcW w:type="dxa" w:w="1728"/>
          </w:tcPr>
          <w:p>
            <w:r>
              <w:t>Open the single-player load-game menu for the current mod.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Game</w:t>
            </w:r>
          </w:p>
        </w:tc>
        <w:tc>
          <w:tcPr>
            <w:tcW w:type="dxa" w:w="1728"/>
          </w:tcPr>
          <w:p>
            <w:r>
              <w:t>Save game...</w:t>
            </w:r>
          </w:p>
        </w:tc>
        <w:tc>
          <w:tcPr>
            <w:tcW w:type="dxa" w:w="1728"/>
          </w:tcPr>
          <w:p>
            <w:r>
              <w:t>pushmenu savegame</w:t>
            </w:r>
          </w:p>
        </w:tc>
        <w:tc>
          <w:tcPr>
            <w:tcW w:type="dxa" w:w="1728"/>
          </w:tcPr>
          <w:p>
            <w:r>
              <w:t>Open the single-player save-game menu for the current mod.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Game</w:t>
            </w:r>
          </w:p>
        </w:tc>
        <w:tc>
          <w:tcPr>
            <w:tcW w:type="dxa" w:w="1728"/>
          </w:tcPr>
          <w:p>
            <w:r>
              <w:t>Single Player Experiments... (X)</w:t>
            </w:r>
          </w:p>
        </w:tc>
        <w:tc>
          <w:tcPr>
            <w:tcW w:type="dxa" w:w="1728"/>
          </w:tcPr>
          <w:p>
            <w:r>
              <w:t>pushmenu q2prox_sp_experiments</w:t>
            </w:r>
          </w:p>
        </w:tc>
        <w:tc>
          <w:tcPr>
            <w:tcW w:type="dxa" w:w="1728"/>
          </w:tcPr>
          <w:p>
            <w:r>
              <w:t>Open local single-player experiments: spawn mutators, DM-map training, monster visual variants, and geometry deformation.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Online &amp; Mods</w:t>
            </w:r>
          </w:p>
        </w:tc>
        <w:tc>
          <w:tcPr>
            <w:tcW w:type="dxa" w:w="1728"/>
          </w:tcPr>
          <w:p>
            <w:r>
              <w:t>Online &amp; Mods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Online &amp; Mods</w:t>
            </w:r>
          </w:p>
        </w:tc>
        <w:tc>
          <w:tcPr>
            <w:tcW w:type="dxa" w:w="1728"/>
          </w:tcPr>
          <w:p>
            <w:r>
              <w:t>Cvar reference... (X)</w:t>
            </w:r>
          </w:p>
        </w:tc>
        <w:tc>
          <w:tcPr>
            <w:tcW w:type="dxa" w:w="1728"/>
          </w:tcPr>
          <w:p>
            <w:r>
              <w:t>cvar_help</w:t>
            </w:r>
          </w:p>
        </w:tc>
        <w:tc>
          <w:tcPr>
            <w:tcW w:type="dxa" w:w="1728"/>
          </w:tcPr>
          <w:p>
            <w:r>
              <w:t>Browse every cvar live: search, description, values, source.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Online &amp; Mods</w:t>
            </w:r>
          </w:p>
        </w:tc>
        <w:tc>
          <w:tcPr>
            <w:tcW w:type="dxa" w:w="1728"/>
          </w:tcPr>
          <w:p>
            <w:r>
              <w:t>Browse servers... (X)</w:t>
            </w:r>
          </w:p>
        </w:tc>
        <w:tc>
          <w:tcPr>
            <w:tcW w:type="dxa" w:w="1728"/>
          </w:tcPr>
          <w:p>
            <w:r>
              <w:t>serverbrowser_open_modern</w:t>
            </w:r>
          </w:p>
        </w:tc>
        <w:tc>
          <w:tcPr>
            <w:tcW w:type="dxa" w:w="1728"/>
          </w:tcPr>
          <w:p>
            <w:r>
              <w:t>Modern Q2PRO-X server browser overlay.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Online &amp; Mods</w:t>
            </w:r>
          </w:p>
        </w:tc>
        <w:tc>
          <w:tcPr>
            <w:tcW w:type="dxa" w:w="1728"/>
          </w:tcPr>
          <w:p>
            <w:r>
              <w:t>Join online...</w:t>
            </w:r>
          </w:p>
        </w:tc>
        <w:tc>
          <w:tcPr>
            <w:tcW w:type="dxa" w:w="1728"/>
          </w:tcPr>
          <w:p>
            <w:r>
              <w:t>pushmenu join_online</w:t>
            </w:r>
          </w:p>
        </w:tc>
        <w:tc>
          <w:tcPr>
            <w:tcW w:type="dxa" w:w="1728"/>
          </w:tcPr>
          <w:p>
            <w:r>
              <w:t>Server browsers (modern/legacy), online-play tuning, player setup and downloads.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Online &amp; Mods</w:t>
            </w:r>
          </w:p>
        </w:tc>
        <w:tc>
          <w:tcPr>
            <w:tcW w:type="dxa" w:w="1728"/>
          </w:tcPr>
          <w:p>
            <w:r>
              <w:t>Mods... (X)</w:t>
            </w:r>
          </w:p>
        </w:tc>
        <w:tc>
          <w:tcPr>
            <w:tcW w:type="dxa" w:w="1728"/>
          </w:tcPr>
          <w:p>
            <w:r>
              <w:t>pushmenu mods</w:t>
            </w:r>
          </w:p>
        </w:tc>
        <w:tc>
          <w:tcPr>
            <w:tcW w:type="dxa" w:w="1728"/>
          </w:tcPr>
          <w:p>
            <w:r>
              <w:t>Browse and launch locally installed mods (native 64-bit, or 32-bit via the bridge).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Online &amp; Mods</w:t>
            </w:r>
          </w:p>
        </w:tc>
        <w:tc>
          <w:tcPr>
            <w:tcW w:type="dxa" w:w="1728"/>
          </w:tcPr>
          <w:p>
            <w:r>
              <w:t>Mod command overlay (X)</w:t>
            </w:r>
          </w:p>
        </w:tc>
        <w:tc>
          <w:tcPr>
            <w:tcW w:type="dxa" w:w="1728"/>
          </w:tcPr>
          <w:p>
            <w:r>
              <w:t>modhelp_toggle</w:t>
            </w:r>
          </w:p>
        </w:tc>
        <w:tc>
          <w:tcPr>
            <w:tcW w:type="dxa" w:w="1728"/>
          </w:tcPr>
          <w:p>
            <w:r>
              <w:t>Toggle the mod command overlay (quick OpenTDM/OpenFFA commands) on screen.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Settings &amp; Media</w:t>
            </w:r>
          </w:p>
        </w:tc>
        <w:tc>
          <w:tcPr>
            <w:tcW w:type="dxa" w:w="1728"/>
          </w:tcPr>
          <w:p>
            <w:r>
              <w:t>Settings &amp; Media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Settings &amp; Media</w:t>
            </w:r>
          </w:p>
        </w:tc>
        <w:tc>
          <w:tcPr>
            <w:tcW w:type="dxa" w:w="1728"/>
          </w:tcPr>
          <w:p>
            <w:r>
              <w:t>Quick setup... (X)</w:t>
            </w:r>
          </w:p>
        </w:tc>
        <w:tc>
          <w:tcPr>
            <w:tcW w:type="dxa" w:w="1728"/>
          </w:tcPr>
          <w:p>
            <w:r>
              <w:t>pushmenu quick_setup</w:t>
            </w:r>
          </w:p>
        </w:tc>
        <w:tc>
          <w:tcPr>
            <w:tcW w:type="dxa" w:w="1728"/>
          </w:tcPr>
          <w:p>
            <w:r>
              <w:t>One-page essentials: video backend/resolution, sound engine, crosshair, menu opacity.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Settings &amp; Media</w:t>
            </w:r>
          </w:p>
        </w:tc>
        <w:tc>
          <w:tcPr>
            <w:tcW w:type="dxa" w:w="1728"/>
          </w:tcPr>
          <w:p>
            <w:r>
              <w:t>Video &amp; display... (X)</w:t>
            </w:r>
          </w:p>
        </w:tc>
        <w:tc>
          <w:tcPr>
            <w:tcW w:type="dxa" w:w="1728"/>
          </w:tcPr>
          <w:p>
            <w:r>
              <w:t>pushmenu g_video</w:t>
            </w:r>
          </w:p>
        </w:tc>
        <w:tc>
          <w:tcPr>
            <w:tcW w:type="dxa" w:w="1728"/>
          </w:tcPr>
          <w:p>
            <w:r>
              <w:t>Display mode, resolution, render scale, gamma, HDR, GL and renderer submenus.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Settings &amp; Media</w:t>
            </w:r>
          </w:p>
        </w:tc>
        <w:tc>
          <w:tcPr>
            <w:tcW w:type="dxa" w:w="1728"/>
          </w:tcPr>
          <w:p>
            <w:r>
              <w:t>Options...</w:t>
            </w:r>
          </w:p>
        </w:tc>
        <w:tc>
          <w:tcPr>
            <w:tcW w:type="dxa" w:w="1728"/>
          </w:tcPr>
          <w:p>
            <w:r>
              <w:t>pushmenu options</w:t>
            </w:r>
          </w:p>
        </w:tc>
        <w:tc>
          <w:tcPr>
            <w:tcW w:type="dxa" w:w="1728"/>
          </w:tcPr>
          <w:p>
            <w:r>
              <w:t>Settings hub: video, sound, interface, controls, visibility, skins, advanced, config.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Settings &amp; Media</w:t>
            </w:r>
          </w:p>
        </w:tc>
        <w:tc>
          <w:tcPr>
            <w:tcW w:type="dxa" w:w="1728"/>
          </w:tcPr>
          <w:p>
            <w:r>
              <w:t>Demos</w:t>
            </w:r>
          </w:p>
        </w:tc>
        <w:tc>
          <w:tcPr>
            <w:tcW w:type="dxa" w:w="1728"/>
          </w:tcPr>
          <w:p>
            <w:r>
              <w:t>pushmenu demos</w:t>
            </w:r>
          </w:p>
        </w:tc>
        <w:tc>
          <w:tcPr>
            <w:tcW w:type="dxa" w:w="1728"/>
          </w:tcPr>
          <w:p>
            <w:r>
              <w:t>Built-in demo browser: pick and play back recorded .dm2/.mvd2 demo files.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Settings &amp; Media</w:t>
            </w:r>
          </w:p>
        </w:tc>
        <w:tc>
          <w:tcPr>
            <w:tcW w:type="dxa" w:w="1728"/>
          </w:tcPr>
          <w:p>
            <w:r>
              <w:t>AVFX... (X)</w:t>
            </w:r>
          </w:p>
        </w:tc>
        <w:tc>
          <w:tcPr>
            <w:tcW w:type="dxa" w:w="1728"/>
          </w:tcPr>
          <w:p>
            <w:r>
              <w:t>pushmenu q2prox_avfx</w:t>
            </w:r>
          </w:p>
        </w:tc>
        <w:tc>
          <w:tcPr>
            <w:tcW w:type="dxa" w:w="1728"/>
          </w:tcPr>
          <w:p>
            <w:r>
              <w:t>Open AVFX main menu: presets, rain, snow, storm, sky, sun, moon, volumetric fog/clouds, flashlight and surface effects. / For best performance, use the win32egl backend.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Settings &amp; Media</w:t>
            </w:r>
          </w:p>
        </w:tc>
        <w:tc>
          <w:tcPr>
            <w:tcW w:type="dxa" w:w="1728"/>
          </w:tcPr>
          <w:p>
            <w:r>
              <w:t>Online music... (X)</w:t>
            </w:r>
          </w:p>
        </w:tc>
        <w:tc>
          <w:tcPr>
            <w:tcW w:type="dxa" w:w="1728"/>
          </w:tcPr>
          <w:p>
            <w:r>
              <w:t>pushmenu q2prox_online_music</w:t>
            </w:r>
          </w:p>
        </w:tc>
        <w:tc>
          <w:tcPr>
            <w:tcW w:type="dxa" w:w="1728"/>
          </w:tcPr>
          <w:p>
            <w:r>
              <w:t>Open the online music player (PROMODJ): search, play, overlay.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Session</w:t>
            </w:r>
          </w:p>
        </w:tc>
        <w:tc>
          <w:tcPr>
            <w:tcW w:type="dxa" w:w="1728"/>
          </w:tcPr>
          <w:p>
            <w:r>
              <w:t>Session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Session</w:t>
            </w:r>
          </w:p>
        </w:tc>
        <w:tc>
          <w:tcPr>
            <w:tcW w:type="dxa" w:w="1728"/>
          </w:tcPr>
          <w:p>
            <w:r>
              <w:t>Disconnect</w:t>
            </w:r>
          </w:p>
        </w:tc>
        <w:tc>
          <w:tcPr>
            <w:tcW w:type="dxa" w:w="1728"/>
          </w:tcPr>
          <w:p>
            <w:r>
              <w:t>disconnect</w:t>
            </w:r>
          </w:p>
        </w:tc>
        <w:tc>
          <w:tcPr>
            <w:tcW w:type="dxa" w:w="1728"/>
          </w:tcPr>
          <w:p>
            <w:r>
              <w:t>Disconnect from the current server.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Session</w:t>
            </w:r>
          </w:p>
        </w:tc>
        <w:tc>
          <w:tcPr>
            <w:tcW w:type="dxa" w:w="1728"/>
          </w:tcPr>
          <w:p>
            <w:r>
              <w:t>Quit</w:t>
            </w:r>
          </w:p>
        </w:tc>
        <w:tc>
          <w:tcPr>
            <w:tcW w:type="dxa" w:w="1728"/>
          </w:tcPr>
          <w:p>
            <w:r>
              <w:t>quit</w:t>
            </w:r>
          </w:p>
        </w:tc>
        <w:tc>
          <w:tcPr>
            <w:tcW w:type="dxa" w:w="1728"/>
          </w:tcPr>
          <w:p>
            <w:r>
              <w:t>Quit the game.</w:t>
            </w:r>
          </w:p>
        </w:tc>
      </w:tr>
    </w:tbl>
    <w:p>
      <w:pPr>
        <w:pStyle w:val="Heading3"/>
      </w:pPr>
      <w:r>
        <w:t>options (options)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Display &amp; Sound</w:t>
            </w:r>
          </w:p>
        </w:tc>
        <w:tc>
          <w:tcPr>
            <w:tcW w:type="dxa" w:w="1728"/>
          </w:tcPr>
          <w:p>
            <w:r>
              <w:t>Display &amp; Sound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Display &amp; Sound</w:t>
            </w:r>
          </w:p>
        </w:tc>
        <w:tc>
          <w:tcPr>
            <w:tcW w:type="dxa" w:w="1728"/>
          </w:tcPr>
          <w:p>
            <w:r>
              <w:t>Video &amp; display... (X)</w:t>
            </w:r>
          </w:p>
        </w:tc>
        <w:tc>
          <w:tcPr>
            <w:tcW w:type="dxa" w:w="1728"/>
          </w:tcPr>
          <w:p>
            <w:r>
              <w:t>pushmenu g_video</w:t>
            </w:r>
          </w:p>
        </w:tc>
        <w:tc>
          <w:tcPr>
            <w:tcW w:type="dxa" w:w="1728"/>
          </w:tcPr>
          <w:p>
            <w:r>
              <w:t>Display mode, resolution, render scale, gamma, HDR, GL and renderer submenus.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Display &amp; Sound</w:t>
            </w:r>
          </w:p>
        </w:tc>
        <w:tc>
          <w:tcPr>
            <w:tcW w:type="dxa" w:w="1728"/>
          </w:tcPr>
          <w:p>
            <w:r>
              <w:t>Sound &amp; acoustics... (X)</w:t>
            </w:r>
          </w:p>
        </w:tc>
        <w:tc>
          <w:tcPr>
            <w:tcW w:type="dxa" w:w="1728"/>
          </w:tcPr>
          <w:p>
            <w:r>
              <w:t>pushmenu g_sound</w:t>
            </w:r>
          </w:p>
        </w:tc>
        <w:tc>
          <w:tcPr>
            <w:tcW w:type="dxa" w:w="1728"/>
          </w:tcPr>
          <w:p>
            <w:r>
              <w:t>Sound engine, volumes, ambient, OpenAL acoustics, HRTF and voice-chat submenus.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Display &amp; Sound</w:t>
            </w:r>
          </w:p>
        </w:tc>
        <w:tc>
          <w:tcPr>
            <w:tcW w:type="dxa" w:w="1728"/>
          </w:tcPr>
          <w:p>
            <w:r>
              <w:t>Interface &amp; HUD...</w:t>
            </w:r>
          </w:p>
        </w:tc>
        <w:tc>
          <w:tcPr>
            <w:tcW w:type="dxa" w:w="1728"/>
          </w:tcPr>
          <w:p>
            <w:r>
              <w:t>pushmenu g_interface</w:t>
            </w:r>
          </w:p>
        </w:tc>
        <w:tc>
          <w:tcPr>
            <w:tcW w:type="dxa" w:w="1728"/>
          </w:tcPr>
          <w:p>
            <w:r>
              <w:t>HUD/console/menu size and transparency, crosshair, and pickup-notify identity.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Play &amp; Visibility</w:t>
            </w:r>
          </w:p>
        </w:tc>
        <w:tc>
          <w:tcPr>
            <w:tcW w:type="dxa" w:w="1728"/>
          </w:tcPr>
          <w:p>
            <w:r>
              <w:t>Play &amp; Visibility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 &amp; Visibility</w:t>
            </w:r>
          </w:p>
        </w:tc>
        <w:tc>
          <w:tcPr>
            <w:tcW w:type="dxa" w:w="1728"/>
          </w:tcPr>
          <w:p>
            <w:r>
              <w:t>Controls &amp; weapon view... (X)</w:t>
            </w:r>
          </w:p>
        </w:tc>
        <w:tc>
          <w:tcPr>
            <w:tcW w:type="dxa" w:w="1728"/>
          </w:tcPr>
          <w:p>
            <w:r>
              <w:t>pushmenu g_controls</w:t>
            </w:r>
          </w:p>
        </w:tc>
        <w:tc>
          <w:tcPr>
            <w:tcW w:type="dxa" w:w="1728"/>
          </w:tcPr>
          <w:p>
            <w:r>
              <w:t>Input setup, key and weapon binds, weapon view, movement basics, mouse and zoom.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 &amp; Visibility</w:t>
            </w:r>
          </w:p>
        </w:tc>
        <w:tc>
          <w:tcPr>
            <w:tcW w:type="dxa" w:w="1728"/>
          </w:tcPr>
          <w:p>
            <w:r>
              <w:t>Visibility &amp; visuals... (X)</w:t>
            </w:r>
          </w:p>
        </w:tc>
        <w:tc>
          <w:tcPr>
            <w:tcW w:type="dxa" w:w="1728"/>
          </w:tcPr>
          <w:p>
            <w:r>
              <w:t>pushmenu g_visibility</w:t>
            </w:r>
          </w:p>
        </w:tc>
        <w:tc>
          <w:tcPr>
            <w:tcW w:type="dxa" w:w="1728"/>
          </w:tcPr>
          <w:p>
            <w:r>
              <w:t>Item/player highlights, particle &amp; effect visibility, rail trail, visual effects.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 &amp; Visibility</w:t>
            </w:r>
          </w:p>
        </w:tc>
        <w:tc>
          <w:tcPr>
            <w:tcW w:type="dxa" w:w="1728"/>
          </w:tcPr>
          <w:p>
            <w:r>
              <w:t>Skins &amp; models... (X)</w:t>
            </w:r>
          </w:p>
        </w:tc>
        <w:tc>
          <w:tcPr>
            <w:tcW w:type="dxa" w:w="1728"/>
          </w:tcPr>
          <w:p>
            <w:r>
              <w:t>pushmenu g_skins</w:t>
            </w:r>
          </w:p>
        </w:tc>
        <w:tc>
          <w:tcPr>
            <w:tcW w:type="dxa" w:w="1728"/>
          </w:tcPr>
          <w:p>
            <w:r>
              <w:t>Player identity, disable custom skins, visible weapons, download options.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System</w:t>
            </w:r>
          </w:p>
        </w:tc>
        <w:tc>
          <w:tcPr>
            <w:tcW w:type="dxa" w:w="1728"/>
          </w:tcPr>
          <w:p>
            <w:r>
              <w:t>System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System</w:t>
            </w:r>
          </w:p>
        </w:tc>
        <w:tc>
          <w:tcPr>
            <w:tcW w:type="dxa" w:w="1728"/>
          </w:tcPr>
          <w:p>
            <w:r>
              <w:t>Advanced Q2PRO-X... (X)</w:t>
            </w:r>
          </w:p>
        </w:tc>
        <w:tc>
          <w:tcPr>
            <w:tcW w:type="dxa" w:w="1728"/>
          </w:tcPr>
          <w:p>
            <w:r>
              <w:t>pushmenu g_advanced</w:t>
            </w:r>
          </w:p>
        </w:tc>
        <w:tc>
          <w:tcPr>
            <w:tcW w:type="dxa" w:w="1728"/>
          </w:tcPr>
          <w:p>
            <w:r>
              <w:t>Advanced hub: laghax, predicts, movement, capture, demos, network, mod overlay, tools.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System</w:t>
            </w:r>
          </w:p>
        </w:tc>
        <w:tc>
          <w:tcPr>
            <w:tcW w:type="dxa" w:w="1728"/>
          </w:tcPr>
          <w:p>
            <w:r>
              <w:t>Config &amp; files... (X)</w:t>
            </w:r>
          </w:p>
        </w:tc>
        <w:tc>
          <w:tcPr>
            <w:tcW w:type="dxa" w:w="1728"/>
          </w:tcPr>
          <w:p>
            <w:r>
              <w:t>pushmenu g_config</w:t>
            </w:r>
          </w:p>
        </w:tc>
        <w:tc>
          <w:tcPr>
            <w:tcW w:type="dxa" w:w="1728"/>
          </w:tcPr>
          <w:p>
            <w:r>
              <w:t>Save/load and reset configs, autosave, mod scan, menu/console language and fonts.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System</w:t>
            </w:r>
          </w:p>
        </w:tc>
        <w:tc>
          <w:tcPr>
            <w:tcW w:type="dxa" w:w="1728"/>
          </w:tcPr>
          <w:p>
            <w:r>
              <w:t>Help / about Q2PRO-X... (X)</w:t>
            </w:r>
          </w:p>
        </w:tc>
        <w:tc>
          <w:tcPr>
            <w:tcW w:type="dxa" w:w="1728"/>
          </w:tcPr>
          <w:p>
            <w:r>
              <w:t>pushmenu g_help</w:t>
            </w:r>
          </w:p>
        </w:tc>
        <w:tc>
          <w:tcPr>
            <w:tcW w:type="dxa" w:w="1728"/>
          </w:tcPr>
          <w:p>
            <w:r>
              <w:t>Cvar reference browser plus diagnostic prints (version, render scale, reverb, etc.).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System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System</w:t>
            </w:r>
          </w:p>
        </w:tc>
        <w:tc>
          <w:tcPr>
            <w:tcW w:type="dxa" w:w="1728"/>
          </w:tcPr>
          <w:p>
            <w:r>
              <w:t>Green (X) = Q2PRO-X feature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play_offline (play_offline)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Campaign</w:t>
            </w:r>
          </w:p>
        </w:tc>
        <w:tc>
          <w:tcPr>
            <w:tcW w:type="dxa" w:w="1728"/>
          </w:tcPr>
          <w:p>
            <w:r>
              <w:t>Campaign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Campaign</w:t>
            </w:r>
          </w:p>
        </w:tc>
        <w:tc>
          <w:tcPr>
            <w:tcW w:type="dxa" w:w="1728"/>
          </w:tcPr>
          <w:p>
            <w:r>
              <w:t>easy</w:t>
            </w:r>
          </w:p>
        </w:tc>
        <w:tc>
          <w:tcPr>
            <w:tcW w:type="dxa" w:w="1728"/>
          </w:tcPr>
          <w:p>
            <w:r>
              <w:t>Skill 0; deathmatch 0; coop 0; maxclients 1; newgame</w:t>
            </w:r>
          </w:p>
        </w:tc>
        <w:tc>
          <w:tcPr>
            <w:tcW w:type="dxa" w:w="1728"/>
          </w:tcPr>
          <w:p>
            <w:r>
              <w:t>Start a new single-player game.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Campaign</w:t>
            </w:r>
          </w:p>
        </w:tc>
        <w:tc>
          <w:tcPr>
            <w:tcW w:type="dxa" w:w="1728"/>
          </w:tcPr>
          <w:p>
            <w:r>
              <w:t>medium</w:t>
            </w:r>
          </w:p>
        </w:tc>
        <w:tc>
          <w:tcPr>
            <w:tcW w:type="dxa" w:w="1728"/>
          </w:tcPr>
          <w:p>
            <w:r>
              <w:t>Skill 1; deathmatch 0; coop 0; maxclients 1; newgame</w:t>
            </w:r>
          </w:p>
        </w:tc>
        <w:tc>
          <w:tcPr>
            <w:tcW w:type="dxa" w:w="1728"/>
          </w:tcPr>
          <w:p>
            <w:r>
              <w:t>Start a new single-player game.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Campaign</w:t>
            </w:r>
          </w:p>
        </w:tc>
        <w:tc>
          <w:tcPr>
            <w:tcW w:type="dxa" w:w="1728"/>
          </w:tcPr>
          <w:p>
            <w:r>
              <w:t>hard</w:t>
            </w:r>
          </w:p>
        </w:tc>
        <w:tc>
          <w:tcPr>
            <w:tcW w:type="dxa" w:w="1728"/>
          </w:tcPr>
          <w:p>
            <w:r>
              <w:t>Skill 2; deathmatch 0; coop 0; maxclients 1; newgame</w:t>
            </w:r>
          </w:p>
        </w:tc>
        <w:tc>
          <w:tcPr>
            <w:tcW w:type="dxa" w:w="1728"/>
          </w:tcPr>
          <w:p>
            <w:r>
              <w:t>Start a new single-player game.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Campaign</w:t>
            </w:r>
          </w:p>
        </w:tc>
        <w:tc>
          <w:tcPr>
            <w:tcW w:type="dxa" w:w="1728"/>
          </w:tcPr>
          <w:p>
            <w:r>
              <w:t>nightmare</w:t>
            </w:r>
          </w:p>
        </w:tc>
        <w:tc>
          <w:tcPr>
            <w:tcW w:type="dxa" w:w="1728"/>
          </w:tcPr>
          <w:p>
            <w:r>
              <w:t>Skill 3; deathmatch 0; coop 0; maxclients 1; newgame</w:t>
            </w:r>
          </w:p>
        </w:tc>
        <w:tc>
          <w:tcPr>
            <w:tcW w:type="dxa" w:w="1728"/>
          </w:tcPr>
          <w:p>
            <w:r>
              <w:t>Start a new single-player game.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Experiments</w:t>
            </w:r>
          </w:p>
        </w:tc>
        <w:tc>
          <w:tcPr>
            <w:tcW w:type="dxa" w:w="1728"/>
          </w:tcPr>
          <w:p>
            <w:r>
              <w:t>Experiments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Experiments</w:t>
            </w:r>
          </w:p>
        </w:tc>
        <w:tc>
          <w:tcPr>
            <w:tcW w:type="dxa" w:w="1728"/>
          </w:tcPr>
          <w:p>
            <w:r>
              <w:t>DM Map Training... (X)</w:t>
            </w:r>
          </w:p>
        </w:tc>
        <w:tc>
          <w:tcPr>
            <w:tcW w:type="dxa" w:w="1728"/>
          </w:tcPr>
          <w:p>
            <w:r>
              <w:t>pushmenu q2prox_sp_training_root</w:t>
            </w:r>
          </w:p>
        </w:tc>
        <w:tc>
          <w:tcPr>
            <w:tcW w:type="dxa" w:w="1728"/>
          </w:tcPr>
          <w:p>
            <w:r>
              <w:t>Open DM-map training: play multiplayer maps in local single player with monsters and optional scoring.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Experiments</w:t>
            </w:r>
          </w:p>
        </w:tc>
        <w:tc>
          <w:tcPr>
            <w:tcW w:type="dxa" w:w="1728"/>
          </w:tcPr>
          <w:p>
            <w:r>
              <w:t>Single Player Experiments... (X)</w:t>
            </w:r>
          </w:p>
        </w:tc>
        <w:tc>
          <w:tcPr>
            <w:tcW w:type="dxa" w:w="1728"/>
          </w:tcPr>
          <w:p>
            <w:r>
              <w:t>pushmenu q2prox_sp_experiments</w:t>
            </w:r>
          </w:p>
        </w:tc>
        <w:tc>
          <w:tcPr>
            <w:tcW w:type="dxa" w:w="1728"/>
          </w:tcPr>
          <w:p>
            <w:r>
              <w:t>Open local single-player experiments: spawn mutators, DM-map training, monster visual variants, and geometry deformation.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Saves &amp; Profile</w:t>
            </w:r>
          </w:p>
        </w:tc>
        <w:tc>
          <w:tcPr>
            <w:tcW w:type="dxa" w:w="1728"/>
          </w:tcPr>
          <w:p>
            <w:r>
              <w:t>Saves &amp; Profile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Saves &amp; Profile</w:t>
            </w:r>
          </w:p>
        </w:tc>
        <w:tc>
          <w:tcPr>
            <w:tcW w:type="dxa" w:w="1728"/>
          </w:tcPr>
          <w:p>
            <w:r>
              <w:t>Load game...</w:t>
            </w:r>
          </w:p>
        </w:tc>
        <w:tc>
          <w:tcPr>
            <w:tcW w:type="dxa" w:w="1728"/>
          </w:tcPr>
          <w:p>
            <w:r>
              <w:t>pushmenu loadgame</w:t>
            </w:r>
          </w:p>
        </w:tc>
        <w:tc>
          <w:tcPr>
            <w:tcW w:type="dxa" w:w="1728"/>
          </w:tcPr>
          <w:p>
            <w:r>
              <w:t>Load a saved single-player game from a slot.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Saves &amp; Profile</w:t>
            </w:r>
          </w:p>
        </w:tc>
        <w:tc>
          <w:tcPr>
            <w:tcW w:type="dxa" w:w="1728"/>
          </w:tcPr>
          <w:p>
            <w:r>
              <w:t>Save game...</w:t>
            </w:r>
          </w:p>
        </w:tc>
        <w:tc>
          <w:tcPr>
            <w:tcW w:type="dxa" w:w="1728"/>
          </w:tcPr>
          <w:p>
            <w:r>
              <w:t>pushmenu savegame</w:t>
            </w:r>
          </w:p>
        </w:tc>
        <w:tc>
          <w:tcPr>
            <w:tcW w:type="dxa" w:w="1728"/>
          </w:tcPr>
          <w:p>
            <w:r>
              <w:t>Save the current single-player game to a slot.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Saves &amp; Profile</w:t>
            </w:r>
          </w:p>
        </w:tc>
        <w:tc>
          <w:tcPr>
            <w:tcW w:type="dxa" w:w="1728"/>
          </w:tcPr>
          <w:p>
            <w:r>
              <w:t>Player setup (Q2PRO-X) (X)</w:t>
            </w:r>
          </w:p>
        </w:tc>
        <w:tc>
          <w:tcPr>
            <w:tcW w:type="dxa" w:w="1728"/>
          </w:tcPr>
          <w:p>
            <w:r>
              <w:t>pushmenu q2prox_player_identity</w:t>
            </w:r>
          </w:p>
        </w:tc>
        <w:tc>
          <w:tcPr>
            <w:tcW w:type="dxa" w:w="1728"/>
          </w:tcPr>
          <w:p>
            <w:r>
              <w:t>Edit name / skin / handedness / fov via Q2PRO-X DSL rows.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Saves &amp; Profile</w:t>
            </w:r>
          </w:p>
        </w:tc>
        <w:tc>
          <w:tcPr>
            <w:tcW w:type="dxa" w:w="1728"/>
          </w:tcPr>
          <w:p>
            <w:r>
              <w:t>Player setup (3D preview)</w:t>
            </w:r>
          </w:p>
        </w:tc>
        <w:tc>
          <w:tcPr>
            <w:tcW w:type="dxa" w:w="1728"/>
          </w:tcPr>
          <w:p>
            <w:r>
              <w:t>pushmenu players</w:t>
            </w:r>
          </w:p>
        </w:tc>
        <w:tc>
          <w:tcPr>
            <w:tcW w:type="dxa" w:w="1728"/>
          </w:tcPr>
          <w:p>
            <w:r>
              <w:t>Built-in player setup page with the 3D player model preview.</w:t>
            </w:r>
          </w:p>
        </w:tc>
      </w:tr>
    </w:tbl>
    <w:p>
      <w:pPr>
        <w:pStyle w:val="Heading3"/>
      </w:pPr>
      <w:r>
        <w:t>loadgame (loadgame)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Load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save0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Load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Load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Load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save3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Load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save4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Load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save5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Load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save6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Load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save7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Load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save8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Load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save9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Load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save10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Load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Load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Load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save13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Load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save14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Load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save15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savegame (savegame)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Save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save3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save4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save5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save6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save7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save8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save9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save10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save13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save14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save15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Join Online (join_online)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Servers</w:t>
            </w:r>
          </w:p>
        </w:tc>
        <w:tc>
          <w:tcPr>
            <w:tcW w:type="dxa" w:w="1728"/>
          </w:tcPr>
          <w:p>
            <w:r>
              <w:t>Servers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Servers</w:t>
            </w:r>
          </w:p>
        </w:tc>
        <w:tc>
          <w:tcPr>
            <w:tcW w:type="dxa" w:w="1728"/>
          </w:tcPr>
          <w:p>
            <w:r>
              <w:t>Browse servers... (X)</w:t>
            </w:r>
          </w:p>
        </w:tc>
        <w:tc>
          <w:tcPr>
            <w:tcW w:type="dxa" w:w="1728"/>
          </w:tcPr>
          <w:p>
            <w:r>
              <w:t>serverbrowser_open_modern</w:t>
            </w:r>
          </w:p>
        </w:tc>
        <w:tc>
          <w:tcPr>
            <w:tcW w:type="dxa" w:w="1728"/>
          </w:tcPr>
          <w:p>
            <w:r>
              <w:t>Modern Q2PRO-X server browser overlay (q2servers.com / favorites / LAN).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Servers</w:t>
            </w:r>
          </w:p>
        </w:tc>
        <w:tc>
          <w:tcPr>
            <w:tcW w:type="dxa" w:w="1728"/>
          </w:tcPr>
          <w:p>
            <w:r>
              <w:t>Legacy browser / join by address...</w:t>
            </w:r>
          </w:p>
        </w:tc>
        <w:tc>
          <w:tcPr>
            <w:tcW w:type="dxa" w:w="1728"/>
          </w:tcPr>
          <w:p>
            <w:r>
              <w:t>pushmenu j_legacy</w:t>
            </w:r>
          </w:p>
        </w:tc>
        <w:tc>
          <w:tcPr>
            <w:tcW w:type="dxa" w:w="1728"/>
          </w:tcPr>
          <w:p>
            <w:r>
              <w:t>Classic legacy server browser (Q2PRO address book + servers.lst).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Servers</w:t>
            </w:r>
          </w:p>
        </w:tc>
        <w:tc>
          <w:tcPr>
            <w:tcW w:type="dxa" w:w="1728"/>
          </w:tcPr>
          <w:p>
            <w:r>
              <w:t>Online play setup... (X)</w:t>
            </w:r>
          </w:p>
        </w:tc>
        <w:tc>
          <w:tcPr>
            <w:tcW w:type="dxa" w:w="1728"/>
          </w:tcPr>
          <w:p>
            <w:r>
              <w:t>pushmenu j_online_setup</w:t>
            </w:r>
          </w:p>
        </w:tc>
        <w:tc>
          <w:tcPr>
            <w:tcW w:type="dxa" w:w="1728"/>
          </w:tcPr>
          <w:p>
            <w:r>
              <w:t>Q2PRO-X setup page tuned for multiplayer comfort (laghax, movement, predicts, visibility).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Servers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Player &amp; Files</w:t>
            </w:r>
          </w:p>
        </w:tc>
        <w:tc>
          <w:tcPr>
            <w:tcW w:type="dxa" w:w="1728"/>
          </w:tcPr>
          <w:p>
            <w:r>
              <w:t>Player &amp; Files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Player &amp; Files</w:t>
            </w:r>
          </w:p>
        </w:tc>
        <w:tc>
          <w:tcPr>
            <w:tcW w:type="dxa" w:w="1728"/>
          </w:tcPr>
          <w:p>
            <w:r>
              <w:t>Player setup (Q2PRO-X) (X)</w:t>
            </w:r>
          </w:p>
        </w:tc>
        <w:tc>
          <w:tcPr>
            <w:tcW w:type="dxa" w:w="1728"/>
          </w:tcPr>
          <w:p>
            <w:r>
              <w:t>pushmenu q2prox_player_identity</w:t>
            </w:r>
          </w:p>
        </w:tc>
        <w:tc>
          <w:tcPr>
            <w:tcW w:type="dxa" w:w="1728"/>
          </w:tcPr>
          <w:p>
            <w:r>
              <w:t>Edit name / skin / handedness / fov via Q2PRO-X DSL rows.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Player &amp; Files</w:t>
            </w:r>
          </w:p>
        </w:tc>
        <w:tc>
          <w:tcPr>
            <w:tcW w:type="dxa" w:w="1728"/>
          </w:tcPr>
          <w:p>
            <w:r>
              <w:t>Player setup (3D preview)</w:t>
            </w:r>
          </w:p>
        </w:tc>
        <w:tc>
          <w:tcPr>
            <w:tcW w:type="dxa" w:w="1728"/>
          </w:tcPr>
          <w:p>
            <w:r>
              <w:t>pushmenu players</w:t>
            </w:r>
          </w:p>
        </w:tc>
        <w:tc>
          <w:tcPr>
            <w:tcW w:type="dxa" w:w="1728"/>
          </w:tcPr>
          <w:p>
            <w:r>
              <w:t>Built-in player setup page with the 3D player model preview.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Player &amp; Files</w:t>
            </w:r>
          </w:p>
        </w:tc>
        <w:tc>
          <w:tcPr>
            <w:tcW w:type="dxa" w:w="1728"/>
          </w:tcPr>
          <w:p>
            <w:r>
              <w:t>Downloads...</w:t>
            </w:r>
          </w:p>
        </w:tc>
        <w:tc>
          <w:tcPr>
            <w:tcW w:type="dxa" w:w="1728"/>
          </w:tcPr>
          <w:p>
            <w:r>
              <w:t>pushmenu g_downloads</w:t>
            </w:r>
          </w:p>
        </w:tc>
        <w:tc>
          <w:tcPr>
            <w:tcW w:type="dxa" w:w="1728"/>
          </w:tcPr>
          <w:p>
            <w:r>
              <w:t>Per-type download permissions (maps, skins, models, sounds) and HTTP downloads.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Player &amp; Files</w:t>
            </w:r>
          </w:p>
        </w:tc>
        <w:tc>
          <w:tcPr>
            <w:tcW w:type="dxa" w:w="1728"/>
          </w:tcPr>
          <w:p>
            <w:r>
              <w:t>Mod command overlay... (X)</w:t>
            </w:r>
          </w:p>
        </w:tc>
        <w:tc>
          <w:tcPr>
            <w:tcW w:type="dxa" w:w="1728"/>
          </w:tcPr>
          <w:p>
            <w:r>
              <w:t>pushmenu q2prox_modhelp</w:t>
            </w:r>
          </w:p>
        </w:tc>
        <w:tc>
          <w:tcPr>
            <w:tcW w:type="dxa" w:w="1728"/>
          </w:tcPr>
          <w:p>
            <w:r>
              <w:t>Mod command overlay (OpenTDM/OpenFFA).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Player &amp; Files</w:t>
            </w:r>
          </w:p>
        </w:tc>
        <w:tc>
          <w:tcPr>
            <w:tcW w:type="dxa" w:w="1728"/>
          </w:tcPr>
          <w:p>
            <w:r>
              <w:t>Demos</w:t>
            </w:r>
          </w:p>
        </w:tc>
        <w:tc>
          <w:tcPr>
            <w:tcW w:type="dxa" w:w="1728"/>
          </w:tcPr>
          <w:p>
            <w:r>
              <w:t>pushmenu demos</w:t>
            </w:r>
          </w:p>
        </w:tc>
        <w:tc>
          <w:tcPr>
            <w:tcW w:type="dxa" w:w="1728"/>
          </w:tcPr>
          <w:p>
            <w:r>
              <w:t>Built-in demo browser: pick and play back recorded .dm2/.mvd2 demo files.</w:t>
            </w:r>
          </w:p>
        </w:tc>
      </w:tr>
    </w:tbl>
    <w:p>
      <w:pPr>
        <w:pStyle w:val="Heading3"/>
      </w:pPr>
      <w:r>
        <w:t>Legacy Browser / Join By Address (j_legacy)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Legacy server browser...</w:t>
            </w:r>
          </w:p>
        </w:tc>
        <w:tc>
          <w:tcPr>
            <w:tcW w:type="dxa" w:w="1728"/>
          </w:tcPr>
          <w:p>
            <w:r>
              <w:t>serverbrowser_open_legacy</w:t>
            </w:r>
          </w:p>
        </w:tc>
        <w:tc>
          <w:tcPr>
            <w:tcW w:type="dxa" w:w="1728"/>
          </w:tcPr>
          <w:p>
            <w:r>
              <w:t>Launch the legacy address-book-driven server browser.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Address book...</w:t>
            </w:r>
          </w:p>
        </w:tc>
        <w:tc>
          <w:tcPr>
            <w:tcW w:type="dxa" w:w="1728"/>
          </w:tcPr>
          <w:p>
            <w:r>
              <w:t>pushmenu g_addressbook</w:t>
            </w:r>
          </w:p>
        </w:tc>
        <w:tc>
          <w:tcPr>
            <w:tcW w:type="dxa" w:w="1728"/>
          </w:tcPr>
          <w:p>
            <w:r>
              <w:t>Edit the 16-slot address book (adr0..adr15).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Modern browser...</w:t>
            </w:r>
          </w:p>
        </w:tc>
        <w:tc>
          <w:tcPr>
            <w:tcW w:type="dxa" w:w="1728"/>
          </w:tcPr>
          <w:p>
            <w:r>
              <w:t>serverbrowser_open_modern</w:t>
            </w:r>
          </w:p>
        </w:tc>
        <w:tc>
          <w:tcPr>
            <w:tcW w:type="dxa" w:w="1728"/>
          </w:tcPr>
          <w:p>
            <w:r>
              <w:t>Open the modern browser overlay instead.</w:t>
            </w:r>
          </w:p>
        </w:tc>
      </w:tr>
    </w:tbl>
    <w:p>
      <w:pPr>
        <w:pStyle w:val="Heading3"/>
      </w:pPr>
      <w:r>
        <w:t>Online Play Setup (j_online_setup)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Network &amp; Predict</w:t>
            </w:r>
          </w:p>
        </w:tc>
        <w:tc>
          <w:tcPr>
            <w:tcW w:type="dxa" w:w="1728"/>
          </w:tcPr>
          <w:p>
            <w:r>
              <w:t>Network &amp; Predict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Network &amp; Predict</w:t>
            </w:r>
          </w:p>
        </w:tc>
        <w:tc>
          <w:tcPr>
            <w:tcW w:type="dxa" w:w="1728"/>
          </w:tcPr>
          <w:p>
            <w:r>
              <w:t>Laghax...</w:t>
            </w:r>
          </w:p>
        </w:tc>
        <w:tc>
          <w:tcPr>
            <w:tcW w:type="dxa" w:w="1728"/>
          </w:tcPr>
          <w:p>
            <w:r>
              <w:t>pushmenu q2prox_laghax</w:t>
            </w:r>
          </w:p>
        </w:tc>
        <w:tc>
          <w:tcPr>
            <w:tcW w:type="dxa" w:w="1728"/>
          </w:tcPr>
          <w:p>
            <w:r>
              <w:t>Adaptive prediction-error smoothing (laghax), HUD, weights.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Network &amp; Predict</w:t>
            </w:r>
          </w:p>
        </w:tc>
        <w:tc>
          <w:tcPr>
            <w:tcW w:type="dxa" w:w="1728"/>
          </w:tcPr>
          <w:p>
            <w:r>
              <w:t>Movement &amp; player...</w:t>
            </w:r>
          </w:p>
        </w:tc>
        <w:tc>
          <w:tcPr>
            <w:tcW w:type="dxa" w:w="1728"/>
          </w:tcPr>
          <w:p>
            <w:r>
              <w:t>pushmenu q2prox_movement</w:t>
            </w:r>
          </w:p>
        </w:tc>
        <w:tc>
          <w:tcPr>
            <w:tcW w:type="dxa" w:w="1728"/>
          </w:tcPr>
          <w:p>
            <w:r>
              <w:t>FPS-independent movement timing + local player prediction.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Network &amp; Predict</w:t>
            </w:r>
          </w:p>
        </w:tc>
        <w:tc>
          <w:tcPr>
            <w:tcW w:type="dxa" w:w="1728"/>
          </w:tcPr>
          <w:p>
            <w:r>
              <w:t>Weapon predicts...</w:t>
            </w:r>
          </w:p>
        </w:tc>
        <w:tc>
          <w:tcPr>
            <w:tcW w:type="dxa" w:w="1728"/>
          </w:tcPr>
          <w:p>
            <w:r>
              <w:t>pushmenu q2prox_predict</w:t>
            </w:r>
          </w:p>
        </w:tc>
        <w:tc>
          <w:tcPr>
            <w:tcW w:type="dxa" w:w="1728"/>
          </w:tcPr>
          <w:p>
            <w:r>
              <w:t>Weapon predict toggles (ghost rockets, rail, shotgun, HB, etc.).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Visibility &amp; Sound</w:t>
            </w:r>
          </w:p>
        </w:tc>
        <w:tc>
          <w:tcPr>
            <w:tcW w:type="dxa" w:w="1728"/>
          </w:tcPr>
          <w:p>
            <w:r>
              <w:t>Visibility &amp; Sound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Visibility &amp; Sound</w:t>
            </w:r>
          </w:p>
        </w:tc>
        <w:tc>
          <w:tcPr>
            <w:tcW w:type="dxa" w:w="1728"/>
          </w:tcPr>
          <w:p>
            <w:r>
              <w:t>Visibility &amp; highlights...</w:t>
            </w:r>
          </w:p>
        </w:tc>
        <w:tc>
          <w:tcPr>
            <w:tcW w:type="dxa" w:w="1728"/>
          </w:tcPr>
          <w:p>
            <w:r>
              <w:t>pushmenu q2prox_vis</w:t>
            </w:r>
          </w:p>
        </w:tc>
        <w:tc>
          <w:tcPr>
            <w:tcW w:type="dxa" w:w="1728"/>
          </w:tcPr>
          <w:p>
            <w:r>
              <w:t>Item / player highlighting for readability.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Visibility &amp; Sound</w:t>
            </w:r>
          </w:p>
        </w:tc>
        <w:tc>
          <w:tcPr>
            <w:tcW w:type="dxa" w:w="1728"/>
          </w:tcPr>
          <w:p>
            <w:r>
              <w:t>Sound...</w:t>
            </w:r>
          </w:p>
        </w:tc>
        <w:tc>
          <w:tcPr>
            <w:tcW w:type="dxa" w:w="1728"/>
          </w:tcPr>
          <w:p>
            <w:r>
              <w:t>pushmenu g_sound</w:t>
            </w:r>
          </w:p>
        </w:tc>
        <w:tc>
          <w:tcPr>
            <w:tcW w:type="dxa" w:w="1728"/>
          </w:tcPr>
          <w:p>
            <w:r>
              <w:t>OpenAL profile, HRTF, reverb, weapon / player volumes.</w:t>
            </w:r>
          </w:p>
        </w:tc>
      </w:tr>
    </w:tbl>
    <w:p>
      <w:pPr>
        <w:pStyle w:val="Heading3"/>
      </w:pPr>
      <w:r>
        <w:t>Quick Setup (quick_setup)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Video</w:t>
            </w:r>
          </w:p>
        </w:tc>
        <w:tc>
          <w:tcPr>
            <w:tcW w:type="dxa" w:w="1728"/>
          </w:tcPr>
          <w:p>
            <w:r>
              <w:t>Video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Video</w:t>
            </w:r>
          </w:p>
        </w:tc>
        <w:tc>
          <w:tcPr>
            <w:tcW w:type="dxa" w:w="1728"/>
          </w:tcPr>
          <w:p>
            <w:r>
              <w:t>Video backend</w:t>
            </w:r>
          </w:p>
        </w:tc>
        <w:tc>
          <w:tcPr>
            <w:tcW w:type="dxa" w:w="1728"/>
          </w:tcPr>
          <w:p>
            <w:r>
              <w:t>vid_driver Win32egl win32egl Win32wgl win32wgl</w:t>
            </w:r>
          </w:p>
        </w:tc>
        <w:tc>
          <w:tcPr>
            <w:tcW w:type="dxa" w:w="1728"/>
          </w:tcPr>
          <w:p>
            <w:r>
              <w:t>vid_driver: win32egl = default (capture-friendly ANGLE), win32wgl = classic OpenGL fallback.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Video</w:t>
            </w:r>
          </w:p>
        </w:tc>
        <w:tc>
          <w:tcPr>
            <w:tcW w:type="dxa" w:w="1728"/>
          </w:tcPr>
          <w:p>
            <w:r>
              <w:t>Fullscreen mode</w:t>
            </w:r>
          </w:p>
        </w:tc>
        <w:tc>
          <w:tcPr>
            <w:tcW w:type="dxa" w:w="1728"/>
          </w:tcPr>
          <w:p>
            <w:r>
              <w:t>vid_fullscreen_type Desktop fullscreen desktop Exclusive fullscreen exclusive</w:t>
            </w:r>
          </w:p>
        </w:tc>
        <w:tc>
          <w:tcPr>
            <w:tcW w:type="dxa" w:w="1728"/>
          </w:tcPr>
          <w:p>
            <w:r>
              <w:t>vid_fullscreen_type: borderless desktop vs classic exclusive mode.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Video</w:t>
            </w:r>
          </w:p>
        </w:tc>
        <w:tc>
          <w:tcPr>
            <w:tcW w:type="dxa" w:w="1728"/>
          </w:tcPr>
          <w:p>
            <w:r>
              <w:t>Render scale (X)</w:t>
            </w:r>
          </w:p>
        </w:tc>
        <w:tc>
          <w:tcPr>
            <w:tcW w:type="dxa" w:w="1728"/>
          </w:tcPr>
          <w:p>
            <w:r>
              <w:t>gl_render_scale 100 1000 1</w:t>
            </w:r>
          </w:p>
        </w:tc>
        <w:tc>
          <w:tcPr>
            <w:tcW w:type="dxa" w:w="1728"/>
          </w:tcPr>
          <w:p>
            <w:r>
              <w:t>gl_render_scale: internal 3D scene resolution (100=native, step 1%).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Sound &amp; UI</w:t>
            </w:r>
          </w:p>
        </w:tc>
        <w:tc>
          <w:tcPr>
            <w:tcW w:type="dxa" w:w="1728"/>
          </w:tcPr>
          <w:p>
            <w:r>
              <w:t>Sound &amp; UI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Sound &amp; UI</w:t>
            </w:r>
          </w:p>
        </w:tc>
        <w:tc>
          <w:tcPr>
            <w:tcW w:type="dxa" w:w="1728"/>
          </w:tcPr>
          <w:p>
            <w:r>
              <w:t>OpenAL &amp; acoustics... (X)</w:t>
            </w:r>
          </w:p>
        </w:tc>
        <w:tc>
          <w:tcPr>
            <w:tcW w:type="dxa" w:w="1728"/>
          </w:tcPr>
          <w:p>
            <w:r>
              <w:t>pushmenu q2prox_sound</w:t>
            </w:r>
          </w:p>
        </w:tc>
        <w:tc>
          <w:tcPr>
            <w:tcW w:type="dxa" w:w="1728"/>
          </w:tcPr>
          <w:p>
            <w:r>
              <w:t>OpenAL profile / reverb / HRTF / volumes.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Sound &amp; UI</w:t>
            </w:r>
          </w:p>
        </w:tc>
        <w:tc>
          <w:tcPr>
            <w:tcW w:type="dxa" w:w="1728"/>
          </w:tcPr>
          <w:p>
            <w:r>
              <w:t>Headphone 3D sound... (X)</w:t>
            </w:r>
          </w:p>
        </w:tc>
        <w:tc>
          <w:tcPr>
            <w:tcW w:type="dxa" w:w="1728"/>
          </w:tcPr>
          <w:p>
            <w:r>
              <w:t>pushmenu q2prox_binaural</w:t>
            </w:r>
          </w:p>
        </w:tc>
        <w:tc>
          <w:tcPr>
            <w:tcW w:type="dxa" w:w="1728"/>
          </w:tcPr>
          <w:p>
            <w:r>
              <w:t>Headphone 3D / HRTF / crossfeed.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Sound &amp; UI</w:t>
            </w:r>
          </w:p>
        </w:tc>
        <w:tc>
          <w:tcPr>
            <w:tcW w:type="dxa" w:w="1728"/>
          </w:tcPr>
          <w:p>
            <w:r>
              <w:t>Voice chat... (X)</w:t>
            </w:r>
          </w:p>
        </w:tc>
        <w:tc>
          <w:tcPr>
            <w:tcW w:type="dxa" w:w="1728"/>
          </w:tcPr>
          <w:p>
            <w:r>
              <w:t>pushmenu q2prox_voice</w:t>
            </w:r>
          </w:p>
        </w:tc>
        <w:tc>
          <w:tcPr>
            <w:tcW w:type="dxa" w:w="1728"/>
          </w:tcPr>
          <w:p>
            <w:r>
              <w:t>In-game voice chat (PTT / VAD, LiveKit; OpenAL required for transmit and receive).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Sound &amp; UI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Sound &amp; UI</w:t>
            </w:r>
          </w:p>
        </w:tc>
        <w:tc>
          <w:tcPr>
            <w:tcW w:type="dxa" w:w="1728"/>
          </w:tcPr>
          <w:p>
            <w:r>
              <w:t>Menu opacity (X)</w:t>
            </w:r>
          </w:p>
        </w:tc>
        <w:tc>
          <w:tcPr>
            <w:tcW w:type="dxa" w:w="1728"/>
          </w:tcPr>
          <w:p>
            <w:r>
              <w:t>cl_menu_alpha 0 1 0.05</w:t>
            </w:r>
          </w:p>
        </w:tc>
        <w:tc>
          <w:tcPr>
            <w:tcW w:type="dxa" w:w="1728"/>
          </w:tcPr>
          <w:p>
            <w:r>
              <w:t>cl_menu_alpha: menu background transparency.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Actions</w:t>
            </w:r>
          </w:p>
        </w:tc>
        <w:tc>
          <w:tcPr>
            <w:tcW w:type="dxa" w:w="1728"/>
          </w:tcPr>
          <w:p>
            <w:r>
              <w:t>Actions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Actions</w:t>
            </w:r>
          </w:p>
        </w:tc>
        <w:tc>
          <w:tcPr>
            <w:tcW w:type="dxa" w:w="1728"/>
          </w:tcPr>
          <w:p>
            <w:r>
              <w:t>Browse servers... (X)</w:t>
            </w:r>
          </w:p>
        </w:tc>
        <w:tc>
          <w:tcPr>
            <w:tcW w:type="dxa" w:w="1728"/>
          </w:tcPr>
          <w:p>
            <w:r>
              <w:t>serverbrowser_open_modern</w:t>
            </w:r>
          </w:p>
        </w:tc>
        <w:tc>
          <w:tcPr>
            <w:tcW w:type="dxa" w:w="1728"/>
          </w:tcPr>
          <w:p>
            <w:r>
              <w:t>Open the modern server browser overlay.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Actions</w:t>
            </w:r>
          </w:p>
        </w:tc>
        <w:tc>
          <w:tcPr>
            <w:tcW w:type="dxa" w:w="1728"/>
          </w:tcPr>
          <w:p>
            <w:r>
              <w:t>Restart video...</w:t>
            </w:r>
          </w:p>
        </w:tc>
        <w:tc>
          <w:tcPr>
            <w:tcW w:type="dxa" w:w="1728"/>
          </w:tcPr>
          <w:p>
            <w:r>
              <w:t>vid_restart</w:t>
            </w:r>
          </w:p>
        </w:tc>
        <w:tc>
          <w:tcPr>
            <w:tcW w:type="dxa" w:w="1728"/>
          </w:tcPr>
          <w:p>
            <w:r>
              <w:t>Re-apply video backend / fullscreen mode</w:t>
            </w:r>
          </w:p>
        </w:tc>
      </w:tr>
    </w:tbl>
    <w:p>
      <w:pPr>
        <w:pStyle w:val="Heading3"/>
      </w:pPr>
      <w:r>
        <w:t>Video &amp; Display (g_video)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Display Mode</w:t>
            </w:r>
          </w:p>
        </w:tc>
        <w:tc>
          <w:tcPr>
            <w:tcW w:type="dxa" w:w="1728"/>
          </w:tcPr>
          <w:p>
            <w:r>
              <w:t>Display Mode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Display Mode</w:t>
            </w:r>
          </w:p>
        </w:tc>
        <w:tc>
          <w:tcPr>
            <w:tcW w:type="dxa" w:w="1728"/>
          </w:tcPr>
          <w:p>
            <w:r>
              <w:t>Video backend</w:t>
            </w:r>
          </w:p>
        </w:tc>
        <w:tc>
          <w:tcPr>
            <w:tcW w:type="dxa" w:w="1728"/>
          </w:tcPr>
          <w:p>
            <w:r>
              <w:t>vid_driver Win32egl win32egl Win32wgl win32wgl</w:t>
            </w:r>
          </w:p>
        </w:tc>
        <w:tc>
          <w:tcPr>
            <w:tcW w:type="dxa" w:w="1728"/>
          </w:tcPr>
          <w:p>
            <w:r>
              <w:t>vid_driver: win32egl = default (capture-friendly ANGLE), win32wgl = classic OpenGL fallback.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Display Mode</w:t>
            </w:r>
          </w:p>
        </w:tc>
        <w:tc>
          <w:tcPr>
            <w:tcW w:type="dxa" w:w="1728"/>
          </w:tcPr>
          <w:p>
            <w:r>
              <w:t>Fullscreen mode</w:t>
            </w:r>
          </w:p>
        </w:tc>
        <w:tc>
          <w:tcPr>
            <w:tcW w:type="dxa" w:w="1728"/>
          </w:tcPr>
          <w:p>
            <w:r>
              <w:t>vid_fullscreen_type Desktop fullscreen desktop Exclusive fullscreen exclusive</w:t>
            </w:r>
          </w:p>
        </w:tc>
        <w:tc>
          <w:tcPr>
            <w:tcW w:type="dxa" w:w="1728"/>
          </w:tcPr>
          <w:p>
            <w:r>
              <w:t>vid_fullscreen_type: fullscreen flavor when windowed is off.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Display Mode</w:t>
            </w:r>
          </w:p>
        </w:tc>
        <w:tc>
          <w:tcPr>
            <w:tcW w:type="dxa" w:w="1728"/>
          </w:tcPr>
          <w:p>
            <w:r>
              <w:t>Fullscreen margin (X)</w:t>
            </w:r>
          </w:p>
        </w:tc>
        <w:tc>
          <w:tcPr>
            <w:tcW w:type="dxa" w:w="1728"/>
          </w:tcPr>
          <w:p>
            <w:r>
              <w:t>vid_desktop_fullscreen_margin 0 16 1</w:t>
            </w:r>
          </w:p>
        </w:tc>
        <w:tc>
          <w:tcPr>
            <w:tcW w:type="dxa" w:w="1728"/>
          </w:tcPr>
          <w:p>
            <w:r>
              <w:t>vid_desktop_fullscreen_margin: inset/shrink the borderless window by N pixels.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Scale, Gamma &amp; FPS</w:t>
            </w:r>
          </w:p>
        </w:tc>
        <w:tc>
          <w:tcPr>
            <w:tcW w:type="dxa" w:w="1728"/>
          </w:tcPr>
          <w:p>
            <w:r>
              <w:t>Scale, Gamma &amp; FPS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Scale, Gamma &amp; FPS</w:t>
            </w:r>
          </w:p>
        </w:tc>
        <w:tc>
          <w:tcPr>
            <w:tcW w:type="dxa" w:w="1728"/>
          </w:tcPr>
          <w:p>
            <w:r>
              <w:t>Render scale (X)</w:t>
            </w:r>
          </w:p>
        </w:tc>
        <w:tc>
          <w:tcPr>
            <w:tcW w:type="dxa" w:w="1728"/>
          </w:tcPr>
          <w:p>
            <w:r>
              <w:t>gl_render_scale 100 1000 1</w:t>
            </w:r>
          </w:p>
        </w:tc>
        <w:tc>
          <w:tcPr>
            <w:tcW w:type="dxa" w:w="1728"/>
          </w:tcPr>
          <w:p>
            <w:r>
              <w:t>gl_render_scale: internal 3D scene resolution (100=native, step 1%).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Scale, Gamma &amp; FPS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Scale, Gamma &amp; FPS</w:t>
            </w:r>
          </w:p>
        </w:tc>
        <w:tc>
          <w:tcPr>
            <w:tcW w:type="dxa" w:w="1728"/>
          </w:tcPr>
          <w:p>
            <w:r>
              <w:t>World light intensity (X)</w:t>
            </w:r>
          </w:p>
        </w:tc>
        <w:tc>
          <w:tcPr>
            <w:tcW w:type="dxa" w:w="1728"/>
          </w:tcPr>
          <w:p>
            <w:r>
              <w:t>intensity 0 5 0.05</w:t>
            </w:r>
          </w:p>
        </w:tc>
        <w:tc>
          <w:tcPr>
            <w:tcW w:type="dxa" w:w="1728"/>
          </w:tcPr>
          <w:p>
            <w:r>
              <w:t>intensity: primary renderer light intensity multiplier used by shaders. 2 is the Q2PRO default; higher brightens the level, lower darkens it. When Global Q2PRO-X prefs / Video is enabled, this value is stored in the unified global config.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Scale, Gamma &amp; FPS</w:t>
            </w:r>
          </w:p>
        </w:tc>
        <w:tc>
          <w:tcPr>
            <w:tcW w:type="dxa" w:w="1728"/>
          </w:tcPr>
          <w:p>
            <w:r>
              <w:t>Video gamma (X)</w:t>
            </w:r>
          </w:p>
        </w:tc>
        <w:tc>
          <w:tcPr>
            <w:tcW w:type="dxa" w:w="1728"/>
          </w:tcPr>
          <w:p>
            <w:r>
              <w:t>vid_gamma 0.3 3 0.05</w:t>
            </w:r>
          </w:p>
        </w:tc>
        <w:tc>
          <w:tcPr>
            <w:tcW w:type="dxa" w:w="1728"/>
          </w:tcPr>
          <w:p>
            <w:r>
              <w:t>vid_gamma: video / texture gamma. 1.0 = identity. Backend-dependent — may require vid_restart on some drivers.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Scale, Gamma &amp; FPS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Scale, Gamma &amp; FPS</w:t>
            </w:r>
          </w:p>
        </w:tc>
        <w:tc>
          <w:tcPr>
            <w:tcW w:type="dxa" w:w="1728"/>
          </w:tcPr>
          <w:p>
            <w:r>
              <w:t>Renderer FPS limit (X)</w:t>
            </w:r>
          </w:p>
        </w:tc>
        <w:tc>
          <w:tcPr>
            <w:tcW w:type="dxa" w:w="1728"/>
          </w:tcPr>
          <w:p>
            <w:r>
              <w:t>r_maxfps 0 1000 5</w:t>
            </w:r>
          </w:p>
        </w:tc>
        <w:tc>
          <w:tcPr>
            <w:tcW w:type="dxa" w:w="1728"/>
          </w:tcPr>
          <w:p>
            <w:r>
              <w:t>r_maxfps: renderer-only framerate cap. 0 = uncapped. Applies when cl_async 1; otherwise cl_maxfps is the gate.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Submenus &amp; Actions</w:t>
            </w:r>
          </w:p>
        </w:tc>
        <w:tc>
          <w:tcPr>
            <w:tcW w:type="dxa" w:w="1728"/>
          </w:tcPr>
          <w:p>
            <w:r>
              <w:t>Submenus &amp; Actions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Actions</w:t>
            </w:r>
          </w:p>
        </w:tc>
        <w:tc>
          <w:tcPr>
            <w:tcW w:type="dxa" w:w="1728"/>
          </w:tcPr>
          <w:p>
            <w:r>
              <w:t>OLED protection... (X)</w:t>
            </w:r>
          </w:p>
        </w:tc>
        <w:tc>
          <w:tcPr>
            <w:tcW w:type="dxa" w:w="1728"/>
          </w:tcPr>
          <w:p>
            <w:r>
              <w:t>pushmenu q2prox_oled</w:t>
            </w:r>
          </w:p>
        </w:tc>
        <w:tc>
          <w:tcPr>
            <w:tcW w:type="dxa" w:w="1728"/>
          </w:tcPr>
          <w:p>
            <w:r>
              <w:t>OLED protection suite: burn-in guards, dimming and static-image safeguards.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Actions</w:t>
            </w:r>
          </w:p>
        </w:tc>
        <w:tc>
          <w:tcPr>
            <w:tcW w:type="dxa" w:w="1728"/>
          </w:tcPr>
          <w:p>
            <w:r>
              <w:t>HDR settings... (X)</w:t>
            </w:r>
          </w:p>
        </w:tc>
        <w:tc>
          <w:tcPr>
            <w:tcW w:type="dxa" w:w="1728"/>
          </w:tcPr>
          <w:p>
            <w:r>
              <w:t>pushmenu q2prox_hdr</w:t>
            </w:r>
          </w:p>
        </w:tc>
        <w:tc>
          <w:tcPr>
            <w:tcW w:type="dxa" w:w="1728"/>
          </w:tcPr>
          <w:p>
            <w:r>
              <w:t>HDR rendering / tone mapping settings.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Actions</w:t>
            </w:r>
          </w:p>
        </w:tc>
        <w:tc>
          <w:tcPr>
            <w:tcW w:type="dxa" w:w="1728"/>
          </w:tcPr>
          <w:p>
            <w:r>
              <w:t>Post-process effects... (X)</w:t>
            </w:r>
          </w:p>
        </w:tc>
        <w:tc>
          <w:tcPr>
            <w:tcW w:type="dxa" w:w="1728"/>
          </w:tcPr>
          <w:p>
            <w:r>
              <w:t>pushmenu q2prox_postfx</w:t>
            </w:r>
          </w:p>
        </w:tc>
        <w:tc>
          <w:tcPr>
            <w:tcW w:type="dxa" w:w="1728"/>
          </w:tcPr>
          <w:p>
            <w:r>
              <w:t>Post-process camera/display effects (pixel, CRT, film, VHS).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Actions</w:t>
            </w:r>
          </w:p>
        </w:tc>
        <w:tc>
          <w:tcPr>
            <w:tcW w:type="dxa" w:w="1728"/>
          </w:tcPr>
          <w:p>
            <w:r>
              <w:t>Visual effects... (X)</w:t>
            </w:r>
          </w:p>
        </w:tc>
        <w:tc>
          <w:tcPr>
            <w:tcW w:type="dxa" w:w="1728"/>
          </w:tcPr>
          <w:p>
            <w:r>
              <w:t>pushmenu q2prox_vfx</w:t>
            </w:r>
          </w:p>
        </w:tc>
        <w:tc>
          <w:tcPr>
            <w:tcW w:type="dxa" w:w="1728"/>
          </w:tcPr>
          <w:p>
            <w:r>
              <w:t>Fog, bloom, color grading, sharpen, cel-shading and other visual effects.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Actions</w:t>
            </w:r>
          </w:p>
        </w:tc>
        <w:tc>
          <w:tcPr>
            <w:tcW w:type="dxa" w:w="1728"/>
          </w:tcPr>
          <w:p>
            <w:r>
              <w:t>Dynamic lighting... (X)</w:t>
            </w:r>
          </w:p>
        </w:tc>
        <w:tc>
          <w:tcPr>
            <w:tcW w:type="dxa" w:w="1728"/>
          </w:tcPr>
          <w:p>
            <w:r>
              <w:t>pushmenu q2prox_dynamic_lighting</w:t>
            </w:r>
          </w:p>
        </w:tc>
        <w:tc>
          <w:tcPr>
            <w:tcW w:type="dxa" w:w="1728"/>
          </w:tcPr>
          <w:p>
            <w:r>
              <w:t>Dynamic lights, emissive map lights, spawn lights, sparks and model shadows.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Actions</w:t>
            </w:r>
          </w:p>
        </w:tc>
        <w:tc>
          <w:tcPr>
            <w:tcW w:type="dxa" w:w="1728"/>
          </w:tcPr>
          <w:p>
            <w:r>
              <w:t>GL settings... (X)</w:t>
            </w:r>
          </w:p>
        </w:tc>
        <w:tc>
          <w:tcPr>
            <w:tcW w:type="dxa" w:w="1728"/>
          </w:tcPr>
          <w:p>
            <w:r>
              <w:t>pushmenu q2prox_gl_settings</w:t>
            </w:r>
          </w:p>
        </w:tc>
        <w:tc>
          <w:tcPr>
            <w:tcW w:type="dxa" w:w="1728"/>
          </w:tcPr>
          <w:p>
            <w:r>
              <w:t>GL textures and visual style: vsync, filter, anisotropy, picmip, particles, beams, bilerp, font shadow, damage blend.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Actions</w:t>
            </w:r>
          </w:p>
        </w:tc>
        <w:tc>
          <w:tcPr>
            <w:tcW w:type="dxa" w:w="1728"/>
          </w:tcPr>
          <w:p>
            <w:r>
              <w:t>Renderer settings... (X)</w:t>
            </w:r>
          </w:p>
        </w:tc>
        <w:tc>
          <w:tcPr>
            <w:tcW w:type="dxa" w:w="1728"/>
          </w:tcPr>
          <w:p>
            <w:r>
              <w:t>pushmenu q2prox_renderer_settings</w:t>
            </w:r>
          </w:p>
        </w:tc>
        <w:tc>
          <w:tcPr>
            <w:tcW w:type="dxa" w:w="1728"/>
          </w:tcPr>
          <w:p>
            <w:r>
              <w:t>Renderer lighting and pipeline: vertex lighting, modulation, dlight falloff, lightgrid, waterwarp, GL shaders / MD5 / texture bits (some require vid_restart).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Actions</w:t>
            </w:r>
          </w:p>
        </w:tc>
        <w:tc>
          <w:tcPr>
            <w:tcW w:type="dxa" w:w="1728"/>
          </w:tcPr>
          <w:p>
            <w:r>
              <w:t>Restart video...</w:t>
            </w:r>
          </w:p>
        </w:tc>
        <w:tc>
          <w:tcPr>
            <w:tcW w:type="dxa" w:w="1728"/>
          </w:tcPr>
          <w:p>
            <w:r>
              <w:t>vid_restart</w:t>
            </w:r>
          </w:p>
        </w:tc>
        <w:tc>
          <w:tcPr>
            <w:tcW w:type="dxa" w:w="1728"/>
          </w:tcPr>
          <w:p>
            <w:r>
              <w:t>Apply vid_driver / fullscreen changes now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Actions</w:t>
            </w:r>
          </w:p>
        </w:tc>
        <w:tc>
          <w:tcPr>
            <w:tcW w:type="dxa" w:w="1728"/>
          </w:tcPr>
          <w:p>
            <w:r>
              <w:t>Render scale info... (X)</w:t>
            </w:r>
          </w:p>
        </w:tc>
        <w:tc>
          <w:tcPr>
            <w:tcW w:type="dxa" w:w="1728"/>
          </w:tcPr>
          <w:p>
            <w:r>
              <w:t>gl_render_scale_info</w:t>
            </w:r>
          </w:p>
        </w:tc>
        <w:tc>
          <w:tcPr>
            <w:tcW w:type="dxa" w:w="1728"/>
          </w:tcPr>
          <w:p>
            <w:r>
              <w:t>Print render scale path, max resolution and tile grid to the console.</w:t>
            </w:r>
          </w:p>
        </w:tc>
      </w:tr>
    </w:tbl>
    <w:p>
      <w:pPr>
        <w:pStyle w:val="Heading3"/>
      </w:pPr>
      <w:r>
        <w:t>Q2PRO-X / GL settings (q2prox_gl_settings)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Sync &amp; filtering</w:t>
            </w:r>
          </w:p>
        </w:tc>
        <w:tc>
          <w:tcPr>
            <w:tcW w:type="dxa" w:w="1728"/>
          </w:tcPr>
          <w:p>
            <w:r>
              <w:t>Sync &amp; filtering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Sync &amp; filtering</w:t>
            </w:r>
          </w:p>
        </w:tc>
        <w:tc>
          <w:tcPr>
            <w:tcW w:type="dxa" w:w="1728"/>
          </w:tcPr>
          <w:p>
            <w:r>
              <w:t>Vertical sync</w:t>
            </w:r>
          </w:p>
        </w:tc>
        <w:tc>
          <w:tcPr>
            <w:tcW w:type="dxa" w:w="1728"/>
          </w:tcPr>
          <w:p>
            <w:r>
              <w:t>gl_swapinterval Off 0 On 1 Adaptive -1</w:t>
            </w:r>
          </w:p>
        </w:tc>
        <w:tc>
          <w:tcPr>
            <w:tcW w:type="dxa" w:w="1728"/>
          </w:tcPr>
          <w:p>
            <w:r>
              <w:t>gl_swapinterval: vertical sync. 0 = off (uncapped), 1 = vsync, -1 = adaptive vsync where supported.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Sync &amp; filtering</w:t>
            </w:r>
          </w:p>
        </w:tc>
        <w:tc>
          <w:tcPr>
            <w:tcW w:type="dxa" w:w="1728"/>
          </w:tcPr>
          <w:p>
            <w:r>
              <w:t>Texture filter</w:t>
            </w:r>
          </w:p>
        </w:tc>
        <w:tc>
          <w:tcPr>
            <w:tcW w:type="dxa" w:w="1728"/>
          </w:tcPr>
          <w:p>
            <w:r>
              <w:t>gl_texturemode Nearest (sharp) GL_NEAREST Linear GL_LINEAR Nearest+mip GL_NEAREST_MIPMAP_LINEAR Trilinear GL_LINEAR_MIPMAP_LINEAR</w:t>
            </w:r>
          </w:p>
        </w:tc>
        <w:tc>
          <w:tcPr>
            <w:tcW w:type="dxa" w:w="1728"/>
          </w:tcPr>
          <w:p>
            <w:r>
              <w:t>gl_texturemode: texture filtering. GL_NEAREST = nearest neighbour (sharp pixels), GL_LINEAR = bilinear smoothing, GL_NEAREST_MIPMAP_LINEAR = balanced, GL_LINEAR_MIPMAP_LINEAR = trilinear (smoothest).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Sync &amp; filtering</w:t>
            </w:r>
          </w:p>
        </w:tc>
        <w:tc>
          <w:tcPr>
            <w:tcW w:type="dxa" w:w="1728"/>
          </w:tcPr>
          <w:p>
            <w:r>
              <w:t>Anisotropy</w:t>
            </w:r>
          </w:p>
        </w:tc>
        <w:tc>
          <w:tcPr>
            <w:tcW w:type="dxa" w:w="1728"/>
          </w:tcPr>
          <w:p>
            <w:r>
              <w:t>gl_anisotropy 1 16 1</w:t>
            </w:r>
          </w:p>
        </w:tc>
        <w:tc>
          <w:tcPr>
            <w:tcW w:type="dxa" w:w="1728"/>
          </w:tcPr>
          <w:p>
            <w:r>
              <w:t>gl_anisotropy: anisotropic filtering. 1 = off, 2/4/8/16 = increasing quality. Improves angled-surface texture clarity.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Sync &amp; filtering</w:t>
            </w:r>
          </w:p>
        </w:tc>
        <w:tc>
          <w:tcPr>
            <w:tcW w:type="dxa" w:w="1728"/>
          </w:tcPr>
          <w:p>
            <w:r>
              <w:t>MSAA</w:t>
            </w:r>
          </w:p>
        </w:tc>
        <w:tc>
          <w:tcPr>
            <w:tcW w:type="dxa" w:w="1728"/>
          </w:tcPr>
          <w:p>
            <w:r>
              <w:t>gl_multisamples Off 0 2x 2 4x 4 8x 8 16x 16 32x 32</w:t>
            </w:r>
          </w:p>
        </w:tc>
        <w:tc>
          <w:tcPr>
            <w:tcW w:type="dxa" w:w="1728"/>
          </w:tcPr>
          <w:p>
            <w:r>
              <w:t>gl_multisamples: multi-sample anti-aliasing for the GL context. 0 = off, 2/4/8/16/32 = increasing quality. CVAR_REFRESH — takes effect after vid_restart; driver may downgrade unsupported levels.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Shader compile &amp; cache</w:t>
            </w:r>
          </w:p>
        </w:tc>
        <w:tc>
          <w:tcPr>
            <w:tcW w:type="dxa" w:w="1728"/>
          </w:tcPr>
          <w:p>
            <w:r>
              <w:t>Shader compile &amp; cache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Shader compile &amp; cache</w:t>
            </w:r>
          </w:p>
        </w:tc>
        <w:tc>
          <w:tcPr>
            <w:tcW w:type="dxa" w:w="1728"/>
          </w:tcPr>
          <w:p>
            <w:r>
              <w:t>Shader prewarm</w:t>
            </w:r>
          </w:p>
        </w:tc>
        <w:tc>
          <w:tcPr>
            <w:tcW w:type="dxa" w:w="1728"/>
          </w:tcPr>
          <w:p>
            <w:r>
              <w:t>gl_shader_prewarm Off 0 Auto 1 Always 2</w:t>
            </w:r>
          </w:p>
        </w:tc>
        <w:tc>
          <w:tcPr>
            <w:tcW w:type="dxa" w:w="1728"/>
          </w:tcPr>
          <w:p>
            <w:r>
              <w:t>gl_shader_prewarm: shader prewarm policy. Off = never auto-prewarm. Auto (default) prewarms when AVFX (cl_avfx) OR a renderer feature such as HDR (gl_hdr) is enabled, so unaffected players get no extra loading step. Always keeps the old aggressive stock+AVFX prewarm for diagnostics.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Shader compile &amp; cache</w:t>
            </w:r>
          </w:p>
        </w:tc>
        <w:tc>
          <w:tcPr>
            <w:tcW w:type="dxa" w:w="1728"/>
          </w:tcPr>
          <w:p>
            <w:r>
              <w:t>Parallel shader compile</w:t>
            </w:r>
          </w:p>
        </w:tc>
        <w:tc>
          <w:tcPr>
            <w:tcW w:type="dxa" w:w="1728"/>
          </w:tcPr>
          <w:p>
            <w:r>
              <w:t>gl_shader_parallel_compile Off 0 Auto 1 Aggressive 2</w:t>
            </w:r>
          </w:p>
        </w:tc>
        <w:tc>
          <w:tcPr>
            <w:tcW w:type="dxa" w:w="1728"/>
          </w:tcPr>
          <w:p>
            <w:r>
              <w:t>Parallel shader compile during prewarm (GL_ARB/KHR_parallel_shader_compile). Off=serial, Auto (default)=driver max, Aggressive=forced thread count. No effect without the extension.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Shader compile &amp; cache</w:t>
            </w:r>
          </w:p>
        </w:tc>
        <w:tc>
          <w:tcPr>
            <w:tcW w:type="dxa" w:w="1728"/>
          </w:tcPr>
          <w:p>
            <w:r>
              <w:t>Shader compile threads</w:t>
            </w:r>
          </w:p>
        </w:tc>
        <w:tc>
          <w:tcPr>
            <w:tcW w:type="dxa" w:w="1728"/>
          </w:tcPr>
          <w:p>
            <w:r>
              <w:t>gl_shader_compile_threads Auto -1 None 0 2 2 4 4 8 8</w:t>
            </w:r>
          </w:p>
        </w:tc>
        <w:tc>
          <w:tcPr>
            <w:tcW w:type="dxa" w:w="1728"/>
          </w:tcPr>
          <w:p>
            <w:r>
              <w:t>Background shader-compiler threads when parallel compile is on. Auto (-1, default)=driver max, None (0)=off, N=fixed count. Needs a supporting driver.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Shader compile &amp; cache</w:t>
            </w:r>
          </w:p>
        </w:tc>
        <w:tc>
          <w:tcPr>
            <w:tcW w:type="dxa" w:w="1728"/>
          </w:tcPr>
          <w:p>
            <w:r>
              <w:t>Async in-flight compiles</w:t>
            </w:r>
          </w:p>
        </w:tc>
        <w:tc>
          <w:tcPr>
            <w:tcW w:type="dxa" w:w="1728"/>
          </w:tcPr>
          <w:p>
            <w:r>
              <w:t>gl_shader_parallel_inflight Auto 0 8 8 16 16 24 24 32 32</w:t>
            </w:r>
          </w:p>
        </w:tc>
        <w:tc>
          <w:tcPr>
            <w:tcW w:type="dxa" w:w="1728"/>
          </w:tcPr>
          <w:p>
            <w:r>
              <w:t>Async in-flight shader compiles during prewarm. Auto (0, default) = CPU count clamped 8..32; N = explicit (1..64). Higher can shorten cold compile until the driver stops scaling.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Shader compile &amp; cache</w:t>
            </w:r>
          </w:p>
        </w:tc>
        <w:tc>
          <w:tcPr>
            <w:tcW w:type="dxa" w:w="1728"/>
          </w:tcPr>
          <w:p>
            <w:r>
              <w:t>Draw-variant warmup</w:t>
            </w:r>
          </w:p>
        </w:tc>
        <w:tc>
          <w:tcPr>
            <w:tcW w:type="dxa" w:w="1728"/>
          </w:tcPr>
          <w:p>
            <w:r>
              <w:t>gl_shader_variant_warmup Off 0 Auto 1 Aggressive 2</w:t>
            </w:r>
          </w:p>
        </w:tc>
        <w:tc>
          <w:tcPr>
            <w:tcW w:type="dxa" w:w="1728"/>
          </w:tcPr>
          <w:p>
            <w:r>
              <w:t>Warm backend draw-time shader variants (ANGLE/D3D) that compile/link prewarm misses, via a tiny scoped sky/water draw + post-draw save. Off/Auto (default)/Aggressive. No effect when cl_avfx is off.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Shader compile &amp; cache</w:t>
            </w:r>
          </w:p>
        </w:tc>
        <w:tc>
          <w:tcPr>
            <w:tcW w:type="dxa" w:w="1728"/>
          </w:tcPr>
          <w:p>
            <w:r>
              <w:t>Clear shader cache...</w:t>
            </w:r>
          </w:p>
        </w:tc>
        <w:tc>
          <w:tcPr>
            <w:tcW w:type="dxa" w:w="1728"/>
          </w:tcPr>
          <w:p>
            <w:r>
              <w:t>shader_cache_clear</w:t>
            </w:r>
          </w:p>
        </w:tc>
        <w:tc>
          <w:tcPr>
            <w:tcW w:type="dxa" w:w="1728"/>
          </w:tcPr>
          <w:p>
            <w:r>
              <w:t>Delete cached shader binary FILES under baseq2/q2pro-x/shcache. GL programs already loaded this renderer session stay active; the cache refills from source after a renderer/game restart, or when a program has to be created again.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Shader compile &amp; cache</w:t>
            </w:r>
          </w:p>
        </w:tc>
        <w:tc>
          <w:tcPr>
            <w:tcW w:type="dxa" w:w="1728"/>
          </w:tcPr>
          <w:p>
            <w:r>
              <w:t>Shader cache info...</w:t>
            </w:r>
          </w:p>
        </w:tc>
        <w:tc>
          <w:tcPr>
            <w:tcW w:type="dxa" w:w="1728"/>
          </w:tcPr>
          <w:p>
            <w:r>
              <w:t>shader_cache_info</w:t>
            </w:r>
          </w:p>
        </w:tc>
        <w:tc>
          <w:tcPr>
            <w:tcW w:type="dxa" w:w="1728"/>
          </w:tcPr>
          <w:p>
            <w:r>
              <w:t>Print shader binary cache status (supported, hits, misses, loaded_from_binary, compiled_from_source, saved) to the console.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Shader compile &amp; cache</w:t>
            </w:r>
          </w:p>
        </w:tc>
        <w:tc>
          <w:tcPr>
            <w:tcW w:type="dxa" w:w="1728"/>
          </w:tcPr>
          <w:p>
            <w:r>
              <w:t>Shader prewarm info...</w:t>
            </w:r>
          </w:p>
        </w:tc>
        <w:tc>
          <w:tcPr>
            <w:tcW w:type="dxa" w:w="1728"/>
          </w:tcPr>
          <w:p>
            <w:r>
              <w:t>shader_prewarm_info</w:t>
            </w:r>
          </w:p>
        </w:tc>
        <w:tc>
          <w:tcPr>
            <w:tcW w:type="dxa" w:w="1728"/>
          </w:tcPr>
          <w:p>
            <w:r>
              <w:t>Print shader prewarm metrics to the console: parallel-compile capability + mode, last prewarm stats (attempted / compiled_new / already_cached / failed), production variant warmup, named resource warmup steps, and lazy-after-prewarm count.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Texture detail</w:t>
            </w:r>
          </w:p>
        </w:tc>
        <w:tc>
          <w:tcPr>
            <w:tcW w:type="dxa" w:w="1728"/>
          </w:tcPr>
          <w:p>
            <w:r>
              <w:t>Texture detail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Texture detail</w:t>
            </w:r>
          </w:p>
        </w:tc>
        <w:tc>
          <w:tcPr>
            <w:tcW w:type="dxa" w:w="1728"/>
          </w:tcPr>
          <w:p>
            <w:r>
              <w:t>Texture detail</w:t>
            </w:r>
          </w:p>
        </w:tc>
        <w:tc>
          <w:tcPr>
            <w:tcW w:type="dxa" w:w="1728"/>
          </w:tcPr>
          <w:p>
            <w:r>
              <w:t>gl_picmip 0 4 1</w:t>
            </w:r>
          </w:p>
        </w:tc>
        <w:tc>
          <w:tcPr>
            <w:tcW w:type="dxa" w:w="1728"/>
          </w:tcPr>
          <w:p>
            <w:r>
              <w:t>gl_picmip: texture downscale level. 0 = full resolution, higher = downscaled (lower VRAM, less detail). Most users keep 0.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Texture detail</w:t>
            </w:r>
          </w:p>
        </w:tc>
        <w:tc>
          <w:tcPr>
            <w:tcW w:type="dxa" w:w="1728"/>
          </w:tcPr>
          <w:p>
            <w:r>
              <w:t>Texture saturation</w:t>
            </w:r>
          </w:p>
        </w:tc>
        <w:tc>
          <w:tcPr>
            <w:tcW w:type="dxa" w:w="1728"/>
          </w:tcPr>
          <w:p>
            <w:r>
              <w:t>gl_saturation 0 1 0.05</w:t>
            </w:r>
          </w:p>
        </w:tc>
        <w:tc>
          <w:tcPr>
            <w:tcW w:type="dxa" w:w="1728"/>
          </w:tcPr>
          <w:p>
            <w:r>
              <w:t>gl_saturation: texture upload saturation. 1.0 = original colour, 0 = grayscale. Requires video restart / texture reload; use Visual effects -&gt; Vibrance for live render saturation.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Texture detail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Bilinear filtering</w:t>
            </w:r>
          </w:p>
        </w:tc>
        <w:tc>
          <w:tcPr>
            <w:tcW w:type="dxa" w:w="1728"/>
          </w:tcPr>
          <w:p>
            <w:r>
              <w:t>Bilinear filtering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Bilinear filtering</w:t>
            </w:r>
          </w:p>
        </w:tc>
        <w:tc>
          <w:tcPr>
            <w:tcW w:type="dxa" w:w="1728"/>
          </w:tcPr>
          <w:p>
            <w:r>
              <w:t>Bilerp pics</w:t>
            </w:r>
          </w:p>
        </w:tc>
        <w:tc>
          <w:tcPr>
            <w:tcW w:type="dxa" w:w="1728"/>
          </w:tcPr>
          <w:p>
            <w:r>
              <w:t>gl_bilerp_pics Off 0 Large 1 All 2</w:t>
            </w:r>
          </w:p>
        </w:tc>
        <w:tc>
          <w:tcPr>
            <w:tcW w:type="dxa" w:w="1728"/>
          </w:tcPr>
          <w:p>
            <w:r>
              <w:t>gl_bilerp_pics: bilinear filtering for HUD pictures. 0 = off, 1 = enabled for large pictures, 2 = enabled for all pictures.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Bilinear filtering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Particles &amp; beams</w:t>
            </w:r>
          </w:p>
        </w:tc>
        <w:tc>
          <w:tcPr>
            <w:tcW w:type="dxa" w:w="1728"/>
          </w:tcPr>
          <w:p>
            <w:r>
              <w:t>Particles &amp; beams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Particles &amp; beams</w:t>
            </w:r>
          </w:p>
        </w:tc>
        <w:tc>
          <w:tcPr>
            <w:tcW w:type="dxa" w:w="1728"/>
          </w:tcPr>
          <w:p>
            <w:r>
              <w:t>Particle scale</w:t>
            </w:r>
          </w:p>
        </w:tc>
        <w:tc>
          <w:tcPr>
            <w:tcW w:type="dxa" w:w="1728"/>
          </w:tcPr>
          <w:p>
            <w:r>
              <w:t>gl_partscale 0.25 8 0.25</w:t>
            </w:r>
          </w:p>
        </w:tc>
        <w:tc>
          <w:tcPr>
            <w:tcW w:type="dxa" w:w="1728"/>
          </w:tcPr>
          <w:p>
            <w:r>
              <w:t>gl_partscale: minimum particle size. Default 2.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Particles &amp; beams</w:t>
            </w:r>
          </w:p>
        </w:tc>
        <w:tc>
          <w:tcPr>
            <w:tcW w:type="dxa" w:w="1728"/>
          </w:tcPr>
          <w:p>
            <w:r>
              <w:t>Particle shape</w:t>
            </w:r>
          </w:p>
        </w:tc>
        <w:tc>
          <w:tcPr>
            <w:tcW w:type="dxa" w:w="1728"/>
          </w:tcPr>
          <w:p>
            <w:r>
              <w:t>gl_partshape Faded 0 Square 1 Full 2</w:t>
            </w:r>
          </w:p>
        </w:tc>
        <w:tc>
          <w:tcPr>
            <w:tcW w:type="dxa" w:w="1728"/>
          </w:tcPr>
          <w:p>
            <w:r>
              <w:t>gl_partshape: particle shape. 0 = faded circle (default), 1 = square, 2 = fuller less-faded circle.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Particles &amp; beams</w:t>
            </w:r>
          </w:p>
        </w:tc>
        <w:tc>
          <w:tcPr>
            <w:tcW w:type="dxa" w:w="1728"/>
          </w:tcPr>
          <w:p>
            <w:r>
              <w:t>Particle style</w:t>
            </w:r>
          </w:p>
        </w:tc>
        <w:tc>
          <w:tcPr>
            <w:tcW w:type="dxa" w:w="1728"/>
          </w:tcPr>
          <w:p>
            <w:r>
              <w:t>gl_partstyle Blend 0 Saturate 1</w:t>
            </w:r>
          </w:p>
        </w:tc>
        <w:tc>
          <w:tcPr>
            <w:tcW w:type="dxa" w:w="1728"/>
          </w:tcPr>
          <w:p>
            <w:r>
              <w:t>gl_partstyle: particle drawing style. 0 = blend colors (default), 1 = saturate colors.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Particles &amp; beams</w:t>
            </w:r>
          </w:p>
        </w:tc>
        <w:tc>
          <w:tcPr>
            <w:tcW w:type="dxa" w:w="1728"/>
          </w:tcPr>
          <w:p>
            <w:r>
              <w:t>Beam style</w:t>
            </w:r>
          </w:p>
        </w:tc>
        <w:tc>
          <w:tcPr>
            <w:tcW w:type="dxa" w:w="1728"/>
          </w:tcPr>
          <w:p>
            <w:r>
              <w:t>gl_beamstyle Textured 0 Polygonal 1</w:t>
            </w:r>
          </w:p>
        </w:tc>
        <w:tc>
          <w:tcPr>
            <w:tcW w:type="dxa" w:w="1728"/>
          </w:tcPr>
          <w:p>
            <w:r>
              <w:t>gl_beamstyle: laser beam drawing style. 0 = textured billboard beam (default), 1 = flat polygonal beam.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Particles &amp; beams</w:t>
            </w:r>
          </w:p>
        </w:tc>
        <w:tc>
          <w:tcPr>
            <w:tcW w:type="dxa" w:w="1728"/>
          </w:tcPr>
          <w:p>
            <w:r>
              <w:t>Damage blend</w:t>
            </w:r>
          </w:p>
        </w:tc>
        <w:tc>
          <w:tcPr>
            <w:tcW w:type="dxa" w:w="1728"/>
          </w:tcPr>
          <w:p>
            <w:r>
              <w:t>gl_damageblend_frac 0 0.5 0.05</w:t>
            </w:r>
          </w:p>
        </w:tc>
        <w:tc>
          <w:tcPr>
            <w:tcW w:type="dxa" w:w="1728"/>
          </w:tcPr>
          <w:p>
            <w:r>
              <w:t>gl_damageblend_frac: damage screen-blend intensity. 0 = no red flash, 0.5 = engine maximum (renderer clamps anything higher). Default 0.2.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Particles &amp; beams</w:t>
            </w:r>
          </w:p>
        </w:tc>
        <w:tc>
          <w:tcPr>
            <w:tcW w:type="dxa" w:w="1728"/>
          </w:tcPr>
          <w:p>
            <w:r>
              <w:t>Flare speed</w:t>
            </w:r>
          </w:p>
        </w:tc>
        <w:tc>
          <w:tcPr>
            <w:tcW w:type="dxa" w:w="1728"/>
          </w:tcPr>
          <w:p>
            <w:r>
              <w:t>gl_flarespeed 0 32 1</w:t>
            </w:r>
          </w:p>
        </w:tc>
        <w:tc>
          <w:tcPr>
            <w:tcW w:type="dxa" w:w="1728"/>
          </w:tcPr>
          <w:p>
            <w:r>
              <w:t>gl_flarespeed: flare fading speed. 0 = instant snap (no smoothing), 8 = default, higher = faster fade.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Particles &amp; beams</w:t>
            </w:r>
          </w:p>
        </w:tc>
        <w:tc>
          <w:tcPr>
            <w:tcW w:type="dxa" w:w="1728"/>
          </w:tcPr>
          <w:p>
            <w:r>
              <w:t>Font shadow</w:t>
            </w:r>
          </w:p>
        </w:tc>
        <w:tc>
          <w:tcPr>
            <w:tcW w:type="dxa" w:w="1728"/>
          </w:tcPr>
          <w:p>
            <w:r>
              <w:t>gl_fontshadow Off 0 1 px 1 2 px 2</w:t>
            </w:r>
          </w:p>
        </w:tc>
        <w:tc>
          <w:tcPr>
            <w:tcW w:type="dxa" w:w="1728"/>
          </w:tcPr>
          <w:p>
            <w:r>
              <w:t>gl_fontshadow: font shadow width in pixels. 0 = no shadow (default), 1, 2.</w:t>
            </w:r>
          </w:p>
        </w:tc>
      </w:tr>
    </w:tbl>
    <w:p>
      <w:pPr>
        <w:pStyle w:val="Heading3"/>
      </w:pPr>
      <w:r>
        <w:t>Q2PRO-X / Renderer settings (q2prox_renderer_settings)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Lighting model</w:t>
            </w:r>
          </w:p>
        </w:tc>
        <w:tc>
          <w:tcPr>
            <w:tcW w:type="dxa" w:w="1728"/>
          </w:tcPr>
          <w:p>
            <w:r>
              <w:t>Lighting model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Lighting model</w:t>
            </w:r>
          </w:p>
        </w:tc>
        <w:tc>
          <w:tcPr>
            <w:tcW w:type="dxa" w:w="1728"/>
          </w:tcPr>
          <w:p>
            <w:r>
              <w:t>Lightmap modulate</w:t>
            </w:r>
          </w:p>
        </w:tc>
        <w:tc>
          <w:tcPr>
            <w:tcW w:type="dxa" w:w="1728"/>
          </w:tcPr>
          <w:p>
            <w:r>
              <w:t>gl_modulate 0 4 0.05</w:t>
            </w:r>
          </w:p>
        </w:tc>
        <w:tc>
          <w:tcPr>
            <w:tcW w:type="dxa" w:w="1728"/>
          </w:tcPr>
          <w:p>
            <w:r>
              <w:t>gl_modulate: primary lightmap modulation factor. 1.0 = identity, higher = brighter, lower = dimmer.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Lighting model</w:t>
            </w:r>
          </w:p>
        </w:tc>
        <w:tc>
          <w:tcPr>
            <w:tcW w:type="dxa" w:w="1728"/>
          </w:tcPr>
          <w:p>
            <w:r>
              <w:t>World modulate</w:t>
            </w:r>
          </w:p>
        </w:tc>
        <w:tc>
          <w:tcPr>
            <w:tcW w:type="dxa" w:w="1728"/>
          </w:tcPr>
          <w:p>
            <w:r>
              <w:t>gl_modulate_world 0 4 0.05</w:t>
            </w:r>
          </w:p>
        </w:tc>
        <w:tc>
          <w:tcPr>
            <w:tcW w:type="dxa" w:w="1728"/>
          </w:tcPr>
          <w:p>
            <w:r>
              <w:t>gl_modulate_world: secondary modulation applied to world geometry only. Multiplies with gl_modulate.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Lighting model</w:t>
            </w:r>
          </w:p>
        </w:tc>
        <w:tc>
          <w:tcPr>
            <w:tcW w:type="dxa" w:w="1728"/>
          </w:tcPr>
          <w:p>
            <w:r>
              <w:t>Entities modulate</w:t>
            </w:r>
          </w:p>
        </w:tc>
        <w:tc>
          <w:tcPr>
            <w:tcW w:type="dxa" w:w="1728"/>
          </w:tcPr>
          <w:p>
            <w:r>
              <w:t>gl_modulate_entities 0 4 0.05</w:t>
            </w:r>
          </w:p>
        </w:tc>
        <w:tc>
          <w:tcPr>
            <w:tcW w:type="dxa" w:w="1728"/>
          </w:tcPr>
          <w:p>
            <w:r>
              <w:t>gl_modulate_entities: secondary modulation applied to entities (models). Multiplies with gl_modulate.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Lighting model</w:t>
            </w:r>
          </w:p>
        </w:tc>
        <w:tc>
          <w:tcPr>
            <w:tcW w:type="dxa" w:w="1728"/>
          </w:tcPr>
          <w:p>
            <w:r>
              <w:t>World light intensity</w:t>
            </w:r>
          </w:p>
        </w:tc>
        <w:tc>
          <w:tcPr>
            <w:tcW w:type="dxa" w:w="1728"/>
          </w:tcPr>
          <w:p>
            <w:r>
              <w:t>intensity 0 5 0.05</w:t>
            </w:r>
          </w:p>
        </w:tc>
        <w:tc>
          <w:tcPr>
            <w:tcW w:type="dxa" w:w="1728"/>
          </w:tcPr>
          <w:p>
            <w:r>
              <w:t>intensity: primary renderer light intensity multiplier used by shaders. 2 is the Q2PRO default; higher brightens the level, lower darkens it. When Global Q2PRO-X prefs / Video is enabled, this value is stored in the unified global config.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Lighting model</w:t>
            </w:r>
          </w:p>
        </w:tc>
        <w:tc>
          <w:tcPr>
            <w:tcW w:type="dxa" w:w="1728"/>
          </w:tcPr>
          <w:p>
            <w:r>
              <w:t>Dlight falloff</w:t>
            </w:r>
          </w:p>
        </w:tc>
        <w:tc>
          <w:tcPr>
            <w:tcW w:type="dxa" w:w="1728"/>
          </w:tcPr>
          <w:p>
            <w:r>
              <w:t>gl_dlight_falloff 0 5 0.5</w:t>
            </w:r>
          </w:p>
        </w:tc>
        <w:tc>
          <w:tcPr>
            <w:tcW w:type="dxa" w:w="1728"/>
          </w:tcPr>
          <w:p>
            <w:r>
              <w:t>gl_dlight_falloff: smoother dynamic light falloff (1 = enabled smoother, 0 = original jagged Q2 style).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Lighting model</w:t>
            </w:r>
          </w:p>
        </w:tc>
        <w:tc>
          <w:tcPr>
            <w:tcW w:type="dxa" w:w="1728"/>
          </w:tcPr>
          <w:p>
            <w:r>
              <w:t>Dotshading</w:t>
            </w:r>
          </w:p>
        </w:tc>
        <w:tc>
          <w:tcPr>
            <w:tcW w:type="dxa" w:w="1728"/>
          </w:tcPr>
          <w:p>
            <w:r>
              <w:t>gl_dotshading Off 0 Default 1 Stronger 2</w:t>
            </w:r>
          </w:p>
        </w:tc>
        <w:tc>
          <w:tcPr>
            <w:tcW w:type="dxa" w:w="1728"/>
          </w:tcPr>
          <w:p>
            <w:r>
              <w:t>gl_dotshading: fake diffuse shading for 3D models. 0 = off, 1 = default, 2 = stronger.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Lighting model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Water &amp; fog</w:t>
            </w:r>
          </w:p>
        </w:tc>
        <w:tc>
          <w:tcPr>
            <w:tcW w:type="dxa" w:w="1728"/>
          </w:tcPr>
          <w:p>
            <w:r>
              <w:t>Water &amp; fog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Water &amp; fog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Advanced (vid_restart)</w:t>
            </w:r>
          </w:p>
        </w:tc>
        <w:tc>
          <w:tcPr>
            <w:tcW w:type="dxa" w:w="1728"/>
          </w:tcPr>
          <w:p>
            <w:r>
              <w:t>Advanced (vid_restart)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Advanced (vid_restart)</w:t>
            </w:r>
          </w:p>
        </w:tc>
        <w:tc>
          <w:tcPr>
            <w:tcW w:type="dxa" w:w="1728"/>
          </w:tcPr>
          <w:p>
            <w:r>
              <w:t>GLSL shaders</w:t>
            </w:r>
          </w:p>
        </w:tc>
        <w:tc>
          <w:tcPr>
            <w:tcW w:type="dxa" w:w="1728"/>
          </w:tcPr>
          <w:p>
            <w:r>
              <w:t>gl_shaders Off 0 On 1</w:t>
            </w:r>
          </w:p>
        </w:tc>
        <w:tc>
          <w:tcPr>
            <w:tcW w:type="dxa" w:w="1728"/>
          </w:tcPr>
          <w:p>
            <w:r>
              <w:t>gl_shaders: GLSL rendering backend. Disable only on very old GPUs. CVAR_FILES — requires vid_restart.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Advanced (vid_restart)</w:t>
            </w:r>
          </w:p>
        </w:tc>
        <w:tc>
          <w:tcPr>
            <w:tcW w:type="dxa" w:w="1728"/>
          </w:tcPr>
          <w:p>
            <w:r>
              <w:t>MD5 distance</w:t>
            </w:r>
          </w:p>
        </w:tc>
        <w:tc>
          <w:tcPr>
            <w:tcW w:type="dxa" w:w="1728"/>
          </w:tcPr>
          <w:p>
            <w:r>
              <w:t>gl_md5_distance 0 16384 256</w:t>
            </w:r>
          </w:p>
        </w:tc>
        <w:tc>
          <w:tcPr>
            <w:tcW w:type="dxa" w:w="1728"/>
          </w:tcPr>
          <w:p>
            <w:r>
              <w:t>gl_md5_distance: only use MD5 replacement model if entity is closer than this distance to the viewer. 0 = no distance LOD.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Advanced (vid_restart)</w:t>
            </w:r>
          </w:p>
        </w:tc>
        <w:tc>
          <w:tcPr>
            <w:tcW w:type="dxa" w:w="1728"/>
          </w:tcPr>
          <w:p>
            <w:r>
              <w:t>GPU model lerp</w:t>
            </w:r>
          </w:p>
        </w:tc>
        <w:tc>
          <w:tcPr>
            <w:tcW w:type="dxa" w:w="1728"/>
          </w:tcPr>
          <w:p>
            <w:r>
              <w:t>gl_gpulerp Off 0 Auto 1 Force 2</w:t>
            </w:r>
          </w:p>
        </w:tc>
        <w:tc>
          <w:tcPr>
            <w:tcW w:type="dxa" w:w="1728"/>
          </w:tcPr>
          <w:p>
            <w:r>
              <w:t>gl_gpulerp: GPU-side alias model interpolation. 0 = disabled, 1 = auto (default, enabled on OpenGL 4.3+), 2 = force enabled.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Advanced (vid_restart)</w:t>
            </w:r>
          </w:p>
        </w:tc>
        <w:tc>
          <w:tcPr>
            <w:tcW w:type="dxa" w:w="1728"/>
          </w:tcPr>
          <w:p>
            <w:r>
              <w:t>Lightmap size</w:t>
            </w:r>
          </w:p>
        </w:tc>
        <w:tc>
          <w:tcPr>
            <w:tcW w:type="dxa" w:w="1728"/>
          </w:tcPr>
          <w:p>
            <w:r>
              <w:t>gl_lightmap_bits Auto 0 128 px 7 256 px 8 512 px 9 1024 px 10</w:t>
            </w:r>
          </w:p>
        </w:tc>
        <w:tc>
          <w:tcPr>
            <w:tcW w:type="dxa" w:w="1728"/>
          </w:tcPr>
          <w:p>
            <w:r>
              <w:t>gl_lightmap_bits: lightmap texture size as base-2 log of edge texel count. 0 = auto (8 classic / 10 re-release). Non-zero values are clamped to 7..10 (128, 256, 512, 1024 px). Requires map reload.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Advanced (vid_restart)</w:t>
            </w:r>
          </w:p>
        </w:tc>
        <w:tc>
          <w:tcPr>
            <w:tcW w:type="dxa" w:w="1728"/>
          </w:tcPr>
          <w:p>
            <w:r>
              <w:t>Texture bits</w:t>
            </w:r>
          </w:p>
        </w:tc>
        <w:tc>
          <w:tcPr>
            <w:tcW w:type="dxa" w:w="1728"/>
          </w:tcPr>
          <w:p>
            <w:r>
              <w:t>gl_texturebits Auto 0 8 8 16 16 32 32</w:t>
            </w:r>
          </w:p>
        </w:tc>
        <w:tc>
          <w:tcPr>
            <w:tcW w:type="dxa" w:w="1728"/>
          </w:tcPr>
          <w:p>
            <w:r>
              <w:t>gl_texturebits: texture storage precision. 0 = driver default, common values 0/8/16/32. CVAR_FILES — requires vid_restart.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Advanced (vid_restart)</w:t>
            </w:r>
          </w:p>
        </w:tc>
        <w:tc>
          <w:tcPr>
            <w:tcW w:type="dxa" w:w="1728"/>
          </w:tcPr>
          <w:p>
            <w:r>
              <w:t>PCX upscale</w:t>
            </w:r>
          </w:p>
        </w:tc>
        <w:tc>
          <w:tcPr>
            <w:tcW w:type="dxa" w:w="1728"/>
          </w:tcPr>
          <w:p>
            <w:r>
              <w:t>gl_upscale_pcx Off 0 HQ2x 1 HQ4x 2</w:t>
            </w:r>
          </w:p>
        </w:tc>
        <w:tc>
          <w:tcPr>
            <w:tcW w:type="dxa" w:w="1728"/>
          </w:tcPr>
          <w:p>
            <w:r>
              <w:t>gl_upscale_pcx: upscale PCX images using HQ2x/HQ4x filters. CVAR_FILES — requires vid_restart. 1 = 2x (5x memory), 2 = 4x (21x memory).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Advanced (vid_restart)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Texture overrides (reload)</w:t>
            </w:r>
          </w:p>
        </w:tc>
        <w:tc>
          <w:tcPr>
            <w:tcW w:type="dxa" w:w="1728"/>
          </w:tcPr>
          <w:p>
            <w:r>
              <w:t>Texture overrides (reload)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Texture overrides (reload)</w:t>
            </w:r>
          </w:p>
        </w:tc>
        <w:tc>
          <w:tcPr>
            <w:tcW w:type="dxa" w:w="1728"/>
          </w:tcPr>
          <w:p>
            <w:r>
              <w:t>Texture overrides</w:t>
            </w:r>
          </w:p>
        </w:tc>
        <w:tc>
          <w:tcPr>
            <w:tcW w:type="dxa" w:w="1728"/>
          </w:tcPr>
          <w:p>
            <w:r>
              <w:t>r_override_textures off 0 palettized only 1 all 2</w:t>
            </w:r>
          </w:p>
        </w:tc>
        <w:tc>
          <w:tcPr>
            <w:tcW w:type="dxa" w:w="1728"/>
          </w:tcPr>
          <w:p>
            <w:r>
              <w:t>r_override_textures: replace palettized WAL/PCX textures with PNG/JPG/TGA truecolor variants found via r_texture_formats. 0 = no override (stock palettized textures), 1 = override only palettized originals (default), 2 = override every texture. CVAR_FILES — needs r_reload / vid_restart / map reload.</w:t>
            </w:r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Texture overrides (reload)</w:t>
            </w:r>
          </w:p>
        </w:tc>
        <w:tc>
          <w:tcPr>
            <w:tcW w:type="dxa" w:w="1728"/>
          </w:tcPr>
          <w:p>
            <w:r>
              <w:t>Texture format order</w:t>
            </w:r>
          </w:p>
        </w:tc>
        <w:tc>
          <w:tcPr>
            <w:tcW w:type="dxa" w:w="1728"/>
          </w:tcPr>
          <w:p>
            <w:r>
              <w:t>r_texture_formats</w:t>
            </w:r>
          </w:p>
        </w:tc>
        <w:tc>
          <w:tcPr>
            <w:tcW w:type="dxa" w:w="1728"/>
          </w:tcPr>
          <w:p>
            <w:r>
              <w:t>r_texture_formats: search order for replacement texture file extensions. Default "png jpg tga". Space-separated. CVAR_FILES — needs r_reload / vid_restart / map reload.</w:t>
            </w:r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Texture overrides (reload)</w:t>
            </w:r>
          </w:p>
        </w:tc>
        <w:tc>
          <w:tcPr>
            <w:tcW w:type="dxa" w:w="1728"/>
          </w:tcPr>
          <w:p>
            <w:r>
              <w:t>Texture override mask</w:t>
            </w:r>
          </w:p>
        </w:tc>
        <w:tc>
          <w:tcPr>
            <w:tcW w:type="dxa" w:w="1728"/>
          </w:tcPr>
          <w:p>
            <w:r>
              <w:t>r_texture_overrides</w:t>
            </w:r>
          </w:p>
        </w:tc>
        <w:tc>
          <w:tcPr>
            <w:tcW w:type="dxa" w:w="1728"/>
          </w:tcPr>
          <w:p>
            <w:r>
              <w:t>r_texture_overrides: bitmask of texture types eligible for override (1=HUD pictures, 2=HUD fonts, 4=skins, 8=sprites, 16=walls, 32=sky). Default -1 (all types). CVAR_FILES — needs r_reload / vid_restart / map reload.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Texture overrides (reload)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Texture overrides (reload)</w:t>
            </w:r>
          </w:p>
        </w:tc>
        <w:tc>
          <w:tcPr>
            <w:tcW w:type="dxa" w:w="1728"/>
          </w:tcPr>
          <w:p>
            <w:r>
              <w:t>Restart video...</w:t>
            </w:r>
          </w:p>
        </w:tc>
        <w:tc>
          <w:tcPr>
            <w:tcW w:type="dxa" w:w="1728"/>
          </w:tcPr>
          <w:p>
            <w:r>
              <w:t>vid_restart</w:t>
            </w:r>
          </w:p>
        </w:tc>
        <w:tc>
          <w:tcPr>
            <w:tcW w:type="dxa" w:w="1728"/>
          </w:tcPr>
          <w:p>
            <w:r>
              <w:t>Apply CVAR_FILES changes now (rebuild texture pipeline).</w:t>
            </w:r>
          </w:p>
        </w:tc>
      </w:tr>
    </w:tbl>
    <w:p>
      <w:pPr>
        <w:pStyle w:val="Heading3"/>
      </w:pPr>
      <w:r>
        <w:t>Sound &amp; Acoustics (g_sound)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Master volume</w:t>
            </w:r>
          </w:p>
        </w:tc>
        <w:tc>
          <w:tcPr>
            <w:tcW w:type="dxa" w:w="1728"/>
          </w:tcPr>
          <w:p>
            <w:r>
              <w:t>s_volume 0 1</w:t>
            </w:r>
          </w:p>
        </w:tc>
        <w:tc>
          <w:tcPr>
            <w:tcW w:type="dxa" w:w="1728"/>
          </w:tcPr>
          <w:p>
            <w:r>
              <w:t>s_volume: master sound volume (0..1).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Music volume</w:t>
            </w:r>
          </w:p>
        </w:tc>
        <w:tc>
          <w:tcPr>
            <w:tcW w:type="dxa" w:w="1728"/>
          </w:tcPr>
          <w:p>
            <w:r>
              <w:t>ogg_volume 0 1</w:t>
            </w:r>
          </w:p>
        </w:tc>
        <w:tc>
          <w:tcPr>
            <w:tcW w:type="dxa" w:w="1728"/>
          </w:tcPr>
          <w:p>
            <w:r>
              <w:t>ogg_volume: OGG music / soundtrack volume (0..1).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Max voices (X)</w:t>
            </w:r>
          </w:p>
        </w:tc>
        <w:tc>
          <w:tcPr>
            <w:tcW w:type="dxa" w:w="1728"/>
          </w:tcPr>
          <w:p>
            <w:r>
              <w:t>s_maxchannels 1 512 1</w:t>
            </w:r>
          </w:p>
        </w:tc>
        <w:tc>
          <w:tcPr>
            <w:tcW w:type="dxa" w:w="1728"/>
          </w:tcPr>
          <w:p>
            <w:r>
              <w:t>s_maxchannels: max simultaneous voices (default 64). Raise if sounds drop in heavy storms/AVFX; driver may cap OpenAL lower (see soundinfo). Applies via snd_restart.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OpenAL &amp; acoustics... (X)</w:t>
            </w:r>
          </w:p>
        </w:tc>
        <w:tc>
          <w:tcPr>
            <w:tcW w:type="dxa" w:w="1728"/>
          </w:tcPr>
          <w:p>
            <w:r>
              <w:t>pushmenu q2prox_sound</w:t>
            </w:r>
          </w:p>
        </w:tc>
        <w:tc>
          <w:tcPr>
            <w:tcW w:type="dxa" w:w="1728"/>
          </w:tcPr>
          <w:p>
            <w:r>
              <w:t>OpenAL profile, reverb, HRTF, room acoustics.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Headphone 3D sound... (X)</w:t>
            </w:r>
          </w:p>
        </w:tc>
        <w:tc>
          <w:tcPr>
            <w:tcW w:type="dxa" w:w="1728"/>
          </w:tcPr>
          <w:p>
            <w:r>
              <w:t>pushmenu q2prox_binaural</w:t>
            </w:r>
          </w:p>
        </w:tc>
        <w:tc>
          <w:tcPr>
            <w:tcW w:type="dxa" w:w="1728"/>
          </w:tcPr>
          <w:p>
            <w:r>
              <w:t>Headphone 3D / HRTF / crossfeed / encoding.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Sound volumes... (X)</w:t>
            </w:r>
          </w:p>
        </w:tc>
        <w:tc>
          <w:tcPr>
            <w:tcW w:type="dxa" w:w="1728"/>
          </w:tcPr>
          <w:p>
            <w:r>
              <w:t>pushmenu q2prox_sound_vol</w:t>
            </w:r>
          </w:p>
        </w:tc>
        <w:tc>
          <w:tcPr>
            <w:tcW w:type="dxa" w:w="1728"/>
          </w:tcPr>
          <w:p>
            <w:r>
              <w:t>Sound volume hub: weapons, other categories, AVFX sounds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Advanced audio... (X)</w:t>
            </w:r>
          </w:p>
        </w:tc>
        <w:tc>
          <w:tcPr>
            <w:tcW w:type="dxa" w:w="1728"/>
          </w:tcPr>
          <w:p>
            <w:r>
              <w:t>pushmenu q2prox_advanced_audio</w:t>
            </w:r>
          </w:p>
        </w:tc>
        <w:tc>
          <w:tcPr>
            <w:tcW w:type="dxa" w:w="1728"/>
          </w:tcPr>
          <w:p>
            <w:r>
              <w:t>Underwater filter, focus, mix-ahead, swap stereo, music (ogg) options.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Voice chat... (X)</w:t>
            </w:r>
          </w:p>
        </w:tc>
        <w:tc>
          <w:tcPr>
            <w:tcW w:type="dxa" w:w="1728"/>
          </w:tcPr>
          <w:p>
            <w:r>
              <w:t>pushmenu q2prox_voice</w:t>
            </w:r>
          </w:p>
        </w:tc>
        <w:tc>
          <w:tcPr>
            <w:tcW w:type="dxa" w:w="1728"/>
          </w:tcPr>
          <w:p>
            <w:r>
              <w:t>In-game voice chat (PTT / VAD, LiveKit; OpenAL required for transmit and receive).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Behavior</w:t>
            </w:r>
          </w:p>
        </w:tc>
        <w:tc>
          <w:tcPr>
            <w:tcW w:type="dxa" w:w="1728"/>
          </w:tcPr>
          <w:p>
            <w:r>
              <w:t>Behavior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Behavior</w:t>
            </w:r>
          </w:p>
        </w:tc>
        <w:tc>
          <w:tcPr>
            <w:tcW w:type="dxa" w:w="1728"/>
          </w:tcPr>
          <w:p>
            <w:r>
              <w:t>Restart sound...</w:t>
            </w:r>
          </w:p>
        </w:tc>
        <w:tc>
          <w:tcPr>
            <w:tcW w:type="dxa" w:w="1728"/>
          </w:tcPr>
          <w:p>
            <w:r>
              <w:t>snd_restart</w:t>
            </w:r>
          </w:p>
        </w:tc>
        <w:tc>
          <w:tcPr>
            <w:tcW w:type="dxa" w:w="1728"/>
          </w:tcPr>
          <w:p>
            <w:r>
              <w:t>Restart the sound engine to apply s_enable / s_maxchannels changes.</w:t>
            </w:r>
          </w:p>
        </w:tc>
      </w:tr>
    </w:tbl>
    <w:p>
      <w:pPr>
        <w:pStyle w:val="Heading3"/>
      </w:pPr>
      <w:r>
        <w:t>Q2PRO-X / Advanced audio (q2prox_advanced_audio)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Sound engine</w:t>
            </w:r>
          </w:p>
        </w:tc>
        <w:tc>
          <w:tcPr>
            <w:tcW w:type="dxa" w:w="1728"/>
          </w:tcPr>
          <w:p>
            <w:r>
              <w:t>Sound engine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Sound engine</w:t>
            </w:r>
          </w:p>
        </w:tc>
        <w:tc>
          <w:tcPr>
            <w:tcW w:type="dxa" w:w="1728"/>
          </w:tcPr>
          <w:p>
            <w:r>
              <w:t>Underwater HF gain (X)</w:t>
            </w:r>
          </w:p>
        </w:tc>
        <w:tc>
          <w:tcPr>
            <w:tcW w:type="dxa" w:w="1728"/>
          </w:tcPr>
          <w:p>
            <w:r>
              <w:t>s_underwater_gain_hf 0 1 0.05</w:t>
            </w:r>
          </w:p>
        </w:tc>
        <w:tc>
          <w:tcPr>
            <w:tcW w:type="dxa" w:w="1728"/>
          </w:tcPr>
          <w:p>
            <w:r>
              <w:t>s_underwater_gain_hf: high-frequency gain when underwater filter is on. 0 = fully muffled, 1 = no muffling.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Sound engine</w:t>
            </w:r>
          </w:p>
        </w:tc>
        <w:tc>
          <w:tcPr>
            <w:tcW w:type="dxa" w:w="1728"/>
          </w:tcPr>
          <w:p>
            <w:r>
              <w:t>Mix-ahead (X)</w:t>
            </w:r>
          </w:p>
        </w:tc>
        <w:tc>
          <w:tcPr>
            <w:tcW w:type="dxa" w:w="1728"/>
          </w:tcPr>
          <w:p>
            <w:r>
              <w:t>s_mixahead 0.05 0.3 0.005</w:t>
            </w:r>
          </w:p>
        </w:tc>
        <w:tc>
          <w:tcPr>
            <w:tcW w:type="dxa" w:w="1728"/>
          </w:tcPr>
          <w:p>
            <w:r>
              <w:t>s_mixahead: audio mix lookahead in seconds. Lower = less latency, may underrun on slower systems. Default 0.1.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Sound engine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Music (OGG)</w:t>
            </w:r>
          </w:p>
        </w:tc>
        <w:tc>
          <w:tcPr>
            <w:tcW w:type="dxa" w:w="1728"/>
          </w:tcPr>
          <w:p>
            <w:r>
              <w:t>Music (OGG)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Music (OGG)</w:t>
            </w:r>
          </w:p>
        </w:tc>
        <w:tc>
          <w:tcPr>
            <w:tcW w:type="dxa" w:w="1728"/>
          </w:tcPr>
          <w:p>
            <w:r>
              <w:t>Menu track (X)</w:t>
            </w:r>
          </w:p>
        </w:tc>
        <w:tc>
          <w:tcPr>
            <w:tcW w:type="dxa" w:w="1728"/>
          </w:tcPr>
          <w:p>
            <w:r>
              <w:t>ogg_menu_track</w:t>
            </w:r>
          </w:p>
        </w:tc>
        <w:tc>
          <w:tcPr>
            <w:tcW w:type="dxa" w:w="1728"/>
          </w:tcPr>
          <w:p>
            <w:r>
              <w:t>ogg_menu_track: track filename to play in the main menu (empty = no menu music).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Music (OGG)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Online music</w:t>
            </w:r>
          </w:p>
        </w:tc>
        <w:tc>
          <w:tcPr>
            <w:tcW w:type="dxa" w:w="1728"/>
          </w:tcPr>
          <w:p>
            <w:r>
              <w:t>Online music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Online music</w:t>
            </w:r>
          </w:p>
        </w:tc>
        <w:tc>
          <w:tcPr>
            <w:tcW w:type="dxa" w:w="1728"/>
          </w:tcPr>
          <w:p>
            <w:r>
              <w:t>Online music... (X)</w:t>
            </w:r>
          </w:p>
        </w:tc>
        <w:tc>
          <w:tcPr>
            <w:tcW w:type="dxa" w:w="1728"/>
          </w:tcPr>
          <w:p>
            <w:r>
              <w:t>pushmenu q2prox_online_music</w:t>
            </w:r>
          </w:p>
        </w:tc>
        <w:tc>
          <w:tcPr>
            <w:tcW w:type="dxa" w:w="1728"/>
          </w:tcPr>
          <w:p>
            <w:r>
              <w:t>Online music player (PROMODJ): search, play, overlay.</w:t>
            </w:r>
          </w:p>
        </w:tc>
      </w:tr>
    </w:tbl>
    <w:p>
      <w:pPr>
        <w:pStyle w:val="Heading3"/>
      </w:pPr>
      <w:r>
        <w:t>Online Music (PROMODJ) (q2prox_online_music)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Playback</w:t>
            </w:r>
          </w:p>
        </w:tc>
        <w:tc>
          <w:tcPr>
            <w:tcW w:type="dxa" w:w="1728"/>
          </w:tcPr>
          <w:p>
            <w:r>
              <w:t>Playback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Playback</w:t>
            </w:r>
          </w:p>
        </w:tc>
        <w:tc>
          <w:tcPr>
            <w:tcW w:type="dxa" w:w="1728"/>
          </w:tcPr>
          <w:p>
            <w:r>
              <w:t>Provider (X)</w:t>
            </w:r>
          </w:p>
        </w:tc>
        <w:tc>
          <w:tcPr>
            <w:tcW w:type="dxa" w:w="1728"/>
          </w:tcPr>
          <w:p>
            <w:r>
              <w:t>cl_music_online_provider</w:t>
            </w:r>
          </w:p>
        </w:tc>
        <w:tc>
          <w:tcPr>
            <w:tcW w:type="dxa" w:w="1728"/>
          </w:tcPr>
          <w:p>
            <w:r>
              <w:t>cl_music_online_provider (one provider today: promodj).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Playback</w:t>
            </w:r>
          </w:p>
        </w:tc>
        <w:tc>
          <w:tcPr>
            <w:tcW w:type="dxa" w:w="1728"/>
          </w:tcPr>
          <w:p>
            <w:r>
              <w:t>Volume (X)</w:t>
            </w:r>
          </w:p>
        </w:tc>
        <w:tc>
          <w:tcPr>
            <w:tcW w:type="dxa" w:w="1728"/>
          </w:tcPr>
          <w:p>
            <w:r>
              <w:t>cl_music_online_volume 0 1 0.05</w:t>
            </w:r>
          </w:p>
        </w:tc>
        <w:tc>
          <w:tcPr>
            <w:tcW w:type="dxa" w:w="1728"/>
          </w:tcPr>
          <w:p>
            <w:r>
              <w:t>cl_music_online_volume (s_volume stays master).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>
              <w:t>Genre mode (X)</w:t>
            </w:r>
          </w:p>
        </w:tc>
        <w:tc>
          <w:tcPr>
            <w:tcW w:type="dxa" w:w="1728"/>
          </w:tcPr>
          <w:p>
            <w:r>
              <w:t>cl_music_online_genre_mode All 0 Selected 1 Random 2</w:t>
            </w:r>
          </w:p>
        </w:tc>
        <w:tc>
          <w:tcPr>
            <w:tcW w:type="dxa" w:w="1728"/>
          </w:tcPr>
          <w:p>
            <w:r>
              <w:t>cl_music_online_genre_mode.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>
              <w:t>Queue mode (X)</w:t>
            </w:r>
          </w:p>
        </w:tc>
        <w:tc>
          <w:tcPr>
            <w:tcW w:type="dxa" w:w="1728"/>
          </w:tcPr>
          <w:p>
            <w:r>
              <w:t>cl_music_online_queue_mode Sequential 0 Roulette 1</w:t>
            </w:r>
          </w:p>
        </w:tc>
        <w:tc>
          <w:tcPr>
            <w:tcW w:type="dxa" w:w="1728"/>
          </w:tcPr>
          <w:p>
            <w:r>
              <w:t>cl_music_online_queue_mode.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>
              <w:t>End mode (X)</w:t>
            </w:r>
          </w:p>
        </w:tc>
        <w:tc>
          <w:tcPr>
            <w:tcW w:type="dxa" w:w="1728"/>
          </w:tcPr>
          <w:p>
            <w:r>
              <w:t>cl_music_online_end_mode Stop 0 Loop playlist 1 Loop track 2</w:t>
            </w:r>
          </w:p>
        </w:tc>
        <w:tc>
          <w:tcPr>
            <w:tcW w:type="dxa" w:w="1728"/>
          </w:tcPr>
          <w:p>
            <w:r>
              <w:t>cl_music_online_end_mode.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>
              <w:t>Lucky scope (X)</w:t>
            </w:r>
          </w:p>
        </w:tc>
        <w:tc>
          <w:tcPr>
            <w:tcW w:type="dxa" w:w="1728"/>
          </w:tcPr>
          <w:p>
            <w:r>
              <w:t>cl_music_online_lucky_scope Selected genre 0 Random genre 1 All music 2</w:t>
            </w:r>
          </w:p>
        </w:tc>
        <w:tc>
          <w:tcPr>
            <w:tcW w:type="dxa" w:w="1728"/>
          </w:tcPr>
          <w:p>
            <w:r>
              <w:t>cl_music_online_lucky_scope.</w:t>
            </w:r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>
              <w:t>Base URL (X)</w:t>
            </w:r>
          </w:p>
        </w:tc>
        <w:tc>
          <w:tcPr>
            <w:tcW w:type="dxa" w:w="1728"/>
          </w:tcPr>
          <w:p>
            <w:r>
              <w:t>cl_music_online_base_url</w:t>
            </w:r>
          </w:p>
        </w:tc>
        <w:tc>
          <w:tcPr>
            <w:tcW w:type="dxa" w:w="1728"/>
          </w:tcPr>
          <w:p>
            <w:r>
              <w:t>cl_music_online_base_url.</w:t>
            </w:r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>
              <w:t>Preferred genres (X)</w:t>
            </w:r>
          </w:p>
        </w:tc>
        <w:tc>
          <w:tcPr>
            <w:tcW w:type="dxa" w:w="1728"/>
          </w:tcPr>
          <w:p>
            <w:r>
              <w:t>cl_music_online_preferred_genres</w:t>
            </w:r>
          </w:p>
        </w:tc>
        <w:tc>
          <w:tcPr>
            <w:tcW w:type="dxa" w:w="1728"/>
          </w:tcPr>
          <w:p>
            <w:r>
              <w:t>cl_music_online_preferred_genres (slugs, ; separated).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Player &amp; Overlay</w:t>
            </w:r>
          </w:p>
        </w:tc>
        <w:tc>
          <w:tcPr>
            <w:tcW w:type="dxa" w:w="1728"/>
          </w:tcPr>
          <w:p>
            <w:r>
              <w:t>Player &amp; Overlay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Player &amp; Overlay</w:t>
            </w:r>
          </w:p>
        </w:tc>
        <w:tc>
          <w:tcPr>
            <w:tcW w:type="dxa" w:w="1728"/>
          </w:tcPr>
          <w:p>
            <w:r>
              <w:t>Open player... (X)</w:t>
            </w:r>
          </w:p>
        </w:tc>
        <w:tc>
          <w:tcPr>
            <w:tcW w:type="dxa" w:w="1728"/>
          </w:tcPr>
          <w:p>
            <w:r>
              <w:t>music_online_open</w:t>
            </w:r>
          </w:p>
        </w:tc>
        <w:tc>
          <w:tcPr>
            <w:tcW w:type="dxa" w:w="1728"/>
          </w:tcPr>
          <w:p>
            <w:r>
              <w:t>Open the online music overlay.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Player &amp; Overlay</w:t>
            </w:r>
          </w:p>
        </w:tc>
        <w:tc>
          <w:tcPr>
            <w:tcW w:type="dxa" w:w="1728"/>
          </w:tcPr>
          <w:p>
            <w:r>
              <w:t>I'm feeling lucky (X)</w:t>
            </w:r>
          </w:p>
        </w:tc>
        <w:tc>
          <w:tcPr>
            <w:tcW w:type="dxa" w:w="1728"/>
          </w:tcPr>
          <w:p>
            <w:r>
              <w:t>music_online_lucky</w:t>
            </w:r>
          </w:p>
        </w:tc>
        <w:tc>
          <w:tcPr>
            <w:tcW w:type="dxa" w:w="1728"/>
          </w:tcPr>
          <w:p>
            <w:r>
              <w:t>Play a random track (lucky).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Player &amp; Overlay</w:t>
            </w:r>
          </w:p>
        </w:tc>
        <w:tc>
          <w:tcPr>
            <w:tcW w:type="dxa" w:w="1728"/>
          </w:tcPr>
          <w:p>
            <w:r>
              <w:t>Probe... (X)</w:t>
            </w:r>
          </w:p>
        </w:tc>
        <w:tc>
          <w:tcPr>
            <w:tcW w:type="dxa" w:w="1728"/>
          </w:tcPr>
          <w:p>
            <w:r>
              <w:t>music_online_probe</w:t>
            </w:r>
          </w:p>
        </w:tc>
        <w:tc>
          <w:tcPr>
            <w:tcW w:type="dxa" w:w="1728"/>
          </w:tcPr>
          <w:p>
            <w:r>
              <w:t>Diagnostic probe (console output).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Player &amp; Overlay</w:t>
            </w:r>
          </w:p>
        </w:tc>
        <w:tc>
          <w:tcPr>
            <w:tcW w:type="dxa" w:w="1728"/>
          </w:tcPr>
          <w:p>
            <w:r>
              <w:t>Overlay appearance... (X)</w:t>
            </w:r>
          </w:p>
        </w:tc>
        <w:tc>
          <w:tcPr>
            <w:tcW w:type="dxa" w:w="1728"/>
          </w:tcPr>
          <w:p>
            <w:r>
              <w:t>pushmenu q2prox_online_music_overlay</w:t>
            </w:r>
          </w:p>
        </w:tc>
        <w:tc>
          <w:tcPr>
            <w:tcW w:type="dxa" w:w="1728"/>
          </w:tcPr>
          <w:p>
            <w:r>
              <w:t>Overlay appearance settings.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Player &amp; Overlay</w:t>
            </w:r>
          </w:p>
        </w:tc>
        <w:tc>
          <w:tcPr>
            <w:tcW w:type="dxa" w:w="1728"/>
          </w:tcPr>
          <w:p>
            <w:r>
              <w:t>Demo player profile... (X)</w:t>
            </w:r>
          </w:p>
        </w:tc>
        <w:tc>
          <w:tcPr>
            <w:tcW w:type="dxa" w:w="1728"/>
          </w:tcPr>
          <w:p>
            <w:r>
              <w:t>pushmenu q2prox_online_music_demo</w:t>
            </w:r>
          </w:p>
        </w:tc>
        <w:tc>
          <w:tcPr>
            <w:tcW w:type="dxa" w:w="1728"/>
          </w:tcPr>
          <w:p>
            <w:r>
              <w:t>Demo player music profile.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Player &amp; Overlay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Player &amp; Overlay</w:t>
            </w:r>
          </w:p>
        </w:tc>
        <w:tc>
          <w:tcPr>
            <w:tcW w:type="dxa" w:w="1728"/>
          </w:tcPr>
          <w:p>
            <w:r>
              <w:t>Toggle player</w:t>
            </w:r>
          </w:p>
        </w:tc>
        <w:tc>
          <w:tcPr>
            <w:tcW w:type="dxa" w:w="1728"/>
          </w:tcPr>
          <w:p>
            <w:r>
              <w:t>music_online_toggle</w:t>
            </w:r>
          </w:p>
        </w:tc>
        <w:tc>
          <w:tcPr>
            <w:tcW w:type="dxa" w:w="1728"/>
          </w:tcPr>
          <w:p>
            <w:r>
              <w:t>Bind a key to open/close the online music player overlay.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Player &amp; Overlay</w:t>
            </w:r>
          </w:p>
        </w:tc>
        <w:tc>
          <w:tcPr>
            <w:tcW w:type="dxa" w:w="1728"/>
          </w:tcPr>
          <w:p>
            <w:r>
              <w:t>Sound settings... (X)</w:t>
            </w:r>
          </w:p>
        </w:tc>
        <w:tc>
          <w:tcPr>
            <w:tcW w:type="dxa" w:w="1728"/>
          </w:tcPr>
          <w:p>
            <w:r>
              <w:t>pushmenu g_sound</w:t>
            </w:r>
          </w:p>
        </w:tc>
        <w:tc>
          <w:tcPr>
            <w:tcW w:type="dxa" w:w="1728"/>
          </w:tcPr>
          <w:p>
            <w:r>
              <w:t>Open the main sound &amp; acoustics menu.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Reset</w:t>
            </w:r>
          </w:p>
        </w:tc>
        <w:tc>
          <w:tcPr>
            <w:tcW w:type="dxa" w:w="1728"/>
          </w:tcPr>
          <w:p>
            <w:r>
              <w:t>Reset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Reset</w:t>
            </w:r>
          </w:p>
        </w:tc>
        <w:tc>
          <w:tcPr>
            <w:tcW w:type="dxa" w:w="1728"/>
          </w:tcPr>
          <w:p>
            <w:r>
              <w:t>Reset... (X)</w:t>
            </w:r>
          </w:p>
        </w:tc>
        <w:tc>
          <w:tcPr>
            <w:tcW w:type="dxa" w:w="1728"/>
          </w:tcPr>
          <w:p>
            <w:r>
              <w:t>set cl_music_online_enable 0; set cl_music_online_provider promodj; set cl_music_online_base_url https://promodj.com/music; set cl_music_online_preferred_genres ""; set cl_music_online_volume 0.70; set cl_music_online_console_status 0; set cl_music_online_autoplay 0; set cl_music_online_autopause_game 1; set cl_music_online_resume_after_game 1; set cl_music_online_genre_mode 0; set cl_music_online_random 0; set cl_music_online_autoplay_results 0; set cl_music_online_queue_mode 0; set cl_music_online_end_mode 0; set cl_music_online_lucky_scope 0; set cl_music_online_lucky_continuous 1</w:t>
            </w:r>
          </w:p>
        </w:tc>
        <w:tc>
          <w:tcPr>
            <w:tcW w:type="dxa" w:w="1728"/>
          </w:tcPr>
          <w:p>
            <w:r>
              <w:t>Reset online music to defaults.</w:t>
            </w:r>
          </w:p>
        </w:tc>
      </w:tr>
    </w:tbl>
    <w:p>
      <w:pPr>
        <w:pStyle w:val="Heading3"/>
      </w:pPr>
      <w:r>
        <w:t>Online Music / Overlay (q2prox_online_music_overlay)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Opacity (X)</w:t>
            </w:r>
          </w:p>
        </w:tc>
        <w:tc>
          <w:tcPr>
            <w:tcW w:type="dxa" w:w="1728"/>
          </w:tcPr>
          <w:p>
            <w:r>
              <w:t>cl_music_online_overlay_alpha 0.1 1 0.05</w:t>
            </w:r>
          </w:p>
        </w:tc>
        <w:tc>
          <w:tcPr>
            <w:tcW w:type="dxa" w:w="1728"/>
          </w:tcPr>
          <w:p>
            <w:r>
              <w:t>cl_music_online_overlay_alpha.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Scale (X)</w:t>
            </w:r>
          </w:p>
        </w:tc>
        <w:tc>
          <w:tcPr>
            <w:tcW w:type="dxa" w:w="1728"/>
          </w:tcPr>
          <w:p>
            <w:r>
              <w:t>cl_music_online_overlay_scale 0.5 4 0.05</w:t>
            </w:r>
          </w:p>
        </w:tc>
        <w:tc>
          <w:tcPr>
            <w:tcW w:type="dxa" w:w="1728"/>
          </w:tcPr>
          <w:p>
            <w:r>
              <w:t>cl_music_online_overlay_scale.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Autohide (X)</w:t>
            </w:r>
          </w:p>
        </w:tc>
        <w:tc>
          <w:tcPr>
            <w:tcW w:type="dxa" w:w="1728"/>
          </w:tcPr>
          <w:p>
            <w:r>
              <w:t>cl_music_online_overlay_autohide_sec 0 30 1</w:t>
            </w:r>
          </w:p>
        </w:tc>
        <w:tc>
          <w:tcPr>
            <w:tcW w:type="dxa" w:w="1728"/>
          </w:tcPr>
          <w:p>
            <w:r>
              <w:t>cl_music_online_overlay_autohide_sec (0=off).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placement... (X)</w:t>
            </w:r>
          </w:p>
        </w:tc>
        <w:tc>
          <w:tcPr>
            <w:tcW w:type="dxa" w:w="1728"/>
          </w:tcPr>
          <w:p>
            <w:r>
              <w:t>set cl_music_online_overlay_x -2147483648; set cl_music_online_overlay_y -2147483648; set cl_music_online_overlay_w 0; set cl_music_online_overlay_h 0</w:t>
            </w:r>
          </w:p>
        </w:tc>
        <w:tc>
          <w:tcPr>
            <w:tcW w:type="dxa" w:w="1728"/>
          </w:tcPr>
          <w:p>
            <w:r>
              <w:t>Reset overlay placement (x/y/w/h).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appearance... (X)</w:t>
            </w:r>
          </w:p>
        </w:tc>
        <w:tc>
          <w:tcPr>
            <w:tcW w:type="dxa" w:w="1728"/>
          </w:tcPr>
          <w:p>
            <w:r>
              <w:t>set cl_music_online_overlay_alpha 0.90; set cl_music_online_overlay_scale 1.20; set cl_music_online_overlay_compact 0; set cl_music_online_overlay_show_styles 1; set cl_music_online_overlay_autohide_sec 0</w:t>
            </w:r>
          </w:p>
        </w:tc>
        <w:tc>
          <w:tcPr>
            <w:tcW w:type="dxa" w:w="1728"/>
          </w:tcPr>
          <w:p>
            <w:r>
              <w:t>Reset overlay appearance.</w:t>
            </w:r>
          </w:p>
        </w:tc>
      </w:tr>
    </w:tbl>
    <w:p>
      <w:pPr>
        <w:pStyle w:val="Heading3"/>
      </w:pPr>
      <w:r>
        <w:t>Online Music / Demo Profile (q2prox_online_music_demo)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Playback</w:t>
            </w:r>
          </w:p>
        </w:tc>
        <w:tc>
          <w:tcPr>
            <w:tcW w:type="dxa" w:w="1728"/>
          </w:tcPr>
          <w:p>
            <w:r>
              <w:t>Playback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Playback</w:t>
            </w:r>
          </w:p>
        </w:tc>
        <w:tc>
          <w:tcPr>
            <w:tcW w:type="dxa" w:w="1728"/>
          </w:tcPr>
          <w:p>
            <w:r>
              <w:t>Provider (demo) (X)</w:t>
            </w:r>
          </w:p>
        </w:tc>
        <w:tc>
          <w:tcPr>
            <w:tcW w:type="dxa" w:w="1728"/>
          </w:tcPr>
          <w:p>
            <w:r>
              <w:t>cl_demoplayer_music_online_provider</w:t>
            </w:r>
          </w:p>
        </w:tc>
        <w:tc>
          <w:tcPr>
            <w:tcW w:type="dxa" w:w="1728"/>
          </w:tcPr>
          <w:p>
            <w:r>
              <w:t>cl_demoplayer_music_online_provider.</w:t>
            </w:r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Playback</w:t>
            </w:r>
          </w:p>
        </w:tc>
        <w:tc>
          <w:tcPr>
            <w:tcW w:type="dxa" w:w="1728"/>
          </w:tcPr>
          <w:p>
            <w:r>
              <w:t>Base URL (demo) (X)</w:t>
            </w:r>
          </w:p>
        </w:tc>
        <w:tc>
          <w:tcPr>
            <w:tcW w:type="dxa" w:w="1728"/>
          </w:tcPr>
          <w:p>
            <w:r>
              <w:t>cl_demoplayer_music_online_base_url</w:t>
            </w:r>
          </w:p>
        </w:tc>
        <w:tc>
          <w:tcPr>
            <w:tcW w:type="dxa" w:w="1728"/>
          </w:tcPr>
          <w:p>
            <w:r>
              <w:t>cl_demoplayer_music_online_base_url.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Playback</w:t>
            </w:r>
          </w:p>
        </w:tc>
        <w:tc>
          <w:tcPr>
            <w:tcW w:type="dxa" w:w="1728"/>
          </w:tcPr>
          <w:p>
            <w:r>
              <w:t>Demo volume (X)</w:t>
            </w:r>
          </w:p>
        </w:tc>
        <w:tc>
          <w:tcPr>
            <w:tcW w:type="dxa" w:w="1728"/>
          </w:tcPr>
          <w:p>
            <w:r>
              <w:t>cl_demoplayer_music_online_volume 0 1 0.05</w:t>
            </w:r>
          </w:p>
        </w:tc>
        <w:tc>
          <w:tcPr>
            <w:tcW w:type="dxa" w:w="1728"/>
          </w:tcPr>
          <w:p>
            <w:r>
              <w:t>cl_demoplayer_music_online_volume.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>
              <w:t>Preferred genres (demo) (X)</w:t>
            </w:r>
          </w:p>
        </w:tc>
        <w:tc>
          <w:tcPr>
            <w:tcW w:type="dxa" w:w="1728"/>
          </w:tcPr>
          <w:p>
            <w:r>
              <w:t>cl_demoplayer_music_online_preferred_genres</w:t>
            </w:r>
          </w:p>
        </w:tc>
        <w:tc>
          <w:tcPr>
            <w:tcW w:type="dxa" w:w="1728"/>
          </w:tcPr>
          <w:p>
            <w:r>
              <w:t>cl_demoplayer_music_online_preferred_genres (slugs, ; separated).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>
              <w:t>Demo genre mode (X)</w:t>
            </w:r>
          </w:p>
        </w:tc>
        <w:tc>
          <w:tcPr>
            <w:tcW w:type="dxa" w:w="1728"/>
          </w:tcPr>
          <w:p>
            <w:r>
              <w:t>cl_demoplayer_music_online_genre_mode All 0 Selected 1 Random 2</w:t>
            </w:r>
          </w:p>
        </w:tc>
        <w:tc>
          <w:tcPr>
            <w:tcW w:type="dxa" w:w="1728"/>
          </w:tcPr>
          <w:p>
            <w:r>
              <w:t>cl_demoplayer_music_online_genre_mode.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>
              <w:t>Demo queue (X)</w:t>
            </w:r>
          </w:p>
        </w:tc>
        <w:tc>
          <w:tcPr>
            <w:tcW w:type="dxa" w:w="1728"/>
          </w:tcPr>
          <w:p>
            <w:r>
              <w:t>cl_demoplayer_music_online_queue_mode Sequential 0 Roulette 1</w:t>
            </w:r>
          </w:p>
        </w:tc>
        <w:tc>
          <w:tcPr>
            <w:tcW w:type="dxa" w:w="1728"/>
          </w:tcPr>
          <w:p>
            <w:r>
              <w:t>cl_demoplayer_music_online_queue_mode.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>
              <w:t>Demo end (X)</w:t>
            </w:r>
          </w:p>
        </w:tc>
        <w:tc>
          <w:tcPr>
            <w:tcW w:type="dxa" w:w="1728"/>
          </w:tcPr>
          <w:p>
            <w:r>
              <w:t>cl_demoplayer_music_online_end_mode Stop 0 Loop playlist 1 Loop track 2</w:t>
            </w:r>
          </w:p>
        </w:tc>
        <w:tc>
          <w:tcPr>
            <w:tcW w:type="dxa" w:w="1728"/>
          </w:tcPr>
          <w:p>
            <w:r>
              <w:t>cl_demoplayer_music_online_end_mode.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>
              <w:t>Demo lucky scope (X)</w:t>
            </w:r>
          </w:p>
        </w:tc>
        <w:tc>
          <w:tcPr>
            <w:tcW w:type="dxa" w:w="1728"/>
          </w:tcPr>
          <w:p>
            <w:r>
              <w:t>cl_demoplayer_music_online_lucky_scope Selected genre 0 Random genre 1 All music 2</w:t>
            </w:r>
          </w:p>
        </w:tc>
        <w:tc>
          <w:tcPr>
            <w:tcW w:type="dxa" w:w="1728"/>
          </w:tcPr>
          <w:p>
            <w:r>
              <w:t>cl_demoplayer_music_online_lucky_scope.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Genres &amp; queue</w:t>
            </w:r>
          </w:p>
        </w:tc>
        <w:tc>
          <w:tcPr>
            <w:tcW w:type="dxa" w:w="1728"/>
          </w:tcPr>
          <w:p>
            <w:r>
              <w:t>Reset... (X)</w:t>
            </w:r>
          </w:p>
        </w:tc>
        <w:tc>
          <w:tcPr>
            <w:tcW w:type="dxa" w:w="1728"/>
          </w:tcPr>
          <w:p>
            <w:r>
              <w:t>set cl_demoplayer_music_online_enable 0; set cl_demoplayer_music_online_provider promodj; set cl_demoplayer_music_online_base_url https://promodj.com/music; set cl_demoplayer_music_online_volume 0.70; set cl_demoplayer_music_online_autoplay 0; set cl_demoplayer_music_online_pause_with_demo 0; set cl_demoplayer_music_online_preferred_genres ""; set cl_demoplayer_music_online_genre_mode 0; set cl_demoplayer_music_online_random 0; set cl_demoplayer_music_online_autoplay_results 0; set cl_demoplayer_music_online_queue_mode 0; set cl_demoplayer_music_online_end_mode 0; set cl_demoplayer_music_online_lucky_scope 0; set cl_demoplayer_music_online_lucky_continuous 1</w:t>
            </w:r>
          </w:p>
        </w:tc>
        <w:tc>
          <w:tcPr>
            <w:tcW w:type="dxa" w:w="1728"/>
          </w:tcPr>
          <w:p>
            <w:r>
              <w:t>Reset demo music profile.</w:t>
            </w:r>
          </w:p>
        </w:tc>
      </w:tr>
    </w:tbl>
    <w:p>
      <w:pPr>
        <w:pStyle w:val="Heading3"/>
      </w:pPr>
      <w:r>
        <w:t>Interface &amp; HUD (g_interface)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Size &amp; layout...</w:t>
            </w:r>
          </w:p>
        </w:tc>
        <w:tc>
          <w:tcPr>
            <w:tcW w:type="dxa" w:w="1728"/>
          </w:tcPr>
          <w:p>
            <w:r>
              <w:t>pushmenu g_interface_size</w:t>
            </w:r>
          </w:p>
        </w:tc>
        <w:tc>
          <w:tcPr>
            <w:tcW w:type="dxa" w:w="1728"/>
          </w:tcPr>
          <w:p>
            <w:r>
              <w:t>HUD size, console scale, menu scale, viewsize, ping graph.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Transparency...</w:t>
            </w:r>
          </w:p>
        </w:tc>
        <w:tc>
          <w:tcPr>
            <w:tcW w:type="dxa" w:w="1728"/>
          </w:tcPr>
          <w:p>
            <w:r>
              <w:t>pushmenu g_interface_alpha</w:t>
            </w:r>
          </w:p>
        </w:tc>
        <w:tc>
          <w:tcPr>
            <w:tcW w:type="dxa" w:w="1728"/>
          </w:tcPr>
          <w:p>
            <w:r>
              <w:t>HUD / console / menu transparency.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Crosshair...</w:t>
            </w:r>
          </w:p>
        </w:tc>
        <w:tc>
          <w:tcPr>
            <w:tcW w:type="dxa" w:w="1728"/>
          </w:tcPr>
          <w:p>
            <w:r>
              <w:t>pushmenu g_interface_crosshair</w:t>
            </w:r>
          </w:p>
        </w:tc>
        <w:tc>
          <w:tcPr>
            <w:tcW w:type="dxa" w:w="1728"/>
          </w:tcPr>
          <w:p>
            <w:r>
              <w:t>Crosshair style, scale, health coloring and RGBA.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Pickup notify...</w:t>
            </w:r>
          </w:p>
        </w:tc>
        <w:tc>
          <w:tcPr>
            <w:tcW w:type="dxa" w:w="1728"/>
          </w:tcPr>
          <w:p>
            <w:r>
              <w:t>pushmenu g_interface_pickup_notify</w:t>
            </w:r>
          </w:p>
        </w:tc>
        <w:tc>
          <w:tcPr>
            <w:tcW w:type="dxa" w:w="1728"/>
          </w:tcPr>
          <w:p>
            <w:r>
              <w:t>Pickup notify identity: exact server output or Q2PRO-X client-side item identity override.</w:t>
            </w:r>
          </w:p>
        </w:tc>
      </w:tr>
    </w:tbl>
    <w:p>
      <w:pPr>
        <w:pStyle w:val="Heading3"/>
      </w:pPr>
      <w:r>
        <w:t>Size &amp; Layout (g_interface_size)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Screen / viewsize</w:t>
            </w:r>
          </w:p>
        </w:tc>
        <w:tc>
          <w:tcPr>
            <w:tcW w:type="dxa" w:w="1728"/>
          </w:tcPr>
          <w:p>
            <w:r>
              <w:t>viewsize 40 100 10</w:t>
            </w:r>
          </w:p>
        </w:tc>
        <w:tc>
          <w:tcPr>
            <w:tcW w:type="dxa" w:w="1728"/>
          </w:tcPr>
          <w:p>
            <w:r>
              <w:t>viewsize: 3D view size; below 100 shrinks the scene and tiles a border around it (100 = full screen).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HUD scale: auto</w:t>
            </w:r>
          </w:p>
        </w:tc>
        <w:tc>
          <w:tcPr>
            <w:tcW w:type="dxa" w:w="1728"/>
          </w:tcPr>
          <w:p>
            <w:r>
              <w:t>set scr_scale 0</w:t>
            </w:r>
          </w:p>
        </w:tc>
        <w:tc>
          <w:tcPr>
            <w:tcW w:type="dxa" w:w="1728"/>
          </w:tcPr>
          <w:p>
            <w:r>
              <w:t>Reset HUD scale to auto (engine picks based on resolution).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HUD scale</w:t>
            </w:r>
          </w:p>
        </w:tc>
        <w:tc>
          <w:tcPr>
            <w:tcW w:type="dxa" w:w="1728"/>
          </w:tcPr>
          <w:p>
            <w:r>
              <w:t>scr_scale 1.0 10.0 0.1</w:t>
            </w:r>
          </w:p>
        </w:tc>
        <w:tc>
          <w:tcPr>
            <w:tcW w:type="dxa" w:w="1728"/>
          </w:tcPr>
          <w:p>
            <w:r>
              <w:t>scr_scale: HUD scale, manual range 1.0..10.0 (0 = auto).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Console scale: auto</w:t>
            </w:r>
          </w:p>
        </w:tc>
        <w:tc>
          <w:tcPr>
            <w:tcW w:type="dxa" w:w="1728"/>
          </w:tcPr>
          <w:p>
            <w:r>
              <w:t>set con_scale 0</w:t>
            </w:r>
          </w:p>
        </w:tc>
        <w:tc>
          <w:tcPr>
            <w:tcW w:type="dxa" w:w="1728"/>
          </w:tcPr>
          <w:p>
            <w:r>
              <w:t>Reset console scale to auto.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Console scale</w:t>
            </w:r>
          </w:p>
        </w:tc>
        <w:tc>
          <w:tcPr>
            <w:tcW w:type="dxa" w:w="1728"/>
          </w:tcPr>
          <w:p>
            <w:r>
              <w:t>con_scale 1.0 10.0 0.1</w:t>
            </w:r>
          </w:p>
        </w:tc>
        <w:tc>
          <w:tcPr>
            <w:tcW w:type="dxa" w:w="1728"/>
          </w:tcPr>
          <w:p>
            <w:r>
              <w:t>con_scale: console scale, manual range 1.0..10.0 (0 = auto).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Menu scale: auto</w:t>
            </w:r>
          </w:p>
        </w:tc>
        <w:tc>
          <w:tcPr>
            <w:tcW w:type="dxa" w:w="1728"/>
          </w:tcPr>
          <w:p>
            <w:r>
              <w:t>set ui_scale 0</w:t>
            </w:r>
          </w:p>
        </w:tc>
        <w:tc>
          <w:tcPr>
            <w:tcW w:type="dxa" w:w="1728"/>
          </w:tcPr>
          <w:p>
            <w:r>
              <w:t>Reset menu scale to auto.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Menu scale</w:t>
            </w:r>
          </w:p>
        </w:tc>
        <w:tc>
          <w:tcPr>
            <w:tcW w:type="dxa" w:w="1728"/>
          </w:tcPr>
          <w:p>
            <w:r>
              <w:t>ui_scale 1.0 10.0 0.1</w:t>
            </w:r>
          </w:p>
        </w:tc>
        <w:tc>
          <w:tcPr>
            <w:tcW w:type="dxa" w:w="1728"/>
          </w:tcPr>
          <w:p>
            <w:r>
              <w:t>ui_scale: menu scale, manual range 1.0..10.0 (0 = auto).</w:t>
            </w:r>
          </w:p>
        </w:tc>
      </w:tr>
    </w:tbl>
    <w:p>
      <w:pPr>
        <w:pStyle w:val="Heading3"/>
      </w:pPr>
      <w:r>
        <w:t>Transparency (g_interface_alpha)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HUD opacity</w:t>
            </w:r>
          </w:p>
        </w:tc>
        <w:tc>
          <w:tcPr>
            <w:tcW w:type="dxa" w:w="1728"/>
          </w:tcPr>
          <w:p>
            <w:r>
              <w:t>scr_alpha 0 1 0.05</w:t>
            </w:r>
          </w:p>
        </w:tc>
        <w:tc>
          <w:tcPr>
            <w:tcW w:type="dxa" w:w="1728"/>
          </w:tcPr>
          <w:p>
            <w:r>
              <w:t>scr_alpha: HUD opacity (0..1).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Console opacity</w:t>
            </w:r>
          </w:p>
        </w:tc>
        <w:tc>
          <w:tcPr>
            <w:tcW w:type="dxa" w:w="1728"/>
          </w:tcPr>
          <w:p>
            <w:r>
              <w:t>con_alpha 0 1 0.05</w:t>
            </w:r>
          </w:p>
        </w:tc>
        <w:tc>
          <w:tcPr>
            <w:tcW w:type="dxa" w:w="1728"/>
          </w:tcPr>
          <w:p>
            <w:r>
              <w:t>con_alpha: console background opacity (0..1).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Menu opacity (X)</w:t>
            </w:r>
          </w:p>
        </w:tc>
        <w:tc>
          <w:tcPr>
            <w:tcW w:type="dxa" w:w="1728"/>
          </w:tcPr>
          <w:p>
            <w:r>
              <w:t>cl_menu_alpha 0 1 0.05</w:t>
            </w:r>
          </w:p>
        </w:tc>
        <w:tc>
          <w:tcPr>
            <w:tcW w:type="dxa" w:w="1728"/>
          </w:tcPr>
          <w:p>
            <w:r>
              <w:t>cl_menu_alpha: menu background transparency (0..1).</w:t>
            </w:r>
          </w:p>
        </w:tc>
      </w:tr>
    </w:tbl>
    <w:p>
      <w:pPr>
        <w:pStyle w:val="Heading3"/>
      </w:pPr>
      <w:r>
        <w:t>Pickup Notify (g_interface_pickup_notify)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Item identity (X)</w:t>
            </w:r>
          </w:p>
        </w:tc>
        <w:tc>
          <w:tcPr>
            <w:tcW w:type="dxa" w:w="1728"/>
          </w:tcPr>
          <w:p>
            <w:r>
              <w:t>cl_pickup_icon_override Server exact 0 Q2PRO-X 1</w:t>
            </w:r>
          </w:p>
        </w:tc>
        <w:tc>
          <w:tcPr>
            <w:tcW w:type="dxa" w:w="1728"/>
          </w:tcPr>
          <w:p>
            <w:r>
              <w:t>cl_pickup_icon_override: server exact = draw pickup notify and selected-weapon icons exactly as sent by the server; Q2PRO-X identity = client-side render-only override for health subtypes, armor shard, and selected hand grenades when assets are installed.</w:t>
            </w:r>
          </w:p>
        </w:tc>
      </w:tr>
    </w:tbl>
    <w:p>
      <w:pPr>
        <w:pStyle w:val="Heading3"/>
      </w:pPr>
      <w:r>
        <w:t>Crosshair / Aim Cursor (g_interface_crosshair)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Crosshair scale</w:t>
            </w:r>
          </w:p>
        </w:tc>
        <w:tc>
          <w:tcPr>
            <w:tcW w:type="dxa" w:w="1728"/>
          </w:tcPr>
          <w:p>
            <w:r>
              <w:t>ch_scale 0.25 8.0 0.1</w:t>
            </w:r>
          </w:p>
        </w:tc>
        <w:tc>
          <w:tcPr>
            <w:tcW w:type="dxa" w:w="1728"/>
          </w:tcPr>
          <w:p>
            <w:r>
              <w:t>ch_scale: crosshair scale, 0.25..8.0 step 0.1.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Red channel</w:t>
            </w:r>
          </w:p>
        </w:tc>
        <w:tc>
          <w:tcPr>
            <w:tcW w:type="dxa" w:w="1728"/>
          </w:tcPr>
          <w:p>
            <w:r>
              <w:t>ch_red 0 1</w:t>
            </w:r>
          </w:p>
        </w:tc>
        <w:tc>
          <w:tcPr>
            <w:tcW w:type="dxa" w:w="1728"/>
          </w:tcPr>
          <w:p>
            <w:r>
              <w:t>ch_red: crosshair red channel (ignored when Color by health is on).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Green channel</w:t>
            </w:r>
          </w:p>
        </w:tc>
        <w:tc>
          <w:tcPr>
            <w:tcW w:type="dxa" w:w="1728"/>
          </w:tcPr>
          <w:p>
            <w:r>
              <w:t>ch_green 0 1</w:t>
            </w:r>
          </w:p>
        </w:tc>
        <w:tc>
          <w:tcPr>
            <w:tcW w:type="dxa" w:w="1728"/>
          </w:tcPr>
          <w:p>
            <w:r>
              <w:t>ch_green: crosshair green channel (ignored when Color by health is on).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Blue channel</w:t>
            </w:r>
          </w:p>
        </w:tc>
        <w:tc>
          <w:tcPr>
            <w:tcW w:type="dxa" w:w="1728"/>
          </w:tcPr>
          <w:p>
            <w:r>
              <w:t>ch_blue 0 1</w:t>
            </w:r>
          </w:p>
        </w:tc>
        <w:tc>
          <w:tcPr>
            <w:tcW w:type="dxa" w:w="1728"/>
          </w:tcPr>
          <w:p>
            <w:r>
              <w:t>ch_blue: crosshair blue channel (ignored when Color by health is on).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Alpha channel</w:t>
            </w:r>
          </w:p>
        </w:tc>
        <w:tc>
          <w:tcPr>
            <w:tcW w:type="dxa" w:w="1728"/>
          </w:tcPr>
          <w:p>
            <w:r>
              <w:t>ch_alpha 0 1</w:t>
            </w:r>
          </w:p>
        </w:tc>
        <w:tc>
          <w:tcPr>
            <w:tcW w:type="dxa" w:w="1728"/>
          </w:tcPr>
          <w:p>
            <w:r>
              <w:t>ch_alpha: crosshair opacity (0..1).</w:t>
            </w:r>
          </w:p>
        </w:tc>
      </w:tr>
    </w:tbl>
    <w:p>
      <w:pPr>
        <w:pStyle w:val="Heading3"/>
      </w:pPr>
      <w:r>
        <w:t>Controls &amp; Weapon View (g_controls)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Binds</w:t>
            </w:r>
          </w:p>
        </w:tc>
        <w:tc>
          <w:tcPr>
            <w:tcW w:type="dxa" w:w="1728"/>
          </w:tcPr>
          <w:p>
            <w:r>
              <w:t>Binds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Binds</w:t>
            </w:r>
          </w:p>
        </w:tc>
        <w:tc>
          <w:tcPr>
            <w:tcW w:type="dxa" w:w="1728"/>
          </w:tcPr>
          <w:p>
            <w:r>
              <w:t>Input setup...</w:t>
            </w:r>
          </w:p>
        </w:tc>
        <w:tc>
          <w:tcPr>
            <w:tcW w:type="dxa" w:w="1728"/>
          </w:tcPr>
          <w:p>
            <w:r>
              <w:t>pushmenu g_input</w:t>
            </w:r>
          </w:p>
        </w:tc>
        <w:tc>
          <w:tcPr>
            <w:tcW w:type="dxa" w:w="1728"/>
          </w:tcPr>
          <w:p>
            <w:r>
              <w:t>Mouse sensitivity, auto-sens, mouse filter, free look and always-run toggles.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Binds</w:t>
            </w:r>
          </w:p>
        </w:tc>
        <w:tc>
          <w:tcPr>
            <w:tcW w:type="dxa" w:w="1728"/>
          </w:tcPr>
          <w:p>
            <w:r>
              <w:t>Key bindings...</w:t>
            </w:r>
          </w:p>
        </w:tc>
        <w:tc>
          <w:tcPr>
            <w:tcW w:type="dxa" w:w="1728"/>
          </w:tcPr>
          <w:p>
            <w:r>
              <w:t>pushmenu g_keys</w:t>
            </w:r>
          </w:p>
        </w:tc>
        <w:tc>
          <w:tcPr>
            <w:tcW w:type="dxa" w:w="1728"/>
          </w:tcPr>
          <w:p>
            <w:r>
              <w:t>Bind keys for movement, attack, weapon switch, inventory, chat and scoreboard.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Binds</w:t>
            </w:r>
          </w:p>
        </w:tc>
        <w:tc>
          <w:tcPr>
            <w:tcW w:type="dxa" w:w="1728"/>
          </w:tcPr>
          <w:p>
            <w:r>
              <w:t>Weapon bindings...</w:t>
            </w:r>
          </w:p>
        </w:tc>
        <w:tc>
          <w:tcPr>
            <w:tcW w:type="dxa" w:w="1728"/>
          </w:tcPr>
          <w:p>
            <w:r>
              <w:t>pushmenu g_weapons</w:t>
            </w:r>
          </w:p>
        </w:tc>
        <w:tc>
          <w:tcPr>
            <w:tcW w:type="dxa" w:w="1728"/>
          </w:tcPr>
          <w:p>
            <w:r>
              <w:t>Bind a key to select each weapon directly (blaster … BFG10K, grenades).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View &amp; Movement</w:t>
            </w:r>
          </w:p>
        </w:tc>
        <w:tc>
          <w:tcPr>
            <w:tcW w:type="dxa" w:w="1728"/>
          </w:tcPr>
          <w:p>
            <w:r>
              <w:t>View &amp; Movement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View &amp; Movement</w:t>
            </w:r>
          </w:p>
        </w:tc>
        <w:tc>
          <w:tcPr>
            <w:tcW w:type="dxa" w:w="1728"/>
          </w:tcPr>
          <w:p>
            <w:r>
              <w:t>Weapon view &amp; hand... (X)</w:t>
            </w:r>
          </w:p>
        </w:tc>
        <w:tc>
          <w:tcPr>
            <w:tcW w:type="dxa" w:w="1728"/>
          </w:tcPr>
          <w:p>
            <w:r>
              <w:t>pushmenu g_weapon_view</w:t>
            </w:r>
          </w:p>
        </w:tc>
        <w:tc>
          <w:tcPr>
            <w:tcW w:type="dxa" w:w="1728"/>
          </w:tcPr>
          <w:p>
            <w:r>
              <w:t>Hand, view-weapon visibility/opacity/FOV and X/Y/Z position offsets.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View &amp; Movement</w:t>
            </w:r>
          </w:p>
        </w:tc>
        <w:tc>
          <w:tcPr>
            <w:tcW w:type="dxa" w:w="1728"/>
          </w:tcPr>
          <w:p>
            <w:r>
              <w:t>Movement basics... (X)</w:t>
            </w:r>
          </w:p>
        </w:tc>
        <w:tc>
          <w:tcPr>
            <w:tcW w:type="dxa" w:w="1728"/>
          </w:tcPr>
          <w:p>
            <w:r>
              <w:t>pushmenu g_movement_basics</w:t>
            </w:r>
          </w:p>
        </w:tc>
        <w:tc>
          <w:tcPr>
            <w:tcW w:type="dxa" w:w="1728"/>
          </w:tcPr>
          <w:p>
            <w:r>
              <w:t>Mouse feel, movement/predict modes, step smoothing and fixed-move timing.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View &amp; Movement</w:t>
            </w:r>
          </w:p>
        </w:tc>
        <w:tc>
          <w:tcPr>
            <w:tcW w:type="dxa" w:w="1728"/>
          </w:tcPr>
          <w:p>
            <w:r>
              <w:t>Mouse &amp; zoom... (X)</w:t>
            </w:r>
          </w:p>
        </w:tc>
        <w:tc>
          <w:tcPr>
            <w:tcW w:type="dxa" w:w="1728"/>
          </w:tcPr>
          <w:p>
            <w:r>
              <w:t>pushmenu q2prox_mouse</w:t>
            </w:r>
          </w:p>
        </w:tc>
        <w:tc>
          <w:tcPr>
            <w:tcW w:type="dxa" w:w="1728"/>
          </w:tcPr>
          <w:p>
            <w:r>
              <w:t>Mouse &amp; zoom: sensitivity, mouse feel, FOV, and hold-to-zoom settings.</w:t>
            </w:r>
          </w:p>
        </w:tc>
      </w:tr>
    </w:tbl>
    <w:p>
      <w:pPr>
        <w:pStyle w:val="Heading3"/>
      </w:pPr>
      <w:r>
        <w:t>Input Setup (g_input)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Mouse sens</w:t>
            </w:r>
          </w:p>
        </w:tc>
        <w:tc>
          <w:tcPr>
            <w:tcW w:type="dxa" w:w="1728"/>
          </w:tcPr>
          <w:p>
            <w:r>
              <w:t>sensitivity</w:t>
            </w:r>
          </w:p>
        </w:tc>
        <w:tc>
          <w:tcPr>
            <w:tcW w:type="dxa" w:w="1728"/>
          </w:tcPr>
          <w:p>
            <w:r>
              <w:t>sensitivity: base mouse look sensitivity. Higher = faster turning.</w:t>
            </w:r>
          </w:p>
        </w:tc>
      </w:tr>
    </w:tbl>
    <w:p>
      <w:pPr>
        <w:pStyle w:val="Heading3"/>
      </w:pPr>
      <w:r>
        <w:t>Key Bindings (g_keys)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Combat</w:t>
            </w:r>
          </w:p>
        </w:tc>
        <w:tc>
          <w:tcPr>
            <w:tcW w:type="dxa" w:w="1728"/>
          </w:tcPr>
          <w:p>
            <w:r>
              <w:t>Combat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Combat</w:t>
            </w:r>
          </w:p>
        </w:tc>
        <w:tc>
          <w:tcPr>
            <w:tcW w:type="dxa" w:w="1728"/>
          </w:tcPr>
          <w:p>
            <w:r>
              <w:t>Attack</w:t>
            </w:r>
          </w:p>
        </w:tc>
        <w:tc>
          <w:tcPr>
            <w:tcW w:type="dxa" w:w="1728"/>
          </w:tcPr>
          <w:p>
            <w:r>
              <w:t>+attack</w:t>
            </w:r>
          </w:p>
        </w:tc>
        <w:tc>
          <w:tcPr>
            <w:tcW w:type="dxa" w:w="1728"/>
          </w:tcPr>
          <w:p>
            <w:r>
              <w:t>+attack: fire the currently selected weapon.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Combat</w:t>
            </w:r>
          </w:p>
        </w:tc>
        <w:tc>
          <w:tcPr>
            <w:tcW w:type="dxa" w:w="1728"/>
          </w:tcPr>
          <w:p>
            <w:r>
              <w:t>Next weapon</w:t>
            </w:r>
          </w:p>
        </w:tc>
        <w:tc>
          <w:tcPr>
            <w:tcW w:type="dxa" w:w="1728"/>
          </w:tcPr>
          <w:p>
            <w:r>
              <w:t>weapnext</w:t>
            </w:r>
          </w:p>
        </w:tc>
        <w:tc>
          <w:tcPr>
            <w:tcW w:type="dxa" w:w="1728"/>
          </w:tcPr>
          <w:p>
            <w:r>
              <w:t>weapnext: switch to the next weapon.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Combat</w:t>
            </w:r>
          </w:p>
        </w:tc>
        <w:tc>
          <w:tcPr>
            <w:tcW w:type="dxa" w:w="1728"/>
          </w:tcPr>
          <w:p>
            <w:r>
              <w:t>Previous weapon</w:t>
            </w:r>
          </w:p>
        </w:tc>
        <w:tc>
          <w:tcPr>
            <w:tcW w:type="dxa" w:w="1728"/>
          </w:tcPr>
          <w:p>
            <w:r>
              <w:t>weapprev</w:t>
            </w:r>
          </w:p>
        </w:tc>
        <w:tc>
          <w:tcPr>
            <w:tcW w:type="dxa" w:w="1728"/>
          </w:tcPr>
          <w:p>
            <w:r>
              <w:t>weapprev: switch to the previous weapon.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Movement</w:t>
            </w:r>
          </w:p>
        </w:tc>
        <w:tc>
          <w:tcPr>
            <w:tcW w:type="dxa" w:w="1728"/>
          </w:tcPr>
          <w:p>
            <w:r>
              <w:t>Movement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Movement</w:t>
            </w:r>
          </w:p>
        </w:tc>
        <w:tc>
          <w:tcPr>
            <w:tcW w:type="dxa" w:w="1728"/>
          </w:tcPr>
          <w:p>
            <w:r>
              <w:t>Walk forward</w:t>
            </w:r>
          </w:p>
        </w:tc>
        <w:tc>
          <w:tcPr>
            <w:tcW w:type="dxa" w:w="1728"/>
          </w:tcPr>
          <w:p>
            <w:r>
              <w:t>+forward</w:t>
            </w:r>
          </w:p>
        </w:tc>
        <w:tc>
          <w:tcPr>
            <w:tcW w:type="dxa" w:w="1728"/>
          </w:tcPr>
          <w:p>
            <w:r>
              <w:t>+forward: move forward.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Movement</w:t>
            </w:r>
          </w:p>
        </w:tc>
        <w:tc>
          <w:tcPr>
            <w:tcW w:type="dxa" w:w="1728"/>
          </w:tcPr>
          <w:p>
            <w:r>
              <w:t>Backpedal</w:t>
            </w:r>
          </w:p>
        </w:tc>
        <w:tc>
          <w:tcPr>
            <w:tcW w:type="dxa" w:w="1728"/>
          </w:tcPr>
          <w:p>
            <w:r>
              <w:t>+back</w:t>
            </w:r>
          </w:p>
        </w:tc>
        <w:tc>
          <w:tcPr>
            <w:tcW w:type="dxa" w:w="1728"/>
          </w:tcPr>
          <w:p>
            <w:r>
              <w:t>+back: move backward.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Movement</w:t>
            </w:r>
          </w:p>
        </w:tc>
        <w:tc>
          <w:tcPr>
            <w:tcW w:type="dxa" w:w="1728"/>
          </w:tcPr>
          <w:p>
            <w:r>
              <w:t>Run</w:t>
            </w:r>
          </w:p>
        </w:tc>
        <w:tc>
          <w:tcPr>
            <w:tcW w:type="dxa" w:w="1728"/>
          </w:tcPr>
          <w:p>
            <w:r>
              <w:t>+speed</w:t>
            </w:r>
          </w:p>
        </w:tc>
        <w:tc>
          <w:tcPr>
            <w:tcW w:type="dxa" w:w="1728"/>
          </w:tcPr>
          <w:p>
            <w:r>
              <w:t>+speed: hold to run (or to walk if Always run is on).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Movement</w:t>
            </w:r>
          </w:p>
        </w:tc>
        <w:tc>
          <w:tcPr>
            <w:tcW w:type="dxa" w:w="1728"/>
          </w:tcPr>
          <w:p>
            <w:r>
              <w:t>Step left</w:t>
            </w:r>
          </w:p>
        </w:tc>
        <w:tc>
          <w:tcPr>
            <w:tcW w:type="dxa" w:w="1728"/>
          </w:tcPr>
          <w:p>
            <w:r>
              <w:t>+moveleft</w:t>
            </w:r>
          </w:p>
        </w:tc>
        <w:tc>
          <w:tcPr>
            <w:tcW w:type="dxa" w:w="1728"/>
          </w:tcPr>
          <w:p>
            <w:r>
              <w:t>+moveleft: strafe left (sidestep).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Movement</w:t>
            </w:r>
          </w:p>
        </w:tc>
        <w:tc>
          <w:tcPr>
            <w:tcW w:type="dxa" w:w="1728"/>
          </w:tcPr>
          <w:p>
            <w:r>
              <w:t>Step right</w:t>
            </w:r>
          </w:p>
        </w:tc>
        <w:tc>
          <w:tcPr>
            <w:tcW w:type="dxa" w:w="1728"/>
          </w:tcPr>
          <w:p>
            <w:r>
              <w:t>+moveright</w:t>
            </w:r>
          </w:p>
        </w:tc>
        <w:tc>
          <w:tcPr>
            <w:tcW w:type="dxa" w:w="1728"/>
          </w:tcPr>
          <w:p>
            <w:r>
              <w:t>+moveright: strafe right (sidestep).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Movement</w:t>
            </w:r>
          </w:p>
        </w:tc>
        <w:tc>
          <w:tcPr>
            <w:tcW w:type="dxa" w:w="1728"/>
          </w:tcPr>
          <w:p>
            <w:r>
              <w:t>Up / jump</w:t>
            </w:r>
          </w:p>
        </w:tc>
        <w:tc>
          <w:tcPr>
            <w:tcW w:type="dxa" w:w="1728"/>
          </w:tcPr>
          <w:p>
            <w:r>
              <w:t>+moveup</w:t>
            </w:r>
          </w:p>
        </w:tc>
        <w:tc>
          <w:tcPr>
            <w:tcW w:type="dxa" w:w="1728"/>
          </w:tcPr>
          <w:p>
            <w:r>
              <w:t>+moveup: jump / swim up.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Movement</w:t>
            </w:r>
          </w:p>
        </w:tc>
        <w:tc>
          <w:tcPr>
            <w:tcW w:type="dxa" w:w="1728"/>
          </w:tcPr>
          <w:p>
            <w:r>
              <w:t>Down / crouch</w:t>
            </w:r>
          </w:p>
        </w:tc>
        <w:tc>
          <w:tcPr>
            <w:tcW w:type="dxa" w:w="1728"/>
          </w:tcPr>
          <w:p>
            <w:r>
              <w:t>+movedown</w:t>
            </w:r>
          </w:p>
        </w:tc>
        <w:tc>
          <w:tcPr>
            <w:tcW w:type="dxa" w:w="1728"/>
          </w:tcPr>
          <w:p>
            <w:r>
              <w:t>+movedown: crouch / swim down.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Inventory</w:t>
            </w:r>
          </w:p>
        </w:tc>
        <w:tc>
          <w:tcPr>
            <w:tcW w:type="dxa" w:w="1728"/>
          </w:tcPr>
          <w:p>
            <w:r>
              <w:t>Inventory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Inventory</w:t>
            </w:r>
          </w:p>
        </w:tc>
        <w:tc>
          <w:tcPr>
            <w:tcW w:type="dxa" w:w="1728"/>
          </w:tcPr>
          <w:p>
            <w:r>
              <w:t>Inventory</w:t>
            </w:r>
          </w:p>
        </w:tc>
        <w:tc>
          <w:tcPr>
            <w:tcW w:type="dxa" w:w="1728"/>
          </w:tcPr>
          <w:p>
            <w:r>
              <w:t>inven</w:t>
            </w:r>
          </w:p>
        </w:tc>
        <w:tc>
          <w:tcPr>
            <w:tcW w:type="dxa" w:w="1728"/>
          </w:tcPr>
          <w:p>
            <w:r>
              <w:t>inven: open or close the inventory.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Inventory</w:t>
            </w:r>
          </w:p>
        </w:tc>
        <w:tc>
          <w:tcPr>
            <w:tcW w:type="dxa" w:w="1728"/>
          </w:tcPr>
          <w:p>
            <w:r>
              <w:t>Use item</w:t>
            </w:r>
          </w:p>
        </w:tc>
        <w:tc>
          <w:tcPr>
            <w:tcW w:type="dxa" w:w="1728"/>
          </w:tcPr>
          <w:p>
            <w:r>
              <w:t>invuse</w:t>
            </w:r>
          </w:p>
        </w:tc>
        <w:tc>
          <w:tcPr>
            <w:tcW w:type="dxa" w:w="1728"/>
          </w:tcPr>
          <w:p>
            <w:r>
              <w:t>invuse: use the highlighted inventory item.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Inventory</w:t>
            </w:r>
          </w:p>
        </w:tc>
        <w:tc>
          <w:tcPr>
            <w:tcW w:type="dxa" w:w="1728"/>
          </w:tcPr>
          <w:p>
            <w:r>
              <w:t>Drop item</w:t>
            </w:r>
          </w:p>
        </w:tc>
        <w:tc>
          <w:tcPr>
            <w:tcW w:type="dxa" w:w="1728"/>
          </w:tcPr>
          <w:p>
            <w:r>
              <w:t>invdrop</w:t>
            </w:r>
          </w:p>
        </w:tc>
        <w:tc>
          <w:tcPr>
            <w:tcW w:type="dxa" w:w="1728"/>
          </w:tcPr>
          <w:p>
            <w:r>
              <w:t>invdrop: drop the highlighted inventory item.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Inventory</w:t>
            </w:r>
          </w:p>
        </w:tc>
        <w:tc>
          <w:tcPr>
            <w:tcW w:type="dxa" w:w="1728"/>
          </w:tcPr>
          <w:p>
            <w:r>
              <w:t>Prev item</w:t>
            </w:r>
          </w:p>
        </w:tc>
        <w:tc>
          <w:tcPr>
            <w:tcW w:type="dxa" w:w="1728"/>
          </w:tcPr>
          <w:p>
            <w:r>
              <w:t>invprev</w:t>
            </w:r>
          </w:p>
        </w:tc>
        <w:tc>
          <w:tcPr>
            <w:tcW w:type="dxa" w:w="1728"/>
          </w:tcPr>
          <w:p>
            <w:r>
              <w:t>invprev: highlight the previous inventory item.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Inventory</w:t>
            </w:r>
          </w:p>
        </w:tc>
        <w:tc>
          <w:tcPr>
            <w:tcW w:type="dxa" w:w="1728"/>
          </w:tcPr>
          <w:p>
            <w:r>
              <w:t>Next item</w:t>
            </w:r>
          </w:p>
        </w:tc>
        <w:tc>
          <w:tcPr>
            <w:tcW w:type="dxa" w:w="1728"/>
          </w:tcPr>
          <w:p>
            <w:r>
              <w:t>invnext</w:t>
            </w:r>
          </w:p>
        </w:tc>
        <w:tc>
          <w:tcPr>
            <w:tcW w:type="dxa" w:w="1728"/>
          </w:tcPr>
          <w:p>
            <w:r>
              <w:t>invnext: highlight the next inventory item.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Interface</w:t>
            </w:r>
          </w:p>
        </w:tc>
        <w:tc>
          <w:tcPr>
            <w:tcW w:type="dxa" w:w="1728"/>
          </w:tcPr>
          <w:p>
            <w:r>
              <w:t>Interface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Interface</w:t>
            </w:r>
          </w:p>
        </w:tc>
        <w:tc>
          <w:tcPr>
            <w:tcW w:type="dxa" w:w="1728"/>
          </w:tcPr>
          <w:p>
            <w:r>
              <w:t>Help computer</w:t>
            </w:r>
          </w:p>
        </w:tc>
        <w:tc>
          <w:tcPr>
            <w:tcW w:type="dxa" w:w="1728"/>
          </w:tcPr>
          <w:p>
            <w:r>
              <w:t>help</w:t>
            </w:r>
          </w:p>
        </w:tc>
        <w:tc>
          <w:tcPr>
            <w:tcW w:type="dxa" w:w="1728"/>
          </w:tcPr>
          <w:p>
            <w:r>
              <w:t>help: open the help computer / objectives screen.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Interface</w:t>
            </w:r>
          </w:p>
        </w:tc>
        <w:tc>
          <w:tcPr>
            <w:tcW w:type="dxa" w:w="1728"/>
          </w:tcPr>
          <w:p>
            <w:r>
              <w:t>Pause game</w:t>
            </w:r>
          </w:p>
        </w:tc>
        <w:tc>
          <w:tcPr>
            <w:tcW w:type="dxa" w:w="1728"/>
          </w:tcPr>
          <w:p>
            <w:r>
              <w:t>pause</w:t>
            </w:r>
          </w:p>
        </w:tc>
        <w:tc>
          <w:tcPr>
            <w:tcW w:type="dxa" w:w="1728"/>
          </w:tcPr>
          <w:p>
            <w:r>
              <w:t>pause: pause the game (single player).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Interface</w:t>
            </w:r>
          </w:p>
        </w:tc>
        <w:tc>
          <w:tcPr>
            <w:tcW w:type="dxa" w:w="1728"/>
          </w:tcPr>
          <w:p>
            <w:r>
              <w:t>Scoreboard</w:t>
            </w:r>
          </w:p>
        </w:tc>
        <w:tc>
          <w:tcPr>
            <w:tcW w:type="dxa" w:w="1728"/>
          </w:tcPr>
          <w:p>
            <w:r>
              <w:t>score</w:t>
            </w:r>
          </w:p>
        </w:tc>
        <w:tc>
          <w:tcPr>
            <w:tcW w:type="dxa" w:w="1728"/>
          </w:tcPr>
          <w:p>
            <w:r>
              <w:t>score: show the scoreboard.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Interface</w:t>
            </w:r>
          </w:p>
        </w:tc>
        <w:tc>
          <w:tcPr>
            <w:tcW w:type="dxa" w:w="1728"/>
          </w:tcPr>
          <w:p>
            <w:r>
              <w:t>Chat</w:t>
            </w:r>
          </w:p>
        </w:tc>
        <w:tc>
          <w:tcPr>
            <w:tcW w:type="dxa" w:w="1728"/>
          </w:tcPr>
          <w:p>
            <w:r>
              <w:t>messagemode</w:t>
            </w:r>
          </w:p>
        </w:tc>
        <w:tc>
          <w:tcPr>
            <w:tcW w:type="dxa" w:w="1728"/>
          </w:tcPr>
          <w:p>
            <w:r>
              <w:t>messagemode: open the chat prompt to type a message.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Interface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Interface</w:t>
            </w:r>
          </w:p>
        </w:tc>
        <w:tc>
          <w:tcPr>
            <w:tcW w:type="dxa" w:w="1728"/>
          </w:tcPr>
          <w:p>
            <w:r>
              <w:t>Legacy keys...</w:t>
            </w:r>
          </w:p>
        </w:tc>
        <w:tc>
          <w:tcPr>
            <w:tcW w:type="dxa" w:w="1728"/>
          </w:tcPr>
          <w:p>
            <w:r>
              <w:t>pushmenu g_legacykeys</w:t>
            </w:r>
          </w:p>
        </w:tc>
        <w:tc>
          <w:tcPr>
            <w:tcW w:type="dxa" w:w="1728"/>
          </w:tcPr>
          <w:p>
            <w:r>
              <w:t>Legacy binds: keyboard turn/strafe, look up/down, center view, mouse/keyboard look.</w:t>
            </w:r>
          </w:p>
        </w:tc>
      </w:tr>
    </w:tbl>
    <w:p>
      <w:pPr>
        <w:pStyle w:val="Heading3"/>
      </w:pPr>
      <w:r>
        <w:t>Legacy Key Bindings (g_legacykeys)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Turn left</w:t>
            </w:r>
          </w:p>
        </w:tc>
        <w:tc>
          <w:tcPr>
            <w:tcW w:type="dxa" w:w="1728"/>
          </w:tcPr>
          <w:p>
            <w:r>
              <w:t>+left</w:t>
            </w:r>
          </w:p>
        </w:tc>
        <w:tc>
          <w:tcPr>
            <w:tcW w:type="dxa" w:w="1728"/>
          </w:tcPr>
          <w:p>
            <w:r>
              <w:t>+left: turn left (keyboard yaw).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Turn right</w:t>
            </w:r>
          </w:p>
        </w:tc>
        <w:tc>
          <w:tcPr>
            <w:tcW w:type="dxa" w:w="1728"/>
          </w:tcPr>
          <w:p>
            <w:r>
              <w:t>+right</w:t>
            </w:r>
          </w:p>
        </w:tc>
        <w:tc>
          <w:tcPr>
            <w:tcW w:type="dxa" w:w="1728"/>
          </w:tcPr>
          <w:p>
            <w:r>
              <w:t>+right: turn right (keyboard yaw).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Sidestep</w:t>
            </w:r>
          </w:p>
        </w:tc>
        <w:tc>
          <w:tcPr>
            <w:tcW w:type="dxa" w:w="1728"/>
          </w:tcPr>
          <w:p>
            <w:r>
              <w:t>+strafe</w:t>
            </w:r>
          </w:p>
        </w:tc>
        <w:tc>
          <w:tcPr>
            <w:tcW w:type="dxa" w:w="1728"/>
          </w:tcPr>
          <w:p>
            <w:r>
              <w:t>+strafe: hold to make the turn keys strafe sideways instead.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Look up</w:t>
            </w:r>
          </w:p>
        </w:tc>
        <w:tc>
          <w:tcPr>
            <w:tcW w:type="dxa" w:w="1728"/>
          </w:tcPr>
          <w:p>
            <w:r>
              <w:t>+lookup</w:t>
            </w:r>
          </w:p>
        </w:tc>
        <w:tc>
          <w:tcPr>
            <w:tcW w:type="dxa" w:w="1728"/>
          </w:tcPr>
          <w:p>
            <w:r>
              <w:t>+lookup: tilt the view up (keyboard pitch).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Look down</w:t>
            </w:r>
          </w:p>
        </w:tc>
        <w:tc>
          <w:tcPr>
            <w:tcW w:type="dxa" w:w="1728"/>
          </w:tcPr>
          <w:p>
            <w:r>
              <w:t>+lookdown</w:t>
            </w:r>
          </w:p>
        </w:tc>
        <w:tc>
          <w:tcPr>
            <w:tcW w:type="dxa" w:w="1728"/>
          </w:tcPr>
          <w:p>
            <w:r>
              <w:t>+lookdown: tilt the view down (keyboard pitch).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Center view</w:t>
            </w:r>
          </w:p>
        </w:tc>
        <w:tc>
          <w:tcPr>
            <w:tcW w:type="dxa" w:w="1728"/>
          </w:tcPr>
          <w:p>
            <w:r>
              <w:t>centerview</w:t>
            </w:r>
          </w:p>
        </w:tc>
        <w:tc>
          <w:tcPr>
            <w:tcW w:type="dxa" w:w="1728"/>
          </w:tcPr>
          <w:p>
            <w:r>
              <w:t>centerview: snap the view back to level (no pitch).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Mouse look</w:t>
            </w:r>
          </w:p>
        </w:tc>
        <w:tc>
          <w:tcPr>
            <w:tcW w:type="dxa" w:w="1728"/>
          </w:tcPr>
          <w:p>
            <w:r>
              <w:t>+mlook</w:t>
            </w:r>
          </w:p>
        </w:tc>
        <w:tc>
          <w:tcPr>
            <w:tcW w:type="dxa" w:w="1728"/>
          </w:tcPr>
          <w:p>
            <w:r>
              <w:t>+mlook: hold to look with the mouse (when freelook is off).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Keyboard look</w:t>
            </w:r>
          </w:p>
        </w:tc>
        <w:tc>
          <w:tcPr>
            <w:tcW w:type="dxa" w:w="1728"/>
          </w:tcPr>
          <w:p>
            <w:r>
              <w:t>+klook</w:t>
            </w:r>
          </w:p>
        </w:tc>
        <w:tc>
          <w:tcPr>
            <w:tcW w:type="dxa" w:w="1728"/>
          </w:tcPr>
          <w:p>
            <w:r>
              <w:t>+klook: hold to make the forward/back keys look up/down.</w:t>
            </w:r>
          </w:p>
        </w:tc>
      </w:tr>
    </w:tbl>
    <w:p>
      <w:pPr>
        <w:pStyle w:val="Heading3"/>
      </w:pPr>
      <w:r>
        <w:t>Weapon Bindings (g_weapons)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Guns</w:t>
            </w:r>
          </w:p>
        </w:tc>
        <w:tc>
          <w:tcPr>
            <w:tcW w:type="dxa" w:w="1728"/>
          </w:tcPr>
          <w:p>
            <w:r>
              <w:t>Guns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Guns</w:t>
            </w:r>
          </w:p>
        </w:tc>
        <w:tc>
          <w:tcPr>
            <w:tcW w:type="dxa" w:w="1728"/>
          </w:tcPr>
          <w:p>
            <w:r>
              <w:t>Blaster</w:t>
            </w:r>
          </w:p>
        </w:tc>
        <w:tc>
          <w:tcPr>
            <w:tcW w:type="dxa" w:w="1728"/>
          </w:tcPr>
          <w:p>
            <w:r>
              <w:t>use Blaster</w:t>
            </w:r>
          </w:p>
        </w:tc>
        <w:tc>
          <w:tcPr>
            <w:tcW w:type="dxa" w:w="1728"/>
          </w:tcPr>
          <w:p>
            <w:r>
              <w:t>Select the Blaster (use Blaster).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Guns</w:t>
            </w:r>
          </w:p>
        </w:tc>
        <w:tc>
          <w:tcPr>
            <w:tcW w:type="dxa" w:w="1728"/>
          </w:tcPr>
          <w:p>
            <w:r>
              <w:t>Shotgun</w:t>
            </w:r>
          </w:p>
        </w:tc>
        <w:tc>
          <w:tcPr>
            <w:tcW w:type="dxa" w:w="1728"/>
          </w:tcPr>
          <w:p>
            <w:r>
              <w:t>use Shotgun</w:t>
            </w:r>
          </w:p>
        </w:tc>
        <w:tc>
          <w:tcPr>
            <w:tcW w:type="dxa" w:w="1728"/>
          </w:tcPr>
          <w:p>
            <w:r>
              <w:t>Select the Shotgun (use Shotgun).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Guns</w:t>
            </w:r>
          </w:p>
        </w:tc>
        <w:tc>
          <w:tcPr>
            <w:tcW w:type="dxa" w:w="1728"/>
          </w:tcPr>
          <w:p>
            <w:r>
              <w:t>Super shotgun</w:t>
            </w:r>
          </w:p>
        </w:tc>
        <w:tc>
          <w:tcPr>
            <w:tcW w:type="dxa" w:w="1728"/>
          </w:tcPr>
          <w:p>
            <w:r>
              <w:t>use Super Shotgun</w:t>
            </w:r>
          </w:p>
        </w:tc>
        <w:tc>
          <w:tcPr>
            <w:tcW w:type="dxa" w:w="1728"/>
          </w:tcPr>
          <w:p>
            <w:r>
              <w:t>Select the Super Shotgun (use Super Shotgun).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Guns</w:t>
            </w:r>
          </w:p>
        </w:tc>
        <w:tc>
          <w:tcPr>
            <w:tcW w:type="dxa" w:w="1728"/>
          </w:tcPr>
          <w:p>
            <w:r>
              <w:t>Machinegun</w:t>
            </w:r>
          </w:p>
        </w:tc>
        <w:tc>
          <w:tcPr>
            <w:tcW w:type="dxa" w:w="1728"/>
          </w:tcPr>
          <w:p>
            <w:r>
              <w:t>use Machinegun</w:t>
            </w:r>
          </w:p>
        </w:tc>
        <w:tc>
          <w:tcPr>
            <w:tcW w:type="dxa" w:w="1728"/>
          </w:tcPr>
          <w:p>
            <w:r>
              <w:t>Select the Machinegun (use Machinegun).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Guns</w:t>
            </w:r>
          </w:p>
        </w:tc>
        <w:tc>
          <w:tcPr>
            <w:tcW w:type="dxa" w:w="1728"/>
          </w:tcPr>
          <w:p>
            <w:r>
              <w:t>Chaingun</w:t>
            </w:r>
          </w:p>
        </w:tc>
        <w:tc>
          <w:tcPr>
            <w:tcW w:type="dxa" w:w="1728"/>
          </w:tcPr>
          <w:p>
            <w:r>
              <w:t>use Chaingun</w:t>
            </w:r>
          </w:p>
        </w:tc>
        <w:tc>
          <w:tcPr>
            <w:tcW w:type="dxa" w:w="1728"/>
          </w:tcPr>
          <w:p>
            <w:r>
              <w:t>Select the Chaingun (use Chaingun).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Explosive</w:t>
            </w:r>
          </w:p>
        </w:tc>
        <w:tc>
          <w:tcPr>
            <w:tcW w:type="dxa" w:w="1728"/>
          </w:tcPr>
          <w:p>
            <w:r>
              <w:t>Explosive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Explosive</w:t>
            </w:r>
          </w:p>
        </w:tc>
        <w:tc>
          <w:tcPr>
            <w:tcW w:type="dxa" w:w="1728"/>
          </w:tcPr>
          <w:p>
            <w:r>
              <w:t>Grenade launcher</w:t>
            </w:r>
          </w:p>
        </w:tc>
        <w:tc>
          <w:tcPr>
            <w:tcW w:type="dxa" w:w="1728"/>
          </w:tcPr>
          <w:p>
            <w:r>
              <w:t>use Grenade Launcher</w:t>
            </w:r>
          </w:p>
        </w:tc>
        <w:tc>
          <w:tcPr>
            <w:tcW w:type="dxa" w:w="1728"/>
          </w:tcPr>
          <w:p>
            <w:r>
              <w:t>Select the Grenade Launcher (use Grenade Launcher).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Explosive</w:t>
            </w:r>
          </w:p>
        </w:tc>
        <w:tc>
          <w:tcPr>
            <w:tcW w:type="dxa" w:w="1728"/>
          </w:tcPr>
          <w:p>
            <w:r>
              <w:t>Rocket launcher</w:t>
            </w:r>
          </w:p>
        </w:tc>
        <w:tc>
          <w:tcPr>
            <w:tcW w:type="dxa" w:w="1728"/>
          </w:tcPr>
          <w:p>
            <w:r>
              <w:t>use Rocket Launcher</w:t>
            </w:r>
          </w:p>
        </w:tc>
        <w:tc>
          <w:tcPr>
            <w:tcW w:type="dxa" w:w="1728"/>
          </w:tcPr>
          <w:p>
            <w:r>
              <w:t>Select the Rocket Launcher (use Rocket Launcher).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Energy</w:t>
            </w:r>
          </w:p>
        </w:tc>
        <w:tc>
          <w:tcPr>
            <w:tcW w:type="dxa" w:w="1728"/>
          </w:tcPr>
          <w:p>
            <w:r>
              <w:t>Energy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Energy</w:t>
            </w:r>
          </w:p>
        </w:tc>
        <w:tc>
          <w:tcPr>
            <w:tcW w:type="dxa" w:w="1728"/>
          </w:tcPr>
          <w:p>
            <w:r>
              <w:t>Hyperblaster</w:t>
            </w:r>
          </w:p>
        </w:tc>
        <w:tc>
          <w:tcPr>
            <w:tcW w:type="dxa" w:w="1728"/>
          </w:tcPr>
          <w:p>
            <w:r>
              <w:t>use HyperBlaster</w:t>
            </w:r>
          </w:p>
        </w:tc>
        <w:tc>
          <w:tcPr>
            <w:tcW w:type="dxa" w:w="1728"/>
          </w:tcPr>
          <w:p>
            <w:r>
              <w:t>Select the HyperBlaster (use HyperBlaster).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Energy</w:t>
            </w:r>
          </w:p>
        </w:tc>
        <w:tc>
          <w:tcPr>
            <w:tcW w:type="dxa" w:w="1728"/>
          </w:tcPr>
          <w:p>
            <w:r>
              <w:t>Railgun</w:t>
            </w:r>
          </w:p>
        </w:tc>
        <w:tc>
          <w:tcPr>
            <w:tcW w:type="dxa" w:w="1728"/>
          </w:tcPr>
          <w:p>
            <w:r>
              <w:t>use Railgun</w:t>
            </w:r>
          </w:p>
        </w:tc>
        <w:tc>
          <w:tcPr>
            <w:tcW w:type="dxa" w:w="1728"/>
          </w:tcPr>
          <w:p>
            <w:r>
              <w:t>Select the Railgun (use Railgun).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Energy</w:t>
            </w:r>
          </w:p>
        </w:tc>
        <w:tc>
          <w:tcPr>
            <w:tcW w:type="dxa" w:w="1728"/>
          </w:tcPr>
          <w:p>
            <w:r>
              <w:t>Bfg10k</w:t>
            </w:r>
          </w:p>
        </w:tc>
        <w:tc>
          <w:tcPr>
            <w:tcW w:type="dxa" w:w="1728"/>
          </w:tcPr>
          <w:p>
            <w:r>
              <w:t>use BFG10K</w:t>
            </w:r>
          </w:p>
        </w:tc>
        <w:tc>
          <w:tcPr>
            <w:tcW w:type="dxa" w:w="1728"/>
          </w:tcPr>
          <w:p>
            <w:r>
              <w:t>Select the BFG10K (use BFG10K).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Grenades</w:t>
            </w:r>
          </w:p>
        </w:tc>
        <w:tc>
          <w:tcPr>
            <w:tcW w:type="dxa" w:w="1728"/>
          </w:tcPr>
          <w:p>
            <w:r>
              <w:t>Grenades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Grenades</w:t>
            </w:r>
          </w:p>
        </w:tc>
        <w:tc>
          <w:tcPr>
            <w:tcW w:type="dxa" w:w="1728"/>
          </w:tcPr>
          <w:p>
            <w:r>
              <w:t>Grenades</w:t>
            </w:r>
          </w:p>
        </w:tc>
        <w:tc>
          <w:tcPr>
            <w:tcW w:type="dxa" w:w="1728"/>
          </w:tcPr>
          <w:p>
            <w:r>
              <w:t>use Grenades</w:t>
            </w:r>
          </w:p>
        </w:tc>
        <w:tc>
          <w:tcPr>
            <w:tcW w:type="dxa" w:w="1728"/>
          </w:tcPr>
          <w:p>
            <w:r>
              <w:t>Select hand grenades (use Grenades).</w:t>
            </w:r>
          </w:p>
        </w:tc>
      </w:tr>
    </w:tbl>
    <w:p>
      <w:pPr>
        <w:pStyle w:val="Heading3"/>
      </w:pPr>
      <w:r>
        <w:t>Weapon View &amp; Hand (g_weapon_view)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View weapon alpha</w:t>
            </w:r>
          </w:p>
        </w:tc>
        <w:tc>
          <w:tcPr>
            <w:tcW w:type="dxa" w:w="1728"/>
          </w:tcPr>
          <w:p>
            <w:r>
              <w:t>cl_gunalpha 0 1 0.05</w:t>
            </w:r>
          </w:p>
        </w:tc>
        <w:tc>
          <w:tcPr>
            <w:tcW w:type="dxa" w:w="1728"/>
          </w:tcPr>
          <w:p>
            <w:r>
              <w:t>cl_gunalpha: opacity of your view weapon (1 = solid, lower = see-through).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View weapon FOV</w:t>
            </w:r>
          </w:p>
        </w:tc>
        <w:tc>
          <w:tcPr>
            <w:tcW w:type="dxa" w:w="1728"/>
          </w:tcPr>
          <w:p>
            <w:r>
              <w:t>cl_gunfov 60 120 5</w:t>
            </w:r>
          </w:p>
        </w:tc>
        <w:tc>
          <w:tcPr>
            <w:tcW w:type="dxa" w:w="1728"/>
          </w:tcPr>
          <w:p>
            <w:r>
              <w:t>cl_gunfov: FOV used to draw the view weapon (90 = default; higher pushes it back).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View weapon X</w:t>
            </w:r>
          </w:p>
        </w:tc>
        <w:tc>
          <w:tcPr>
            <w:tcW w:type="dxa" w:w="1728"/>
          </w:tcPr>
          <w:p>
            <w:r>
              <w:t>cl_gun_x -10 10 0.5</w:t>
            </w:r>
          </w:p>
        </w:tc>
        <w:tc>
          <w:tcPr>
            <w:tcW w:type="dxa" w:w="1728"/>
          </w:tcPr>
          <w:p>
            <w:r>
              <w:t>cl_gun_x: move the view weapon left/right.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View weapon Y</w:t>
            </w:r>
          </w:p>
        </w:tc>
        <w:tc>
          <w:tcPr>
            <w:tcW w:type="dxa" w:w="1728"/>
          </w:tcPr>
          <w:p>
            <w:r>
              <w:t>cl_gun_y -10 10 0.5</w:t>
            </w:r>
          </w:p>
        </w:tc>
        <w:tc>
          <w:tcPr>
            <w:tcW w:type="dxa" w:w="1728"/>
          </w:tcPr>
          <w:p>
            <w:r>
              <w:t>cl_gun_y: move the view weapon forward/back.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View weapon Z</w:t>
            </w:r>
          </w:p>
        </w:tc>
        <w:tc>
          <w:tcPr>
            <w:tcW w:type="dxa" w:w="1728"/>
          </w:tcPr>
          <w:p>
            <w:r>
              <w:t>cl_gun_z -10 10 0.5</w:t>
            </w:r>
          </w:p>
        </w:tc>
        <w:tc>
          <w:tcPr>
            <w:tcW w:type="dxa" w:w="1728"/>
          </w:tcPr>
          <w:p>
            <w:r>
              <w:t>cl_gun_z: move the view weapon up/down.</w:t>
            </w:r>
          </w:p>
        </w:tc>
      </w:tr>
    </w:tbl>
    <w:p>
      <w:pPr>
        <w:pStyle w:val="Heading3"/>
      </w:pPr>
      <w:r>
        <w:t>Movement Basics (g_movement_basics)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Movement feel info...</w:t>
            </w:r>
          </w:p>
        </w:tc>
        <w:tc>
          <w:tcPr>
            <w:tcW w:type="dxa" w:w="1728"/>
          </w:tcPr>
          <w:p>
            <w:r>
              <w:t>movementfeel_info</w:t>
            </w:r>
          </w:p>
        </w:tc>
        <w:tc>
          <w:tcPr>
            <w:tcW w:type="dxa" w:w="1728"/>
          </w:tcPr>
          <w:p>
            <w:r>
              <w:t>Print the resolved movement-feel state (active modes) to the console.</w:t>
            </w:r>
          </w:p>
        </w:tc>
      </w:tr>
    </w:tbl>
    <w:p>
      <w:pPr>
        <w:pStyle w:val="Heading3"/>
      </w:pPr>
      <w:r>
        <w:t>Q2PRO-X / Mouse &amp; Zoom (q2prox_mouse)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 of view</w:t>
            </w:r>
          </w:p>
        </w:tc>
        <w:tc>
          <w:tcPr>
            <w:tcW w:type="dxa" w:w="1728"/>
          </w:tcPr>
          <w:p>
            <w:r>
              <w:t>Field of view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Field of view</w:t>
            </w:r>
          </w:p>
        </w:tc>
        <w:tc>
          <w:tcPr>
            <w:tcW w:type="dxa" w:w="1728"/>
          </w:tcPr>
          <w:p>
            <w:r>
              <w:t>Field of view</w:t>
            </w:r>
          </w:p>
        </w:tc>
        <w:tc>
          <w:tcPr>
            <w:tcW w:type="dxa" w:w="1728"/>
          </w:tcPr>
          <w:p>
            <w:r>
              <w:t>fov 60 130 1</w:t>
            </w:r>
          </w:p>
        </w:tc>
        <w:tc>
          <w:tcPr>
            <w:tcW w:type="dxa" w:w="1728"/>
          </w:tcPr>
          <w:p>
            <w:r>
              <w:t>fov: horizontal field of view (degrees). 90 = stock Q2 default, 100..110 popular for wide monitors. Server-visible userinfo cvar — affects what the server reports as your FOV.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Field of view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Mouse</w:t>
            </w:r>
          </w:p>
        </w:tc>
        <w:tc>
          <w:tcPr>
            <w:tcW w:type="dxa" w:w="1728"/>
          </w:tcPr>
          <w:p>
            <w:r>
              <w:t>Mouse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Mouse</w:t>
            </w:r>
          </w:p>
        </w:tc>
        <w:tc>
          <w:tcPr>
            <w:tcW w:type="dxa" w:w="1728"/>
          </w:tcPr>
          <w:p>
            <w:r>
              <w:t>Sensitivity</w:t>
            </w:r>
          </w:p>
        </w:tc>
        <w:tc>
          <w:tcPr>
            <w:tcW w:type="dxa" w:w="1728"/>
          </w:tcPr>
          <w:p>
            <w:r>
              <w:t>sensitivity 0.1 30 0.1</w:t>
            </w:r>
          </w:p>
        </w:tc>
        <w:tc>
          <w:tcPr>
            <w:tcW w:type="dxa" w:w="1728"/>
          </w:tcPr>
          <w:p>
            <w:r>
              <w:t>sensitivity: base mouse look sensitivity. Higher = faster turning.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Mouse</w:t>
            </w:r>
          </w:p>
        </w:tc>
        <w:tc>
          <w:tcPr>
            <w:tcW w:type="dxa" w:w="1728"/>
          </w:tcPr>
          <w:p>
            <w:r>
              <w:t>Pitch gain</w:t>
            </w:r>
          </w:p>
        </w:tc>
        <w:tc>
          <w:tcPr>
            <w:tcW w:type="dxa" w:w="1728"/>
          </w:tcPr>
          <w:p>
            <w:r>
              <w:t>m_pitch -0.5 0.5 0.001</w:t>
            </w:r>
          </w:p>
        </w:tc>
        <w:tc>
          <w:tcPr>
            <w:tcW w:type="dxa" w:w="1728"/>
          </w:tcPr>
          <w:p>
            <w:r>
              <w:t>m_pitch: vertical look gain; a negative value inverts the Y axis.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Mouse</w:t>
            </w:r>
          </w:p>
        </w:tc>
        <w:tc>
          <w:tcPr>
            <w:tcW w:type="dxa" w:w="1728"/>
          </w:tcPr>
          <w:p>
            <w:r>
              <w:t>Yaw gain</w:t>
            </w:r>
          </w:p>
        </w:tc>
        <w:tc>
          <w:tcPr>
            <w:tcW w:type="dxa" w:w="1728"/>
          </w:tcPr>
          <w:p>
            <w:r>
              <w:t>m_yaw 0 0.5 0.001</w:t>
            </w:r>
          </w:p>
        </w:tc>
        <w:tc>
          <w:tcPr>
            <w:tcW w:type="dxa" w:w="1728"/>
          </w:tcPr>
          <w:p>
            <w:r>
              <w:t>m_yaw: horizontal look gain (turn amount per mouse movement).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Mouse</w:t>
            </w:r>
          </w:p>
        </w:tc>
        <w:tc>
          <w:tcPr>
            <w:tcW w:type="dxa" w:w="1728"/>
          </w:tcPr>
          <w:p>
            <w:r>
              <w:t>Mouse accel</w:t>
            </w:r>
          </w:p>
        </w:tc>
        <w:tc>
          <w:tcPr>
            <w:tcW w:type="dxa" w:w="1728"/>
          </w:tcPr>
          <w:p>
            <w:r>
              <w:t>m_accel 0 1 0.05</w:t>
            </w:r>
          </w:p>
        </w:tc>
        <w:tc>
          <w:tcPr>
            <w:tcW w:type="dxa" w:w="1728"/>
          </w:tcPr>
          <w:p>
            <w:r>
              <w:t>m_accel: mouse acceleration — faster flicks turn more. No effect in r1q2 mode.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Mouse</w:t>
            </w:r>
          </w:p>
        </w:tc>
        <w:tc>
          <w:tcPr>
            <w:tcW w:type="dxa" w:w="1728"/>
          </w:tcPr>
          <w:p>
            <w:r>
              <w:t>Baseline auto-sens FOV</w:t>
            </w:r>
          </w:p>
        </w:tc>
        <w:tc>
          <w:tcPr>
            <w:tcW w:type="dxa" w:w="1728"/>
          </w:tcPr>
          <w:p>
            <w:r>
              <w:t>m_autosens 0 179 1</w:t>
            </w:r>
          </w:p>
        </w:tc>
        <w:tc>
          <w:tcPr>
            <w:tcW w:type="dxa" w:w="1728"/>
          </w:tcPr>
          <w:p>
            <w:r>
              <w:t>m_autosens: scale non-zoom sensitivity to FOV (Q2PRO mouse path). 0=off; 91..179 set the base FOV. Separate from +zoom.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Mouse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Zoom</w:t>
            </w:r>
          </w:p>
        </w:tc>
        <w:tc>
          <w:tcPr>
            <w:tcW w:type="dxa" w:w="1728"/>
          </w:tcPr>
          <w:p>
            <w:r>
              <w:t>Zoom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Zoom</w:t>
            </w:r>
          </w:p>
        </w:tc>
        <w:tc>
          <w:tcPr>
            <w:tcW w:type="dxa" w:w="1728"/>
          </w:tcPr>
          <w:p>
            <w:r>
              <w:t>Zoom FOV</w:t>
            </w:r>
          </w:p>
        </w:tc>
        <w:tc>
          <w:tcPr>
            <w:tcW w:type="dxa" w:w="1728"/>
          </w:tcPr>
          <w:p>
            <w:r>
              <w:t>cl_zoom_fov 10 110 1</w:t>
            </w:r>
          </w:p>
        </w:tc>
        <w:tc>
          <w:tcPr>
            <w:tcW w:type="dxa" w:w="1728"/>
          </w:tcPr>
          <w:p>
            <w:r>
              <w:t>cl_zoom_fov: horizontal FOV while +zoom is held. Never exceeds your base FOV — zoom-in only.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Zoom</w:t>
            </w:r>
          </w:p>
        </w:tc>
        <w:tc>
          <w:tcPr>
            <w:tcW w:type="dxa" w:w="1728"/>
          </w:tcPr>
          <w:p>
            <w:r>
              <w:t>Zoom sensitivity</w:t>
            </w:r>
          </w:p>
        </w:tc>
        <w:tc>
          <w:tcPr>
            <w:tcW w:type="dxa" w:w="1728"/>
          </w:tcPr>
          <w:p>
            <w:r>
              <w:t>cl_zoom_sensitivity 0.1 30 0.1</w:t>
            </w:r>
          </w:p>
        </w:tc>
        <w:tc>
          <w:tcPr>
            <w:tcW w:type="dxa" w:w="1728"/>
          </w:tcPr>
          <w:p>
            <w:r>
              <w:t>cl_zoom_sensitivity: sensitivity at full zoom (same units as sensitivity). Manual mode only.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Zoom</w:t>
            </w:r>
          </w:p>
        </w:tc>
        <w:tc>
          <w:tcPr>
            <w:tcW w:type="dxa" w:w="1728"/>
          </w:tcPr>
          <w:p>
            <w:r>
              <w:t>Zoom time</w:t>
            </w:r>
          </w:p>
        </w:tc>
        <w:tc>
          <w:tcPr>
            <w:tcW w:type="dxa" w:w="1728"/>
          </w:tcPr>
          <w:p>
            <w:r>
              <w:t>cl_zoom_time 0 1.0 0.05</w:t>
            </w:r>
          </w:p>
        </w:tc>
        <w:tc>
          <w:tcPr>
            <w:tcW w:type="dxa" w:w="1728"/>
          </w:tcPr>
          <w:p>
            <w:r>
              <w:t>cl_zoom_time: zoom in/out duration (sec); 0 = instant. FOV and sensitivity share one transition so they never desync.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Zoom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Zoom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Zoom crosshair</w:t>
            </w:r>
          </w:p>
        </w:tc>
        <w:tc>
          <w:tcPr>
            <w:tcW w:type="dxa" w:w="1728"/>
          </w:tcPr>
          <w:p>
            <w:r>
              <w:t>Zoom crosshair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Zoom crosshair</w:t>
            </w:r>
          </w:p>
        </w:tc>
        <w:tc>
          <w:tcPr>
            <w:tcW w:type="dxa" w:w="1728"/>
          </w:tcPr>
          <w:p>
            <w:r>
              <w:t>Zoom scale</w:t>
            </w:r>
          </w:p>
        </w:tc>
        <w:tc>
          <w:tcPr>
            <w:tcW w:type="dxa" w:w="1728"/>
          </w:tcPr>
          <w:p>
            <w:r>
              <w:t>cl_zoom_ch_scale 0.25 8.0 0.1</w:t>
            </w:r>
          </w:p>
        </w:tc>
        <w:tc>
          <w:tcPr>
            <w:tcW w:type="dxa" w:w="1728"/>
          </w:tcPr>
          <w:p>
            <w:r>
              <w:t>cl_zoom_ch_scale: size of the zoom crosshair (0.25..8.0).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Zoom crosshair</w:t>
            </w:r>
          </w:p>
        </w:tc>
        <w:tc>
          <w:tcPr>
            <w:tcW w:type="dxa" w:w="1728"/>
          </w:tcPr>
          <w:p>
            <w:r>
              <w:t>Zoom red</w:t>
            </w:r>
          </w:p>
        </w:tc>
        <w:tc>
          <w:tcPr>
            <w:tcW w:type="dxa" w:w="1728"/>
          </w:tcPr>
          <w:p>
            <w:r>
              <w:t>cl_zoom_ch_red 0 1 0.05</w:t>
            </w:r>
          </w:p>
        </w:tc>
        <w:tc>
          <w:tcPr>
            <w:tcW w:type="dxa" w:w="1728"/>
          </w:tcPr>
          <w:p>
            <w:r>
              <w:t>cl_zoom_ch_red: zoom crosshair red level (ignored if color-by-health is on).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Zoom crosshair</w:t>
            </w:r>
          </w:p>
        </w:tc>
        <w:tc>
          <w:tcPr>
            <w:tcW w:type="dxa" w:w="1728"/>
          </w:tcPr>
          <w:p>
            <w:r>
              <w:t>Zoom green</w:t>
            </w:r>
          </w:p>
        </w:tc>
        <w:tc>
          <w:tcPr>
            <w:tcW w:type="dxa" w:w="1728"/>
          </w:tcPr>
          <w:p>
            <w:r>
              <w:t>cl_zoom_ch_green 0 1 0.05</w:t>
            </w:r>
          </w:p>
        </w:tc>
        <w:tc>
          <w:tcPr>
            <w:tcW w:type="dxa" w:w="1728"/>
          </w:tcPr>
          <w:p>
            <w:r>
              <w:t>cl_zoom_ch_green: zoom crosshair green level (ignored if color-by-health is on).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Zoom crosshair</w:t>
            </w:r>
          </w:p>
        </w:tc>
        <w:tc>
          <w:tcPr>
            <w:tcW w:type="dxa" w:w="1728"/>
          </w:tcPr>
          <w:p>
            <w:r>
              <w:t>Zoom blue</w:t>
            </w:r>
          </w:p>
        </w:tc>
        <w:tc>
          <w:tcPr>
            <w:tcW w:type="dxa" w:w="1728"/>
          </w:tcPr>
          <w:p>
            <w:r>
              <w:t>cl_zoom_ch_blue 0 1 0.05</w:t>
            </w:r>
          </w:p>
        </w:tc>
        <w:tc>
          <w:tcPr>
            <w:tcW w:type="dxa" w:w="1728"/>
          </w:tcPr>
          <w:p>
            <w:r>
              <w:t>cl_zoom_ch_blue: zoom crosshair blue level (ignored if color-by-health is on).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Zoom crosshair</w:t>
            </w:r>
          </w:p>
        </w:tc>
        <w:tc>
          <w:tcPr>
            <w:tcW w:type="dxa" w:w="1728"/>
          </w:tcPr>
          <w:p>
            <w:r>
              <w:t>Zoom alpha</w:t>
            </w:r>
          </w:p>
        </w:tc>
        <w:tc>
          <w:tcPr>
            <w:tcW w:type="dxa" w:w="1728"/>
          </w:tcPr>
          <w:p>
            <w:r>
              <w:t>cl_zoom_ch_alpha 0 1 0.05</w:t>
            </w:r>
          </w:p>
        </w:tc>
        <w:tc>
          <w:tcPr>
            <w:tcW w:type="dxa" w:w="1728"/>
          </w:tcPr>
          <w:p>
            <w:r>
              <w:t>cl_zoom_ch_alpha: opacity of the zoom crosshair (1 = solid).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Zoom crosshair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Hold: zoom</w:t>
            </w:r>
          </w:p>
        </w:tc>
        <w:tc>
          <w:tcPr>
            <w:tcW w:type="dxa" w:w="1728"/>
          </w:tcPr>
          <w:p>
            <w:r>
              <w:t>+zoom</w:t>
            </w:r>
          </w:p>
        </w:tc>
        <w:tc>
          <w:tcPr>
            <w:tcW w:type="dxa" w:w="1728"/>
          </w:tcPr>
          <w:p>
            <w:r>
              <w:t>Hold to zoom in to cl_zoom_fov; release to return to your base FOV.</w:t>
            </w:r>
          </w:p>
        </w:tc>
      </w:tr>
    </w:tbl>
    <w:p>
      <w:pPr>
        <w:pStyle w:val="Heading3"/>
      </w:pPr>
      <w:r>
        <w:t>Visibility &amp; Visuals (g_visibility)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Presets</w:t>
            </w:r>
          </w:p>
        </w:tc>
        <w:tc>
          <w:tcPr>
            <w:tcW w:type="dxa" w:w="1728"/>
          </w:tcPr>
          <w:p>
            <w:r>
              <w:t>Presets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Presets</w:t>
            </w:r>
          </w:p>
        </w:tc>
        <w:tc>
          <w:tcPr>
            <w:tcW w:type="dxa" w:w="1728"/>
          </w:tcPr>
          <w:p>
            <w:r>
              <w:t>Visibility presets... (X)</w:t>
            </w:r>
          </w:p>
        </w:tc>
        <w:tc>
          <w:tcPr>
            <w:tcW w:type="dxa" w:w="1728"/>
          </w:tcPr>
          <w:p>
            <w:r>
              <w:t>pushmenu q2prox_vis_presets</w:t>
            </w:r>
          </w:p>
        </w:tc>
        <w:tc>
          <w:tcPr>
            <w:tcW w:type="dxa" w:w="1728"/>
          </w:tcPr>
          <w:p>
            <w:r>
              <w:t>Open visibility presets: combined AVFX weather, item/player/weapon highlights, weapon visual FX, bloom/fog/post and selected GL renderer values. Presets are editable cfg files under baseq2/q2pro-x/visual_presets.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Effects</w:t>
            </w:r>
          </w:p>
        </w:tc>
        <w:tc>
          <w:tcPr>
            <w:tcW w:type="dxa" w:w="1728"/>
          </w:tcPr>
          <w:p>
            <w:r>
              <w:t>Effects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Effects</w:t>
            </w:r>
          </w:p>
        </w:tc>
        <w:tc>
          <w:tcPr>
            <w:tcW w:type="dxa" w:w="1728"/>
          </w:tcPr>
          <w:p>
            <w:r>
              <w:t>Visibility highlights... (X)</w:t>
            </w:r>
          </w:p>
        </w:tc>
        <w:tc>
          <w:tcPr>
            <w:tcW w:type="dxa" w:w="1728"/>
          </w:tcPr>
          <w:p>
            <w:r>
              <w:t>pushmenu q2prox_vis</w:t>
            </w:r>
          </w:p>
        </w:tc>
        <w:tc>
          <w:tcPr>
            <w:tcW w:type="dxa" w:w="1728"/>
          </w:tcPr>
          <w:p>
            <w:r>
              <w:t>Visibility highlights: outline/tint items, players and weapons for readability.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Effects</w:t>
            </w:r>
          </w:p>
        </w:tc>
        <w:tc>
          <w:tcPr>
            <w:tcW w:type="dxa" w:w="1728"/>
          </w:tcPr>
          <w:p>
            <w:r>
              <w:t>Particles &amp; effect visibility...</w:t>
            </w:r>
          </w:p>
        </w:tc>
        <w:tc>
          <w:tcPr>
            <w:tcW w:type="dxa" w:w="1728"/>
          </w:tcPr>
          <w:p>
            <w:r>
              <w:t>pushmenu g_particles</w:t>
            </w:r>
          </w:p>
        </w:tc>
        <w:tc>
          <w:tcPr>
            <w:tcW w:type="dxa" w:w="1728"/>
          </w:tcPr>
          <w:p>
            <w:r>
              <w:t>Particles &amp; effect visibility: toggle explosion/trail/blood particles and water warp.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Effects</w:t>
            </w:r>
          </w:p>
        </w:tc>
        <w:tc>
          <w:tcPr>
            <w:tcW w:type="dxa" w:w="1728"/>
          </w:tcPr>
          <w:p>
            <w:r>
              <w:t>Rail trail setup...</w:t>
            </w:r>
          </w:p>
        </w:tc>
        <w:tc>
          <w:tcPr>
            <w:tcW w:type="dxa" w:w="1728"/>
          </w:tcPr>
          <w:p>
            <w:r>
              <w:t>pushmenu g_railtrail</w:t>
            </w:r>
          </w:p>
        </w:tc>
        <w:tc>
          <w:tcPr>
            <w:tcW w:type="dxa" w:w="1728"/>
          </w:tcPr>
          <w:p>
            <w:r>
              <w:t>Rail trail setup: rail beam style, duration, core/spiral width and colors.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Effects</w:t>
            </w:r>
          </w:p>
        </w:tc>
        <w:tc>
          <w:tcPr>
            <w:tcW w:type="dxa" w:w="1728"/>
          </w:tcPr>
          <w:p>
            <w:r>
              <w:t>Visual effects... (X)</w:t>
            </w:r>
          </w:p>
        </w:tc>
        <w:tc>
          <w:tcPr>
            <w:tcW w:type="dxa" w:w="1728"/>
          </w:tcPr>
          <w:p>
            <w:r>
              <w:t>pushmenu q2prox_vfx</w:t>
            </w:r>
          </w:p>
        </w:tc>
        <w:tc>
          <w:tcPr>
            <w:tcW w:type="dxa" w:w="1728"/>
          </w:tcPr>
          <w:p>
            <w:r>
              <w:t>Visual effects: Q2PRO-X weapon and world visual-FX settings.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Effects</w:t>
            </w:r>
          </w:p>
        </w:tc>
        <w:tc>
          <w:tcPr>
            <w:tcW w:type="dxa" w:w="1728"/>
          </w:tcPr>
          <w:p>
            <w:r>
              <w:t>Dynamic lighting... (X)</w:t>
            </w:r>
          </w:p>
        </w:tc>
        <w:tc>
          <w:tcPr>
            <w:tcW w:type="dxa" w:w="1728"/>
          </w:tcPr>
          <w:p>
            <w:r>
              <w:t>pushmenu q2prox_dynamic_lighting</w:t>
            </w:r>
          </w:p>
        </w:tc>
        <w:tc>
          <w:tcPr>
            <w:tcW w:type="dxa" w:w="1728"/>
          </w:tcPr>
          <w:p>
            <w:r>
              <w:t>Dynamic lighting: dynamic lights (shots/explosions/sparks), emissive map lights and model shadows.</w:t>
            </w:r>
          </w:p>
        </w:tc>
      </w:tr>
    </w:tbl>
    <w:p>
      <w:pPr>
        <w:pStyle w:val="Heading3"/>
      </w:pPr>
      <w:r>
        <w:t>Particles &amp; Effect Visibility (g_particles)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Particles</w:t>
            </w:r>
          </w:p>
        </w:tc>
        <w:tc>
          <w:tcPr>
            <w:tcW w:type="dxa" w:w="1728"/>
          </w:tcPr>
          <w:p>
            <w:r>
              <w:t>Particles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Particles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Particles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Explosion sprites</w:t>
            </w:r>
          </w:p>
        </w:tc>
        <w:tc>
          <w:tcPr>
            <w:tcW w:type="dxa" w:w="1728"/>
          </w:tcPr>
          <w:p>
            <w:r>
              <w:t>Explosion sprites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Explosion sprites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Other</w:t>
            </w:r>
          </w:p>
        </w:tc>
        <w:tc>
          <w:tcPr>
            <w:tcW w:type="dxa" w:w="1728"/>
          </w:tcPr>
          <w:p>
            <w:r>
              <w:t>Other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Rail Trail Setup (g_railtrail)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Duration</w:t>
            </w:r>
          </w:p>
        </w:tc>
        <w:tc>
          <w:tcPr>
            <w:tcW w:type="dxa" w:w="1728"/>
          </w:tcPr>
          <w:p>
            <w:r>
              <w:t>cl_railtrail_time 0.1 3.0 0.1</w:t>
            </w:r>
          </w:p>
        </w:tc>
        <w:tc>
          <w:tcPr>
            <w:tcW w:type="dxa" w:w="1728"/>
          </w:tcPr>
          <w:p>
            <w:r>
              <w:t>cl_railtrail_time: how long the rail trail stays visible, in seconds.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Core width</w:t>
            </w:r>
          </w:p>
        </w:tc>
        <w:tc>
          <w:tcPr>
            <w:tcW w:type="dxa" w:w="1728"/>
          </w:tcPr>
          <w:p>
            <w:r>
              <w:t>cl_railcore_width 1 6 1</w:t>
            </w:r>
          </w:p>
        </w:tc>
        <w:tc>
          <w:tcPr>
            <w:tcW w:type="dxa" w:w="1728"/>
          </w:tcPr>
          <w:p>
            <w:r>
              <w:t>cl_railcore_width: thickness of the rail core beam.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Spiral radius</w:t>
            </w:r>
          </w:p>
        </w:tc>
        <w:tc>
          <w:tcPr>
            <w:tcW w:type="dxa" w:w="1728"/>
          </w:tcPr>
          <w:p>
            <w:r>
              <w:t>cl_railspiral_radius 1 6 1</w:t>
            </w:r>
          </w:p>
        </w:tc>
        <w:tc>
          <w:tcPr>
            <w:tcW w:type="dxa" w:w="1728"/>
          </w:tcPr>
          <w:p>
            <w:r>
              <w:t>cl_railspiral_radius: radius of the rail spiral.</w:t>
            </w:r>
          </w:p>
        </w:tc>
      </w:tr>
    </w:tbl>
    <w:p>
      <w:pPr>
        <w:pStyle w:val="Heading3"/>
      </w:pPr>
      <w:r>
        <w:t>Skins &amp; Models (g_skins)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Player Profile</w:t>
            </w:r>
          </w:p>
        </w:tc>
        <w:tc>
          <w:tcPr>
            <w:tcW w:type="dxa" w:w="1728"/>
          </w:tcPr>
          <w:p>
            <w:r>
              <w:t>Player Profile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Player Profile</w:t>
            </w:r>
          </w:p>
        </w:tc>
        <w:tc>
          <w:tcPr>
            <w:tcW w:type="dxa" w:w="1728"/>
          </w:tcPr>
          <w:p>
            <w:r>
              <w:t>Player setup (Q2PRO-X) (X)</w:t>
            </w:r>
          </w:p>
        </w:tc>
        <w:tc>
          <w:tcPr>
            <w:tcW w:type="dxa" w:w="1728"/>
          </w:tcPr>
          <w:p>
            <w:r>
              <w:t>pushmenu q2prox_player_identity</w:t>
            </w:r>
          </w:p>
        </w:tc>
        <w:tc>
          <w:tcPr>
            <w:tcW w:type="dxa" w:w="1728"/>
          </w:tcPr>
          <w:p>
            <w:r>
              <w:t>Edit your name, skin, handedness and FOV via Q2PRO-X rows.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Player Profile</w:t>
            </w:r>
          </w:p>
        </w:tc>
        <w:tc>
          <w:tcPr>
            <w:tcW w:type="dxa" w:w="1728"/>
          </w:tcPr>
          <w:p>
            <w:r>
              <w:t>Player setup (3D preview)</w:t>
            </w:r>
          </w:p>
        </w:tc>
        <w:tc>
          <w:tcPr>
            <w:tcW w:type="dxa" w:w="1728"/>
          </w:tcPr>
          <w:p>
            <w:r>
              <w:t>pushmenu players</w:t>
            </w:r>
          </w:p>
        </w:tc>
        <w:tc>
          <w:tcPr>
            <w:tcW w:type="dxa" w:w="1728"/>
          </w:tcPr>
          <w:p>
            <w:r>
              <w:t>Built-in player setup page with the 3D player model preview.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Player Profile</w:t>
            </w:r>
          </w:p>
        </w:tc>
        <w:tc>
          <w:tcPr>
            <w:tcW w:type="dxa" w:w="1728"/>
          </w:tcPr>
          <w:p>
            <w:r>
              <w:t>Player highlighting... (X)</w:t>
            </w:r>
          </w:p>
        </w:tc>
        <w:tc>
          <w:tcPr>
            <w:tcW w:type="dxa" w:w="1728"/>
          </w:tcPr>
          <w:p>
            <w:r>
              <w:t>pushmenu q2prox_vis_players</w:t>
            </w:r>
          </w:p>
        </w:tc>
        <w:tc>
          <w:tcPr>
            <w:tcW w:type="dxa" w:w="1728"/>
          </w:tcPr>
          <w:p>
            <w:r>
              <w:t>Open player visibility highlight settings: modes, model colours, body-part colours, team and duel logic.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Models &amp; Visibility</w:t>
            </w:r>
          </w:p>
        </w:tc>
        <w:tc>
          <w:tcPr>
            <w:tcW w:type="dxa" w:w="1728"/>
          </w:tcPr>
          <w:p>
            <w:r>
              <w:t>Models &amp; Visibility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Models &amp; Visibility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Models &amp; Visibility</w:t>
            </w:r>
          </w:p>
        </w:tc>
        <w:tc>
          <w:tcPr>
            <w:tcW w:type="dxa" w:w="1728"/>
          </w:tcPr>
          <w:p>
            <w:r>
              <w:t>MD5 distance</w:t>
            </w:r>
          </w:p>
        </w:tc>
        <w:tc>
          <w:tcPr>
            <w:tcW w:type="dxa" w:w="1728"/>
          </w:tcPr>
          <w:p>
            <w:r>
              <w:t>gl_md5_distance 0 16384 256</w:t>
            </w:r>
          </w:p>
        </w:tc>
        <w:tc>
          <w:tcPr>
            <w:tcW w:type="dxa" w:w="1728"/>
          </w:tcPr>
          <w:p>
            <w:r>
              <w:t>gl_md5_distance: only use MD5 replacement model if entity is closer than this distance to the viewer. 0 = no distance LOD.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Models &amp; Visibility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Local Override</w:t>
            </w:r>
          </w:p>
        </w:tc>
        <w:tc>
          <w:tcPr>
            <w:tcW w:type="dxa" w:w="1728"/>
          </w:tcPr>
          <w:p>
            <w:r>
              <w:t>Local Override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Local Override</w:t>
            </w:r>
          </w:p>
        </w:tc>
        <w:tc>
          <w:tcPr>
            <w:tcW w:type="dxa" w:w="1728"/>
          </w:tcPr>
          <w:p>
            <w:r>
              <w:t>Self skin (X)</w:t>
            </w:r>
          </w:p>
        </w:tc>
        <w:tc>
          <w:tcPr>
            <w:tcW w:type="dxa" w:w="1728"/>
          </w:tcPr>
          <w:p>
            <w:r>
              <w:t>cl_mod_skin_override_self Real server skin female / athena female/athena female / voodoo female/voodoo female / jezebel female/jezebel male / grunt male/grunt male / cipher male/cipher male / death male/death cyborg / oni911 cyborg/oni911</w:t>
            </w:r>
          </w:p>
        </w:tc>
        <w:tc>
          <w:tcPr>
            <w:tcW w:type="dxa" w:w="1728"/>
          </w:tcPr>
          <w:p>
            <w:r>
              <w:t>cl_mod_skin_override_self: model/skin shown and heard locally for the LOCAL player. Empty = keep real server skin and sounds.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Local Override</w:t>
            </w:r>
          </w:p>
        </w:tc>
        <w:tc>
          <w:tcPr>
            <w:tcW w:type="dxa" w:w="1728"/>
          </w:tcPr>
          <w:p>
            <w:r>
              <w:t>Others skin (X)</w:t>
            </w:r>
          </w:p>
        </w:tc>
        <w:tc>
          <w:tcPr>
            <w:tcW w:type="dxa" w:w="1728"/>
          </w:tcPr>
          <w:p>
            <w:r>
              <w:t>cl_mod_skin_override_others Real server skin female / athena female/athena female / voodoo female/voodoo female / jezebel female/jezebel male / grunt male/grunt male / cipher male/cipher male / death male/death cyborg / oni911 cyborg/oni911</w:t>
            </w:r>
          </w:p>
        </w:tc>
        <w:tc>
          <w:tcPr>
            <w:tcW w:type="dxa" w:w="1728"/>
          </w:tcPr>
          <w:p>
            <w:r>
              <w:t>cl_mod_skin_override_others: model/skin shown and heard locally for ALL OTHER players. Empty = keep real server skins and sounds.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Local Override</w:t>
            </w:r>
          </w:p>
        </w:tc>
        <w:tc>
          <w:tcPr>
            <w:tcW w:type="dxa" w:w="1728"/>
          </w:tcPr>
          <w:p>
            <w:r>
              <w:t>Preset: me female, others male (X)</w:t>
            </w:r>
          </w:p>
        </w:tc>
        <w:tc>
          <w:tcPr>
            <w:tcW w:type="dxa" w:w="1728"/>
          </w:tcPr>
          <w:p>
            <w:r>
              <w:t>set cl_mod_skin_override 1; set cl_mod_skin_override_self female/athena; set cl_mod_skin_override_others male/grunt</w:t>
            </w:r>
          </w:p>
        </w:tc>
        <w:tc>
          <w:tcPr>
            <w:tcW w:type="dxa" w:w="1728"/>
          </w:tcPr>
          <w:p>
            <w:r>
              <w:t>Preset: enable override, set self=female/athena, others=male/grunt (OpenFFA DM look)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Local Override</w:t>
            </w:r>
          </w:p>
        </w:tc>
        <w:tc>
          <w:tcPr>
            <w:tcW w:type="dxa" w:w="1728"/>
          </w:tcPr>
          <w:p>
            <w:r>
              <w:t>Clear override values (X)</w:t>
            </w:r>
          </w:p>
        </w:tc>
        <w:tc>
          <w:tcPr>
            <w:tcW w:type="dxa" w:w="1728"/>
          </w:tcPr>
          <w:p>
            <w:r>
              <w:t>reset cl_mod_skin_override_self; reset cl_mod_skin_override_others</w:t>
            </w:r>
          </w:p>
        </w:tc>
        <w:tc>
          <w:tcPr>
            <w:tcW w:type="dxa" w:w="1728"/>
          </w:tcPr>
          <w:p>
            <w:r>
              <w:t>Clear self/others override values (keeps master toggle)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Local Override</w:t>
            </w:r>
          </w:p>
        </w:tc>
        <w:tc>
          <w:tcPr>
            <w:tcW w:type="dxa" w:w="1728"/>
          </w:tcPr>
          <w:p>
            <w:r>
              <w:t>Override status... (X)</w:t>
            </w:r>
          </w:p>
        </w:tc>
        <w:tc>
          <w:tcPr>
            <w:tcW w:type="dxa" w:w="1728"/>
          </w:tcPr>
          <w:p>
            <w:r>
              <w:t>mso_status</w:t>
            </w:r>
          </w:p>
        </w:tc>
        <w:tc>
          <w:tcPr>
            <w:tcW w:type="dxa" w:w="1728"/>
          </w:tcPr>
          <w:p>
            <w:r>
              <w:t>Print current mod skin override state and resolved assets to the console.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Files &amp; Mods</w:t>
            </w:r>
          </w:p>
        </w:tc>
        <w:tc>
          <w:tcPr>
            <w:tcW w:type="dxa" w:w="1728"/>
          </w:tcPr>
          <w:p>
            <w:r>
              <w:t>Files &amp; Mods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Files &amp; Mods</w:t>
            </w:r>
          </w:p>
        </w:tc>
        <w:tc>
          <w:tcPr>
            <w:tcW w:type="dxa" w:w="1728"/>
          </w:tcPr>
          <w:p>
            <w:r>
              <w:t>Download options...</w:t>
            </w:r>
          </w:p>
        </w:tc>
        <w:tc>
          <w:tcPr>
            <w:tcW w:type="dxa" w:w="1728"/>
          </w:tcPr>
          <w:p>
            <w:r>
              <w:t>pushmenu g_downloads</w:t>
            </w:r>
          </w:p>
        </w:tc>
        <w:tc>
          <w:tcPr>
            <w:tcW w:type="dxa" w:w="1728"/>
          </w:tcPr>
          <w:p>
            <w:r>
              <w:t>Auto-download options for maps, models, skins, textures, sounds and HTTP.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Files &amp; Mods</w:t>
            </w:r>
          </w:p>
        </w:tc>
        <w:tc>
          <w:tcPr>
            <w:tcW w:type="dxa" w:w="1728"/>
          </w:tcPr>
          <w:p>
            <w:r>
              <w:t>Mod command overlay... (X)</w:t>
            </w:r>
          </w:p>
        </w:tc>
        <w:tc>
          <w:tcPr>
            <w:tcW w:type="dxa" w:w="1728"/>
          </w:tcPr>
          <w:p>
            <w:r>
              <w:t>pushmenu q2prox_modhelp</w:t>
            </w:r>
          </w:p>
        </w:tc>
        <w:tc>
          <w:tcPr>
            <w:tcW w:type="dxa" w:w="1728"/>
          </w:tcPr>
          <w:p>
            <w:r>
              <w:t>Mod command overlay for mod-specific skin commands (teamskin, eskin, etc.).</w:t>
            </w:r>
          </w:p>
        </w:tc>
      </w:tr>
    </w:tbl>
    <w:p>
      <w:pPr>
        <w:pStyle w:val="Heading3"/>
      </w:pPr>
      <w:r>
        <w:t>Downloads (g_downloads)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Advanced Q2PRO-X (g_advanced)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Gameplay &amp; Network</w:t>
            </w:r>
          </w:p>
        </w:tc>
        <w:tc>
          <w:tcPr>
            <w:tcW w:type="dxa" w:w="1728"/>
          </w:tcPr>
          <w:p>
            <w:r>
              <w:t>Gameplay &amp; Network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Gameplay &amp; Network</w:t>
            </w:r>
          </w:p>
        </w:tc>
        <w:tc>
          <w:tcPr>
            <w:tcW w:type="dxa" w:w="1728"/>
          </w:tcPr>
          <w:p>
            <w:r>
              <w:t>Laghax</w:t>
            </w:r>
          </w:p>
        </w:tc>
        <w:tc>
          <w:tcPr>
            <w:tcW w:type="dxa" w:w="1728"/>
          </w:tcPr>
          <w:p>
            <w:r>
              <w:t>pushmenu q2prox_laghax</w:t>
            </w:r>
          </w:p>
        </w:tc>
        <w:tc>
          <w:tcPr>
            <w:tcW w:type="dxa" w:w="1728"/>
          </w:tcPr>
          <w:p>
            <w:r>
              <w:t>Laghax: adaptive prediction-error smoothing, its HUD and tuning weights.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Gameplay &amp; Network</w:t>
            </w:r>
          </w:p>
        </w:tc>
        <w:tc>
          <w:tcPr>
            <w:tcW w:type="dxa" w:w="1728"/>
          </w:tcPr>
          <w:p>
            <w:r>
              <w:t>Weapon predicts</w:t>
            </w:r>
          </w:p>
        </w:tc>
        <w:tc>
          <w:tcPr>
            <w:tcW w:type="dxa" w:w="1728"/>
          </w:tcPr>
          <w:p>
            <w:r>
              <w:t>pushmenu q2prox_predict</w:t>
            </w:r>
          </w:p>
        </w:tc>
        <w:tc>
          <w:tcPr>
            <w:tcW w:type="dxa" w:w="1728"/>
          </w:tcPr>
          <w:p>
            <w:r>
              <w:t>Weapon prediction: ghost-weapon prediction toggles and debug.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Gameplay &amp; Network</w:t>
            </w:r>
          </w:p>
        </w:tc>
        <w:tc>
          <w:tcPr>
            <w:tcW w:type="dxa" w:w="1728"/>
          </w:tcPr>
          <w:p>
            <w:r>
              <w:t>Weapon parts visibility</w:t>
            </w:r>
          </w:p>
        </w:tc>
        <w:tc>
          <w:tcPr>
            <w:tcW w:type="dxa" w:w="1728"/>
          </w:tcPr>
          <w:p>
            <w:r>
              <w:t>pushmenu q2prox_weaponfx</w:t>
            </w:r>
          </w:p>
        </w:tc>
        <w:tc>
          <w:tcPr>
            <w:tcW w:type="dxa" w:w="1728"/>
          </w:tcPr>
          <w:p>
            <w:r>
              <w:t>Weapon parts visibility: visual-only filter for muzzle, projectiles, impacts, explosions.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Gameplay &amp; Network</w:t>
            </w:r>
          </w:p>
        </w:tc>
        <w:tc>
          <w:tcPr>
            <w:tcW w:type="dxa" w:w="1728"/>
          </w:tcPr>
          <w:p>
            <w:r>
              <w:t>Movement &amp; player</w:t>
            </w:r>
          </w:p>
        </w:tc>
        <w:tc>
          <w:tcPr>
            <w:tcW w:type="dxa" w:w="1728"/>
          </w:tcPr>
          <w:p>
            <w:r>
              <w:t>pushmenu q2prox_movement</w:t>
            </w:r>
          </w:p>
        </w:tc>
        <w:tc>
          <w:tcPr>
            <w:tcW w:type="dxa" w:w="1728"/>
          </w:tcPr>
          <w:p>
            <w:r>
              <w:t>Movement &amp; player: movement feel, prediction mode, step smoothing, fixed move.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Video &amp; Sound</w:t>
            </w:r>
          </w:p>
        </w:tc>
        <w:tc>
          <w:tcPr>
            <w:tcW w:type="dxa" w:w="1728"/>
          </w:tcPr>
          <w:p>
            <w:r>
              <w:t>Video &amp; Sound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Video &amp; Sound</w:t>
            </w:r>
          </w:p>
        </w:tc>
        <w:tc>
          <w:tcPr>
            <w:tcW w:type="dxa" w:w="1728"/>
          </w:tcPr>
          <w:p>
            <w:r>
              <w:t>Display &amp; capture</w:t>
            </w:r>
          </w:p>
        </w:tc>
        <w:tc>
          <w:tcPr>
            <w:tcW w:type="dxa" w:w="1728"/>
          </w:tcPr>
          <w:p>
            <w:r>
              <w:t>pushmenu q2prox_video</w:t>
            </w:r>
          </w:p>
        </w:tc>
        <w:tc>
          <w:tcPr>
            <w:tcW w:type="dxa" w:w="1728"/>
          </w:tcPr>
          <w:p>
            <w:r>
              <w:t>Display &amp; capture: display backend, desktop fullscreen, render scale.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Video &amp; Sound</w:t>
            </w:r>
          </w:p>
        </w:tc>
        <w:tc>
          <w:tcPr>
            <w:tcW w:type="dxa" w:w="1728"/>
          </w:tcPr>
          <w:p>
            <w:r>
              <w:t>Sound &amp; acoustics</w:t>
            </w:r>
          </w:p>
        </w:tc>
        <w:tc>
          <w:tcPr>
            <w:tcW w:type="dxa" w:w="1728"/>
          </w:tcPr>
          <w:p>
            <w:r>
              <w:t>pushmenu q2prox_sound</w:t>
            </w:r>
          </w:p>
        </w:tc>
        <w:tc>
          <w:tcPr>
            <w:tcW w:type="dxa" w:w="1728"/>
          </w:tcPr>
          <w:p>
            <w:r>
              <w:t>Sound &amp; acoustics: OpenAL profile, HRTF, reverb and runtime sound actions.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Video &amp; Sound</w:t>
            </w:r>
          </w:p>
        </w:tc>
        <w:tc>
          <w:tcPr>
            <w:tcW w:type="dxa" w:w="1728"/>
          </w:tcPr>
          <w:p>
            <w:r>
              <w:t>Binaural / 3D</w:t>
            </w:r>
          </w:p>
        </w:tc>
        <w:tc>
          <w:tcPr>
            <w:tcW w:type="dxa" w:w="1728"/>
          </w:tcPr>
          <w:p>
            <w:r>
              <w:t>pushmenu q2prox_binaural</w:t>
            </w:r>
          </w:p>
        </w:tc>
        <w:tc>
          <w:tcPr>
            <w:tcW w:type="dxa" w:w="1728"/>
          </w:tcPr>
          <w:p>
            <w:r>
              <w:t>Binaural / 3D: headphone binaural 3D-sound settings.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Video &amp; Sound</w:t>
            </w:r>
          </w:p>
        </w:tc>
        <w:tc>
          <w:tcPr>
            <w:tcW w:type="dxa" w:w="1728"/>
          </w:tcPr>
          <w:p>
            <w:r>
              <w:t>Sound volumes</w:t>
            </w:r>
          </w:p>
        </w:tc>
        <w:tc>
          <w:tcPr>
            <w:tcW w:type="dxa" w:w="1728"/>
          </w:tcPr>
          <w:p>
            <w:r>
              <w:t>pushmenu q2prox_sound_vol</w:t>
            </w:r>
          </w:p>
        </w:tc>
        <w:tc>
          <w:tcPr>
            <w:tcW w:type="dxa" w:w="1728"/>
          </w:tcPr>
          <w:p>
            <w:r>
              <w:t>Sound volume hub: weapons, other categories, AVFX sounds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Browsers &amp; Online</w:t>
            </w:r>
          </w:p>
        </w:tc>
        <w:tc>
          <w:tcPr>
            <w:tcW w:type="dxa" w:w="1728"/>
          </w:tcPr>
          <w:p>
            <w:r>
              <w:t>Browsers &amp; Online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Browsers &amp; Online</w:t>
            </w:r>
          </w:p>
        </w:tc>
        <w:tc>
          <w:tcPr>
            <w:tcW w:type="dxa" w:w="1728"/>
          </w:tcPr>
          <w:p>
            <w:r>
              <w:t>Server browser</w:t>
            </w:r>
          </w:p>
        </w:tc>
        <w:tc>
          <w:tcPr>
            <w:tcW w:type="dxa" w:w="1728"/>
          </w:tcPr>
          <w:p>
            <w:r>
              <w:t>pushmenu q2prox_serverbrowser</w:t>
            </w:r>
          </w:p>
        </w:tc>
        <w:tc>
          <w:tcPr>
            <w:tcW w:type="dxa" w:w="1728"/>
          </w:tcPr>
          <w:p>
            <w:r>
              <w:t>Server browser: settings for the modern server-browser overlay.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Browsers &amp; Online</w:t>
            </w:r>
          </w:p>
        </w:tc>
        <w:tc>
          <w:tcPr>
            <w:tcW w:type="dxa" w:w="1728"/>
          </w:tcPr>
          <w:p>
            <w:r>
              <w:t>Demo browser</w:t>
            </w:r>
          </w:p>
        </w:tc>
        <w:tc>
          <w:tcPr>
            <w:tcW w:type="dxa" w:w="1728"/>
          </w:tcPr>
          <w:p>
            <w:r>
              <w:t>pushmenu q2prox_demobrowser</w:t>
            </w:r>
          </w:p>
        </w:tc>
        <w:tc>
          <w:tcPr>
            <w:tcW w:type="dxa" w:w="1728"/>
          </w:tcPr>
          <w:p>
            <w:r>
              <w:t>Demo browser: searchable demo library backed by a central demo index.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Browsers &amp; Online</w:t>
            </w:r>
          </w:p>
        </w:tc>
        <w:tc>
          <w:tcPr>
            <w:tcW w:type="dxa" w:w="1728"/>
          </w:tcPr>
          <w:p>
            <w:r>
              <w:t>Demo player</w:t>
            </w:r>
          </w:p>
        </w:tc>
        <w:tc>
          <w:tcPr>
            <w:tcW w:type="dxa" w:w="1728"/>
          </w:tcPr>
          <w:p>
            <w:r>
              <w:t>pushmenu q2prox_demoplayer</w:t>
            </w:r>
          </w:p>
        </w:tc>
        <w:tc>
          <w:tcPr>
            <w:tcW w:type="dxa" w:w="1728"/>
          </w:tcPr>
          <w:p>
            <w:r>
              <w:t>Demo player: play/pause, seek, draggable timeline and .mvd2 extras.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Browsers &amp; Online</w:t>
            </w:r>
          </w:p>
        </w:tc>
        <w:tc>
          <w:tcPr>
            <w:tcW w:type="dxa" w:w="1728"/>
          </w:tcPr>
          <w:p>
            <w:r>
              <w:t>Advanced network</w:t>
            </w:r>
          </w:p>
        </w:tc>
        <w:tc>
          <w:tcPr>
            <w:tcW w:type="dxa" w:w="1728"/>
          </w:tcPr>
          <w:p>
            <w:r>
              <w:t>pushmenu q2prox_advanced_network</w:t>
            </w:r>
          </w:p>
        </w:tc>
        <w:tc>
          <w:tcPr>
            <w:tcW w:type="dxa" w:w="1728"/>
          </w:tcPr>
          <w:p>
            <w:r>
              <w:t>Advanced network: client UDP source-port auto-probe and related options.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Browsers &amp; Online</w:t>
            </w:r>
          </w:p>
        </w:tc>
        <w:tc>
          <w:tcPr>
            <w:tcW w:type="dxa" w:w="1728"/>
          </w:tcPr>
          <w:p>
            <w:r>
              <w:t>Mod overlay</w:t>
            </w:r>
          </w:p>
        </w:tc>
        <w:tc>
          <w:tcPr>
            <w:tcW w:type="dxa" w:w="1728"/>
          </w:tcPr>
          <w:p>
            <w:r>
              <w:t>pushmenu q2prox_modhelp</w:t>
            </w:r>
          </w:p>
        </w:tc>
        <w:tc>
          <w:tcPr>
            <w:tcW w:type="dxa" w:w="1728"/>
          </w:tcPr>
          <w:p>
            <w:r>
              <w:t>Mod overlay: command overlay for mods (OpenTDM/OpenFFA).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Browsers &amp; Online</w:t>
            </w:r>
          </w:p>
        </w:tc>
        <w:tc>
          <w:tcPr>
            <w:tcW w:type="dxa" w:w="1728"/>
          </w:tcPr>
          <w:p>
            <w:r>
              <w:t>OpenTDM team HUD</w:t>
            </w:r>
          </w:p>
        </w:tc>
        <w:tc>
          <w:tcPr>
            <w:tcW w:type="dxa" w:w="1728"/>
          </w:tcPr>
          <w:p>
            <w:r>
              <w:t>pushmenu q2prox_opentdm_teamhud</w:t>
            </w:r>
          </w:p>
        </w:tc>
        <w:tc>
          <w:tcPr>
            <w:tcW w:type="dxa" w:w="1728"/>
          </w:tcPr>
          <w:p>
            <w:r>
              <w:t>OpenTDM team HUD: passive teammate HUD — health/armor/position, weapon, freshness.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Tools</w:t>
            </w:r>
          </w:p>
        </w:tc>
        <w:tc>
          <w:tcPr>
            <w:tcW w:type="dxa" w:w="1728"/>
          </w:tcPr>
          <w:p>
            <w:r>
              <w:t>Tools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Tools</w:t>
            </w:r>
          </w:p>
        </w:tc>
        <w:tc>
          <w:tcPr>
            <w:tcW w:type="dxa" w:w="1728"/>
          </w:tcPr>
          <w:p>
            <w:r>
              <w:t>Visibility / highlights</w:t>
            </w:r>
          </w:p>
        </w:tc>
        <w:tc>
          <w:tcPr>
            <w:tcW w:type="dxa" w:w="1728"/>
          </w:tcPr>
          <w:p>
            <w:r>
              <w:t>pushmenu q2prox_vis</w:t>
            </w:r>
          </w:p>
        </w:tc>
        <w:tc>
          <w:tcPr>
            <w:tcW w:type="dxa" w:w="1728"/>
          </w:tcPr>
          <w:p>
            <w:r>
              <w:t>Visibility / highlights: item and player visibility highlighting.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Tools</w:t>
            </w:r>
          </w:p>
        </w:tc>
        <w:tc>
          <w:tcPr>
            <w:tcW w:type="dxa" w:w="1728"/>
          </w:tcPr>
          <w:p>
            <w:r>
              <w:t>Scripts / binds</w:t>
            </w:r>
          </w:p>
        </w:tc>
        <w:tc>
          <w:tcPr>
            <w:tcW w:type="dxa" w:w="1728"/>
          </w:tcPr>
          <w:p>
            <w:r>
              <w:t>pushmenu q2prox_scripts</w:t>
            </w:r>
          </w:p>
        </w:tc>
        <w:tc>
          <w:tcPr>
            <w:tcW w:type="dxa" w:w="1728"/>
          </w:tcPr>
          <w:p>
            <w:r>
              <w:t>Scripts / binds: useful command binds, weapon-drop modifier, macros.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Tools</w:t>
            </w:r>
          </w:p>
        </w:tc>
        <w:tc>
          <w:tcPr>
            <w:tcW w:type="dxa" w:w="1728"/>
          </w:tcPr>
          <w:p>
            <w:r>
              <w:t>Single Player Experiments (X)</w:t>
            </w:r>
          </w:p>
        </w:tc>
        <w:tc>
          <w:tcPr>
            <w:tcW w:type="dxa" w:w="1728"/>
          </w:tcPr>
          <w:p>
            <w:r>
              <w:t>pushmenu q2prox_sp_experiments</w:t>
            </w:r>
          </w:p>
        </w:tc>
        <w:tc>
          <w:tcPr>
            <w:tcW w:type="dxa" w:w="1728"/>
          </w:tcPr>
          <w:p>
            <w:r>
              <w:t>Local single-player tools: randomize items and monsters, train on DM maps, and visually reshape level geometry. Works with deathmatch 0 and the Q2PRO-X game DLL.</w:t>
            </w:r>
          </w:p>
        </w:tc>
      </w:tr>
    </w:tbl>
    <w:p>
      <w:pPr>
        <w:pStyle w:val="Heading3"/>
      </w:pPr>
      <w:r>
        <w:t>Q2PRO-X / Single Player Experiments (q2prox_sp_experiments)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Modes</w:t>
            </w:r>
          </w:p>
        </w:tc>
        <w:tc>
          <w:tcPr>
            <w:tcW w:type="dxa" w:w="1728"/>
          </w:tcPr>
          <w:p>
            <w:r>
              <w:t>Modes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Modes</w:t>
            </w:r>
          </w:p>
        </w:tc>
        <w:tc>
          <w:tcPr>
            <w:tcW w:type="dxa" w:w="1728"/>
          </w:tcPr>
          <w:p>
            <w:r>
              <w:t>Item and Monster Randomizer (X)</w:t>
            </w:r>
          </w:p>
        </w:tc>
        <w:tc>
          <w:tcPr>
            <w:tcW w:type="dxa" w:w="1728"/>
          </w:tcPr>
          <w:p>
            <w:r>
              <w:t>pushmenu q2prox_sp_mutator</w:t>
            </w:r>
          </w:p>
        </w:tc>
        <w:tc>
          <w:tcPr>
            <w:tcW w:type="dxa" w:w="1728"/>
          </w:tcPr>
          <w:p>
            <w:r>
              <w:t>Randomize item and monster classes when a map is loaded. Seed 0 gives a fresh layout every load; non-zero seed repeats the same layout.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Modes</w:t>
            </w:r>
          </w:p>
        </w:tc>
        <w:tc>
          <w:tcPr>
            <w:tcW w:type="dxa" w:w="1728"/>
          </w:tcPr>
          <w:p>
            <w:r>
              <w:t>DM Map Training (X)</w:t>
            </w:r>
          </w:p>
        </w:tc>
        <w:tc>
          <w:tcPr>
            <w:tcW w:type="dxa" w:w="1728"/>
          </w:tcPr>
          <w:p>
            <w:r>
              <w:t>pushmenu q2prox_sp_dm_training</w:t>
            </w:r>
          </w:p>
        </w:tc>
        <w:tc>
          <w:tcPr>
            <w:tcW w:type="dxa" w:w="1728"/>
          </w:tcPr>
          <w:p>
            <w:r>
              <w:t>Play DM maps in local single player with monsters spawned at multiplayer start points, optional respawn and optional scoring.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Modes</w:t>
            </w:r>
          </w:p>
        </w:tc>
        <w:tc>
          <w:tcPr>
            <w:tcW w:type="dxa" w:w="1728"/>
          </w:tcPr>
          <w:p>
            <w:r>
              <w:t>Geometry Deformation (X)</w:t>
            </w:r>
          </w:p>
        </w:tc>
        <w:tc>
          <w:tcPr>
            <w:tcW w:type="dxa" w:w="1728"/>
          </w:tcPr>
          <w:p>
            <w:r>
              <w:t>pushmenu q2prox_sp_geo_deform</w:t>
            </w:r>
          </w:p>
        </w:tc>
        <w:tc>
          <w:tcPr>
            <w:tcW w:type="dxa" w:w="1728"/>
          </w:tcPr>
          <w:p>
            <w:r>
              <w:t>Visually changes the level mesh for local single player: uneven surfaces, stronger geometry variation, and optional rounded corners. Movement and collision stay original.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Modes</w:t>
            </w:r>
          </w:p>
        </w:tc>
        <w:tc>
          <w:tcPr>
            <w:tcW w:type="dxa" w:w="1728"/>
          </w:tcPr>
          <w:p>
            <w:r>
              <w:t>Monster Appearance Variants (X)</w:t>
            </w:r>
          </w:p>
        </w:tc>
        <w:tc>
          <w:tcPr>
            <w:tcW w:type="dxa" w:w="1728"/>
          </w:tcPr>
          <w:p>
            <w:r>
              <w:t>pushmenu q2prox_sp_monster_variants</w:t>
            </w:r>
          </w:p>
        </w:tc>
        <w:tc>
          <w:tcPr>
            <w:tcW w:type="dxa" w:w="1728"/>
          </w:tcPr>
          <w:p>
            <w:r>
              <w:t>Make repeated monsters look like different individuals: subtle size and color variation, with feet kept planted on the floor. Local single player only; no gameplay or hitbox changes.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Modes</w:t>
            </w:r>
          </w:p>
        </w:tc>
        <w:tc>
          <w:tcPr>
            <w:tcW w:type="dxa" w:w="1728"/>
          </w:tcPr>
          <w:p>
            <w:r>
              <w:t>Liquid Swap (X)</w:t>
            </w:r>
          </w:p>
        </w:tc>
        <w:tc>
          <w:tcPr>
            <w:tcW w:type="dxa" w:w="1728"/>
          </w:tcPr>
          <w:p>
            <w:r>
              <w:t>pushmenu q2prox_sp_liquid_swap</w:t>
            </w:r>
          </w:p>
        </w:tc>
        <w:tc>
          <w:tcPr>
            <w:tcW w:type="dxa" w:w="1728"/>
          </w:tcPr>
          <w:p>
            <w:r>
              <w:t>Replace water with lava (or lava with water) in local single player: real damage, physics, material and AVFX. Off by default; no effect in deathmatch/coop/demo.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Monsters</w:t>
            </w:r>
          </w:p>
        </w:tc>
        <w:tc>
          <w:tcPr>
            <w:tcW w:type="dxa" w:w="1728"/>
          </w:tcPr>
          <w:p>
            <w:r>
              <w:t>Monsters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Monsters</w:t>
            </w:r>
          </w:p>
        </w:tc>
        <w:tc>
          <w:tcPr>
            <w:tcW w:type="dxa" w:w="1728"/>
          </w:tcPr>
          <w:p>
            <w:r>
              <w:t>Skill speed intensity (X)</w:t>
            </w:r>
          </w:p>
        </w:tc>
        <w:tc>
          <w:tcPr>
            <w:tcW w:type="dxa" w:w="1728"/>
          </w:tcPr>
          <w:p>
            <w:r>
              <w:t>cl_sp_monster_skill_speed_scale 0.10 3.00 0.05</w:t>
            </w:r>
          </w:p>
        </w:tc>
        <w:tc>
          <w:tcPr>
            <w:tcW w:type="dxa" w:w="1728"/>
          </w:tcPr>
          <w:p>
            <w:r>
              <w:t>Strength of the skill speed multiplier above 1.0x. Default 1.0 = exact P1d table; 0.5 = half the additional speed; 2.0 = double the additional speed.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Lightning</w:t>
            </w:r>
          </w:p>
        </w:tc>
        <w:tc>
          <w:tcPr>
            <w:tcW w:type="dxa" w:w="1728"/>
          </w:tcPr>
          <w:p>
            <w:r>
              <w:t>Lightning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Lightning</w:t>
            </w:r>
          </w:p>
        </w:tc>
        <w:tc>
          <w:tcPr>
            <w:tcW w:type="dxa" w:w="1728"/>
          </w:tcPr>
          <w:p>
            <w:r>
              <w:t>Lightning damage amount (X)</w:t>
            </w:r>
          </w:p>
        </w:tc>
        <w:tc>
          <w:tcPr>
            <w:tcW w:type="dxa" w:w="1728"/>
          </w:tcPr>
          <w:p>
            <w:r>
              <w:t>cl_sp_avfx_lightning_damage_amount 0 1000 1</w:t>
            </w:r>
          </w:p>
        </w:tc>
        <w:tc>
          <w:tcPr>
            <w:tcW w:type="dxa" w:w="1728"/>
          </w:tcPr>
          <w:p>
            <w:r>
              <w:t>Damage at strike center (rocket-class default 120). Falls off to ~25% at the radius edge. Tougher monsters survive more strikes.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Lightning</w:t>
            </w:r>
          </w:p>
        </w:tc>
        <w:tc>
          <w:tcPr>
            <w:tcW w:type="dxa" w:w="1728"/>
          </w:tcPr>
          <w:p>
            <w:r>
              <w:t>Lightning damage radius (X)</w:t>
            </w:r>
          </w:p>
        </w:tc>
        <w:tc>
          <w:tcPr>
            <w:tcW w:type="dxa" w:w="1728"/>
          </w:tcPr>
          <w:p>
            <w:r>
              <w:t>cl_sp_avfx_lightning_damage_radius 0 2048 1</w:t>
            </w:r>
          </w:p>
        </w:tc>
        <w:tc>
          <w:tcPr>
            <w:tcW w:type="dxa" w:w="1728"/>
          </w:tcPr>
          <w:p>
            <w:r>
              <w:t>Damage radius in world units (default 800, ~5x grenade launcher splash). Damage falls off with distance from strike center.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Contacts &amp; Diagnostics</w:t>
            </w:r>
          </w:p>
        </w:tc>
        <w:tc>
          <w:tcPr>
            <w:tcW w:type="dxa" w:w="1728"/>
          </w:tcPr>
          <w:p>
            <w:r>
              <w:t>Contacts &amp; Diagnostics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Contacts &amp; Diagnostics</w:t>
            </w:r>
          </w:p>
        </w:tc>
        <w:tc>
          <w:tcPr>
            <w:tcW w:type="dxa" w:w="1728"/>
          </w:tcPr>
          <w:p>
            <w:r>
              <w:t>Monster AVFX contacts... (X)</w:t>
            </w:r>
          </w:p>
        </w:tc>
        <w:tc>
          <w:tcPr>
            <w:tcW w:type="dxa" w:w="1728"/>
          </w:tcPr>
          <w:p>
            <w:r>
              <w:t>pushmenu q2prox_avfx_monster_contacts</w:t>
            </w:r>
          </w:p>
        </w:tc>
        <w:tc>
          <w:tcPr>
            <w:tcW w:type="dxa" w:w="1728"/>
          </w:tcPr>
          <w:p>
            <w:r>
              <w:t>Monster AVFX contacts: footprints on snow, puddle ripples, landing splashes (local SP / DM-training).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Contacts &amp; Diagnostics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Contacts &amp; Diagnostics</w:t>
            </w:r>
          </w:p>
        </w:tc>
        <w:tc>
          <w:tcPr>
            <w:tcW w:type="dxa" w:w="1728"/>
          </w:tcPr>
          <w:p>
            <w:r>
              <w:t>Mutator info...</w:t>
            </w:r>
          </w:p>
        </w:tc>
        <w:tc>
          <w:tcPr>
            <w:tcW w:type="dxa" w:w="1728"/>
          </w:tcPr>
          <w:p>
            <w:r>
              <w:t>sv sp_mutator_info</w:t>
            </w:r>
          </w:p>
        </w:tc>
        <w:tc>
          <w:tcPr>
            <w:tcW w:type="dxa" w:w="1728"/>
          </w:tcPr>
          <w:p>
            <w:r>
              <w:t>Print active mutation mode, seed, map name, and per-load mutation counters.</w:t>
            </w:r>
          </w:p>
        </w:tc>
      </w:tr>
    </w:tbl>
    <w:p>
      <w:pPr>
        <w:pStyle w:val="Heading3"/>
      </w:pPr>
      <w:r>
        <w:t>Q2PRO-X / Single Player — Liquid Swap (q2prox_sp_liquid_swap)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Liquid swap info...</w:t>
            </w:r>
          </w:p>
        </w:tc>
        <w:tc>
          <w:tcPr>
            <w:tcW w:type="dxa" w:w="1728"/>
          </w:tcPr>
          <w:p>
            <w:r>
              <w:t>sv sp_mutator_info</w:t>
            </w:r>
          </w:p>
        </w:tc>
        <w:tc>
          <w:tcPr>
            <w:tcW w:type="dxa" w:w="1728"/>
          </w:tcPr>
          <w:p>
            <w:r>
              <w:t>Print liquid swap status: effective mode, gate, and toggles.</w:t>
            </w:r>
          </w:p>
        </w:tc>
      </w:tr>
    </w:tbl>
    <w:p>
      <w:pPr>
        <w:pStyle w:val="Heading3"/>
      </w:pPr>
      <w:r>
        <w:t>Q2PRO-X / Single Player — Monster Appearance (q2prox_sp_monster_variants)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Variant seed (X)</w:t>
            </w:r>
          </w:p>
        </w:tc>
        <w:tc>
          <w:tcPr>
            <w:tcW w:type="dxa" w:w="1728"/>
          </w:tcPr>
          <w:p>
            <w:r>
              <w:t>cl_sp_monster_variant_seed 0 999999 1</w:t>
            </w:r>
          </w:p>
        </w:tc>
        <w:tc>
          <w:tcPr>
            <w:tcW w:type="dxa" w:w="1728"/>
          </w:tcPr>
          <w:p>
            <w:r>
              <w:t>Variation seed. Same map, seed and settings give the same visual layout; 0 reshuffles on every map load.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Overall strength (X)</w:t>
            </w:r>
          </w:p>
        </w:tc>
        <w:tc>
          <w:tcPr>
            <w:tcW w:type="dxa" w:w="1728"/>
          </w:tcPr>
          <w:p>
            <w:r>
              <w:t>cl_sp_monster_variant_strength 0 100 1</w:t>
            </w:r>
          </w:p>
        </w:tc>
        <w:tc>
          <w:tcPr>
            <w:tcW w:type="dxa" w:w="1728"/>
          </w:tcPr>
          <w:p>
            <w:r>
              <w:t>Overall strength of all variation. 0 disables variation; 100 uses the full configured range.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Size</w:t>
            </w:r>
          </w:p>
        </w:tc>
        <w:tc>
          <w:tcPr>
            <w:tcW w:type="dxa" w:w="1728"/>
          </w:tcPr>
          <w:p>
            <w:r>
              <w:t>Size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Size</w:t>
            </w:r>
          </w:p>
        </w:tc>
        <w:tc>
          <w:tcPr>
            <w:tcW w:type="dxa" w:w="1728"/>
          </w:tcPr>
          <w:p>
            <w:r>
              <w:t>Minimum model size (X)</w:t>
            </w:r>
          </w:p>
        </w:tc>
        <w:tc>
          <w:tcPr>
            <w:tcW w:type="dxa" w:w="1728"/>
          </w:tcPr>
          <w:p>
            <w:r>
              <w:t>cl_sp_monster_variant_scale_min 0.10 10.00 0.01</w:t>
            </w:r>
          </w:p>
        </w:tc>
        <w:tc>
          <w:tcPr>
            <w:tcW w:type="dxa" w:w="1728"/>
          </w:tcPr>
          <w:p>
            <w:r>
              <w:t>Smallest monster size as a multiplier of original (0.85 = 85%). Extreme values are an experimental setting.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Size</w:t>
            </w:r>
          </w:p>
        </w:tc>
        <w:tc>
          <w:tcPr>
            <w:tcW w:type="dxa" w:w="1728"/>
          </w:tcPr>
          <w:p>
            <w:r>
              <w:t>Maximum model size (X)</w:t>
            </w:r>
          </w:p>
        </w:tc>
        <w:tc>
          <w:tcPr>
            <w:tcW w:type="dxa" w:w="1728"/>
          </w:tcPr>
          <w:p>
            <w:r>
              <w:t>cl_sp_monster_variant_scale_max 0.10 10.00 0.01</w:t>
            </w:r>
          </w:p>
        </w:tc>
        <w:tc>
          <w:tcPr>
            <w:tcW w:type="dxa" w:w="1728"/>
          </w:tcPr>
          <w:p>
            <w:r>
              <w:t>Largest monster size as a multiplier of original (1.20 = 120%). Extreme values are an experimental setting.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Size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Color &amp; shape</w:t>
            </w:r>
          </w:p>
        </w:tc>
        <w:tc>
          <w:tcPr>
            <w:tcW w:type="dxa" w:w="1728"/>
          </w:tcPr>
          <w:p>
            <w:r>
              <w:t>Color &amp; shape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Color &amp; shape</w:t>
            </w:r>
          </w:p>
        </w:tc>
        <w:tc>
          <w:tcPr>
            <w:tcW w:type="dxa" w:w="1728"/>
          </w:tcPr>
          <w:p>
            <w:r>
              <w:t>Color variation (X)</w:t>
            </w:r>
          </w:p>
        </w:tc>
        <w:tc>
          <w:tcPr>
            <w:tcW w:type="dxa" w:w="1728"/>
          </w:tcPr>
          <w:p>
            <w:r>
              <w:t>cl_sp_monster_variant_color 0 100 1</w:t>
            </w:r>
          </w:p>
        </w:tc>
        <w:tc>
          <w:tcPr>
            <w:tcW w:type="dxa" w:w="1728"/>
          </w:tcPr>
          <w:p>
            <w:r>
              <w:t>How strongly monsters get tinted into different colors. Keep low to preserve readability; high values are stylized.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Color &amp; shape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Color &amp; shape</w:t>
            </w:r>
          </w:p>
        </w:tc>
        <w:tc>
          <w:tcPr>
            <w:tcW w:type="dxa" w:w="1728"/>
          </w:tcPr>
          <w:p>
            <w:r>
              <w:t>Body shape variation (X)</w:t>
            </w:r>
          </w:p>
        </w:tc>
        <w:tc>
          <w:tcPr>
            <w:tcW w:type="dxa" w:w="1728"/>
          </w:tcPr>
          <w:p>
            <w:r>
              <w:t>cl_sp_monster_variant_shape 0 100 1</w:t>
            </w:r>
          </w:p>
        </w:tc>
        <w:tc>
          <w:tcPr>
            <w:tcW w:type="dxa" w:w="1728"/>
          </w:tcPr>
          <w:p>
            <w:r>
              <w:t>Per-monster body proportion variation (torso/head/leg radial width). Render-only; no hitbox/collision changes. MD2 and MD5 monsters supported.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Color &amp; shape</w:t>
            </w:r>
          </w:p>
        </w:tc>
        <w:tc>
          <w:tcPr>
            <w:tcW w:type="dxa" w:w="1728"/>
          </w:tcPr>
          <w:p>
            <w:r>
              <w:t>Asymmetry (X)</w:t>
            </w:r>
          </w:p>
        </w:tc>
        <w:tc>
          <w:tcPr>
            <w:tcW w:type="dxa" w:w="1728"/>
          </w:tcPr>
          <w:p>
            <w:r>
              <w:t>cl_sp_monster_variant_asymmetry 0 100 1</w:t>
            </w:r>
          </w:p>
        </w:tc>
        <w:tc>
          <w:tcPr>
            <w:tcW w:type="dxa" w:w="1728"/>
          </w:tcPr>
          <w:p>
            <w:r>
              <w:t>Mild left/right asymmetric lean per monster instance. Subtle by default; high values look obviously crooked.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Color &amp; shape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Bosses &amp; service</w:t>
            </w:r>
          </w:p>
        </w:tc>
        <w:tc>
          <w:tcPr>
            <w:tcW w:type="dxa" w:w="1728"/>
          </w:tcPr>
          <w:p>
            <w:r>
              <w:t>Bosses &amp; 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Bosses &amp; service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Bosses &amp; service</w:t>
            </w:r>
          </w:p>
        </w:tc>
        <w:tc>
          <w:tcPr>
            <w:tcW w:type="dxa" w:w="1728"/>
          </w:tcPr>
          <w:p>
            <w:r>
              <w:t>Monster variants info...</w:t>
            </w:r>
          </w:p>
        </w:tc>
        <w:tc>
          <w:tcPr>
            <w:tcW w:type="dxa" w:w="1728"/>
          </w:tcPr>
          <w:p>
            <w:r>
              <w:t>sp_monster_variants_info</w:t>
            </w:r>
          </w:p>
        </w:tc>
        <w:tc>
          <w:tcPr>
            <w:tcW w:type="dxa" w:w="1728"/>
          </w:tcPr>
          <w:p>
            <w:r>
              <w:t>Print master state, gate reason, current seed, and per-frame / per-map classification counters.</w:t>
            </w:r>
          </w:p>
        </w:tc>
      </w:tr>
    </w:tbl>
    <w:p>
      <w:pPr>
        <w:pStyle w:val="Heading3"/>
      </w:pPr>
      <w:r>
        <w:t>Q2PRO-X / Single Player — Geometry (q2prox_sp_geo_deform)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Deformation strength (X)</w:t>
            </w:r>
          </w:p>
        </w:tc>
        <w:tc>
          <w:tcPr>
            <w:tcW w:type="dxa" w:w="1728"/>
          </w:tcPr>
          <w:p>
            <w:r>
              <w:t>cl_sp_geo_deform_preset 0 100 1</w:t>
            </w:r>
          </w:p>
        </w:tc>
        <w:tc>
          <w:tcPr>
            <w:tcW w:type="dxa" w:w="1728"/>
          </w:tcPr>
          <w:p>
            <w:r>
              <w:t>Overall geometry variation. 0 turns the feature off; higher values make the level shape more visibly uneven, up to the safe maximum at 100.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Variation seed (X)</w:t>
            </w:r>
          </w:p>
        </w:tc>
        <w:tc>
          <w:tcPr>
            <w:tcW w:type="dxa" w:w="1728"/>
          </w:tcPr>
          <w:p>
            <w:r>
              <w:t>cl_sp_geo_deform_seed 0 999999 1</w:t>
            </w:r>
          </w:p>
        </w:tc>
        <w:tc>
          <w:tcPr>
            <w:tcW w:type="dxa" w:w="1728"/>
          </w:tcPr>
          <w:p>
            <w:r>
              <w:t>Repeatable variation seed. Same map, seed and settings give the same visual shape; changing it rerolls the level look.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Rounded corners</w:t>
            </w:r>
          </w:p>
        </w:tc>
        <w:tc>
          <w:tcPr>
            <w:tcW w:type="dxa" w:w="1728"/>
          </w:tcPr>
          <w:p>
            <w:r>
              <w:t>Rounded corners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Rounded corners</w:t>
            </w:r>
          </w:p>
        </w:tc>
        <w:tc>
          <w:tcPr>
            <w:tcW w:type="dxa" w:w="1728"/>
          </w:tcPr>
          <w:p>
            <w:r>
              <w:t>Corner roundness (X)</w:t>
            </w:r>
          </w:p>
        </w:tc>
        <w:tc>
          <w:tcPr>
            <w:tcW w:type="dxa" w:w="1728"/>
          </w:tcPr>
          <w:p>
            <w:r>
              <w:t>cl_sp_geo_round_edges_amount 0 100 1</w:t>
            </w:r>
          </w:p>
        </w:tc>
        <w:tc>
          <w:tcPr>
            <w:tcW w:type="dxa" w:w="1728"/>
          </w:tcPr>
          <w:p>
            <w:r>
              <w:t>How strongly corners are rounded. 0 hides the rounded surfaces; 100 uses the full selected radius.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Rounded corners</w:t>
            </w:r>
          </w:p>
        </w:tc>
        <w:tc>
          <w:tcPr>
            <w:tcW w:type="dxa" w:w="1728"/>
          </w:tcPr>
          <w:p>
            <w:r>
              <w:t>Corner radius (X)</w:t>
            </w:r>
          </w:p>
        </w:tc>
        <w:tc>
          <w:tcPr>
            <w:tcW w:type="dxa" w:w="1728"/>
          </w:tcPr>
          <w:p>
            <w:r>
              <w:t>cl_sp_geo_round_edges_radius 0 32 0.5</w:t>
            </w:r>
          </w:p>
        </w:tc>
        <w:tc>
          <w:tcPr>
            <w:tcW w:type="dxa" w:w="1728"/>
          </w:tcPr>
          <w:p>
            <w:r>
              <w:t>Approximate width of rounded corners in world units. Short edges are limited automatically.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Rounded corners</w:t>
            </w:r>
          </w:p>
        </w:tc>
        <w:tc>
          <w:tcPr>
            <w:tcW w:type="dxa" w:w="1728"/>
          </w:tcPr>
          <w:p>
            <w:r>
              <w:t>Corner smoothness (X)</w:t>
            </w:r>
          </w:p>
        </w:tc>
        <w:tc>
          <w:tcPr>
            <w:tcW w:type="dxa" w:w="1728"/>
          </w:tcPr>
          <w:p>
            <w:r>
              <w:t>cl_sp_geo_round_edges_segments 1 8 1</w:t>
            </w:r>
          </w:p>
        </w:tc>
        <w:tc>
          <w:tcPr>
            <w:tcW w:type="dxa" w:w="1728"/>
          </w:tcPr>
          <w:p>
            <w:r>
              <w:t>Smoothness of rounded corners. Higher values look smoother but add more geometry.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Rounded corners</w:t>
            </w:r>
          </w:p>
        </w:tc>
        <w:tc>
          <w:tcPr>
            <w:tcW w:type="dxa" w:w="1728"/>
          </w:tcPr>
          <w:p>
            <w:r>
              <w:t>Corner angle threshold (X)</w:t>
            </w:r>
          </w:p>
        </w:tc>
        <w:tc>
          <w:tcPr>
            <w:tcW w:type="dxa" w:w="1728"/>
          </w:tcPr>
          <w:p>
            <w:r>
              <w:t>cl_sp_geo_round_edges_angle_threshold 30 170 1</w:t>
            </w:r>
          </w:p>
        </w:tc>
        <w:tc>
          <w:tcPr>
            <w:tcW w:type="dxa" w:w="1728"/>
          </w:tcPr>
          <w:p>
            <w:r>
              <w:t>Which angles are sharp enough to receive rounding. Higher values affect fewer, sharper corners.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Rounded corners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Manual displacement</w:t>
            </w:r>
          </w:p>
        </w:tc>
        <w:tc>
          <w:tcPr>
            <w:tcW w:type="dxa" w:w="1728"/>
          </w:tcPr>
          <w:p>
            <w:r>
              <w:t>Manual displacement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Manual displacement</w:t>
            </w:r>
          </w:p>
        </w:tc>
        <w:tc>
          <w:tcPr>
            <w:tcW w:type="dxa" w:w="1728"/>
          </w:tcPr>
          <w:p>
            <w:r>
              <w:t>Large displacement (X)</w:t>
            </w:r>
          </w:p>
        </w:tc>
        <w:tc>
          <w:tcPr>
            <w:tcW w:type="dxa" w:w="1728"/>
          </w:tcPr>
          <w:p>
            <w:r>
              <w:t>cl_sp_geo_deform_strength 0 8 0.1</w:t>
            </w:r>
          </w:p>
        </w:tc>
        <w:tc>
          <w:tcPr>
            <w:tcW w:type="dxa" w:w="1728"/>
          </w:tcPr>
          <w:p>
            <w:r>
              <w:t>Manual broad displacement amount. Usually controlled by the main strength row above.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Manual displacement</w:t>
            </w:r>
          </w:p>
        </w:tc>
        <w:tc>
          <w:tcPr>
            <w:tcW w:type="dxa" w:w="1728"/>
          </w:tcPr>
          <w:p>
            <w:r>
              <w:t>Surface tilt (X)</w:t>
            </w:r>
          </w:p>
        </w:tc>
        <w:tc>
          <w:tcPr>
            <w:tcW w:type="dxa" w:w="1728"/>
          </w:tcPr>
          <w:p>
            <w:r>
              <w:t>cl_sp_geo_deform_tilt 0 5 0.1</w:t>
            </w:r>
          </w:p>
        </w:tc>
        <w:tc>
          <w:tcPr>
            <w:tcW w:type="dxa" w:w="1728"/>
          </w:tcPr>
          <w:p>
            <w:r>
              <w:t>Manual surface tilt amount. Higher values make surfaces lean more.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Manual displacement</w:t>
            </w:r>
          </w:p>
        </w:tc>
        <w:tc>
          <w:tcPr>
            <w:tcW w:type="dxa" w:w="1728"/>
          </w:tcPr>
          <w:p>
            <w:r>
              <w:t>Fine roughness (X)</w:t>
            </w:r>
          </w:p>
        </w:tc>
        <w:tc>
          <w:tcPr>
            <w:tcW w:type="dxa" w:w="1728"/>
          </w:tcPr>
          <w:p>
            <w:r>
              <w:t>cl_sp_geo_deform_noise 0 2 0.05</w:t>
            </w:r>
          </w:p>
        </w:tc>
        <w:tc>
          <w:tcPr>
            <w:tcW w:type="dxa" w:w="1728"/>
          </w:tcPr>
          <w:p>
            <w:r>
              <w:t>Manual fine roughness. Lower it if very small visual noise is unwanted.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Manual displacement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Apply now...</w:t>
            </w:r>
          </w:p>
        </w:tc>
        <w:tc>
          <w:tcPr>
            <w:tcW w:type="dxa" w:w="1728"/>
          </w:tcPr>
          <w:p>
            <w:r>
              <w:t>sp_geo_deform_apply</w:t>
            </w:r>
          </w:p>
        </w:tc>
        <w:tc>
          <w:tcPr>
            <w:tcW w:type="dxa" w:w="1728"/>
          </w:tcPr>
          <w:p>
            <w:r>
              <w:t>Rebuild the visible level geometry immediately with the current settings.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Geometry info...</w:t>
            </w:r>
          </w:p>
        </w:tc>
        <w:tc>
          <w:tcPr>
            <w:tcW w:type="dxa" w:w="1728"/>
          </w:tcPr>
          <w:p>
            <w:r>
              <w:t>sp_geo_deform_info</w:t>
            </w:r>
          </w:p>
        </w:tc>
        <w:tc>
          <w:tcPr>
            <w:tcW w:type="dxa" w:w="1728"/>
          </w:tcPr>
          <w:p>
            <w:r>
              <w:t>Print current geometry settings and rebuild counters to the console.</w:t>
            </w:r>
          </w:p>
        </w:tc>
      </w:tr>
    </w:tbl>
    <w:p>
      <w:pPr>
        <w:pStyle w:val="Heading3"/>
      </w:pPr>
      <w:r>
        <w:t>Q2PRO-X / Single Player — Item and Monster Randomizer (q2prox_sp_mutator)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Items</w:t>
            </w:r>
          </w:p>
        </w:tc>
        <w:tc>
          <w:tcPr>
            <w:tcW w:type="dxa" w:w="1728"/>
          </w:tcPr>
          <w:p>
            <w:r>
              <w:t>Items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Items</w:t>
            </w:r>
          </w:p>
        </w:tc>
        <w:tc>
          <w:tcPr>
            <w:tcW w:type="dxa" w:w="1728"/>
          </w:tcPr>
          <w:p>
            <w:r>
              <w:t>Item mode (X)</w:t>
            </w:r>
          </w:p>
        </w:tc>
        <w:tc>
          <w:tcPr>
            <w:tcW w:type="dxa" w:w="1728"/>
          </w:tcPr>
          <w:p>
            <w:r>
              <w:t>cl_sp_mutate_item_mode Same category 1 Combat set 2 Chaos 3</w:t>
            </w:r>
          </w:p>
        </w:tc>
        <w:tc>
          <w:tcPr>
            <w:tcW w:type="dxa" w:w="1728"/>
          </w:tcPr>
          <w:p>
            <w:r>
              <w:t>Chooses how freely items may change: same family, combat-related families, or full chaos for any non-key item.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Items</w:t>
            </w:r>
          </w:p>
        </w:tc>
        <w:tc>
          <w:tcPr>
            <w:tcW w:type="dxa" w:w="1728"/>
          </w:tcPr>
          <w:p>
            <w:r>
              <w:t>Item categories (X)</w:t>
            </w:r>
          </w:p>
        </w:tc>
        <w:tc>
          <w:tcPr>
            <w:tcW w:type="dxa" w:w="1728"/>
          </w:tcPr>
          <w:p>
            <w:r>
              <w:t>cl_sp_mutate_item_cats 0 31 1</w:t>
            </w:r>
          </w:p>
        </w:tc>
        <w:tc>
          <w:tcPr>
            <w:tcW w:type="dxa" w:w="1728"/>
          </w:tcPr>
          <w:p>
            <w:r>
              <w:t>Item category mask: 1 armor, 2 ammo, 4 weapons, 8 powerups, 16 health; 31 means all categories.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Items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Monsters</w:t>
            </w:r>
          </w:p>
        </w:tc>
        <w:tc>
          <w:tcPr>
            <w:tcW w:type="dxa" w:w="1728"/>
          </w:tcPr>
          <w:p>
            <w:r>
              <w:t>Monsters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Monsters</w:t>
            </w:r>
          </w:p>
        </w:tc>
        <w:tc>
          <w:tcPr>
            <w:tcW w:type="dxa" w:w="1728"/>
          </w:tcPr>
          <w:p>
            <w:r>
              <w:t>Monster mode (X)</w:t>
            </w:r>
          </w:p>
        </w:tc>
        <w:tc>
          <w:tcPr>
            <w:tcW w:type="dxa" w:w="1728"/>
          </w:tcPr>
          <w:p>
            <w:r>
              <w:t>cl_sp_mutate_monster_mode Same strength 1 Nearby strength 2 Chaos 3</w:t>
            </w:r>
          </w:p>
        </w:tc>
        <w:tc>
          <w:tcPr>
            <w:tcW w:type="dxa" w:w="1728"/>
          </w:tcPr>
          <w:p>
            <w:r>
              <w:t>Chooses how far monster replacements may move by strength: same strength, nearby strength, or chaos.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Monsters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Layout &amp; pool</w:t>
            </w:r>
          </w:p>
        </w:tc>
        <w:tc>
          <w:tcPr>
            <w:tcW w:type="dxa" w:w="1728"/>
          </w:tcPr>
          <w:p>
            <w:r>
              <w:t>Layout &amp; pool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Layout &amp; pool</w:t>
            </w:r>
          </w:p>
        </w:tc>
        <w:tc>
          <w:tcPr>
            <w:tcW w:type="dxa" w:w="1728"/>
          </w:tcPr>
          <w:p>
            <w:r>
              <w:t>Layout seed (X)</w:t>
            </w:r>
          </w:p>
        </w:tc>
        <w:tc>
          <w:tcPr>
            <w:tcW w:type="dxa" w:w="1728"/>
          </w:tcPr>
          <w:p>
            <w:r>
              <w:t>cl_sp_mutate_seed 0 9999 1</w:t>
            </w:r>
          </w:p>
        </w:tc>
        <w:tc>
          <w:tcPr>
            <w:tcW w:type="dxa" w:w="1728"/>
          </w:tcPr>
          <w:p>
            <w:r>
              <w:t>0 gives a fresh random layout every map load. Non-zero values repeat the same layout for testing or sharing.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Layout &amp; pool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Layout &amp; pool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Destruction (AVFX)</w:t>
            </w:r>
          </w:p>
        </w:tc>
        <w:tc>
          <w:tcPr>
            <w:tcW w:type="dxa" w:w="1728"/>
          </w:tcPr>
          <w:p>
            <w:r>
              <w:t>Destruction (AVFX)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Destruction (AVFX)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Destruction (AVFX)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Destruction (AVFX)</w:t>
            </w:r>
          </w:p>
        </w:tc>
        <w:tc>
          <w:tcPr>
            <w:tcW w:type="dxa" w:w="1728"/>
          </w:tcPr>
          <w:p>
            <w:r>
              <w:t>Applies on next map command</w:t>
            </w:r>
          </w:p>
        </w:tc>
        <w:tc>
          <w:tcPr>
            <w:tcW w:type="dxa" w:w="1728"/>
          </w:tcPr>
          <w:p>
            <w:r>
              <w:t>echo Q2PRO-X: these settings apply on next map load.</w:t>
            </w:r>
          </w:p>
        </w:tc>
        <w:tc>
          <w:tcPr>
            <w:tcW w:type="dxa" w:w="1728"/>
          </w:tcPr>
          <w:p>
            <w:r>
              <w:t>Apply the current settings on the next map load — start a fresh map via the standard game menu or map &lt;name&gt;.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Destruction (AVFX)</w:t>
            </w:r>
          </w:p>
        </w:tc>
        <w:tc>
          <w:tcPr>
            <w:tcW w:type="dxa" w:w="1728"/>
          </w:tcPr>
          <w:p>
            <w:r>
              <w:t>Mutator info...</w:t>
            </w:r>
          </w:p>
        </w:tc>
        <w:tc>
          <w:tcPr>
            <w:tcW w:type="dxa" w:w="1728"/>
          </w:tcPr>
          <w:p>
            <w:r>
              <w:t>sv sp_mutator_info</w:t>
            </w:r>
          </w:p>
        </w:tc>
        <w:tc>
          <w:tcPr>
            <w:tcW w:type="dxa" w:w="1728"/>
          </w:tcPr>
          <w:p>
            <w:r>
              <w:t>Print active mutation mode, seed, map name, and per-load mutation counters.</w:t>
            </w:r>
          </w:p>
        </w:tc>
      </w:tr>
    </w:tbl>
    <w:p>
      <w:pPr>
        <w:pStyle w:val="Heading3"/>
      </w:pPr>
      <w:r>
        <w:t>Q2PRO-X / Single Player — DM Map Training (q2prox_sp_dm_training)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Monster count (X)</w:t>
            </w:r>
          </w:p>
        </w:tc>
        <w:tc>
          <w:tcPr>
            <w:tcW w:type="dxa" w:w="1728"/>
          </w:tcPr>
          <w:p>
            <w:r>
              <w:t>cl_sp_mutate_dm_count 1 32 1</w:t>
            </w:r>
          </w:p>
        </w:tc>
        <w:tc>
          <w:tcPr>
            <w:tcW w:type="dxa" w:w="1728"/>
          </w:tcPr>
          <w:p>
            <w:r>
              <w:t>Desired number of training monsters. The map's spawn point count can limit the final number.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Respawn</w:t>
            </w:r>
          </w:p>
        </w:tc>
        <w:tc>
          <w:tcPr>
            <w:tcW w:type="dxa" w:w="1728"/>
          </w:tcPr>
          <w:p>
            <w:r>
              <w:t>Respawn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Respawn</w:t>
            </w:r>
          </w:p>
        </w:tc>
        <w:tc>
          <w:tcPr>
            <w:tcW w:type="dxa" w:w="1728"/>
          </w:tcPr>
          <w:p>
            <w:r>
              <w:t>Respawn delay (X)</w:t>
            </w:r>
          </w:p>
        </w:tc>
        <w:tc>
          <w:tcPr>
            <w:tcW w:type="dxa" w:w="1728"/>
          </w:tcPr>
          <w:p>
            <w:r>
              <w:t>cl_sp_mutate_dm_respawn_delay 1 120 1</w:t>
            </w:r>
          </w:p>
        </w:tc>
        <w:tc>
          <w:tcPr>
            <w:tcW w:type="dxa" w:w="1728"/>
          </w:tcPr>
          <w:p>
            <w:r>
              <w:t>cl_sp_mutate_dm_respawn_delay: seconds between a training monster's death and its respawn. Only when respawn is on. Minimum 1.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Respawn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Scoring</w:t>
            </w:r>
          </w:p>
        </w:tc>
        <w:tc>
          <w:tcPr>
            <w:tcW w:type="dxa" w:w="1728"/>
          </w:tcPr>
          <w:p>
            <w:r>
              <w:t>Scoring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Scoring</w:t>
            </w:r>
          </w:p>
        </w:tc>
        <w:tc>
          <w:tcPr>
            <w:tcW w:type="dxa" w:w="1728"/>
          </w:tcPr>
          <w:p>
            <w:r>
              <w:t>Score target (X)</w:t>
            </w:r>
          </w:p>
        </w:tc>
        <w:tc>
          <w:tcPr>
            <w:tcW w:type="dxa" w:w="1728"/>
          </w:tcPr>
          <w:p>
            <w:r>
              <w:t>cl_sp_mutate_dm_score_limit 1 5000 50</w:t>
            </w:r>
          </w:p>
        </w:tc>
        <w:tc>
          <w:tcPr>
            <w:tcW w:type="dxa" w:w="1728"/>
          </w:tcPr>
          <w:p>
            <w:r>
              <w:t>Score needed to win the round.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Scoring</w:t>
            </w:r>
          </w:p>
        </w:tc>
        <w:tc>
          <w:tcPr>
            <w:tcW w:type="dxa" w:w="1728"/>
          </w:tcPr>
          <w:p>
            <w:r>
              <w:t>Damage penalty (X)</w:t>
            </w:r>
          </w:p>
        </w:tc>
        <w:tc>
          <w:tcPr>
            <w:tcW w:type="dxa" w:w="1728"/>
          </w:tcPr>
          <w:p>
            <w:r>
              <w:t>cl_sp_mutate_dm_score_damage_scale 0 4 0.05</w:t>
            </w:r>
          </w:p>
        </w:tc>
        <w:tc>
          <w:tcPr>
            <w:tcW w:type="dxa" w:w="1728"/>
          </w:tcPr>
          <w:p>
            <w:r>
              <w:t>How strongly monster damage subtracts score. 0 disables the damage penalty.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Scoring</w:t>
            </w:r>
          </w:p>
        </w:tc>
        <w:tc>
          <w:tcPr>
            <w:tcW w:type="dxa" w:w="1728"/>
          </w:tcPr>
          <w:p>
            <w:r>
              <w:t>Score X (X)</w:t>
            </w:r>
          </w:p>
        </w:tc>
        <w:tc>
          <w:tcPr>
            <w:tcW w:type="dxa" w:w="1728"/>
          </w:tcPr>
          <w:p>
            <w:r>
              <w:t>cl_sp_mutate_dm_score_hud_x -640 640 4</w:t>
            </w:r>
          </w:p>
        </w:tc>
        <w:tc>
          <w:tcPr>
            <w:tcW w:type="dxa" w:w="1728"/>
          </w:tcPr>
          <w:p>
            <w:r>
              <w:t>Horizontal position of the score display.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Scoring</w:t>
            </w:r>
          </w:p>
        </w:tc>
        <w:tc>
          <w:tcPr>
            <w:tcW w:type="dxa" w:w="1728"/>
          </w:tcPr>
          <w:p>
            <w:r>
              <w:t>Score Y (X)</w:t>
            </w:r>
          </w:p>
        </w:tc>
        <w:tc>
          <w:tcPr>
            <w:tcW w:type="dxa" w:w="1728"/>
          </w:tcPr>
          <w:p>
            <w:r>
              <w:t>cl_sp_mutate_dm_score_hud_y -480 480 4</w:t>
            </w:r>
          </w:p>
        </w:tc>
        <w:tc>
          <w:tcPr>
            <w:tcW w:type="dxa" w:w="1728"/>
          </w:tcPr>
          <w:p>
            <w:r>
              <w:t>Vertical position of the score display.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Scoring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Scoring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Spawn &amp; pool</w:t>
            </w:r>
          </w:p>
        </w:tc>
        <w:tc>
          <w:tcPr>
            <w:tcW w:type="dxa" w:w="1728"/>
          </w:tcPr>
          <w:p>
            <w:r>
              <w:t>Spawn &amp; pool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Spawn &amp; pool</w:t>
            </w:r>
          </w:p>
        </w:tc>
        <w:tc>
          <w:tcPr>
            <w:tcW w:type="dxa" w:w="1728"/>
          </w:tcPr>
          <w:p>
            <w:r>
              <w:t>Min player distance (X)</w:t>
            </w:r>
          </w:p>
        </w:tc>
        <w:tc>
          <w:tcPr>
            <w:tcW w:type="dxa" w:w="1728"/>
          </w:tcPr>
          <w:p>
            <w:r>
              <w:t>cl_sp_mutate_dm_min_player_dist 0 2048 32</w:t>
            </w:r>
          </w:p>
        </w:tc>
        <w:tc>
          <w:tcPr>
            <w:tcW w:type="dxa" w:w="1728"/>
          </w:tcPr>
          <w:p>
            <w:r>
              <w:t>cl_sp_mutate_dm_min_player_dist: minimum distance in Q2 units between a (re)spawn point and the player. Closer points are skipped.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Spawn &amp; pool</w:t>
            </w:r>
          </w:p>
        </w:tc>
        <w:tc>
          <w:tcPr>
            <w:tcW w:type="dxa" w:w="1728"/>
          </w:tcPr>
          <w:p>
            <w:r>
              <w:t>Min monster distance (X)</w:t>
            </w:r>
          </w:p>
        </w:tc>
        <w:tc>
          <w:tcPr>
            <w:tcW w:type="dxa" w:w="1728"/>
          </w:tcPr>
          <w:p>
            <w:r>
              <w:t>cl_sp_mutate_dm_min_monster_dist 0 1024 16</w:t>
            </w:r>
          </w:p>
        </w:tc>
        <w:tc>
          <w:tcPr>
            <w:tcW w:type="dxa" w:w="1728"/>
          </w:tcPr>
          <w:p>
            <w:r>
              <w:t>cl_sp_mutate_dm_min_monster_dist: minimum distance in Q2 units between two simultaneously-living training monsters.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Spawn &amp; pool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Spawn &amp; pool</w:t>
            </w:r>
          </w:p>
        </w:tc>
        <w:tc>
          <w:tcPr>
            <w:tcW w:type="dxa" w:w="1728"/>
          </w:tcPr>
          <w:p>
            <w:r>
              <w:t>Applies on next map command</w:t>
            </w:r>
          </w:p>
        </w:tc>
        <w:tc>
          <w:tcPr>
            <w:tcW w:type="dxa" w:w="1728"/>
          </w:tcPr>
          <w:p>
            <w:r>
              <w:t>echo Q2PRO-X: DM training settings apply on next map load.</w:t>
            </w:r>
          </w:p>
        </w:tc>
        <w:tc>
          <w:tcPr>
            <w:tcW w:type="dxa" w:w="1728"/>
          </w:tcPr>
          <w:p>
            <w:r>
              <w:t>Apply the current DM training settings on the next map load — start a fresh DM map via the console (map q2dm1 etc.) or game menu.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Spawn &amp; pool</w:t>
            </w:r>
          </w:p>
        </w:tc>
        <w:tc>
          <w:tcPr>
            <w:tcW w:type="dxa" w:w="1728"/>
          </w:tcPr>
          <w:p>
            <w:r>
              <w:t>Mutator info...</w:t>
            </w:r>
          </w:p>
        </w:tc>
        <w:tc>
          <w:tcPr>
            <w:tcW w:type="dxa" w:w="1728"/>
          </w:tcPr>
          <w:p>
            <w:r>
              <w:t>sv sp_mutator_info</w:t>
            </w:r>
          </w:p>
        </w:tc>
        <w:tc>
          <w:tcPr>
            <w:tcW w:type="dxa" w:w="1728"/>
          </w:tcPr>
          <w:p>
            <w:r>
              <w:t>Print DM training status, spawn point count, alive/target monster counts, and skip counters.</w:t>
            </w:r>
          </w:p>
        </w:tc>
      </w:tr>
    </w:tbl>
    <w:p>
      <w:pPr>
        <w:pStyle w:val="Heading3"/>
      </w:pPr>
      <w:r>
        <w:t>Config &amp; Files (g_config)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Basics</w:t>
            </w:r>
          </w:p>
        </w:tc>
        <w:tc>
          <w:tcPr>
            <w:tcW w:type="dxa" w:w="1728"/>
          </w:tcPr>
          <w:p>
            <w:r>
              <w:t>Global Q2PRO-X preferences... (X)</w:t>
            </w:r>
          </w:p>
        </w:tc>
        <w:tc>
          <w:tcPr>
            <w:tcW w:type="dxa" w:w="1728"/>
          </w:tcPr>
          <w:p>
            <w:r>
              <w:t>pushmenu q2prox_global_prefs</w:t>
            </w:r>
          </w:p>
        </w:tc>
        <w:tc>
          <w:tcPr>
            <w:tcW w:type="dxa" w:w="1728"/>
          </w:tcPr>
          <w:p>
            <w:r>
              <w:t>Master + per-category toggles for sharing UI / player / network / video / audio cvars across all mods via baseq2/q2pro-x/q2pro-x.cfg. Master default OFF.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Language &amp; Appearance</w:t>
            </w:r>
          </w:p>
        </w:tc>
        <w:tc>
          <w:tcPr>
            <w:tcW w:type="dxa" w:w="1728"/>
          </w:tcPr>
          <w:p>
            <w:r>
              <w:t>Language &amp; Appearance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Language &amp; Appearance</w:t>
            </w:r>
          </w:p>
        </w:tc>
        <w:tc>
          <w:tcPr>
            <w:tcW w:type="dxa" w:w="1728"/>
          </w:tcPr>
          <w:p>
            <w:r>
              <w:t>Russian display localization (X)</w:t>
            </w:r>
          </w:p>
        </w:tc>
        <w:tc>
          <w:tcPr>
            <w:tcW w:type="dxa" w:w="1728"/>
          </w:tcPr>
          <w:p>
            <w:r>
              <w:t>cl_console_utf8_ru Auto -1 Off 0 On 1</w:t>
            </w:r>
          </w:p>
        </w:tc>
        <w:tc>
          <w:tcPr>
            <w:tcW w:type="dxa" w:w="1728"/>
          </w:tcPr>
          <w:p>
            <w:r>
              <w:t>Russian display-localization baseline. Auto = on for Russian Windows, Off = English/legacy, On = forced Russian. Display only; does not enable Russian console input.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Language &amp; Appearance</w:t>
            </w:r>
          </w:p>
        </w:tc>
        <w:tc>
          <w:tcPr>
            <w:tcW w:type="dxa" w:w="1728"/>
          </w:tcPr>
          <w:p>
            <w:r>
              <w:t>Game menu language (X)</w:t>
            </w:r>
          </w:p>
        </w:tc>
        <w:tc>
          <w:tcPr>
            <w:tcW w:type="dxa" w:w="1728"/>
          </w:tcPr>
          <w:p>
            <w:r>
              <w:t>cl_menu_utf8_ru Inherit global -1 English 0 Russian 1</w:t>
            </w:r>
          </w:p>
        </w:tc>
        <w:tc>
          <w:tcPr>
            <w:tcW w:type="dxa" w:w="1728"/>
          </w:tcPr>
          <w:p>
            <w:r>
              <w:t>Game-menu language override. Inherit = follow display localization, English/Russian = force that language.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Language &amp; Appearance</w:t>
            </w:r>
          </w:p>
        </w:tc>
        <w:tc>
          <w:tcPr>
            <w:tcW w:type="dxa" w:w="1728"/>
          </w:tcPr>
          <w:p>
            <w:r>
              <w:t>Menu font (X)</w:t>
            </w:r>
          </w:p>
        </w:tc>
        <w:tc>
          <w:tcPr>
            <w:tcW w:type="dxa" w:w="1728"/>
          </w:tcPr>
          <w:p>
            <w:r>
              <w:t>cl_menu_font_mode Legacy 0 Jost Medieval 1</w:t>
            </w:r>
          </w:p>
        </w:tc>
        <w:tc>
          <w:tcPr>
            <w:tcW w:type="dxa" w:w="1728"/>
          </w:tcPr>
          <w:p>
            <w:r>
              <w:t>Game-menu font. Legacy = stock 8x8 conchars, Jost = smooth proportional Jost Medieval Bold. Menu only; console/HUD/browsers unaffected.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Language &amp; Appearance</w:t>
            </w:r>
          </w:p>
        </w:tc>
        <w:tc>
          <w:tcPr>
            <w:tcW w:type="dxa" w:w="1728"/>
          </w:tcPr>
          <w:p>
            <w:r>
              <w:t>Menu visual style (X)</w:t>
            </w:r>
          </w:p>
        </w:tc>
        <w:tc>
          <w:tcPr>
            <w:tcW w:type="dxa" w:w="1728"/>
          </w:tcPr>
          <w:p>
            <w:r>
              <w:t>cl_menu_visual_style Legacy 0 Modern 1</w:t>
            </w:r>
          </w:p>
        </w:tc>
        <w:tc>
          <w:tcPr>
            <w:tcW w:type="dxa" w:w="1728"/>
          </w:tcPr>
          <w:p>
            <w:r>
              <w:t>Visual style of script menus. Legacy = old text/bitmap look, Modern = Q2PRO-X chrome (logo, focus strip, modern slider, soft shadows). Applies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Language &amp; Appearance</w:t>
            </w:r>
          </w:p>
        </w:tc>
        <w:tc>
          <w:tcPr>
            <w:tcW w:type="dxa" w:w="1728"/>
          </w:tcPr>
          <w:p>
            <w:r>
              <w:t>Hover hint delay (X)</w:t>
            </w:r>
          </w:p>
        </w:tc>
        <w:tc>
          <w:tcPr>
            <w:tcW w:type="dxa" w:w="1728"/>
          </w:tcPr>
          <w:p>
            <w:r>
              <w:t>cl_q2prox_menu_hover_hint_delay 0.1 2.0 0.1</w:t>
            </w:r>
          </w:p>
        </w:tc>
        <w:tc>
          <w:tcPr>
            <w:tcW w:type="dxa" w:w="1728"/>
          </w:tcPr>
          <w:p>
            <w:r>
              <w:t>cl_q2prox_menu_hover_hint_delay: seconds the cursor must rest on a row's label before the tooltip appears (0.1..2.0). Default 1.5.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Language &amp; Appearance</w:t>
            </w:r>
          </w:p>
        </w:tc>
        <w:tc>
          <w:tcPr>
            <w:tcW w:type="dxa" w:w="1728"/>
          </w:tcPr>
          <w:p>
            <w:r>
              <w:t>Hover hint opacity (X)</w:t>
            </w:r>
          </w:p>
        </w:tc>
        <w:tc>
          <w:tcPr>
            <w:tcW w:type="dxa" w:w="1728"/>
          </w:tcPr>
          <w:p>
            <w:r>
              <w:t>cl_q2prox_menu_hover_hint_alpha 0.0 1.0 0.05</w:t>
            </w:r>
          </w:p>
        </w:tc>
        <w:tc>
          <w:tcPr>
            <w:tcW w:type="dxa" w:w="1728"/>
          </w:tcPr>
          <w:p>
            <w:r>
              <w:t>cl_q2prox_menu_hover_hint_alpha: hover tooltip background opacity — 1 = opaque, 0 = fully transparent background (text stays visible). Default 0.8.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Language &amp; Appearance</w:t>
            </w:r>
          </w:p>
        </w:tc>
        <w:tc>
          <w:tcPr>
            <w:tcW w:type="dxa" w:w="1728"/>
          </w:tcPr>
          <w:p>
            <w:r>
              <w:t>Console font (X)</w:t>
            </w:r>
          </w:p>
        </w:tc>
        <w:tc>
          <w:tcPr>
            <w:tcW w:type="dxa" w:w="1728"/>
          </w:tcPr>
          <w:p>
            <w:r>
              <w:t>cl_console_font_mode Legacy 0 San Francisco 1</w:t>
            </w:r>
          </w:p>
        </w:tc>
        <w:tc>
          <w:tcPr>
            <w:tcW w:type="dxa" w:w="1728"/>
          </w:tcPr>
          <w:p>
            <w:r>
              <w:t>Console font. Legacy = stock conchars, San Francisco = SFUIText Regular fixed-cell. Console only.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Language &amp; Appearance</w:t>
            </w:r>
          </w:p>
        </w:tc>
        <w:tc>
          <w:tcPr>
            <w:tcW w:type="dxa" w:w="1728"/>
          </w:tcPr>
          <w:p>
            <w:r>
              <w:t>Browsers font (X)</w:t>
            </w:r>
          </w:p>
        </w:tc>
        <w:tc>
          <w:tcPr>
            <w:tcW w:type="dxa" w:w="1728"/>
          </w:tcPr>
          <w:p>
            <w:r>
              <w:t>cl_browser_font_mode Legacy 0 Iskra 1</w:t>
            </w:r>
          </w:p>
        </w:tc>
        <w:tc>
          <w:tcPr>
            <w:tcW w:type="dxa" w:w="1728"/>
          </w:tcPr>
          <w:p>
            <w:r>
              <w:t>cl_browser_font_mode: browser/UI chrome typography. legacy = stock conchars, Iskra = Iskra Cyrillic Regular fixed-cell. Wired: server / cvar / demo browser, demo player overlay chrome, modhelp local UI. Raw server names / demo filenames stay on the byte-exact legacy path.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Language &amp; Appearance</w:t>
            </w:r>
          </w:p>
        </w:tc>
        <w:tc>
          <w:tcPr>
            <w:tcW w:type="dxa" w:w="1728"/>
          </w:tcPr>
          <w:p>
            <w:r>
              <w:t>HUD font (X)</w:t>
            </w:r>
          </w:p>
        </w:tc>
        <w:tc>
          <w:tcPr>
            <w:tcW w:type="dxa" w:w="1728"/>
          </w:tcPr>
          <w:p>
            <w:r>
              <w:t>cl_hud_font_mode Legacy 0 Iskra 1</w:t>
            </w:r>
          </w:p>
        </w:tc>
        <w:tc>
          <w:tcPr>
            <w:tcW w:type="dxa" w:w="1728"/>
          </w:tcPr>
          <w:p>
            <w:r>
              <w:t>cl_hud_font_mode: HUD/local-overlay typography. legacy = stock conchars, Iskra = Iskra Cyrillic Regular fixed-cell. Wired trusted: net autoport, demo item timers, demo analytics, screen.c local labels (demo bar, LAGHAX), OpenTDM team HUD trusted chrome. Server-supplied layout / configstring / chat / scoreboard names stay on the byte-exact legacy path.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Binds &amp; Save</w:t>
            </w:r>
          </w:p>
        </w:tc>
        <w:tc>
          <w:tcPr>
            <w:tcW w:type="dxa" w:w="1728"/>
          </w:tcPr>
          <w:p>
            <w:r>
              <w:t>Binds &amp; Save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Binds &amp; Save</w:t>
            </w:r>
          </w:p>
        </w:tc>
        <w:tc>
          <w:tcPr>
            <w:tcW w:type="dxa" w:w="1728"/>
          </w:tcPr>
          <w:p>
            <w:r>
              <w:t>Cvar browser toggle key</w:t>
            </w:r>
          </w:p>
        </w:tc>
        <w:tc>
          <w:tcPr>
            <w:tcW w:type="dxa" w:w="1728"/>
          </w:tcPr>
          <w:p>
            <w:r>
              <w:t>cvar_browser_toggle</w:t>
            </w:r>
          </w:p>
        </w:tc>
        <w:tc>
          <w:tcPr>
            <w:tcW w:type="dxa" w:w="1728"/>
          </w:tcPr>
          <w:p>
            <w:r>
              <w:t>Key that shows/hides the Q2PRO-X cvar reference overlay.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Binds &amp; Save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Binds &amp; Save</w:t>
            </w:r>
          </w:p>
        </w:tc>
        <w:tc>
          <w:tcPr>
            <w:tcW w:type="dxa" w:w="1728"/>
          </w:tcPr>
          <w:p>
            <w:r>
              <w:t>Save all configs...</w:t>
            </w:r>
          </w:p>
        </w:tc>
        <w:tc>
          <w:tcPr>
            <w:tcW w:type="dxa" w:w="1728"/>
          </w:tcPr>
          <w:p>
            <w:r>
              <w:t>q2prox_cfg_save</w:t>
            </w:r>
          </w:p>
        </w:tc>
        <w:tc>
          <w:tcPr>
            <w:tcW w:type="dxa" w:w="1728"/>
          </w:tcPr>
          <w:p>
            <w:r>
              <w:t>Save all Q2PRO-X settings (both global and mod-local configs).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Binds &amp; Save</w:t>
            </w:r>
          </w:p>
        </w:tc>
        <w:tc>
          <w:tcPr>
            <w:tcW w:type="dxa" w:w="1728"/>
          </w:tcPr>
          <w:p>
            <w:r>
              <w:t>Save global config...</w:t>
            </w:r>
          </w:p>
        </w:tc>
        <w:tc>
          <w:tcPr>
            <w:tcW w:type="dxa" w:w="1728"/>
          </w:tcPr>
          <w:p>
            <w:r>
              <w:t>q2prox_cfg_save_global</w:t>
            </w:r>
          </w:p>
        </w:tc>
        <w:tc>
          <w:tcPr>
            <w:tcW w:type="dxa" w:w="1728"/>
          </w:tcPr>
          <w:p>
            <w:r>
              <w:t>Save global settings to baseq2/q2pro-x/q2pro-x.cfg.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Binds &amp; Save</w:t>
            </w:r>
          </w:p>
        </w:tc>
        <w:tc>
          <w:tcPr>
            <w:tcW w:type="dxa" w:w="1728"/>
          </w:tcPr>
          <w:p>
            <w:r>
              <w:t>Save local config...</w:t>
            </w:r>
          </w:p>
        </w:tc>
        <w:tc>
          <w:tcPr>
            <w:tcW w:type="dxa" w:w="1728"/>
          </w:tcPr>
          <w:p>
            <w:r>
              <w:t>q2prox_cfg_save_local</w:t>
            </w:r>
          </w:p>
        </w:tc>
        <w:tc>
          <w:tcPr>
            <w:tcW w:type="dxa" w:w="1728"/>
          </w:tcPr>
          <w:p>
            <w:r>
              <w:t>During normal play saves the mod-local config; during .dm2/.mvd2 playback saves the demo-visual preset. Target filename is printed to console.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Binds &amp; Save</w:t>
            </w:r>
          </w:p>
        </w:tc>
        <w:tc>
          <w:tcPr>
            <w:tcW w:type="dxa" w:w="1728"/>
          </w:tcPr>
          <w:p>
            <w:r>
              <w:t>Save demo visual config...</w:t>
            </w:r>
          </w:p>
        </w:tc>
        <w:tc>
          <w:tcPr>
            <w:tcW w:type="dxa" w:w="1728"/>
          </w:tcPr>
          <w:p>
            <w:r>
              <w:t>q2prox_cfg_save_demo_visual</w:t>
            </w:r>
          </w:p>
        </w:tc>
        <w:tc>
          <w:tcPr>
            <w:tcW w:type="dxa" w:w="1728"/>
          </w:tcPr>
          <w:p>
            <w:r>
              <w:t>Always writes baseq2/q2pro-x/demo_visual/q2pro-x.demo.cfg — the visual preset used only during demo playback.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Reset</w:t>
            </w:r>
          </w:p>
        </w:tc>
        <w:tc>
          <w:tcPr>
            <w:tcW w:type="dxa" w:w="1728"/>
          </w:tcPr>
          <w:p>
            <w:r>
              <w:t>Reset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Reset</w:t>
            </w:r>
          </w:p>
        </w:tc>
        <w:tc>
          <w:tcPr>
            <w:tcW w:type="dxa" w:w="1728"/>
          </w:tcPr>
          <w:p>
            <w:r>
              <w:t>Defaults all...</w:t>
            </w:r>
          </w:p>
        </w:tc>
        <w:tc>
          <w:tcPr>
            <w:tcW w:type="dxa" w:w="1728"/>
          </w:tcPr>
          <w:p>
            <w:r>
              <w:t>q2prox_cfg_defaults</w:t>
            </w:r>
          </w:p>
        </w:tc>
        <w:tc>
          <w:tcPr>
            <w:tcW w:type="dxa" w:w="1728"/>
          </w:tcPr>
          <w:p>
            <w:r>
              <w:t>Reset every Q2PRO-X setting back to its default.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Reset</w:t>
            </w:r>
          </w:p>
        </w:tc>
        <w:tc>
          <w:tcPr>
            <w:tcW w:type="dxa" w:w="1728"/>
          </w:tcPr>
          <w:p>
            <w:r>
              <w:t>Defaults global...</w:t>
            </w:r>
          </w:p>
        </w:tc>
        <w:tc>
          <w:tcPr>
            <w:tcW w:type="dxa" w:w="1728"/>
          </w:tcPr>
          <w:p>
            <w:r>
              <w:t>q2prox_cfg_defaults_global</w:t>
            </w:r>
          </w:p>
        </w:tc>
        <w:tc>
          <w:tcPr>
            <w:tcW w:type="dxa" w:w="1728"/>
          </w:tcPr>
          <w:p>
            <w:r>
              <w:t>Reset only the global settings to defaults.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Reset</w:t>
            </w:r>
          </w:p>
        </w:tc>
        <w:tc>
          <w:tcPr>
            <w:tcW w:type="dxa" w:w="1728"/>
          </w:tcPr>
          <w:p>
            <w:r>
              <w:t>Defaults local...</w:t>
            </w:r>
          </w:p>
        </w:tc>
        <w:tc>
          <w:tcPr>
            <w:tcW w:type="dxa" w:w="1728"/>
          </w:tcPr>
          <w:p>
            <w:r>
              <w:t>q2prox_cfg_defaults_local</w:t>
            </w:r>
          </w:p>
        </w:tc>
        <w:tc>
          <w:tcPr>
            <w:tcW w:type="dxa" w:w="1728"/>
          </w:tcPr>
          <w:p>
            <w:r>
              <w:t>Reset local cvars. During demo playback: only visual cvars (binds kept) into the demo-visual target. Otherwise: mod-local cvars + binds.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Reset</w:t>
            </w:r>
          </w:p>
        </w:tc>
        <w:tc>
          <w:tcPr>
            <w:tcW w:type="dxa" w:w="1728"/>
          </w:tcPr>
          <w:p>
            <w:r>
              <w:t>Defaults demo visual...</w:t>
            </w:r>
          </w:p>
        </w:tc>
        <w:tc>
          <w:tcPr>
            <w:tcW w:type="dxa" w:w="1728"/>
          </w:tcPr>
          <w:p>
            <w:r>
              <w:t>q2prox_cfg_defaults_demo_visual</w:t>
            </w:r>
          </w:p>
        </w:tc>
        <w:tc>
          <w:tcPr>
            <w:tcW w:type="dxa" w:w="1728"/>
          </w:tcPr>
          <w:p>
            <w:r>
              <w:t>Reset only the demo-visual cvars to defaults (binds always kept). Run q2prox_cfg_save_demo_visual afterwards to persist.</w:t>
            </w:r>
          </w:p>
        </w:tc>
      </w:tr>
    </w:tbl>
    <w:p>
      <w:pPr>
        <w:pStyle w:val="Heading3"/>
      </w:pPr>
      <w:r>
        <w:t>Help / About Q2PRO-X (g_help)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Reference</w:t>
            </w:r>
          </w:p>
        </w:tc>
        <w:tc>
          <w:tcPr>
            <w:tcW w:type="dxa" w:w="1728"/>
          </w:tcPr>
          <w:p>
            <w:r>
              <w:t>Reference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Reference</w:t>
            </w:r>
          </w:p>
        </w:tc>
        <w:tc>
          <w:tcPr>
            <w:tcW w:type="dxa" w:w="1728"/>
          </w:tcPr>
          <w:p>
            <w:r>
              <w:t>Cvar reference...</w:t>
            </w:r>
          </w:p>
        </w:tc>
        <w:tc>
          <w:tcPr>
            <w:tcW w:type="dxa" w:w="1728"/>
          </w:tcPr>
          <w:p>
            <w:r>
              <w:t>cvar_help</w:t>
            </w:r>
          </w:p>
        </w:tc>
        <w:tc>
          <w:tcPr>
            <w:tcW w:type="dxa" w:w="1728"/>
          </w:tcPr>
          <w:p>
            <w:r>
              <w:t>Open the live cvar reference: search, description, values, source.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Reference</w:t>
            </w:r>
          </w:p>
        </w:tc>
        <w:tc>
          <w:tcPr>
            <w:tcW w:type="dxa" w:w="1728"/>
          </w:tcPr>
          <w:p>
            <w:r>
              <w:t>Cvar browser settings...</w:t>
            </w:r>
          </w:p>
        </w:tc>
        <w:tc>
          <w:tcPr>
            <w:tcW w:type="dxa" w:w="1728"/>
          </w:tcPr>
          <w:p>
            <w:r>
              <w:t>pushmenu q2prox_cvarbrowser</w:t>
            </w:r>
          </w:p>
        </w:tc>
        <w:tc>
          <w:tcPr>
            <w:tcW w:type="dxa" w:w="1728"/>
          </w:tcPr>
          <w:p>
            <w:r>
              <w:t>Open cvar-browser settings: opacity, language, text scale.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Version info...</w:t>
            </w:r>
          </w:p>
        </w:tc>
        <w:tc>
          <w:tcPr>
            <w:tcW w:type="dxa" w:w="1728"/>
          </w:tcPr>
          <w:p>
            <w:r>
              <w:t>version</w:t>
            </w:r>
          </w:p>
        </w:tc>
        <w:tc>
          <w:tcPr>
            <w:tcW w:type="dxa" w:w="1728"/>
          </w:tcPr>
          <w:p>
            <w:r>
              <w:t>Print the Q2PRO-X build version and component info to console.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Movement feel info...</w:t>
            </w:r>
          </w:p>
        </w:tc>
        <w:tc>
          <w:tcPr>
            <w:tcW w:type="dxa" w:w="1728"/>
          </w:tcPr>
          <w:p>
            <w:r>
              <w:t>movementfeel_info</w:t>
            </w:r>
          </w:p>
        </w:tc>
        <w:tc>
          <w:tcPr>
            <w:tcW w:type="dxa" w:w="1728"/>
          </w:tcPr>
          <w:p>
            <w:r>
              <w:t>Print the current movement feel and the backend actually applied.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Render scale info...</w:t>
            </w:r>
          </w:p>
        </w:tc>
        <w:tc>
          <w:tcPr>
            <w:tcW w:type="dxa" w:w="1728"/>
          </w:tcPr>
          <w:p>
            <w:r>
              <w:t>gl_render_scale_info</w:t>
            </w:r>
          </w:p>
        </w:tc>
        <w:tc>
          <w:tcPr>
            <w:tcW w:type="dxa" w:w="1728"/>
          </w:tcPr>
          <w:p>
            <w:r>
              <w:t>Print the render-scale pipeline path, max resolution and tile grid.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OLED info...</w:t>
            </w:r>
          </w:p>
        </w:tc>
        <w:tc>
          <w:tcPr>
            <w:tcW w:type="dxa" w:w="1728"/>
          </w:tcPr>
          <w:p>
            <w:r>
              <w:t>vid_oled_info</w:t>
            </w:r>
          </w:p>
        </w:tc>
        <w:tc>
          <w:tcPr>
            <w:tcW w:type="dxa" w:w="1728"/>
          </w:tcPr>
          <w:p>
            <w:r>
              <w:t>Print OLED-protection status and the reasons each stage is/isn't active.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Reverb info...</w:t>
            </w:r>
          </w:p>
        </w:tc>
        <w:tc>
          <w:tcPr>
            <w:tcW w:type="dxa" w:w="1728"/>
          </w:tcPr>
          <w:p>
            <w:r>
              <w:t>al_reverb_info</w:t>
            </w:r>
          </w:p>
        </w:tc>
        <w:tc>
          <w:tcPr>
            <w:tcW w:type="dxa" w:w="1728"/>
          </w:tcPr>
          <w:p>
            <w:r>
              <w:t>Print reverb classifier state and the current EAX preset data.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Binaural info...</w:t>
            </w:r>
          </w:p>
        </w:tc>
        <w:tc>
          <w:tcPr>
            <w:tcW w:type="dxa" w:w="1728"/>
          </w:tcPr>
          <w:p>
            <w:r>
              <w:t>al_binaural_info</w:t>
            </w:r>
          </w:p>
        </w:tc>
        <w:tc>
          <w:tcPr>
            <w:tcW w:type="dxa" w:w="1728"/>
          </w:tcPr>
          <w:p>
            <w:r>
              <w:t>Print the current binaural (3D headphone) runtime state.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Visual fx info...</w:t>
            </w:r>
          </w:p>
        </w:tc>
        <w:tc>
          <w:tcPr>
            <w:tcW w:type="dxa" w:w="1728"/>
          </w:tcPr>
          <w:p>
            <w:r>
              <w:t>gl_visual_fx_info</w:t>
            </w:r>
          </w:p>
        </w:tc>
        <w:tc>
          <w:tcPr>
            <w:tcW w:type="dxa" w:w="1728"/>
          </w:tcPr>
          <w:p>
            <w:r>
              <w:t>Print the status of the visual-FX subsystems.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Vis items info...</w:t>
            </w:r>
          </w:p>
        </w:tc>
        <w:tc>
          <w:tcPr>
            <w:tcW w:type="dxa" w:w="1728"/>
          </w:tcPr>
          <w:p>
            <w:r>
              <w:t>cl_vis_items_info</w:t>
            </w:r>
          </w:p>
        </w:tc>
        <w:tc>
          <w:tcPr>
            <w:tcW w:type="dxa" w:w="1728"/>
          </w:tcPr>
          <w:p>
            <w:r>
              <w:t>Print how items are classified for the visibility layer.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Tools</w:t>
            </w:r>
          </w:p>
        </w:tc>
        <w:tc>
          <w:tcPr>
            <w:tcW w:type="dxa" w:w="1728"/>
          </w:tcPr>
          <w:p>
            <w:r>
              <w:t>Tools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Tools</w:t>
            </w:r>
          </w:p>
        </w:tc>
        <w:tc>
          <w:tcPr>
            <w:tcW w:type="dxa" w:w="1728"/>
          </w:tcPr>
          <w:p>
            <w:r>
              <w:t>List macros...</w:t>
            </w:r>
          </w:p>
        </w:tc>
        <w:tc>
          <w:tcPr>
            <w:tcW w:type="dxa" w:w="1728"/>
          </w:tcPr>
          <w:p>
            <w:r>
              <w:t>macrolist</w:t>
            </w:r>
          </w:p>
        </w:tc>
        <w:tc>
          <w:tcPr>
            <w:tcW w:type="dxa" w:w="1728"/>
          </w:tcPr>
          <w:p>
            <w:r>
              <w:t>List all available console macros.</w:t>
            </w:r>
          </w:p>
        </w:tc>
      </w:tr>
    </w:tbl>
    <w:p>
      <w:pPr>
        <w:pStyle w:val="Heading3"/>
      </w:pPr>
      <w:r>
        <w:t>g_addressbook (g_addressbook)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Addresses 1-8</w:t>
            </w:r>
          </w:p>
        </w:tc>
        <w:tc>
          <w:tcPr>
            <w:tcW w:type="dxa" w:w="1728"/>
          </w:tcPr>
          <w:p>
            <w:r>
              <w:t>Addresses 1-8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Addresses 1-8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Addresses 1-8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Addresses 1-8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Addresses 1-8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Addresses 1-8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Addresses 1-8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Addresses 1-8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Addresses 1-8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Addresses 9-16</w:t>
            </w:r>
          </w:p>
        </w:tc>
        <w:tc>
          <w:tcPr>
            <w:tcW w:type="dxa" w:w="1728"/>
          </w:tcPr>
          <w:p>
            <w:r>
              <w:t>Addresses 9-16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Addresses 9-16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Addresses 9-16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Addresses 9-16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Addresses 9-16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Addresses 9-16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Addresses 9-16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Addresses 9-16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Addresses 9-16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Laghax (q2prox_laghax)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Smoothing</w:t>
            </w:r>
          </w:p>
        </w:tc>
        <w:tc>
          <w:tcPr>
            <w:tcW w:type="dxa" w:w="1728"/>
          </w:tcPr>
          <w:p>
            <w:r>
              <w:t>Smoothing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HUD overlay</w:t>
            </w:r>
          </w:p>
        </w:tc>
        <w:tc>
          <w:tcPr>
            <w:tcW w:type="dxa" w:w="1728"/>
          </w:tcPr>
          <w:p>
            <w:r>
              <w:t>HUD overlay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HUD overlay</w:t>
            </w:r>
          </w:p>
        </w:tc>
        <w:tc>
          <w:tcPr>
            <w:tcW w:type="dxa" w:w="1728"/>
          </w:tcPr>
          <w:p>
            <w:r>
              <w:t>HUD opacity</w:t>
            </w:r>
          </w:p>
        </w:tc>
        <w:tc>
          <w:tcPr>
            <w:tcW w:type="dxa" w:w="1728"/>
          </w:tcPr>
          <w:p>
            <w:r>
              <w:t>cl_laghax_hud_alpha 0 1 0.05</w:t>
            </w:r>
          </w:p>
        </w:tc>
        <w:tc>
          <w:tcPr>
            <w:tcW w:type="dxa" w:w="1728"/>
          </w:tcPr>
          <w:p>
            <w:r>
              <w:t>Opacity of the laghax HUD (independent of scr_alpha).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HUD overlay</w:t>
            </w:r>
          </w:p>
        </w:tc>
        <w:tc>
          <w:tcPr>
            <w:tcW w:type="dxa" w:w="1728"/>
          </w:tcPr>
          <w:p>
            <w:r>
              <w:t>Edit HUD position...</w:t>
            </w:r>
          </w:p>
        </w:tc>
        <w:tc>
          <w:tcPr>
            <w:tcW w:type="dxa" w:w="1728"/>
          </w:tcPr>
          <w:p>
            <w:r>
              <w:t>laghax_hud_edit</w:t>
            </w:r>
          </w:p>
        </w:tc>
        <w:tc>
          <w:tcPr>
            <w:tcW w:type="dxa" w:w="1728"/>
          </w:tcPr>
          <w:p>
            <w:r>
              <w:t>Enter HUD edit mode: left-drag to move, Enter/Escape to exit.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HUD overlay</w:t>
            </w:r>
          </w:p>
        </w:tc>
        <w:tc>
          <w:tcPr>
            <w:tcW w:type="dxa" w:w="1728"/>
          </w:tcPr>
          <w:p>
            <w:r>
              <w:t>Reset HUD position</w:t>
            </w:r>
          </w:p>
        </w:tc>
        <w:tc>
          <w:tcPr>
            <w:tcW w:type="dxa" w:w="1728"/>
          </w:tcPr>
          <w:p>
            <w:r>
              <w:t>laghax_hud_reset</w:t>
            </w:r>
          </w:p>
        </w:tc>
        <w:tc>
          <w:tcPr>
            <w:tcW w:type="dxa" w:w="1728"/>
          </w:tcPr>
          <w:p>
            <w:r>
              <w:t>Clear the saved HUD position (back to default placement).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Window &amp; debug</w:t>
            </w:r>
          </w:p>
        </w:tc>
        <w:tc>
          <w:tcPr>
            <w:tcW w:type="dxa" w:w="1728"/>
          </w:tcPr>
          <w:p>
            <w:r>
              <w:t>Window &amp; debug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Window &amp; debug</w:t>
            </w:r>
          </w:p>
        </w:tc>
        <w:tc>
          <w:tcPr>
            <w:tcW w:type="dxa" w:w="1728"/>
          </w:tcPr>
          <w:p>
            <w:r>
              <w:t>Max cap</w:t>
            </w:r>
          </w:p>
        </w:tc>
        <w:tc>
          <w:tcPr>
            <w:tcW w:type="dxa" w:w="1728"/>
          </w:tcPr>
          <w:p>
            <w:r>
              <w:t>cl_laghax_maxms 0 150 5</w:t>
            </w:r>
          </w:p>
        </w:tc>
        <w:tc>
          <w:tcPr>
            <w:tcW w:type="dxa" w:w="1728"/>
          </w:tcPr>
          <w:p>
            <w:r>
              <w:t>Hard safety cap on the smoothing window (ms) — never exceeded no matter how high the stress.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Window &amp; debug</w:t>
            </w:r>
          </w:p>
        </w:tc>
        <w:tc>
          <w:tcPr>
            <w:tcW w:type="dxa" w:w="1728"/>
          </w:tcPr>
          <w:p>
            <w:r>
              <w:t>Adaptive max window</w:t>
            </w:r>
          </w:p>
        </w:tc>
        <w:tc>
          <w:tcPr>
            <w:tcW w:type="dxa" w:w="1728"/>
          </w:tcPr>
          <w:p>
            <w:r>
              <w:t>cl_laghax_maxwindow 0 120 5</w:t>
            </w:r>
          </w:p>
        </w:tc>
        <w:tc>
          <w:tcPr>
            <w:tcW w:type="dxa" w:w="1728"/>
          </w:tcPr>
          <w:p>
            <w:r>
              <w:t>Adaptive-mode ceiling for the smoothing window (ms), below the hard cl_laghax_maxms clamp.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Window &amp; debug</w:t>
            </w:r>
          </w:p>
        </w:tc>
        <w:tc>
          <w:tcPr>
            <w:tcW w:type="dxa" w:w="1728"/>
          </w:tcPr>
          <w:p>
            <w:r>
              <w:t>Minimum error</w:t>
            </w:r>
          </w:p>
        </w:tc>
        <w:tc>
          <w:tcPr>
            <w:tcW w:type="dxa" w:w="1728"/>
          </w:tcPr>
          <w:p>
            <w:r>
              <w:t>cl_laghax_minerror 0 8 0.1</w:t>
            </w:r>
          </w:p>
        </w:tc>
        <w:tc>
          <w:tcPr>
            <w:tcW w:type="dxa" w:w="1728"/>
          </w:tcPr>
          <w:p>
            <w:r>
              <w:t>Corrections smaller than this (Quake units) snap instantly instead of being smoothed.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Adaptive weights</w:t>
            </w:r>
          </w:p>
        </w:tc>
        <w:tc>
          <w:tcPr>
            <w:tcW w:type="dxa" w:w="1728"/>
          </w:tcPr>
          <w:p>
            <w:r>
              <w:t>Adaptive weights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Adaptive weights</w:t>
            </w:r>
          </w:p>
        </w:tc>
        <w:tc>
          <w:tcPr>
            <w:tcW w:type="dxa" w:w="1728"/>
          </w:tcPr>
          <w:p>
            <w:r>
              <w:t>Ping weight</w:t>
            </w:r>
          </w:p>
        </w:tc>
        <w:tc>
          <w:tcPr>
            <w:tcW w:type="dxa" w:w="1728"/>
          </w:tcPr>
          <w:p>
            <w:r>
              <w:t>cl_laghax_ping_weight 0 1 0.05</w:t>
            </w:r>
          </w:p>
        </w:tc>
        <w:tc>
          <w:tcPr>
            <w:tcW w:type="dxa" w:w="1728"/>
          </w:tcPr>
          <w:p>
            <w:r>
              <w:t>Weight of ping in the adaptive stress function — higher = larger smoothing window at high ping.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Adaptive weights</w:t>
            </w:r>
          </w:p>
        </w:tc>
        <w:tc>
          <w:tcPr>
            <w:tcW w:type="dxa" w:w="1728"/>
          </w:tcPr>
          <w:p>
            <w:r>
              <w:t>Jitter weight</w:t>
            </w:r>
          </w:p>
        </w:tc>
        <w:tc>
          <w:tcPr>
            <w:tcW w:type="dxa" w:w="1728"/>
          </w:tcPr>
          <w:p>
            <w:r>
              <w:t>cl_laghax_jitter_weight 0 1 0.05</w:t>
            </w:r>
          </w:p>
        </w:tc>
        <w:tc>
          <w:tcPr>
            <w:tcW w:type="dxa" w:w="1728"/>
          </w:tcPr>
          <w:p>
            <w:r>
              <w:t>Weight of ping jitter (variance) in the adaptive stress function — higher = more smoothing on a jittery link.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Adaptive weights</w:t>
            </w:r>
          </w:p>
        </w:tc>
        <w:tc>
          <w:tcPr>
            <w:tcW w:type="dxa" w:w="1728"/>
          </w:tcPr>
          <w:p>
            <w:r>
              <w:t>Loss weight</w:t>
            </w:r>
          </w:p>
        </w:tc>
        <w:tc>
          <w:tcPr>
            <w:tcW w:type="dxa" w:w="1728"/>
          </w:tcPr>
          <w:p>
            <w:r>
              <w:t>cl_laghax_loss_weight 0 1 0.05</w:t>
            </w:r>
          </w:p>
        </w:tc>
        <w:tc>
          <w:tcPr>
            <w:tcW w:type="dxa" w:w="1728"/>
          </w:tcPr>
          <w:p>
            <w:r>
              <w:t>Weight of packet loss / drops in the adaptive stress function — higher = more smoothing when packets drop.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Adaptive weights</w:t>
            </w:r>
          </w:p>
        </w:tc>
        <w:tc>
          <w:tcPr>
            <w:tcW w:type="dxa" w:w="1728"/>
          </w:tcPr>
          <w:p>
            <w:r>
              <w:t>Debt weight</w:t>
            </w:r>
          </w:p>
        </w:tc>
        <w:tc>
          <w:tcPr>
            <w:tcW w:type="dxa" w:w="1728"/>
          </w:tcPr>
          <w:p>
            <w:r>
              <w:t>cl_laghax_debt_weight 0 1 0.05</w:t>
            </w:r>
          </w:p>
        </w:tc>
        <w:tc>
          <w:tcPr>
            <w:tcW w:type="dxa" w:w="1728"/>
          </w:tcPr>
          <w:p>
            <w:r>
              <w:t>Weight of prediction debt (accumulated uncorrected error) — higher = more aggressive smoothing as the backlog grows.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Adaptive weights</w:t>
            </w:r>
          </w:p>
        </w:tc>
        <w:tc>
          <w:tcPr>
            <w:tcW w:type="dxa" w:w="1728"/>
          </w:tcPr>
          <w:p>
            <w:r>
              <w:t>Gap weight</w:t>
            </w:r>
          </w:p>
        </w:tc>
        <w:tc>
          <w:tcPr>
            <w:tcW w:type="dxa" w:w="1728"/>
          </w:tcPr>
          <w:p>
            <w:r>
              <w:t>cl_laghax_gap_weight 0 1 0.05</w:t>
            </w:r>
          </w:p>
        </w:tc>
        <w:tc>
          <w:tcPr>
            <w:tcW w:type="dxa" w:w="1728"/>
          </w:tcPr>
          <w:p>
            <w:r>
              <w:t>Weight of the authority-gap signal (delay between expected and actual authoritative frame) in the stress function.</w:t>
            </w:r>
          </w:p>
        </w:tc>
      </w:tr>
    </w:tbl>
    <w:p>
      <w:pPr>
        <w:pStyle w:val="Heading3"/>
      </w:pPr>
      <w:r>
        <w:t>OpenTDM Team HUD (q2prox_opentdm_teamhud)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Team Overlay key</w:t>
            </w:r>
          </w:p>
        </w:tc>
        <w:tc>
          <w:tcPr>
            <w:tcW w:type="dxa" w:w="1728"/>
          </w:tcPr>
          <w:p>
            <w:r>
              <w:t>opentdm_team_hud_toggle</w:t>
            </w:r>
          </w:p>
        </w:tc>
        <w:tc>
          <w:tcPr>
            <w:tcW w:type="dxa" w:w="1728"/>
          </w:tcPr>
          <w:p>
            <w:r>
              <w:t>opentdm_team_hud_toggle: bind a key to show/hide the OpenTDM Team Overlay. The command prints why the HUD is not visible if the OpenTDM/team/spectator gate is not satisfied yet.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HUD opacity</w:t>
            </w:r>
          </w:p>
        </w:tc>
        <w:tc>
          <w:tcPr>
            <w:tcW w:type="dxa" w:w="1728"/>
          </w:tcPr>
          <w:p>
            <w:r>
              <w:t>cl_opentdm_team_hud_alpha 0 1 0.05</w:t>
            </w:r>
          </w:p>
        </w:tc>
        <w:tc>
          <w:tcPr>
            <w:tcW w:type="dxa" w:w="1728"/>
          </w:tcPr>
          <w:p>
            <w:r>
              <w:t>Opacity of the team HUD (independent of scr_alpha).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Text scale</w:t>
            </w:r>
          </w:p>
        </w:tc>
        <w:tc>
          <w:tcPr>
            <w:tcW w:type="dxa" w:w="1728"/>
          </w:tcPr>
          <w:p>
            <w:r>
              <w:t>cl_opentdm_team_hud_scale 0.5 2 0.01</w:t>
            </w:r>
          </w:p>
        </w:tc>
        <w:tc>
          <w:tcPr>
            <w:tcW w:type="dxa" w:w="1728"/>
          </w:tcPr>
          <w:p>
            <w:r>
              <w:t>Text-size multiplier for the team HUD (0.5..2.0, step 0.01).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Message width</w:t>
            </w:r>
          </w:p>
        </w:tc>
        <w:tc>
          <w:tcPr>
            <w:tcW w:type="dxa" w:w="1728"/>
          </w:tcPr>
          <w:p>
            <w:r>
              <w:t>cl_opentdm_team_hud_width 12 48 1</w:t>
            </w:r>
          </w:p>
        </w:tc>
        <w:tc>
          <w:tcPr>
            <w:tcW w:type="dxa" w:w="1728"/>
          </w:tcPr>
          <w:p>
            <w:r>
              <w:t>Width of the LAST MSG area, in character cells.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Content</w:t>
            </w:r>
          </w:p>
        </w:tc>
        <w:tc>
          <w:tcPr>
            <w:tcW w:type="dxa" w:w="1728"/>
          </w:tcPr>
          <w:p>
            <w:r>
              <w:t>Content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Content</w:t>
            </w:r>
          </w:p>
        </w:tc>
        <w:tc>
          <w:tcPr>
            <w:tcW w:type="dxa" w:w="1728"/>
          </w:tcPr>
          <w:p>
            <w:r>
              <w:t>Fresh period</w:t>
            </w:r>
          </w:p>
        </w:tc>
        <w:tc>
          <w:tcPr>
            <w:tcW w:type="dxa" w:w="1728"/>
          </w:tcPr>
          <w:p>
            <w:r>
              <w:t>cl_opentdm_team_hud_fresh_sec 1 120 1</w:t>
            </w:r>
          </w:p>
        </w:tc>
        <w:tc>
          <w:tcPr>
            <w:tcW w:type="dxa" w:w="1728"/>
          </w:tcPr>
          <w:p>
            <w:r>
              <w:t>Seconds passive teammate values stay green before fading to yellow/red; capped by the stale threshold.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Content</w:t>
            </w:r>
          </w:p>
        </w:tc>
        <w:tc>
          <w:tcPr>
            <w:tcW w:type="dxa" w:w="1728"/>
          </w:tcPr>
          <w:p>
            <w:r>
              <w:t>Stale threshold</w:t>
            </w:r>
          </w:p>
        </w:tc>
        <w:tc>
          <w:tcPr>
            <w:tcW w:type="dxa" w:w="1728"/>
          </w:tcPr>
          <w:p>
            <w:r>
              <w:t>cl_opentdm_team_hud_stale_sec 4 120 1</w:t>
            </w:r>
          </w:p>
        </w:tc>
        <w:tc>
          <w:tcPr>
            <w:tcW w:type="dxa" w:w="1728"/>
          </w:tcPr>
          <w:p>
            <w:r>
              <w:t>Seconds until cached H/A/P and weapon values expire and drop off the HUD.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>
              <w:t>Edit HUD position...</w:t>
            </w:r>
          </w:p>
        </w:tc>
        <w:tc>
          <w:tcPr>
            <w:tcW w:type="dxa" w:w="1728"/>
          </w:tcPr>
          <w:p>
            <w:r>
              <w:t>opentdm_team_hud_edit</w:t>
            </w:r>
          </w:p>
        </w:tc>
        <w:tc>
          <w:tcPr>
            <w:tcW w:type="dxa" w:w="1728"/>
          </w:tcPr>
          <w:p>
            <w:r>
              <w:t>Enter HUD-position edit mode: left-drag to move, Enter/Escape to exit.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>
              <w:t>Reset HUD position</w:t>
            </w:r>
          </w:p>
        </w:tc>
        <w:tc>
          <w:tcPr>
            <w:tcW w:type="dxa" w:w="1728"/>
          </w:tcPr>
          <w:p>
            <w:r>
              <w:t>opentdm_team_hud_reset</w:t>
            </w:r>
          </w:p>
        </w:tc>
        <w:tc>
          <w:tcPr>
            <w:tcW w:type="dxa" w:w="1728"/>
          </w:tcPr>
          <w:p>
            <w:r>
              <w:t>Clear the saved HUD position (back to default placement).</w:t>
            </w:r>
          </w:p>
        </w:tc>
      </w:tr>
    </w:tbl>
    <w:p>
      <w:pPr>
        <w:pStyle w:val="Heading3"/>
      </w:pPr>
      <w:r>
        <w:t>Weapon Predicts (q2prox_predict)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Master &amp; debug</w:t>
            </w:r>
          </w:p>
        </w:tc>
        <w:tc>
          <w:tcPr>
            <w:tcW w:type="dxa" w:w="1728"/>
          </w:tcPr>
          <w:p>
            <w:r>
              <w:t>Master &amp; debug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Master &amp; debug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Master &amp; debug</w:t>
            </w:r>
          </w:p>
        </w:tc>
        <w:tc>
          <w:tcPr>
            <w:tcW w:type="dxa" w:w="1728"/>
          </w:tcPr>
          <w:p>
            <w:r>
              <w:t>Predict debug</w:t>
            </w:r>
          </w:p>
        </w:tc>
        <w:tc>
          <w:tcPr>
            <w:tcW w:type="dxa" w:w="1728"/>
          </w:tcPr>
          <w:p>
            <w:r>
              <w:t>cl_predict_debug off 0 Show both 1 verbose 2 Diag+supp 3</w:t>
            </w:r>
          </w:p>
        </w:tc>
        <w:tc>
          <w:tcPr>
            <w:tcW w:type="dxa" w:w="1728"/>
          </w:tcPr>
          <w:p>
            <w:r>
              <w:t>Prediction debug view. Off = normal, Show both / Verbose = draw server + predicted streams, Diag+supp = diagnostics with suppression.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Per-weapon predict</w:t>
            </w:r>
          </w:p>
        </w:tc>
        <w:tc>
          <w:tcPr>
            <w:tcW w:type="dxa" w:w="1728"/>
          </w:tcPr>
          <w:p>
            <w:r>
              <w:t>Per-weapon predict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Player &amp; ping gate</w:t>
            </w:r>
          </w:p>
        </w:tc>
        <w:tc>
          <w:tcPr>
            <w:tcW w:type="dxa" w:w="1728"/>
          </w:tcPr>
          <w:p>
            <w:r>
              <w:t>Player &amp; ping gate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Player &amp; ping gate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Player &amp; ping gate</w:t>
            </w:r>
          </w:p>
        </w:tc>
        <w:tc>
          <w:tcPr>
            <w:tcW w:type="dxa" w:w="1728"/>
          </w:tcPr>
          <w:p>
            <w:r>
              <w:t>Minimum ping</w:t>
            </w:r>
          </w:p>
        </w:tc>
        <w:tc>
          <w:tcPr>
            <w:tcW w:type="dxa" w:w="1728"/>
          </w:tcPr>
          <w:p>
            <w:r>
              <w:t>cl_predict_ping_min_ms 0 200 1</w:t>
            </w:r>
          </w:p>
        </w:tc>
        <w:tc>
          <w:tcPr>
            <w:tcW w:type="dxa" w:w="1728"/>
          </w:tcPr>
          <w:p>
            <w:r>
              <w:t>Minimum ping (ms). 0 disables the adaptive gate (only master toggles remain); &gt;0 enables weapon/player predicts only above this ping.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Player &amp; ping gate</w:t>
            </w:r>
          </w:p>
        </w:tc>
        <w:tc>
          <w:tcPr>
            <w:tcW w:type="dxa" w:w="1728"/>
          </w:tcPr>
          <w:p>
            <w:r>
              <w:t>Ping dwell</w:t>
            </w:r>
          </w:p>
        </w:tc>
        <w:tc>
          <w:tcPr>
            <w:tcW w:type="dxa" w:w="1728"/>
          </w:tcPr>
          <w:p>
            <w:r>
              <w:t>cl_predict_ping_dwell_sec 0 30 1</w:t>
            </w:r>
          </w:p>
        </w:tc>
        <w:tc>
          <w:tcPr>
            <w:tcW w:type="dxa" w:w="1728"/>
          </w:tcPr>
          <w:p>
            <w:r>
              <w:t>Dwell time (sec): ping must stay on one side of the threshold this long before the shared gate flips (weapon + player predicts).</w:t>
            </w:r>
          </w:p>
        </w:tc>
      </w:tr>
    </w:tbl>
    <w:p>
      <w:pPr>
        <w:pStyle w:val="Heading3"/>
      </w:pPr>
      <w:r>
        <w:t>Weapon Parts Visibility (q2prox_weaponfx)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FX source</w:t>
            </w:r>
          </w:p>
        </w:tc>
        <w:tc>
          <w:tcPr>
            <w:tcW w:type="dxa" w:w="1728"/>
          </w:tcPr>
          <w:p>
            <w:r>
              <w:t>FX source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FX source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Fire &amp; projectiles</w:t>
            </w:r>
          </w:p>
        </w:tc>
        <w:tc>
          <w:tcPr>
            <w:tcW w:type="dxa" w:w="1728"/>
          </w:tcPr>
          <w:p>
            <w:r>
              <w:t>Fire &amp; projectiles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Impacts &amp; explosions</w:t>
            </w:r>
          </w:p>
        </w:tc>
        <w:tc>
          <w:tcPr>
            <w:tcW w:type="dxa" w:w="1728"/>
          </w:tcPr>
          <w:p>
            <w:r>
              <w:t>Impacts &amp; explosions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Impacts &amp; explosions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Weapon parts info...</w:t>
            </w:r>
          </w:p>
        </w:tc>
        <w:tc>
          <w:tcPr>
            <w:tcW w:type="dxa" w:w="1728"/>
          </w:tcPr>
          <w:p>
            <w:r>
              <w:t>weaponfx_info</w:t>
            </w:r>
          </w:p>
        </w:tc>
        <w:tc>
          <w:tcPr>
            <w:tcW w:type="dxa" w:w="1728"/>
          </w:tcPr>
          <w:p>
            <w:r>
              <w:t>Print the current weapon-FX visibility state and effective behavior to console.</w:t>
            </w:r>
          </w:p>
        </w:tc>
      </w:tr>
    </w:tbl>
    <w:p>
      <w:pPr>
        <w:pStyle w:val="Heading3"/>
      </w:pPr>
      <w:r>
        <w:t>Movement (q2prox_movement)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Movement modes</w:t>
            </w:r>
          </w:p>
        </w:tc>
        <w:tc>
          <w:tcPr>
            <w:tcW w:type="dxa" w:w="1728"/>
          </w:tcPr>
          <w:p>
            <w:r>
              <w:t>Movement modes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Fixed move</w:t>
            </w:r>
          </w:p>
        </w:tc>
        <w:tc>
          <w:tcPr>
            <w:tcW w:type="dxa" w:w="1728"/>
          </w:tcPr>
          <w:p>
            <w:r>
              <w:t>Fixed move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Player predict</w:t>
            </w:r>
          </w:p>
        </w:tc>
        <w:tc>
          <w:tcPr>
            <w:tcW w:type="dxa" w:w="1728"/>
          </w:tcPr>
          <w:p>
            <w:r>
              <w:t>Player predict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Player predict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Movement feel info...</w:t>
            </w:r>
          </w:p>
        </w:tc>
        <w:tc>
          <w:tcPr>
            <w:tcW w:type="dxa" w:w="1728"/>
          </w:tcPr>
          <w:p>
            <w:r>
              <w:t>movementfeel_info</w:t>
            </w:r>
          </w:p>
        </w:tc>
        <w:tc>
          <w:tcPr>
            <w:tcW w:type="dxa" w:w="1728"/>
          </w:tcPr>
          <w:p>
            <w:r>
              <w:t>Print the resolved movement-feel state and the backend applied.</w:t>
            </w:r>
          </w:p>
        </w:tc>
      </w:tr>
    </w:tbl>
    <w:p>
      <w:pPr>
        <w:pStyle w:val="Heading3"/>
      </w:pPr>
      <w:r>
        <w:t>Display &amp; Capture (q2prox_video)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Display &amp; mode</w:t>
            </w:r>
          </w:p>
        </w:tc>
        <w:tc>
          <w:tcPr>
            <w:tcW w:type="dxa" w:w="1728"/>
          </w:tcPr>
          <w:p>
            <w:r>
              <w:t>Display &amp; mode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Display &amp; mode</w:t>
            </w:r>
          </w:p>
        </w:tc>
        <w:tc>
          <w:tcPr>
            <w:tcW w:type="dxa" w:w="1728"/>
          </w:tcPr>
          <w:p>
            <w:r>
              <w:t>Video backend</w:t>
            </w:r>
          </w:p>
        </w:tc>
        <w:tc>
          <w:tcPr>
            <w:tcW w:type="dxa" w:w="1728"/>
          </w:tcPr>
          <w:p>
            <w:r>
              <w:t>vid_driver Win32egl win32egl Win32wgl win32wgl</w:t>
            </w:r>
          </w:p>
        </w:tc>
        <w:tc>
          <w:tcPr>
            <w:tcW w:type="dxa" w:w="1728"/>
          </w:tcPr>
          <w:p>
            <w:r>
              <w:t>Graphics backend: Win32egl (default) or Win32wgl (fallback). Needs a video restart to apply.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Display &amp; mode</w:t>
            </w:r>
          </w:p>
        </w:tc>
        <w:tc>
          <w:tcPr>
            <w:tcW w:type="dxa" w:w="1728"/>
          </w:tcPr>
          <w:p>
            <w:r>
              <w:t>Fullscreen mode</w:t>
            </w:r>
          </w:p>
        </w:tc>
        <w:tc>
          <w:tcPr>
            <w:tcW w:type="dxa" w:w="1728"/>
          </w:tcPr>
          <w:p>
            <w:r>
              <w:t>vid_fullscreen_type Desktop fullscreen desktop Exclusive fullscreen exclusive</w:t>
            </w:r>
          </w:p>
        </w:tc>
        <w:tc>
          <w:tcPr>
            <w:tcW w:type="dxa" w:w="1728"/>
          </w:tcPr>
          <w:p>
            <w:r>
              <w:t>Fullscreen kind: Desktop (borderless) or Exclusive. Switching auto-restarts video.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Display &amp; mode</w:t>
            </w:r>
          </w:p>
        </w:tc>
        <w:tc>
          <w:tcPr>
            <w:tcW w:type="dxa" w:w="1728"/>
          </w:tcPr>
          <w:p>
            <w:r>
              <w:t>Fullscreen margin</w:t>
            </w:r>
          </w:p>
        </w:tc>
        <w:tc>
          <w:tcPr>
            <w:tcW w:type="dxa" w:w="1728"/>
          </w:tcPr>
          <w:p>
            <w:r>
              <w:t>vid_desktop_fullscreen_margin 0 16 1</w:t>
            </w:r>
          </w:p>
        </w:tc>
        <w:tc>
          <w:tcPr>
            <w:tcW w:type="dxa" w:w="1728"/>
          </w:tcPr>
          <w:p>
            <w:r>
              <w:t>Shrink the borderless desktop-fullscreen window by N px to avoid slow Alt-Tab on some HDR/compositor setups. Needs video restart.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OLED protection...</w:t>
            </w:r>
          </w:p>
        </w:tc>
        <w:tc>
          <w:tcPr>
            <w:tcW w:type="dxa" w:w="1728"/>
          </w:tcPr>
          <w:p>
            <w:r>
              <w:t>pushmenu q2prox_oled</w:t>
            </w:r>
          </w:p>
        </w:tc>
        <w:tc>
          <w:tcPr>
            <w:tcW w:type="dxa" w:w="1728"/>
          </w:tcPr>
          <w:p>
            <w:r>
              <w:t>Open the OLED burn-in protection suite.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HDR settings...</w:t>
            </w:r>
          </w:p>
        </w:tc>
        <w:tc>
          <w:tcPr>
            <w:tcW w:type="dxa" w:w="1728"/>
          </w:tcPr>
          <w:p>
            <w:r>
              <w:t>pushmenu q2prox_hdr</w:t>
            </w:r>
          </w:p>
        </w:tc>
        <w:tc>
          <w:tcPr>
            <w:tcW w:type="dxa" w:w="1728"/>
          </w:tcPr>
          <w:p>
            <w:r>
              <w:t>Open HDR rendering and tone-mapping settings.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Post-process effects...</w:t>
            </w:r>
          </w:p>
        </w:tc>
        <w:tc>
          <w:tcPr>
            <w:tcW w:type="dxa" w:w="1728"/>
          </w:tcPr>
          <w:p>
            <w:r>
              <w:t>pushmenu q2prox_postfx</w:t>
            </w:r>
          </w:p>
        </w:tc>
        <w:tc>
          <w:tcPr>
            <w:tcW w:type="dxa" w:w="1728"/>
          </w:tcPr>
          <w:p>
            <w:r>
              <w:t>Open post-process camera/display effects (pixel, CRT, film, VHS).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Render scale</w:t>
            </w:r>
          </w:p>
        </w:tc>
        <w:tc>
          <w:tcPr>
            <w:tcW w:type="dxa" w:w="1728"/>
          </w:tcPr>
          <w:p>
            <w:r>
              <w:t>Render scale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Render scale</w:t>
            </w:r>
          </w:p>
        </w:tc>
        <w:tc>
          <w:tcPr>
            <w:tcW w:type="dxa" w:w="1728"/>
          </w:tcPr>
          <w:p>
            <w:r>
              <w:t>Render scale</w:t>
            </w:r>
          </w:p>
        </w:tc>
        <w:tc>
          <w:tcPr>
            <w:tcW w:type="dxa" w:w="1728"/>
          </w:tcPr>
          <w:p>
            <w:r>
              <w:t>gl_render_scale 100 1000 1</w:t>
            </w:r>
          </w:p>
        </w:tc>
        <w:tc>
          <w:tcPr>
            <w:tcW w:type="dxa" w:w="1728"/>
          </w:tcPr>
          <w:p>
            <w:r>
              <w:t>Internal 3D render resolution; 100% = native, above = SSAA (sharper, costlier). Step 1%.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Gamma &amp; UI</w:t>
            </w:r>
          </w:p>
        </w:tc>
        <w:tc>
          <w:tcPr>
            <w:tcW w:type="dxa" w:w="1728"/>
          </w:tcPr>
          <w:p>
            <w:r>
              <w:t>Gamma &amp; UI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Gamma &amp; UI</w:t>
            </w:r>
          </w:p>
        </w:tc>
        <w:tc>
          <w:tcPr>
            <w:tcW w:type="dxa" w:w="1728"/>
          </w:tcPr>
          <w:p>
            <w:r>
              <w:t>Video gamma</w:t>
            </w:r>
          </w:p>
        </w:tc>
        <w:tc>
          <w:tcPr>
            <w:tcW w:type="dxa" w:w="1728"/>
          </w:tcPr>
          <w:p>
            <w:r>
              <w:t>vid_gamma 0.3 3 0.05</w:t>
            </w:r>
          </w:p>
        </w:tc>
        <w:tc>
          <w:tcPr>
            <w:tcW w:type="dxa" w:w="1728"/>
          </w:tcPr>
          <w:p>
            <w:r>
              <w:t>vid_gamma: video / texture gamma. 1.0 = identity. Backend-dependent — may require vid_restart on some drivers.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Gamma &amp; UI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Gamma &amp; UI</w:t>
            </w:r>
          </w:p>
        </w:tc>
        <w:tc>
          <w:tcPr>
            <w:tcW w:type="dxa" w:w="1728"/>
          </w:tcPr>
          <w:p>
            <w:r>
              <w:t>Menu opacity</w:t>
            </w:r>
          </w:p>
        </w:tc>
        <w:tc>
          <w:tcPr>
            <w:tcW w:type="dxa" w:w="1728"/>
          </w:tcPr>
          <w:p>
            <w:r>
              <w:t>cl_menu_alpha 0 1 0.05</w:t>
            </w:r>
          </w:p>
        </w:tc>
        <w:tc>
          <w:tcPr>
            <w:tcW w:type="dxa" w:w="1728"/>
          </w:tcPr>
          <w:p>
            <w:r>
              <w:t>Background opacity of the classic (legacy) menu.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Gamma &amp; UI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Render scale info...</w:t>
            </w:r>
          </w:p>
        </w:tc>
        <w:tc>
          <w:tcPr>
            <w:tcW w:type="dxa" w:w="1728"/>
          </w:tcPr>
          <w:p>
            <w:r>
              <w:t>gl_render_scale_info</w:t>
            </w:r>
          </w:p>
        </w:tc>
        <w:tc>
          <w:tcPr>
            <w:tcW w:type="dxa" w:w="1728"/>
          </w:tcPr>
          <w:p>
            <w:r>
              <w:t>Print the current render-scale status to console.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Restart video...</w:t>
            </w:r>
          </w:p>
        </w:tc>
        <w:tc>
          <w:tcPr>
            <w:tcW w:type="dxa" w:w="1728"/>
          </w:tcPr>
          <w:p>
            <w:r>
              <w:t>vid_restart</w:t>
            </w:r>
          </w:p>
        </w:tc>
        <w:tc>
          <w:tcPr>
            <w:tcW w:type="dxa" w:w="1728"/>
          </w:tcPr>
          <w:p>
            <w:r>
              <w:t>Apply vid_driver or fullscreen changes</w:t>
            </w:r>
          </w:p>
        </w:tc>
      </w:tr>
    </w:tbl>
    <w:p>
      <w:pPr>
        <w:pStyle w:val="Heading3"/>
      </w:pPr>
      <w:r>
        <w:t>HDR Settings (q2prox_hdr)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Recommendation: use the win32wgl backend for the best HDR effect.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Render &amp; output</w:t>
            </w:r>
          </w:p>
        </w:tc>
        <w:tc>
          <w:tcPr>
            <w:tcW w:type="dxa" w:w="1728"/>
          </w:tcPr>
          <w:p>
            <w:r>
              <w:t>Render &amp; output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Render &amp; output</w:t>
            </w:r>
          </w:p>
        </w:tc>
        <w:tc>
          <w:tcPr>
            <w:tcW w:type="dxa" w:w="1728"/>
          </w:tcPr>
          <w:p>
            <w:r>
              <w:t>HDR rendering</w:t>
            </w:r>
          </w:p>
        </w:tc>
        <w:tc>
          <w:tcPr>
            <w:tcW w:type="dxa" w:w="1728"/>
          </w:tcPr>
          <w:p>
            <w:r>
              <w:t>gl_hdr Off 0 Auto 1 Force 2</w:t>
            </w:r>
          </w:p>
        </w:tc>
        <w:tc>
          <w:tcPr>
            <w:tcW w:type="dxa" w:w="1728"/>
          </w:tcPr>
          <w:p>
            <w:r>
              <w:t>gl_hdr: HDR rendering mode. Off keeps the current LDR look.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Render &amp; output</w:t>
            </w:r>
          </w:p>
        </w:tc>
        <w:tc>
          <w:tcPr>
            <w:tcW w:type="dxa" w:w="1728"/>
          </w:tcPr>
          <w:p>
            <w:r>
              <w:t>HDR display output</w:t>
            </w:r>
          </w:p>
        </w:tc>
        <w:tc>
          <w:tcPr>
            <w:tcW w:type="dxa" w:w="1728"/>
          </w:tcPr>
          <w:p>
            <w:r>
              <w:t>gl_hdr_output Off 0 On 1</w:t>
            </w:r>
          </w:p>
        </w:tc>
        <w:tc>
          <w:tcPr>
            <w:tcW w:type="dxa" w:w="1728"/>
          </w:tcPr>
          <w:p>
            <w:r>
              <w:t>gl_hdr_output: real HDR signal to the monitor (needs Windows HDR; applies instantly via video restart).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Render &amp; output</w:t>
            </w:r>
          </w:p>
        </w:tc>
        <w:tc>
          <w:tcPr>
            <w:tcW w:type="dxa" w:w="1728"/>
          </w:tcPr>
          <w:p>
            <w:r>
              <w:t>HDR output mode</w:t>
            </w:r>
          </w:p>
        </w:tc>
        <w:tc>
          <w:tcPr>
            <w:tcW w:type="dxa" w:w="1728"/>
          </w:tcPr>
          <w:p>
            <w:r>
              <w:t>gl_hdr_output_mode Paper-white match 0 Extended highlights 1</w:t>
            </w:r>
          </w:p>
        </w:tc>
        <w:tc>
          <w:tcPr>
            <w:tcW w:type="dxa" w:w="1728"/>
          </w:tcPr>
          <w:p>
            <w:r>
              <w:t>gl_hdr_output_mode: paper-white parity or real above-white highlights.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Render &amp; output</w:t>
            </w:r>
          </w:p>
        </w:tc>
        <w:tc>
          <w:tcPr>
            <w:tcW w:type="dxa" w:w="1728"/>
          </w:tcPr>
          <w:p>
            <w:r>
              <w:t>Scene format</w:t>
            </w:r>
          </w:p>
        </w:tc>
        <w:tc>
          <w:tcPr>
            <w:tcW w:type="dxa" w:w="1728"/>
          </w:tcPr>
          <w:p>
            <w:r>
              <w:t>gl_hdr_scene_format Auto 0 RGBA16F 1 R11F_G11F_B10F 2 RGBA8 3</w:t>
            </w:r>
          </w:p>
        </w:tc>
        <w:tc>
          <w:tcPr>
            <w:tcW w:type="dxa" w:w="1728"/>
          </w:tcPr>
          <w:p>
            <w:r>
              <w:t>gl_hdr_scene_format: HDR scene buffer format. Auto picks the best supported.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Render &amp; output</w:t>
            </w:r>
          </w:p>
        </w:tc>
        <w:tc>
          <w:tcPr>
            <w:tcW w:type="dxa" w:w="1728"/>
          </w:tcPr>
          <w:p>
            <w:r>
              <w:t>Tone mapping</w:t>
            </w:r>
          </w:p>
        </w:tc>
        <w:tc>
          <w:tcPr>
            <w:tcW w:type="dxa" w:w="1728"/>
          </w:tcPr>
          <w:p>
            <w:r>
              <w:t>gl_hdr_tonemap Linear 0 Reinhard 1 ACES 2 Uncharted 3</w:t>
            </w:r>
          </w:p>
        </w:tc>
        <w:tc>
          <w:tcPr>
            <w:tcW w:type="dxa" w:w="1728"/>
          </w:tcPr>
          <w:p>
            <w:r>
              <w:t>gl_hdr_tonemap: how overbright light is compressed to the display.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Brightness</w:t>
            </w:r>
          </w:p>
        </w:tc>
        <w:tc>
          <w:tcPr>
            <w:tcW w:type="dxa" w:w="1728"/>
          </w:tcPr>
          <w:p>
            <w:r>
              <w:t>Brightness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Brightness</w:t>
            </w:r>
          </w:p>
        </w:tc>
        <w:tc>
          <w:tcPr>
            <w:tcW w:type="dxa" w:w="1728"/>
          </w:tcPr>
          <w:p>
            <w:r>
              <w:t>Peak brightness</w:t>
            </w:r>
          </w:p>
        </w:tc>
        <w:tc>
          <w:tcPr>
            <w:tcW w:type="dxa" w:w="1728"/>
          </w:tcPr>
          <w:p>
            <w:r>
              <w:t>gl_hdr_peak_nits 100 2000 50</w:t>
            </w:r>
          </w:p>
        </w:tc>
        <w:tc>
          <w:tcPr>
            <w:tcW w:type="dxa" w:w="1728"/>
          </w:tcPr>
          <w:p>
            <w:r>
              <w:t>gl_hdr_peak_nits: target display peak brightness.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Brightness</w:t>
            </w:r>
          </w:p>
        </w:tc>
        <w:tc>
          <w:tcPr>
            <w:tcW w:type="dxa" w:w="1728"/>
          </w:tcPr>
          <w:p>
            <w:r>
              <w:t>Paper white</w:t>
            </w:r>
          </w:p>
        </w:tc>
        <w:tc>
          <w:tcPr>
            <w:tcW w:type="dxa" w:w="1728"/>
          </w:tcPr>
          <w:p>
            <w:r>
              <w:t>gl_hdr_paper_white_nits 100 400 10</w:t>
            </w:r>
          </w:p>
        </w:tc>
        <w:tc>
          <w:tcPr>
            <w:tcW w:type="dxa" w:w="1728"/>
          </w:tcPr>
          <w:p>
            <w:r>
              <w:t>gl_hdr_paper_white_nits: brightness of ordinary white.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Brightness</w:t>
            </w:r>
          </w:p>
        </w:tc>
        <w:tc>
          <w:tcPr>
            <w:tcW w:type="dxa" w:w="1728"/>
          </w:tcPr>
          <w:p>
            <w:r>
              <w:t>EGL app white</w:t>
            </w:r>
          </w:p>
        </w:tc>
        <w:tc>
          <w:tcPr>
            <w:tcW w:type="dxa" w:w="1728"/>
          </w:tcPr>
          <w:p>
            <w:r>
              <w:t>gl_hdr_egl_app_white_max 0.25 2 0.05</w:t>
            </w:r>
          </w:p>
        </w:tc>
        <w:tc>
          <w:tcPr>
            <w:tcW w:type="dxa" w:w="1728"/>
          </w:tcPr>
          <w:p>
            <w:r>
              <w:t>gl_hdr_egl_app_white_max: win32egl-only app-side white cap for true HDR output. Lower protects lamp/sun/moon detail from EGL overexposure; higher makes EGL HDR brighter. win32wgl ignores it.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Brightness</w:t>
            </w:r>
          </w:p>
        </w:tc>
        <w:tc>
          <w:tcPr>
            <w:tcW w:type="dxa" w:w="1728"/>
          </w:tcPr>
          <w:p>
            <w:r>
              <w:t>Exposure</w:t>
            </w:r>
          </w:p>
        </w:tc>
        <w:tc>
          <w:tcPr>
            <w:tcW w:type="dxa" w:w="1728"/>
          </w:tcPr>
          <w:p>
            <w:r>
              <w:t>gl_hdr_exposure -4 4 0.25</w:t>
            </w:r>
          </w:p>
        </w:tc>
        <w:tc>
          <w:tcPr>
            <w:tcW w:type="dxa" w:w="1728"/>
          </w:tcPr>
          <w:p>
            <w:r>
              <w:t>gl_hdr_exposure: manual scene brightness compensation in EV stops.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Brightness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HDR bloom</w:t>
            </w:r>
          </w:p>
        </w:tc>
        <w:tc>
          <w:tcPr>
            <w:tcW w:type="dxa" w:w="1728"/>
          </w:tcPr>
          <w:p>
            <w:r>
              <w:t>HDR bloom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HDR bloom</w:t>
            </w:r>
          </w:p>
        </w:tc>
        <w:tc>
          <w:tcPr>
            <w:tcW w:type="dxa" w:w="1728"/>
          </w:tcPr>
          <w:p>
            <w:r>
              <w:t>HDR bloom threshold</w:t>
            </w:r>
          </w:p>
        </w:tc>
        <w:tc>
          <w:tcPr>
            <w:tcW w:type="dxa" w:w="1728"/>
          </w:tcPr>
          <w:p>
            <w:r>
              <w:t>gl_hdr_bloom_threshold_nits 0 8 0.25</w:t>
            </w:r>
          </w:p>
        </w:tc>
        <w:tc>
          <w:tcPr>
            <w:tcW w:type="dxa" w:w="1728"/>
          </w:tcPr>
          <w:p>
            <w:r>
              <w:t>gl_hdr_bloom_threshold_nits: bloom onset in HDR units.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HDR bloom</w:t>
            </w:r>
          </w:p>
        </w:tc>
        <w:tc>
          <w:tcPr>
            <w:tcW w:type="dxa" w:w="1728"/>
          </w:tcPr>
          <w:p>
            <w:r>
              <w:t>HDR bloom strength</w:t>
            </w:r>
          </w:p>
        </w:tc>
        <w:tc>
          <w:tcPr>
            <w:tcW w:type="dxa" w:w="1728"/>
          </w:tcPr>
          <w:p>
            <w:r>
              <w:t>gl_hdr_bloom_strength 0 3 0.1</w:t>
            </w:r>
          </w:p>
        </w:tc>
        <w:tc>
          <w:tcPr>
            <w:tcW w:type="dxa" w:w="1728"/>
          </w:tcPr>
          <w:p>
            <w:r>
              <w:t>gl_hdr_bloom_strength: HDR-aware bloom strength.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HDR bloom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Peak scales</w:t>
            </w:r>
          </w:p>
        </w:tc>
        <w:tc>
          <w:tcPr>
            <w:tcW w:type="dxa" w:w="1728"/>
          </w:tcPr>
          <w:p>
            <w:r>
              <w:t>Peak scales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Peak scales</w:t>
            </w:r>
          </w:p>
        </w:tc>
        <w:tc>
          <w:tcPr>
            <w:tcW w:type="dxa" w:w="1728"/>
          </w:tcPr>
          <w:p>
            <w:r>
              <w:t>Emissive peak scale</w:t>
            </w:r>
          </w:p>
        </w:tc>
        <w:tc>
          <w:tcPr>
            <w:tcW w:type="dxa" w:w="1728"/>
          </w:tcPr>
          <w:p>
            <w:r>
              <w:t>gl_hdr_emissive_peak_scale 0 8 0.25</w:t>
            </w:r>
          </w:p>
        </w:tc>
        <w:tc>
          <w:tcPr>
            <w:tcW w:type="dxa" w:w="1728"/>
          </w:tcPr>
          <w:p>
            <w:r>
              <w:t>gl_hdr_emissive_peak_scale: HDR peak of map / spawn emissive lights.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Peak scales</w:t>
            </w:r>
          </w:p>
        </w:tc>
        <w:tc>
          <w:tcPr>
            <w:tcW w:type="dxa" w:w="1728"/>
          </w:tcPr>
          <w:p>
            <w:r>
              <w:t>Celestial peak scale</w:t>
            </w:r>
          </w:p>
        </w:tc>
        <w:tc>
          <w:tcPr>
            <w:tcW w:type="dxa" w:w="1728"/>
          </w:tcPr>
          <w:p>
            <w:r>
              <w:t>gl_hdr_celestial_peak_scale 0 8 0.25</w:t>
            </w:r>
          </w:p>
        </w:tc>
        <w:tc>
          <w:tcPr>
            <w:tcW w:type="dxa" w:w="1728"/>
          </w:tcPr>
          <w:p>
            <w:r>
              <w:t>gl_hdr_celestial_peak_scale: sun/moon disk peak + celestial bloom.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Peak scales</w:t>
            </w:r>
          </w:p>
        </w:tc>
        <w:tc>
          <w:tcPr>
            <w:tcW w:type="dxa" w:w="1728"/>
          </w:tcPr>
          <w:p>
            <w:r>
              <w:t>FX peak scale</w:t>
            </w:r>
          </w:p>
        </w:tc>
        <w:tc>
          <w:tcPr>
            <w:tcW w:type="dxa" w:w="1728"/>
          </w:tcPr>
          <w:p>
            <w:r>
              <w:t>gl_hdr_fx_peak_scale 0 8 0.25</w:t>
            </w:r>
          </w:p>
        </w:tc>
        <w:tc>
          <w:tcPr>
            <w:tcW w:type="dxa" w:w="1728"/>
          </w:tcPr>
          <w:p>
            <w:r>
              <w:t>gl_hdr_fx_peak_scale: HDR peak of lightning sky flash + AVFX lightning bloom.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Peak scales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HDR debug view</w:t>
            </w:r>
          </w:p>
        </w:tc>
        <w:tc>
          <w:tcPr>
            <w:tcW w:type="dxa" w:w="1728"/>
          </w:tcPr>
          <w:p>
            <w:r>
              <w:t>gl_hdr_debug Off 0 False-color 1 Histogram 2 Clip mask 3</w:t>
            </w:r>
          </w:p>
        </w:tc>
        <w:tc>
          <w:tcPr>
            <w:tcW w:type="dxa" w:w="1728"/>
          </w:tcPr>
          <w:p>
            <w:r>
              <w:t>gl_hdr_debug: HDR diagnostic overlay.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HDR info...</w:t>
            </w:r>
          </w:p>
        </w:tc>
        <w:tc>
          <w:tcPr>
            <w:tcW w:type="dxa" w:w="1728"/>
          </w:tcPr>
          <w:p>
            <w:r>
              <w:t>gl_hdr_info</w:t>
            </w:r>
          </w:p>
        </w:tc>
        <w:tc>
          <w:tcPr>
            <w:tcW w:type="dxa" w:w="1728"/>
          </w:tcPr>
          <w:p>
            <w:r>
              <w:t>Print HDR capability / scene-format probe to the console.</w:t>
            </w:r>
          </w:p>
        </w:tc>
      </w:tr>
    </w:tbl>
    <w:p>
      <w:pPr>
        <w:pStyle w:val="Heading3"/>
      </w:pPr>
      <w:r>
        <w:t>OLED Protection (q2prox_oled)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Bar protection</w:t>
            </w:r>
          </w:p>
        </w:tc>
        <w:tc>
          <w:tcPr>
            <w:tcW w:type="dxa" w:w="1728"/>
          </w:tcPr>
          <w:p>
            <w:r>
              <w:t>Bar protection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Bar protection</w:t>
            </w:r>
          </w:p>
        </w:tc>
        <w:tc>
          <w:tcPr>
            <w:tcW w:type="dxa" w:w="1728"/>
          </w:tcPr>
          <w:p>
            <w:r>
              <w:t>Bar color A</w:t>
            </w:r>
          </w:p>
        </w:tc>
        <w:tc>
          <w:tcPr>
            <w:tcW w:type="dxa" w:w="1728"/>
          </w:tcPr>
          <w:p>
            <w:r>
              <w:t>vid_oled_bar_color_a Black #000000 Near black #0A0a0a Dim gray #141414 Gray #1E1e1e</w:t>
            </w:r>
          </w:p>
        </w:tc>
        <w:tc>
          <w:tcPr>
            <w:tcW w:type="dxa" w:w="1728"/>
          </w:tcPr>
          <w:p>
            <w:r>
              <w:t>First bar-animation color (one end of the breathing cycle).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Bar protection</w:t>
            </w:r>
          </w:p>
        </w:tc>
        <w:tc>
          <w:tcPr>
            <w:tcW w:type="dxa" w:w="1728"/>
          </w:tcPr>
          <w:p>
            <w:r>
              <w:t>Bar color B</w:t>
            </w:r>
          </w:p>
        </w:tc>
        <w:tc>
          <w:tcPr>
            <w:tcW w:type="dxa" w:w="1728"/>
          </w:tcPr>
          <w:p>
            <w:r>
              <w:t>vid_oled_bar_color_b Black #000000 Near black #0A0a0a Dim gray #141414 Gray #1E1e1e</w:t>
            </w:r>
          </w:p>
        </w:tc>
        <w:tc>
          <w:tcPr>
            <w:tcW w:type="dxa" w:w="1728"/>
          </w:tcPr>
          <w:p>
            <w:r>
              <w:t>Second bar-animation color (the other end of the breathing cycle).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Bar protection</w:t>
            </w:r>
          </w:p>
        </w:tc>
        <w:tc>
          <w:tcPr>
            <w:tcW w:type="dxa" w:w="1728"/>
          </w:tcPr>
          <w:p>
            <w:r>
              <w:t>Bar start delay</w:t>
            </w:r>
          </w:p>
        </w:tc>
        <w:tc>
          <w:tcPr>
            <w:tcW w:type="dxa" w:w="1728"/>
          </w:tcPr>
          <w:p>
            <w:r>
              <w:t>vid_oled_bar_delay_sec 10 3600 10</w:t>
            </w:r>
          </w:p>
        </w:tc>
        <w:tc>
          <w:tcPr>
            <w:tcW w:type="dxa" w:w="1728"/>
          </w:tcPr>
          <w:p>
            <w:r>
              <w:t>Delay before the first bar color transition, letting the bars settle first (seconds).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Bar protection</w:t>
            </w:r>
          </w:p>
        </w:tc>
        <w:tc>
          <w:tcPr>
            <w:tcW w:type="dxa" w:w="1728"/>
          </w:tcPr>
          <w:p>
            <w:r>
              <w:t>Bar active time</w:t>
            </w:r>
          </w:p>
        </w:tc>
        <w:tc>
          <w:tcPr>
            <w:tcW w:type="dxa" w:w="1728"/>
          </w:tcPr>
          <w:p>
            <w:r>
              <w:t>vid_oled_bar_active_min 1 10 1</w:t>
            </w:r>
          </w:p>
        </w:tc>
        <w:tc>
          <w:tcPr>
            <w:tcW w:type="dxa" w:w="1728"/>
          </w:tcPr>
          <w:p>
            <w:r>
              <w:t>Minimum active-session length before bar animation may start; stops brief sessions from triggering it.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Bar protection</w:t>
            </w:r>
          </w:p>
        </w:tc>
        <w:tc>
          <w:tcPr>
            <w:tcW w:type="dxa" w:w="1728"/>
          </w:tcPr>
          <w:p>
            <w:r>
              <w:t>Bar idle interval</w:t>
            </w:r>
          </w:p>
        </w:tc>
        <w:tc>
          <w:tcPr>
            <w:tcW w:type="dxa" w:w="1728"/>
          </w:tcPr>
          <w:p>
            <w:r>
              <w:t>vid_oled_bar_interval_min 1 60 1</w:t>
            </w:r>
          </w:p>
        </w:tc>
        <w:tc>
          <w:tcPr>
            <w:tcW w:type="dxa" w:w="1728"/>
          </w:tcPr>
          <w:p>
            <w:r>
              <w:t>Minimum interval between bar color transitions; slower is less distracting (minutes).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Bar protection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Idle protection</w:t>
            </w:r>
          </w:p>
        </w:tc>
        <w:tc>
          <w:tcPr>
            <w:tcW w:type="dxa" w:w="1728"/>
          </w:tcPr>
          <w:p>
            <w:r>
              <w:t>Idle protection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Idle protection</w:t>
            </w:r>
          </w:p>
        </w:tc>
        <w:tc>
          <w:tcPr>
            <w:tcW w:type="dxa" w:w="1728"/>
          </w:tcPr>
          <w:p>
            <w:r>
              <w:t>Idle delay</w:t>
            </w:r>
          </w:p>
        </w:tc>
        <w:tc>
          <w:tcPr>
            <w:tcW w:type="dxa" w:w="1728"/>
          </w:tcPr>
          <w:p>
            <w:r>
              <w:t>vid_oled_idle_delay_sec 20 3600 10</w:t>
            </w:r>
          </w:p>
        </w:tc>
        <w:tc>
          <w:tcPr>
            <w:tcW w:type="dxa" w:w="1728"/>
          </w:tcPr>
          <w:p>
            <w:r>
              <w:t>Idle time before the screen starts dimming (seconds).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Idle protection</w:t>
            </w:r>
          </w:p>
        </w:tc>
        <w:tc>
          <w:tcPr>
            <w:tcW w:type="dxa" w:w="1728"/>
          </w:tcPr>
          <w:p>
            <w:r>
              <w:t>Idle fade time</w:t>
            </w:r>
          </w:p>
        </w:tc>
        <w:tc>
          <w:tcPr>
            <w:tcW w:type="dxa" w:w="1728"/>
          </w:tcPr>
          <w:p>
            <w:r>
              <w:t>vid_oled_idle_fade_sec 5 120 5</w:t>
            </w:r>
          </w:p>
        </w:tc>
        <w:tc>
          <w:tcPr>
            <w:tcW w:type="dxa" w:w="1728"/>
          </w:tcPr>
          <w:p>
            <w:r>
              <w:t>Fade-to-dark duration once idle protection triggers (seconds).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Idle protection</w:t>
            </w:r>
          </w:p>
        </w:tc>
        <w:tc>
          <w:tcPr>
            <w:tcW w:type="dxa" w:w="1728"/>
          </w:tcPr>
          <w:p>
            <w:r>
              <w:t>Idle hold time</w:t>
            </w:r>
          </w:p>
        </w:tc>
        <w:tc>
          <w:tcPr>
            <w:tcW w:type="dxa" w:w="1728"/>
          </w:tcPr>
          <w:p>
            <w:r>
              <w:t>vid_oled_idle_hold_sec 0.0 30.0 0.5</w:t>
            </w:r>
          </w:p>
        </w:tc>
        <w:tc>
          <w:tcPr>
            <w:tcW w:type="dxa" w:w="1728"/>
          </w:tcPr>
          <w:p>
            <w:r>
              <w:t>How long the screen stays fully dim before optionally switching the monitor to DPMS off (seconds).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Idle protection</w:t>
            </w:r>
          </w:p>
        </w:tc>
        <w:tc>
          <w:tcPr>
            <w:tcW w:type="dxa" w:w="1728"/>
          </w:tcPr>
          <w:p>
            <w:r>
              <w:t>Idle restore time</w:t>
            </w:r>
          </w:p>
        </w:tc>
        <w:tc>
          <w:tcPr>
            <w:tcW w:type="dxa" w:w="1728"/>
          </w:tcPr>
          <w:p>
            <w:r>
              <w:t>vid_oled_idle_restore_sec 0.1 5.0 0.1</w:t>
            </w:r>
          </w:p>
        </w:tc>
        <w:tc>
          <w:tcPr>
            <w:tcW w:type="dxa" w:w="1728"/>
          </w:tcPr>
          <w:p>
            <w:r>
              <w:t>Fade-back-to-normal duration when activity resumes (seconds).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Idle protection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Interface protection</w:t>
            </w:r>
          </w:p>
        </w:tc>
        <w:tc>
          <w:tcPr>
            <w:tcW w:type="dxa" w:w="1728"/>
          </w:tcPr>
          <w:p>
            <w:r>
              <w:t>Interface protection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Interface protection</w:t>
            </w:r>
          </w:p>
        </w:tc>
        <w:tc>
          <w:tcPr>
            <w:tcW w:type="dxa" w:w="1728"/>
          </w:tcPr>
          <w:p>
            <w:r>
              <w:t>Interface min alpha</w:t>
            </w:r>
          </w:p>
        </w:tc>
        <w:tc>
          <w:tcPr>
            <w:tcW w:type="dxa" w:w="1728"/>
          </w:tcPr>
          <w:p>
            <w:r>
              <w:t>vid_oled_ui_min_alpha 0.0 1.0 0.05</w:t>
            </w:r>
          </w:p>
        </w:tc>
        <w:tc>
          <w:tcPr>
            <w:tcW w:type="dxa" w:w="1728"/>
          </w:tcPr>
          <w:p>
            <w:r>
              <w:t>Dimmest point of the breathing opacity applied to protected UI.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Interface protection</w:t>
            </w:r>
          </w:p>
        </w:tc>
        <w:tc>
          <w:tcPr>
            <w:tcW w:type="dxa" w:w="1728"/>
          </w:tcPr>
          <w:p>
            <w:r>
              <w:t>Interface max alpha</w:t>
            </w:r>
          </w:p>
        </w:tc>
        <w:tc>
          <w:tcPr>
            <w:tcW w:type="dxa" w:w="1728"/>
          </w:tcPr>
          <w:p>
            <w:r>
              <w:t>vid_oled_ui_max_alpha 0.05 1.0 0.05</w:t>
            </w:r>
          </w:p>
        </w:tc>
        <w:tc>
          <w:tcPr>
            <w:tcW w:type="dxa" w:w="1728"/>
          </w:tcPr>
          <w:p>
            <w:r>
              <w:t>Brightest point of the breathing opacity applied to protected UI.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Interface protection</w:t>
            </w:r>
          </w:p>
        </w:tc>
        <w:tc>
          <w:tcPr>
            <w:tcW w:type="dxa" w:w="1728"/>
          </w:tcPr>
          <w:p>
            <w:r>
              <w:t>Interface cycle time</w:t>
            </w:r>
          </w:p>
        </w:tc>
        <w:tc>
          <w:tcPr>
            <w:tcW w:type="dxa" w:w="1728"/>
          </w:tcPr>
          <w:p>
            <w:r>
              <w:t>vid_oled_ui_cycle_sec 5 600 5</w:t>
            </w:r>
          </w:p>
        </w:tc>
        <w:tc>
          <w:tcPr>
            <w:tcW w:type="dxa" w:w="1728"/>
          </w:tcPr>
          <w:p>
            <w:r>
              <w:t>Duration of one UI opacity breathing cycle (seconds).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Interface protection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OLED info...</w:t>
            </w:r>
          </w:p>
        </w:tc>
        <w:tc>
          <w:tcPr>
            <w:tcW w:type="dxa" w:w="1728"/>
          </w:tcPr>
          <w:p>
            <w:r>
              <w:t>vid_oled_info</w:t>
            </w:r>
          </w:p>
        </w:tc>
        <w:tc>
          <w:tcPr>
            <w:tcW w:type="dxa" w:w="1728"/>
          </w:tcPr>
          <w:p>
            <w:r>
              <w:t>Print the OLED-protection status to console.</w:t>
            </w:r>
          </w:p>
        </w:tc>
      </w:tr>
    </w:tbl>
    <w:p>
      <w:pPr>
        <w:pStyle w:val="Heading3"/>
      </w:pPr>
      <w:r>
        <w:t>Visual FX (q2prox_vfx)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Fog</w:t>
            </w:r>
          </w:p>
        </w:tc>
        <w:tc>
          <w:tcPr>
            <w:tcW w:type="dxa" w:w="1728"/>
          </w:tcPr>
          <w:p>
            <w:r>
              <w:t>Fog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Fog</w:t>
            </w:r>
          </w:p>
        </w:tc>
        <w:tc>
          <w:tcPr>
            <w:tcW w:type="dxa" w:w="1728"/>
          </w:tcPr>
          <w:p>
            <w:r>
              <w:t>Fog density</w:t>
            </w:r>
          </w:p>
        </w:tc>
        <w:tc>
          <w:tcPr>
            <w:tcW w:type="dxa" w:w="1728"/>
          </w:tcPr>
          <w:p>
            <w:r>
              <w:t>fogdensity 0.01 1 0.01</w:t>
            </w:r>
          </w:p>
        </w:tc>
        <w:tc>
          <w:tcPr>
            <w:tcW w:type="dxa" w:w="1728"/>
          </w:tcPr>
          <w:p>
            <w:r>
              <w:t>Fog thickness: higher = denser haze and less far visibility.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Fog</w:t>
            </w:r>
          </w:p>
        </w:tc>
        <w:tc>
          <w:tcPr>
            <w:tcW w:type="dxa" w:w="1728"/>
          </w:tcPr>
          <w:p>
            <w:r>
              <w:t>Fog hue</w:t>
            </w:r>
          </w:p>
        </w:tc>
        <w:tc>
          <w:tcPr>
            <w:tcW w:type="dxa" w:w="1728"/>
          </w:tcPr>
          <w:p>
            <w:r>
              <w:t>foghue 0 1 0.05</w:t>
            </w:r>
          </w:p>
        </w:tc>
        <w:tc>
          <w:tcPr>
            <w:tcW w:type="dxa" w:w="1728"/>
          </w:tcPr>
          <w:p>
            <w:r>
              <w:t>Fog color hue around the color wheel (0..1).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Fog</w:t>
            </w:r>
          </w:p>
        </w:tc>
        <w:tc>
          <w:tcPr>
            <w:tcW w:type="dxa" w:w="1728"/>
          </w:tcPr>
          <w:p>
            <w:r>
              <w:t>Fog saturation</w:t>
            </w:r>
          </w:p>
        </w:tc>
        <w:tc>
          <w:tcPr>
            <w:tcW w:type="dxa" w:w="1728"/>
          </w:tcPr>
          <w:p>
            <w:r>
              <w:t>fogsaturation 0 1 0.05</w:t>
            </w:r>
          </w:p>
        </w:tc>
        <w:tc>
          <w:tcPr>
            <w:tcW w:type="dxa" w:w="1728"/>
          </w:tcPr>
          <w:p>
            <w:r>
              <w:t>Fog color saturation: 0 = gray, 1 = vivid.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Fog</w:t>
            </w:r>
          </w:p>
        </w:tc>
        <w:tc>
          <w:tcPr>
            <w:tcW w:type="dxa" w:w="1728"/>
          </w:tcPr>
          <w:p>
            <w:r>
              <w:t>Fog lightness</w:t>
            </w:r>
          </w:p>
        </w:tc>
        <w:tc>
          <w:tcPr>
            <w:tcW w:type="dxa" w:w="1728"/>
          </w:tcPr>
          <w:p>
            <w:r>
              <w:t>foglightness 0 1 0.05</w:t>
            </w:r>
          </w:p>
        </w:tc>
        <w:tc>
          <w:tcPr>
            <w:tcW w:type="dxa" w:w="1728"/>
          </w:tcPr>
          <w:p>
            <w:r>
              <w:t>Fog brightness: 0 = dark fog, 1 = bright fog. --live.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Fog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Lighting &amp; style</w:t>
            </w:r>
          </w:p>
        </w:tc>
        <w:tc>
          <w:tcPr>
            <w:tcW w:type="dxa" w:w="1728"/>
          </w:tcPr>
          <w:p>
            <w:r>
              <w:t>Lighting &amp; style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Lighting &amp; style</w:t>
            </w:r>
          </w:p>
        </w:tc>
        <w:tc>
          <w:tcPr>
            <w:tcW w:type="dxa" w:w="1728"/>
          </w:tcPr>
          <w:p>
            <w:r>
              <w:t>Brightness</w:t>
            </w:r>
          </w:p>
        </w:tc>
        <w:tc>
          <w:tcPr>
            <w:tcW w:type="dxa" w:w="1728"/>
          </w:tcPr>
          <w:p>
            <w:r>
              <w:t>gl_brightness 0 1 0.1</w:t>
            </w:r>
          </w:p>
        </w:tc>
        <w:tc>
          <w:tcPr>
            <w:tcW w:type="dxa" w:w="1728"/>
          </w:tcPr>
          <w:p>
            <w:r>
              <w:t>Adds brightness to world lightmaps; higher = brighter map.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Lighting &amp; style</w:t>
            </w:r>
          </w:p>
        </w:tc>
        <w:tc>
          <w:tcPr>
            <w:tcW w:type="dxa" w:w="1728"/>
          </w:tcPr>
          <w:p>
            <w:r>
              <w:t>Cel shading</w:t>
            </w:r>
          </w:p>
        </w:tc>
        <w:tc>
          <w:tcPr>
            <w:tcW w:type="dxa" w:w="1728"/>
          </w:tcPr>
          <w:p>
            <w:r>
              <w:t>gl_celshading 0 10 1</w:t>
            </w:r>
          </w:p>
        </w:tc>
        <w:tc>
          <w:tcPr>
            <w:tcW w:type="dxa" w:w="1728"/>
          </w:tcPr>
          <w:p>
            <w:r>
              <w:t>Black cartoon outline thickness around models; 0 = off. --live.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Lighting &amp; style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>
              <w:t>Bloom strength</w:t>
            </w:r>
          </w:p>
        </w:tc>
        <w:tc>
          <w:tcPr>
            <w:tcW w:type="dxa" w:w="1728"/>
          </w:tcPr>
          <w:p>
            <w:r>
              <w:t>gl_bloom_strength 0 3 0.1</w:t>
            </w:r>
          </w:p>
        </w:tc>
        <w:tc>
          <w:tcPr>
            <w:tcW w:type="dxa" w:w="1728"/>
          </w:tcPr>
          <w:p>
            <w:r>
              <w:t>Bloom brightness multiplier; higher = stronger glow.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>
              <w:t>Bloom threshold</w:t>
            </w:r>
          </w:p>
        </w:tc>
        <w:tc>
          <w:tcPr>
            <w:tcW w:type="dxa" w:w="1728"/>
          </w:tcPr>
          <w:p>
            <w:r>
              <w:t>gl_bloom_threshold 0 1 0.05</w:t>
            </w:r>
          </w:p>
        </w:tc>
        <w:tc>
          <w:tcPr>
            <w:tcW w:type="dxa" w:w="1728"/>
          </w:tcPr>
          <w:p>
            <w:r>
              <w:t>Brightness above which pixels bloom; lower = more of the scene glows.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>
              <w:t>Bloom sigma</w:t>
            </w:r>
          </w:p>
        </w:tc>
        <w:tc>
          <w:tcPr>
            <w:tcW w:type="dxa" w:w="1728"/>
          </w:tcPr>
          <w:p>
            <w:r>
              <w:t>gl_bloom_sigma 1 12 0.5</w:t>
            </w:r>
          </w:p>
        </w:tc>
        <w:tc>
          <w:tcPr>
            <w:tcW w:type="dxa" w:w="1728"/>
          </w:tcPr>
          <w:p>
            <w:r>
              <w:t>Bloom blur radius (Gaussian sigma); higher = wider, softer glow.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>
              <w:t>Glowmap intensity</w:t>
            </w:r>
          </w:p>
        </w:tc>
        <w:tc>
          <w:tcPr>
            <w:tcW w:type="dxa" w:w="1728"/>
          </w:tcPr>
          <w:p>
            <w:r>
              <w:t>gl_glowmap_intensity 0 2 0.1</w:t>
            </w:r>
          </w:p>
        </w:tc>
        <w:tc>
          <w:tcPr>
            <w:tcW w:type="dxa" w:w="1728"/>
          </w:tcPr>
          <w:p>
            <w:r>
              <w:t>Brightness of model glowmap textures (self-lit weapon/pickup parts). --live.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Color grading</w:t>
            </w:r>
          </w:p>
        </w:tc>
        <w:tc>
          <w:tcPr>
            <w:tcW w:type="dxa" w:w="1728"/>
          </w:tcPr>
          <w:p>
            <w:r>
              <w:t>Color grading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Color grading</w:t>
            </w:r>
          </w:p>
        </w:tc>
        <w:tc>
          <w:tcPr>
            <w:tcW w:type="dxa" w:w="1728"/>
          </w:tcPr>
          <w:p>
            <w:r>
              <w:t>Contrast</w:t>
            </w:r>
          </w:p>
        </w:tc>
        <w:tc>
          <w:tcPr>
            <w:tcW w:type="dxa" w:w="1728"/>
          </w:tcPr>
          <w:p>
            <w:r>
              <w:t>gl_post_contrast 0.5 2 0.05</w:t>
            </w:r>
          </w:p>
        </w:tc>
        <w:tc>
          <w:tcPr>
            <w:tcW w:type="dxa" w:w="1728"/>
          </w:tcPr>
          <w:p>
            <w:r>
              <w:t>Image contrast; 1 = neutral, higher = punchier.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Color grading</w:t>
            </w:r>
          </w:p>
        </w:tc>
        <w:tc>
          <w:tcPr>
            <w:tcW w:type="dxa" w:w="1728"/>
          </w:tcPr>
          <w:p>
            <w:r>
              <w:t>Vibrance</w:t>
            </w:r>
          </w:p>
        </w:tc>
        <w:tc>
          <w:tcPr>
            <w:tcW w:type="dxa" w:w="1728"/>
          </w:tcPr>
          <w:p>
            <w:r>
              <w:t>gl_post_vibrance -1 1 0.05</w:t>
            </w:r>
          </w:p>
        </w:tc>
        <w:tc>
          <w:tcPr>
            <w:tcW w:type="dxa" w:w="1728"/>
          </w:tcPr>
          <w:p>
            <w:r>
              <w:t>Vibrance: boosts muted colors most; negative = washed out.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Color grading</w:t>
            </w:r>
          </w:p>
        </w:tc>
        <w:tc>
          <w:tcPr>
            <w:tcW w:type="dxa" w:w="1728"/>
          </w:tcPr>
          <w:p>
            <w:r>
              <w:t>Temperature</w:t>
            </w:r>
          </w:p>
        </w:tc>
        <w:tc>
          <w:tcPr>
            <w:tcW w:type="dxa" w:w="1728"/>
          </w:tcPr>
          <w:p>
            <w:r>
              <w:t>gl_post_temperature -1 1 0.05</w:t>
            </w:r>
          </w:p>
        </w:tc>
        <w:tc>
          <w:tcPr>
            <w:tcW w:type="dxa" w:w="1728"/>
          </w:tcPr>
          <w:p>
            <w:r>
              <w:t>Color temperature; negative = cooler/blue, positive = warmer/orange. --live.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Color grading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Sharpen</w:t>
            </w:r>
          </w:p>
        </w:tc>
        <w:tc>
          <w:tcPr>
            <w:tcW w:type="dxa" w:w="1728"/>
          </w:tcPr>
          <w:p>
            <w:r>
              <w:t>Sharpen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Sharpen</w:t>
            </w:r>
          </w:p>
        </w:tc>
        <w:tc>
          <w:tcPr>
            <w:tcW w:type="dxa" w:w="1728"/>
          </w:tcPr>
          <w:p>
            <w:r>
              <w:t>Sharpen</w:t>
            </w:r>
          </w:p>
        </w:tc>
        <w:tc>
          <w:tcPr>
            <w:tcW w:type="dxa" w:w="1728"/>
          </w:tcPr>
          <w:p>
            <w:r>
              <w:t>gl_sharpen 0 10 0.5</w:t>
            </w:r>
          </w:p>
        </w:tc>
        <w:tc>
          <w:tcPr>
            <w:tcW w:type="dxa" w:w="1728"/>
          </w:tcPr>
          <w:p>
            <w:r>
              <w:t>Edge sharpening of the final image; higher = crisper. --live.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Sharpen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Dynamic lighting... (X)</w:t>
            </w:r>
          </w:p>
        </w:tc>
        <w:tc>
          <w:tcPr>
            <w:tcW w:type="dxa" w:w="1728"/>
          </w:tcPr>
          <w:p>
            <w:r>
              <w:t>pushmenu q2prox_dynamic_lighting</w:t>
            </w:r>
          </w:p>
        </w:tc>
        <w:tc>
          <w:tcPr>
            <w:tcW w:type="dxa" w:w="1728"/>
          </w:tcPr>
          <w:p>
            <w:r>
              <w:t>Dynamic lights, emissive map lights, spawn lights, sparks and model shadows.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Advanced effects... (X)</w:t>
            </w:r>
          </w:p>
        </w:tc>
        <w:tc>
          <w:tcPr>
            <w:tcW w:type="dxa" w:w="1728"/>
          </w:tcPr>
          <w:p>
            <w:r>
              <w:t>pushmenu q2prox_avfx</w:t>
            </w:r>
          </w:p>
        </w:tc>
        <w:tc>
          <w:tcPr>
            <w:tcW w:type="dxa" w:w="1728"/>
          </w:tcPr>
          <w:p>
            <w:r>
              <w:t>Open Advanced Visual Effects (AVFX): weather, sky, celestials and surface effects.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Visual fx info...</w:t>
            </w:r>
          </w:p>
        </w:tc>
        <w:tc>
          <w:tcPr>
            <w:tcW w:type="dxa" w:w="1728"/>
          </w:tcPr>
          <w:p>
            <w:r>
              <w:t>gl_visual_fx_info</w:t>
            </w:r>
          </w:p>
        </w:tc>
        <w:tc>
          <w:tcPr>
            <w:tcW w:type="dxa" w:w="1728"/>
          </w:tcPr>
          <w:p>
            <w:r>
              <w:t>Print current Visual FX cvar values and status to the console.</w:t>
            </w:r>
          </w:p>
        </w:tc>
      </w:tr>
    </w:tbl>
    <w:p>
      <w:pPr>
        <w:pStyle w:val="Heading3"/>
      </w:pPr>
      <w:r>
        <w:t>Dynamic Lighting (q2prox_dynamic_lighting)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Dynamic lights</w:t>
            </w:r>
          </w:p>
        </w:tc>
        <w:tc>
          <w:tcPr>
            <w:tcW w:type="dxa" w:w="1728"/>
          </w:tcPr>
          <w:p>
            <w:r>
              <w:t>Dynamic lights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Dynamic lights</w:t>
            </w:r>
          </w:p>
        </w:tc>
        <w:tc>
          <w:tcPr>
            <w:tcW w:type="dxa" w:w="1728"/>
          </w:tcPr>
          <w:p>
            <w:r>
              <w:t>Dynamic light darkness boost</w:t>
            </w:r>
          </w:p>
        </w:tc>
        <w:tc>
          <w:tcPr>
            <w:tcW w:type="dxa" w:w="1728"/>
          </w:tcPr>
          <w:p>
            <w:r>
              <w:t>gl_dynamic_dark_boost 0.0 10.0 0.05</w:t>
            </w:r>
          </w:p>
        </w:tc>
        <w:tc>
          <w:tcPr>
            <w:tcW w:type="dxa" w:w="1728"/>
          </w:tcPr>
          <w:p>
            <w:r>
              <w:t>Boosts dynamic lights (blasters/rockets/explosions) on locally dark surfaces. 0=legacy; 1.55 default; 5..10 dramatic. Radius/color unchanged.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Dynamic lights</w:t>
            </w:r>
          </w:p>
        </w:tc>
        <w:tc>
          <w:tcPr>
            <w:tcW w:type="dxa" w:w="1728"/>
          </w:tcPr>
          <w:p>
            <w:r>
              <w:t>Dynamic light radius</w:t>
            </w:r>
          </w:p>
        </w:tc>
        <w:tc>
          <w:tcPr>
            <w:tcW w:type="dxa" w:w="1728"/>
          </w:tcPr>
          <w:p>
            <w:r>
              <w:t>gl_dynamic_radius 0.2 10.0 0.05</w:t>
            </w:r>
          </w:p>
        </w:tc>
        <w:tc>
          <w:tcPr>
            <w:tcW w:type="dxa" w:w="1728"/>
          </w:tcPr>
          <w:p>
            <w:r>
              <w:t>Dynamic light radius scale. 1.0=legacy; lower=smaller projected spots on walls; higher=stretched glow within marked surfaces.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Dynamic lights</w:t>
            </w:r>
          </w:p>
        </w:tc>
        <w:tc>
          <w:tcPr>
            <w:tcW w:type="dxa" w:w="1728"/>
          </w:tcPr>
          <w:p>
            <w:r>
              <w:t>Dynamic light softness</w:t>
            </w:r>
          </w:p>
        </w:tc>
        <w:tc>
          <w:tcPr>
            <w:tcW w:type="dxa" w:w="1728"/>
          </w:tcPr>
          <w:p>
            <w:r>
              <w:t>gl_dynamic_softness 0.1 5.0 0.05</w:t>
            </w:r>
          </w:p>
        </w:tc>
        <w:tc>
          <w:tcPr>
            <w:tcW w:type="dxa" w:w="1728"/>
          </w:tcPr>
          <w:p>
            <w:r>
              <w:t>Falloff softness. 1.0=legacy linear; &gt;1=softer diffuse edges; &lt;1=concentrated pin-point core.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Dynamic lights</w:t>
            </w:r>
          </w:p>
        </w:tc>
        <w:tc>
          <w:tcPr>
            <w:tcW w:type="dxa" w:w="1728"/>
          </w:tcPr>
          <w:p>
            <w:r>
              <w:t>Dynamic light alpha</w:t>
            </w:r>
          </w:p>
        </w:tc>
        <w:tc>
          <w:tcPr>
            <w:tcW w:type="dxa" w:w="1728"/>
          </w:tcPr>
          <w:p>
            <w:r>
              <w:t>gl_dynamic_alpha 0.0 1.0 0.05</w:t>
            </w:r>
          </w:p>
        </w:tc>
        <w:tc>
          <w:tcPr>
            <w:tcW w:type="dxa" w:w="1728"/>
          </w:tcPr>
          <w:p>
            <w:r>
              <w:t>Alpha/opacity of dynamic light projections. 1.0=legacy full; 0=invisible.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Dynamic lights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Emissive map lights</w:t>
            </w:r>
          </w:p>
        </w:tc>
        <w:tc>
          <w:tcPr>
            <w:tcW w:type="dxa" w:w="1728"/>
          </w:tcPr>
          <w:p>
            <w:r>
              <w:t>Emissive map lights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Emissive tuning</w:t>
            </w:r>
          </w:p>
        </w:tc>
        <w:tc>
          <w:tcPr>
            <w:tcW w:type="dxa" w:w="1728"/>
          </w:tcPr>
          <w:p>
            <w:r>
              <w:t>Emissive tuning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Emissive tuning</w:t>
            </w:r>
          </w:p>
        </w:tc>
        <w:tc>
          <w:tcPr>
            <w:tcW w:type="dxa" w:w="1728"/>
          </w:tcPr>
          <w:p>
            <w:r>
              <w:t>Emissive intensity</w:t>
            </w:r>
          </w:p>
        </w:tc>
        <w:tc>
          <w:tcPr>
            <w:tcW w:type="dxa" w:w="1728"/>
          </w:tcPr>
          <w:p>
            <w:r>
              <w:t>gl_emissive_lights_intensity 0.00 5.00 0.05</w:t>
            </w:r>
          </w:p>
        </w:tc>
        <w:tc>
          <w:tcPr>
            <w:tcW w:type="dxa" w:w="1728"/>
          </w:tcPr>
          <w:p>
            <w:r>
              <w:t>Global intensity scale for emissive sources. 0=off; 1=baseline; up to 5x for dramatic.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Emissive tuning</w:t>
            </w:r>
          </w:p>
        </w:tc>
        <w:tc>
          <w:tcPr>
            <w:tcW w:type="dxa" w:w="1728"/>
          </w:tcPr>
          <w:p>
            <w:r>
              <w:t>Emissive range</w:t>
            </w:r>
          </w:p>
        </w:tc>
        <w:tc>
          <w:tcPr>
            <w:tcW w:type="dxa" w:w="1728"/>
          </w:tcPr>
          <w:p>
            <w:r>
              <w:t>gl_emissive_lights_range 64 4096 32</w:t>
            </w:r>
          </w:p>
        </w:tc>
        <w:tc>
          <w:tcPr>
            <w:tcW w:type="dxa" w:w="1728"/>
          </w:tcPr>
          <w:p>
            <w:r>
              <w:t>Per-source range cap in world units (smaller = tighter pools of light).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Emissive tuning</w:t>
            </w:r>
          </w:p>
        </w:tc>
        <w:tc>
          <w:tcPr>
            <w:tcW w:type="dxa" w:w="1728"/>
          </w:tcPr>
          <w:p>
            <w:r>
              <w:t>Range scale</w:t>
            </w:r>
          </w:p>
        </w:tc>
        <w:tc>
          <w:tcPr>
            <w:tcW w:type="dxa" w:w="1728"/>
          </w:tcPr>
          <w:p>
            <w:r>
              <w:t>gl_emissive_lights_range_scale 0.10 4.00 0.05</w:t>
            </w:r>
          </w:p>
        </w:tc>
        <w:tc>
          <w:tcPr>
            <w:tcW w:type="dxa" w:w="1728"/>
          </w:tcPr>
          <w:p>
            <w:r>
              <w:t>Multiplier on per-source intrinsic radius (independent of cap).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Emissive tuning</w:t>
            </w:r>
          </w:p>
        </w:tc>
        <w:tc>
          <w:tcPr>
            <w:tcW w:type="dxa" w:w="1728"/>
          </w:tcPr>
          <w:p>
            <w:r>
              <w:t>Flicker</w:t>
            </w:r>
          </w:p>
        </w:tc>
        <w:tc>
          <w:tcPr>
            <w:tcW w:type="dxa" w:w="1728"/>
          </w:tcPr>
          <w:p>
            <w:r>
              <w:t>gl_emissive_lights_flicker 0.00 1.00 0.01</w:t>
            </w:r>
          </w:p>
        </w:tc>
        <w:tc>
          <w:tcPr>
            <w:tcW w:type="dxa" w:w="1728"/>
          </w:tcPr>
          <w:p>
            <w:r>
              <w:t>Lamp-like low-frequency flicker amount (0 = stable, ~0.08 = subtle drift).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Emissive tuning</w:t>
            </w:r>
          </w:p>
        </w:tc>
        <w:tc>
          <w:tcPr>
            <w:tcW w:type="dxa" w:w="1728"/>
          </w:tcPr>
          <w:p>
            <w:r>
              <w:t>Fade time</w:t>
            </w:r>
          </w:p>
        </w:tc>
        <w:tc>
          <w:tcPr>
            <w:tcW w:type="dxa" w:w="1728"/>
          </w:tcPr>
          <w:p>
            <w:r>
              <w:t>gl_emissive_lights_fade_ms 0 1000 25</w:t>
            </w:r>
          </w:p>
        </w:tc>
        <w:tc>
          <w:tcPr>
            <w:tcW w:type="dxa" w:w="1728"/>
          </w:tcPr>
          <w:p>
            <w:r>
              <w:t>Fade-in/out time (ms) when a sub-cvar toggle changes which sources are active. With priority-based selection (default), no camera-driven activation — fades only on user toggles. 0 = hard snap (debug).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Emissive tuning</w:t>
            </w:r>
          </w:p>
        </w:tc>
        <w:tc>
          <w:tcPr>
            <w:tcW w:type="dxa" w:w="1728"/>
          </w:tcPr>
          <w:p>
            <w:r>
              <w:t>Max active</w:t>
            </w:r>
          </w:p>
        </w:tc>
        <w:tc>
          <w:tcPr>
            <w:tcW w:type="dxa" w:w="1728"/>
          </w:tcPr>
          <w:p>
            <w:r>
              <w:t>gl_emissive_lights_max_active 0 128 1</w:t>
            </w:r>
          </w:p>
        </w:tc>
        <w:tc>
          <w:tcPr>
            <w:tcW w:type="dxa" w:w="1728"/>
          </w:tcPr>
          <w:p>
            <w:r>
              <w:t>Legacy V_AddLight emission cap. Strict slot reservation guarantees gameplay dlights (projectiles, sparks, explosions, flashlight) keep their MAX_DLIGHTS headroom; AVFX material UBOs use dedicated static families.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Emissive tuning</w:t>
            </w:r>
          </w:p>
        </w:tc>
        <w:tc>
          <w:tcPr>
            <w:tcW w:type="dxa" w:w="1728"/>
          </w:tcPr>
          <w:p>
            <w:r>
              <w:t>Max cached</w:t>
            </w:r>
          </w:p>
        </w:tc>
        <w:tc>
          <w:tcPr>
            <w:tcW w:type="dxa" w:w="1728"/>
          </w:tcPr>
          <w:p>
            <w:r>
              <w:t>gl_emissive_lights_max_sources 0 1024 16</w:t>
            </w:r>
          </w:p>
        </w:tc>
        <w:tc>
          <w:tcPr>
            <w:tcW w:type="dxa" w:w="1728"/>
          </w:tcPr>
          <w:p>
            <w:r>
              <w:t>Source-cache cap (built per map). 0 = effectively off.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Emissive tuning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Shadows</w:t>
            </w:r>
          </w:p>
        </w:tc>
        <w:tc>
          <w:tcPr>
            <w:tcW w:type="dxa" w:w="1728"/>
          </w:tcPr>
          <w:p>
            <w:r>
              <w:t>Shadows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Shadows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q2prox_dynamic_lighting_defaults</w:t>
            </w:r>
          </w:p>
        </w:tc>
        <w:tc>
          <w:tcPr>
            <w:tcW w:type="dxa" w:w="1728"/>
          </w:tcPr>
          <w:p>
            <w:r>
              <w:t>Reset every parameter in this submenu to its default value.</w:t>
            </w:r>
          </w:p>
        </w:tc>
      </w:tr>
    </w:tbl>
    <w:p>
      <w:pPr>
        <w:pStyle w:val="Heading3"/>
      </w:pPr>
      <w:r>
        <w:t>Post-Process Effects (q2prox_postfx)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Mode</w:t>
            </w:r>
          </w:p>
        </w:tc>
        <w:tc>
          <w:tcPr>
            <w:tcW w:type="dxa" w:w="1728"/>
          </w:tcPr>
          <w:p>
            <w:r>
              <w:t>gl_postfx_mode Off 0 Pixel 1 CRT 2 Film 3 VHS 4 Noir 5 Sepia 6</w:t>
            </w:r>
          </w:p>
        </w:tc>
        <w:tc>
          <w:tcPr>
            <w:tcW w:type="dxa" w:w="1728"/>
          </w:tcPr>
          <w:p>
            <w:r>
              <w:t>Post-process look: Pixel, CRT, Film, VHS, Noir or Sepia (needs Post-process on).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Strength</w:t>
            </w:r>
          </w:p>
        </w:tc>
        <w:tc>
          <w:tcPr>
            <w:tcW w:type="dxa" w:w="1728"/>
          </w:tcPr>
          <w:p>
            <w:r>
              <w:t>gl_postfx_strength 0 2 0.05</w:t>
            </w:r>
          </w:p>
        </w:tc>
        <w:tc>
          <w:tcPr>
            <w:tcW w:type="dxa" w:w="1728"/>
          </w:tcPr>
          <w:p>
            <w:r>
              <w:t>Overall intensity of the active post-process effect; 1 = nominal.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Mix</w:t>
            </w:r>
          </w:p>
        </w:tc>
        <w:tc>
          <w:tcPr>
            <w:tcW w:type="dxa" w:w="1728"/>
          </w:tcPr>
          <w:p>
            <w:r>
              <w:t>gl_postfx_mix 0 1 0.05</w:t>
            </w:r>
          </w:p>
        </w:tc>
        <w:tc>
          <w:tcPr>
            <w:tcW w:type="dxa" w:w="1728"/>
          </w:tcPr>
          <w:p>
            <w:r>
              <w:t>Blend of the effect with the raw image; 1 = full effect, 0 = none. --live.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Pixel settings...</w:t>
            </w:r>
          </w:p>
        </w:tc>
        <w:tc>
          <w:tcPr>
            <w:tcW w:type="dxa" w:w="1728"/>
          </w:tcPr>
          <w:p>
            <w:r>
              <w:t>pushmenu q2prox_postfx_pixel</w:t>
            </w:r>
          </w:p>
        </w:tc>
        <w:tc>
          <w:tcPr>
            <w:tcW w:type="dxa" w:w="1728"/>
          </w:tcPr>
          <w:p>
            <w:r>
              <w:t>Open Pixel Retro settings: resolution, grid, color levels, palette, dithering.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CRT settings...</w:t>
            </w:r>
          </w:p>
        </w:tc>
        <w:tc>
          <w:tcPr>
            <w:tcW w:type="dxa" w:w="1728"/>
          </w:tcPr>
          <w:p>
            <w:r>
              <w:t>pushmenu q2prox_postfx_crt</w:t>
            </w:r>
          </w:p>
        </w:tc>
        <w:tc>
          <w:tcPr>
            <w:tcW w:type="dxa" w:w="1728"/>
          </w:tcPr>
          <w:p>
            <w:r>
              <w:t>Open CRT settings: scanlines, mask, vignette, chroma, curvature, flicker.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Film settings...</w:t>
            </w:r>
          </w:p>
        </w:tc>
        <w:tc>
          <w:tcPr>
            <w:tcW w:type="dxa" w:w="1728"/>
          </w:tcPr>
          <w:p>
            <w:r>
              <w:t>pushmenu q2prox_postfx_film</w:t>
            </w:r>
          </w:p>
        </w:tc>
        <w:tc>
          <w:tcPr>
            <w:tcW w:type="dxa" w:w="1728"/>
          </w:tcPr>
          <w:p>
            <w:r>
              <w:t>Open Film settings: grain, vignette, chroma, lens dirt.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VHS settings...</w:t>
            </w:r>
          </w:p>
        </w:tc>
        <w:tc>
          <w:tcPr>
            <w:tcW w:type="dxa" w:w="1728"/>
          </w:tcPr>
          <w:p>
            <w:r>
              <w:t>pushmenu q2prox_postfx_vhs</w:t>
            </w:r>
          </w:p>
        </w:tc>
        <w:tc>
          <w:tcPr>
            <w:tcW w:type="dxa" w:w="1728"/>
          </w:tcPr>
          <w:p>
            <w:r>
              <w:t>Open VHS settings: noise, chroma bleed, jitter, tracking.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master...</w:t>
            </w:r>
          </w:p>
        </w:tc>
        <w:tc>
          <w:tcPr>
            <w:tcW w:type="dxa" w:w="1728"/>
          </w:tcPr>
          <w:p>
            <w:r>
              <w:t>set gl_postfx 0; set gl_postfx_mode 0; set gl_postfx_strength 1.0; set gl_postfx_mix 1.0</w:t>
            </w:r>
          </w:p>
        </w:tc>
        <w:tc>
          <w:tcPr>
            <w:tcW w:type="dxa" w:w="1728"/>
          </w:tcPr>
          <w:p>
            <w:r>
              <w:t>Reset post-process master/common to defaults</w:t>
            </w:r>
          </w:p>
        </w:tc>
      </w:tr>
    </w:tbl>
    <w:p>
      <w:pPr>
        <w:pStyle w:val="Heading3"/>
      </w:pPr>
      <w:r>
        <w:t>Pixel Retro (q2prox_postfx_pixel)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Virtual height</w:t>
            </w:r>
          </w:p>
        </w:tc>
        <w:tc>
          <w:tcPr>
            <w:tcW w:type="dxa" w:w="1728"/>
          </w:tcPr>
          <w:p>
            <w:r>
              <w:t>gl_postfx_pixel_virtual_y 120 1080 10</w:t>
            </w:r>
          </w:p>
        </w:tc>
        <w:tc>
          <w:tcPr>
            <w:tcW w:type="dxa" w:w="1728"/>
          </w:tcPr>
          <w:p>
            <w:r>
              <w:t>gl_postfx_pixel_virtual_y: pixel virtual vertical resolution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Grid lines</w:t>
            </w:r>
          </w:p>
        </w:tc>
        <w:tc>
          <w:tcPr>
            <w:tcW w:type="dxa" w:w="1728"/>
          </w:tcPr>
          <w:p>
            <w:r>
              <w:t>gl_postfx_pixel_grid 0 1 0.05</w:t>
            </w:r>
          </w:p>
        </w:tc>
        <w:tc>
          <w:tcPr>
            <w:tcW w:type="dxa" w:w="1728"/>
          </w:tcPr>
          <w:p>
            <w:r>
              <w:t>gl_postfx_pixel_grid: dark grid between pixels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Color levels</w:t>
            </w:r>
          </w:p>
        </w:tc>
        <w:tc>
          <w:tcPr>
            <w:tcW w:type="dxa" w:w="1728"/>
          </w:tcPr>
          <w:p>
            <w:r>
              <w:t>gl_postfx_pixel_levels 2 64 1</w:t>
            </w:r>
          </w:p>
        </w:tc>
        <w:tc>
          <w:tcPr>
            <w:tcW w:type="dxa" w:w="1728"/>
          </w:tcPr>
          <w:p>
            <w:r>
              <w:t>gl_postfx_pixel_levels: color posterize levels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Pixel...</w:t>
            </w:r>
          </w:p>
        </w:tc>
        <w:tc>
          <w:tcPr>
            <w:tcW w:type="dxa" w:w="1728"/>
          </w:tcPr>
          <w:p>
            <w:r>
              <w:t>set gl_postfx_pixel_virtual_y 240; set gl_postfx_pixel_grid 0.0; set gl_postfx_pixel_levels 16; set gl_postfx_pixel_palette 0; set gl_postfx_pixel_dither 0; set gl_postfx_pixel_filter 0</w:t>
            </w:r>
          </w:p>
        </w:tc>
        <w:tc>
          <w:tcPr>
            <w:tcW w:type="dxa" w:w="1728"/>
          </w:tcPr>
          <w:p>
            <w:r>
              <w:t>Reset Pixel Retro to defaults</w:t>
            </w:r>
          </w:p>
        </w:tc>
      </w:tr>
    </w:tbl>
    <w:p>
      <w:pPr>
        <w:pStyle w:val="Heading3"/>
      </w:pPr>
      <w:r>
        <w:t>CRT (q2prox_postfx_crt)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Scanlines</w:t>
            </w:r>
          </w:p>
        </w:tc>
        <w:tc>
          <w:tcPr>
            <w:tcW w:type="dxa" w:w="1728"/>
          </w:tcPr>
          <w:p>
            <w:r>
              <w:t>gl_postfx_crt_scanlines 0 1 0.05</w:t>
            </w:r>
          </w:p>
        </w:tc>
        <w:tc>
          <w:tcPr>
            <w:tcW w:type="dxa" w:w="1728"/>
          </w:tcPr>
          <w:p>
            <w:r>
              <w:t>gl_postfx_crt_scanlines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Mask</w:t>
            </w:r>
          </w:p>
        </w:tc>
        <w:tc>
          <w:tcPr>
            <w:tcW w:type="dxa" w:w="1728"/>
          </w:tcPr>
          <w:p>
            <w:r>
              <w:t>gl_postfx_crt_mask 0 1 0.05</w:t>
            </w:r>
          </w:p>
        </w:tc>
        <w:tc>
          <w:tcPr>
            <w:tcW w:type="dxa" w:w="1728"/>
          </w:tcPr>
          <w:p>
            <w:r>
              <w:t>gl_postfx_crt_mask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Vignette</w:t>
            </w:r>
          </w:p>
        </w:tc>
        <w:tc>
          <w:tcPr>
            <w:tcW w:type="dxa" w:w="1728"/>
          </w:tcPr>
          <w:p>
            <w:r>
              <w:t>gl_postfx_crt_vignette 0 1 0.05</w:t>
            </w:r>
          </w:p>
        </w:tc>
        <w:tc>
          <w:tcPr>
            <w:tcW w:type="dxa" w:w="1728"/>
          </w:tcPr>
          <w:p>
            <w:r>
              <w:t>gl_postfx_crt_vignette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Chroma</w:t>
            </w:r>
          </w:p>
        </w:tc>
        <w:tc>
          <w:tcPr>
            <w:tcW w:type="dxa" w:w="1728"/>
          </w:tcPr>
          <w:p>
            <w:r>
              <w:t>gl_postfx_crt_chroma 0 1 0.05</w:t>
            </w:r>
          </w:p>
        </w:tc>
        <w:tc>
          <w:tcPr>
            <w:tcW w:type="dxa" w:w="1728"/>
          </w:tcPr>
          <w:p>
            <w:r>
              <w:t>gl_postfx_crt_chroma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Curvature</w:t>
            </w:r>
          </w:p>
        </w:tc>
        <w:tc>
          <w:tcPr>
            <w:tcW w:type="dxa" w:w="1728"/>
          </w:tcPr>
          <w:p>
            <w:r>
              <w:t>gl_postfx_crt_curvature 0 1 0.05</w:t>
            </w:r>
          </w:p>
        </w:tc>
        <w:tc>
          <w:tcPr>
            <w:tcW w:type="dxa" w:w="1728"/>
          </w:tcPr>
          <w:p>
            <w:r>
              <w:t>gl_postfx_crt_curvature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Flicker</w:t>
            </w:r>
          </w:p>
        </w:tc>
        <w:tc>
          <w:tcPr>
            <w:tcW w:type="dxa" w:w="1728"/>
          </w:tcPr>
          <w:p>
            <w:r>
              <w:t>gl_postfx_crt_flicker 0 1 0.05</w:t>
            </w:r>
          </w:p>
        </w:tc>
        <w:tc>
          <w:tcPr>
            <w:tcW w:type="dxa" w:w="1728"/>
          </w:tcPr>
          <w:p>
            <w:r>
              <w:t>gl_postfx_crt_flicker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CRT...</w:t>
            </w:r>
          </w:p>
        </w:tc>
        <w:tc>
          <w:tcPr>
            <w:tcW w:type="dxa" w:w="1728"/>
          </w:tcPr>
          <w:p>
            <w:r>
              <w:t>set gl_postfx_crt_scanlines 0.35; set gl_postfx_crt_mask 0.25; set gl_postfx_crt_curvature 0.0; set gl_postfx_crt_vignette 0.20; set gl_postfx_crt_chroma 0.20; set gl_postfx_crt_flicker 0.0</w:t>
            </w:r>
          </w:p>
        </w:tc>
        <w:tc>
          <w:tcPr>
            <w:tcW w:type="dxa" w:w="1728"/>
          </w:tcPr>
          <w:p>
            <w:r>
              <w:t>Reset CRT to defaults</w:t>
            </w:r>
          </w:p>
        </w:tc>
      </w:tr>
    </w:tbl>
    <w:p>
      <w:pPr>
        <w:pStyle w:val="Heading3"/>
      </w:pPr>
      <w:r>
        <w:t>Film (q2prox_postfx_film)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Grain</w:t>
            </w:r>
          </w:p>
        </w:tc>
        <w:tc>
          <w:tcPr>
            <w:tcW w:type="dxa" w:w="1728"/>
          </w:tcPr>
          <w:p>
            <w:r>
              <w:t>gl_postfx_film_grain 0 1 0.05</w:t>
            </w:r>
          </w:p>
        </w:tc>
        <w:tc>
          <w:tcPr>
            <w:tcW w:type="dxa" w:w="1728"/>
          </w:tcPr>
          <w:p>
            <w:r>
              <w:t>gl_postfx_film_grain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Vignette</w:t>
            </w:r>
          </w:p>
        </w:tc>
        <w:tc>
          <w:tcPr>
            <w:tcW w:type="dxa" w:w="1728"/>
          </w:tcPr>
          <w:p>
            <w:r>
              <w:t>gl_postfx_film_vignette 0 1 0.05</w:t>
            </w:r>
          </w:p>
        </w:tc>
        <w:tc>
          <w:tcPr>
            <w:tcW w:type="dxa" w:w="1728"/>
          </w:tcPr>
          <w:p>
            <w:r>
              <w:t>gl_postfx_film_vignette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Chroma</w:t>
            </w:r>
          </w:p>
        </w:tc>
        <w:tc>
          <w:tcPr>
            <w:tcW w:type="dxa" w:w="1728"/>
          </w:tcPr>
          <w:p>
            <w:r>
              <w:t>gl_postfx_film_chroma 0 1 0.05</w:t>
            </w:r>
          </w:p>
        </w:tc>
        <w:tc>
          <w:tcPr>
            <w:tcW w:type="dxa" w:w="1728"/>
          </w:tcPr>
          <w:p>
            <w:r>
              <w:t>gl_postfx_film_chroma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Dirt</w:t>
            </w:r>
          </w:p>
        </w:tc>
        <w:tc>
          <w:tcPr>
            <w:tcW w:type="dxa" w:w="1728"/>
          </w:tcPr>
          <w:p>
            <w:r>
              <w:t>gl_postfx_film_dirt 0 1 0.05</w:t>
            </w:r>
          </w:p>
        </w:tc>
        <w:tc>
          <w:tcPr>
            <w:tcW w:type="dxa" w:w="1728"/>
          </w:tcPr>
          <w:p>
            <w:r>
              <w:t>gl_postfx_film_dirt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Film...</w:t>
            </w:r>
          </w:p>
        </w:tc>
        <w:tc>
          <w:tcPr>
            <w:tcW w:type="dxa" w:w="1728"/>
          </w:tcPr>
          <w:p>
            <w:r>
              <w:t>set gl_postfx_film_grain 0.20; set gl_postfx_film_vignette 0.25; set gl_postfx_film_chroma 0.10; set gl_postfx_film_dirt 0.0</w:t>
            </w:r>
          </w:p>
        </w:tc>
        <w:tc>
          <w:tcPr>
            <w:tcW w:type="dxa" w:w="1728"/>
          </w:tcPr>
          <w:p>
            <w:r>
              <w:t>Reset Film to defaults</w:t>
            </w:r>
          </w:p>
        </w:tc>
      </w:tr>
    </w:tbl>
    <w:p>
      <w:pPr>
        <w:pStyle w:val="Heading3"/>
      </w:pPr>
      <w:r>
        <w:t>VHS (q2prox_postfx_vhs)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Noise</w:t>
            </w:r>
          </w:p>
        </w:tc>
        <w:tc>
          <w:tcPr>
            <w:tcW w:type="dxa" w:w="1728"/>
          </w:tcPr>
          <w:p>
            <w:r>
              <w:t>gl_postfx_vhs_noise 0 1 0.05</w:t>
            </w:r>
          </w:p>
        </w:tc>
        <w:tc>
          <w:tcPr>
            <w:tcW w:type="dxa" w:w="1728"/>
          </w:tcPr>
          <w:p>
            <w:r>
              <w:t>gl_postfx_vhs_noise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Chroma bleed</w:t>
            </w:r>
          </w:p>
        </w:tc>
        <w:tc>
          <w:tcPr>
            <w:tcW w:type="dxa" w:w="1728"/>
          </w:tcPr>
          <w:p>
            <w:r>
              <w:t>gl_postfx_vhs_chroma_bleed 0 1 0.05</w:t>
            </w:r>
          </w:p>
        </w:tc>
        <w:tc>
          <w:tcPr>
            <w:tcW w:type="dxa" w:w="1728"/>
          </w:tcPr>
          <w:p>
            <w:r>
              <w:t>gl_postfx_vhs_chroma_bleed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Jitter</w:t>
            </w:r>
          </w:p>
        </w:tc>
        <w:tc>
          <w:tcPr>
            <w:tcW w:type="dxa" w:w="1728"/>
          </w:tcPr>
          <w:p>
            <w:r>
              <w:t>gl_postfx_vhs_jitter 0 1 0.05</w:t>
            </w:r>
          </w:p>
        </w:tc>
        <w:tc>
          <w:tcPr>
            <w:tcW w:type="dxa" w:w="1728"/>
          </w:tcPr>
          <w:p>
            <w:r>
              <w:t>gl_postfx_vhs_jitter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Tracking</w:t>
            </w:r>
          </w:p>
        </w:tc>
        <w:tc>
          <w:tcPr>
            <w:tcW w:type="dxa" w:w="1728"/>
          </w:tcPr>
          <w:p>
            <w:r>
              <w:t>gl_postfx_vhs_tracking 0 1 0.05</w:t>
            </w:r>
          </w:p>
        </w:tc>
        <w:tc>
          <w:tcPr>
            <w:tcW w:type="dxa" w:w="1728"/>
          </w:tcPr>
          <w:p>
            <w:r>
              <w:t>gl_postfx_vhs_tracking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VHS...</w:t>
            </w:r>
          </w:p>
        </w:tc>
        <w:tc>
          <w:tcPr>
            <w:tcW w:type="dxa" w:w="1728"/>
          </w:tcPr>
          <w:p>
            <w:r>
              <w:t>set gl_postfx_vhs_noise 0.25; set gl_postfx_vhs_chroma_bleed 0.30; set gl_postfx_vhs_jitter 0.15; set gl_postfx_vhs_tracking 0.10</w:t>
            </w:r>
          </w:p>
        </w:tc>
        <w:tc>
          <w:tcPr>
            <w:tcW w:type="dxa" w:w="1728"/>
          </w:tcPr>
          <w:p>
            <w:r>
              <w:t>Reset VHS to defaults</w:t>
            </w:r>
          </w:p>
        </w:tc>
      </w:tr>
    </w:tbl>
    <w:p>
      <w:pPr>
        <w:pStyle w:val="Heading3"/>
      </w:pPr>
      <w:r>
        <w:t>Advanced Visual Effects (q2prox_avfx)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Presets</w:t>
            </w:r>
          </w:p>
        </w:tc>
        <w:tc>
          <w:tcPr>
            <w:tcW w:type="dxa" w:w="1728"/>
          </w:tcPr>
          <w:p>
            <w:r>
              <w:t>Presets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Presets</w:t>
            </w:r>
          </w:p>
        </w:tc>
        <w:tc>
          <w:tcPr>
            <w:tcW w:type="dxa" w:w="1728"/>
          </w:tcPr>
          <w:p>
            <w:r>
              <w:t>AVFX presets...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Open AVFX preset packs. Presets are cfg files under baseq2/q2pro-x/visual_presets, so advanced users can tune them directly.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Core Settings</w:t>
            </w:r>
          </w:p>
        </w:tc>
        <w:tc>
          <w:tcPr>
            <w:tcW w:type="dxa" w:w="1728"/>
          </w:tcPr>
          <w:p>
            <w:r>
              <w:t>Core Settings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Core Settings</w:t>
            </w:r>
          </w:p>
        </w:tc>
        <w:tc>
          <w:tcPr>
            <w:tcW w:type="dxa" w:w="1728"/>
          </w:tcPr>
          <w:p>
            <w:r>
              <w:t>Air density</w:t>
            </w:r>
          </w:p>
        </w:tc>
        <w:tc>
          <w:tcPr>
            <w:tcW w:type="dxa" w:w="1728"/>
          </w:tcPr>
          <w:p>
            <w:r>
              <w:t>cl_avfx_air_density_scale 0 2 0.05</w:t>
            </w:r>
          </w:p>
        </w:tc>
        <w:tc>
          <w:tcPr>
            <w:tcW w:type="dxa" w:w="1728"/>
          </w:tcPr>
          <w:p>
            <w:r>
              <w:t>Density multiplier for the additional air layer only.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Core Settings</w:t>
            </w:r>
          </w:p>
        </w:tc>
        <w:tc>
          <w:tcPr>
            <w:tcW w:type="dxa" w:w="1728"/>
          </w:tcPr>
          <w:p>
            <w:r>
              <w:t>Air alpha</w:t>
            </w:r>
          </w:p>
        </w:tc>
        <w:tc>
          <w:tcPr>
            <w:tcW w:type="dxa" w:w="1728"/>
          </w:tcPr>
          <w:p>
            <w:r>
              <w:t>cl_avfx_air_alpha_scale 0 2 0.05</w:t>
            </w:r>
          </w:p>
        </w:tc>
        <w:tc>
          <w:tcPr>
            <w:tcW w:type="dxa" w:w="1728"/>
          </w:tcPr>
          <w:p>
            <w:r>
              <w:t>Alpha multiplier for the additional air layer only.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Core Settings</w:t>
            </w:r>
          </w:p>
        </w:tc>
        <w:tc>
          <w:tcPr>
            <w:tcW w:type="dxa" w:w="1728"/>
          </w:tcPr>
          <w:p>
            <w:r>
              <w:t>AVFX backend</w:t>
            </w:r>
          </w:p>
        </w:tc>
        <w:tc>
          <w:tcPr>
            <w:tcW w:type="dxa" w:w="1728"/>
          </w:tcPr>
          <w:p>
            <w:r>
              <w:t>cl_avfx_backend Classic 0 Accelerated 1</w:t>
            </w:r>
          </w:p>
        </w:tc>
        <w:tc>
          <w:tcPr>
            <w:tcW w:type="dxa" w:w="1728"/>
          </w:tcPr>
          <w:p>
            <w:r>
              <w:t>cl_avfx_backend: AVFX surface/state backend. Classic keeps the legacy behaviour; Accelerated enables the modern dirty-tile/reservoir paths used by accelerated weather rendering.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Core Settings</w:t>
            </w:r>
          </w:p>
        </w:tc>
        <w:tc>
          <w:tcPr>
            <w:tcW w:type="dxa" w:w="1728"/>
          </w:tcPr>
          <w:p>
            <w:r>
              <w:t>Weather renderer</w:t>
            </w:r>
          </w:p>
        </w:tc>
        <w:tc>
          <w:tcPr>
            <w:tcW w:type="dxa" w:w="1728"/>
          </w:tcPr>
          <w:p>
            <w:r>
              <w:t>cl_avfx_weather_renderer Classic 0 Accelerated 1 Auto 2</w:t>
            </w:r>
          </w:p>
        </w:tc>
        <w:tc>
          <w:tcPr>
            <w:tcW w:type="dxa" w:w="1728"/>
          </w:tcPr>
          <w:p>
            <w:r>
              <w:t>cl_avfx_weather_renderer: weather render path. Classic uses the legacy CPU/entity path; Accelerated/Auto can use the modern path when the AVFX backend is Accelerated.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Core Settings</w:t>
            </w:r>
          </w:p>
        </w:tc>
        <w:tc>
          <w:tcPr>
            <w:tcW w:type="dxa" w:w="1728"/>
          </w:tcPr>
          <w:p>
            <w:r>
              <w:t>LOD distance</w:t>
            </w:r>
          </w:p>
        </w:tc>
        <w:tc>
          <w:tcPr>
            <w:tcW w:type="dxa" w:w="1728"/>
          </w:tcPr>
          <w:p>
            <w:r>
              <w:t>cl_avfx_render_lod_wu 256 4096 64</w:t>
            </w:r>
          </w:p>
        </w:tc>
        <w:tc>
          <w:tcPr>
            <w:tcW w:type="dxa" w:w="1728"/>
          </w:tcPr>
          <w:p>
            <w:r>
              <w:t>cl_avfx_render_lod_wu: distance LOD threshold in world units. Effects beyond this fade out and are skipped. Default 1536.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Shape &amp; Wind</w:t>
            </w:r>
          </w:p>
        </w:tc>
        <w:tc>
          <w:tcPr>
            <w:tcW w:type="dxa" w:w="1728"/>
          </w:tcPr>
          <w:p>
            <w:r>
              <w:t>Shape &amp; Wind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Wind</w:t>
            </w:r>
          </w:p>
        </w:tc>
        <w:tc>
          <w:tcPr>
            <w:tcW w:type="dxa" w:w="1728"/>
          </w:tcPr>
          <w:p>
            <w:r>
              <w:t>Density</w:t>
            </w:r>
          </w:p>
        </w:tc>
        <w:tc>
          <w:tcPr>
            <w:tcW w:type="dxa" w:w="1728"/>
          </w:tcPr>
          <w:p>
            <w:r>
              <w:t>cl_avfx_density 0 1 0.05</w:t>
            </w:r>
          </w:p>
        </w:tc>
        <w:tc>
          <w:tcPr>
            <w:tcW w:type="dxa" w:w="1728"/>
          </w:tcPr>
          <w:p>
            <w:r>
              <w:t>How many particles/beams the preset spawns within the quality budget.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Wind</w:t>
            </w:r>
          </w:p>
        </w:tc>
        <w:tc>
          <w:tcPr>
            <w:tcW w:type="dxa" w:w="1728"/>
          </w:tcPr>
          <w:p>
            <w:r>
              <w:t>Alpha</w:t>
            </w:r>
          </w:p>
        </w:tc>
        <w:tc>
          <w:tcPr>
            <w:tcW w:type="dxa" w:w="1728"/>
          </w:tcPr>
          <w:p>
            <w:r>
              <w:t>cl_avfx_alpha 0.05 1 0.05</w:t>
            </w:r>
          </w:p>
        </w:tc>
        <w:tc>
          <w:tcPr>
            <w:tcW w:type="dxa" w:w="1728"/>
          </w:tcPr>
          <w:p>
            <w:r>
              <w:t>Overall opacity of AVFX visuals; lower = more see-through weather.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Wind</w:t>
            </w:r>
          </w:p>
        </w:tc>
        <w:tc>
          <w:tcPr>
            <w:tcW w:type="dxa" w:w="1728"/>
          </w:tcPr>
          <w:p>
            <w:r>
              <w:t>Radius</w:t>
            </w:r>
          </w:p>
        </w:tc>
        <w:tc>
          <w:tcPr>
            <w:tcW w:type="dxa" w:w="1728"/>
          </w:tcPr>
          <w:p>
            <w:r>
              <w:t>cl_avfx_radius 128 2048 64</w:t>
            </w:r>
          </w:p>
        </w:tc>
        <w:tc>
          <w:tcPr>
            <w:tcW w:type="dxa" w:w="1728"/>
          </w:tcPr>
          <w:p>
            <w:r>
              <w:t>Horizontal size (world units) of the weather volume around the camera.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Wind</w:t>
            </w:r>
          </w:p>
        </w:tc>
        <w:tc>
          <w:tcPr>
            <w:tcW w:type="dxa" w:w="1728"/>
          </w:tcPr>
          <w:p>
            <w:r>
              <w:t>Height</w:t>
            </w:r>
          </w:p>
        </w:tc>
        <w:tc>
          <w:tcPr>
            <w:tcW w:type="dxa" w:w="1728"/>
          </w:tcPr>
          <w:p>
            <w:r>
              <w:t>cl_avfx_height 128 2048 64</w:t>
            </w:r>
          </w:p>
        </w:tc>
        <w:tc>
          <w:tcPr>
            <w:tcW w:type="dxa" w:w="1728"/>
          </w:tcPr>
          <w:p>
            <w:r>
              <w:t>Vertical height (world units) of the weather column around the camera.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Wind</w:t>
            </w:r>
          </w:p>
        </w:tc>
        <w:tc>
          <w:tcPr>
            <w:tcW w:type="dxa" w:w="1728"/>
          </w:tcPr>
          <w:p>
            <w:r>
              <w:t>Speed</w:t>
            </w:r>
          </w:p>
        </w:tc>
        <w:tc>
          <w:tcPr>
            <w:tcW w:type="dxa" w:w="1728"/>
          </w:tcPr>
          <w:p>
            <w:r>
              <w:t>cl_avfx_speed 0.1 4 0.1</w:t>
            </w:r>
          </w:p>
        </w:tc>
        <w:tc>
          <w:tcPr>
            <w:tcW w:type="dxa" w:w="1728"/>
          </w:tcPr>
          <w:p>
            <w:r>
              <w:t>Fall/drift speed multiplier for all preset elements (rain streaks, snow/ash drift).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Wind</w:t>
            </w:r>
          </w:p>
        </w:tc>
        <w:tc>
          <w:tcPr>
            <w:tcW w:type="dxa" w:w="1728"/>
          </w:tcPr>
          <w:p>
            <w:r>
              <w:t>Wind X</w:t>
            </w:r>
          </w:p>
        </w:tc>
        <w:tc>
          <w:tcPr>
            <w:tcW w:type="dxa" w:w="1728"/>
          </w:tcPr>
          <w:p>
            <w:r>
              <w:t>cl_avfx_wind_x -512 512 16</w:t>
            </w:r>
          </w:p>
        </w:tc>
        <w:tc>
          <w:tcPr>
            <w:tcW w:type="dxa" w:w="1728"/>
          </w:tcPr>
          <w:p>
            <w:r>
              <w:t>Wind along X: slants streaks and drifts particles east (+) / west (-).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Wind</w:t>
            </w:r>
          </w:p>
        </w:tc>
        <w:tc>
          <w:tcPr>
            <w:tcW w:type="dxa" w:w="1728"/>
          </w:tcPr>
          <w:p>
            <w:r>
              <w:t>Wind Y</w:t>
            </w:r>
          </w:p>
        </w:tc>
        <w:tc>
          <w:tcPr>
            <w:tcW w:type="dxa" w:w="1728"/>
          </w:tcPr>
          <w:p>
            <w:r>
              <w:t>cl_avfx_wind_y -512 512 16</w:t>
            </w:r>
          </w:p>
        </w:tc>
        <w:tc>
          <w:tcPr>
            <w:tcW w:type="dxa" w:w="1728"/>
          </w:tcPr>
          <w:p>
            <w:r>
              <w:t>Wind along Y: slants streaks and drifts particles north (+) / south (-).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Wind</w:t>
            </w:r>
          </w:p>
        </w:tc>
        <w:tc>
          <w:tcPr>
            <w:tcW w:type="dxa" w:w="1728"/>
          </w:tcPr>
          <w:p>
            <w:r>
              <w:t>Size</w:t>
            </w:r>
          </w:p>
        </w:tc>
        <w:tc>
          <w:tcPr>
            <w:tcW w:type="dxa" w:w="1728"/>
          </w:tcPr>
          <w:p>
            <w:r>
              <w:t>cl_avfx_size 0.25 4 0.025</w:t>
            </w:r>
          </w:p>
        </w:tc>
        <w:tc>
          <w:tcPr>
            <w:tcW w:type="dxa" w:w="1728"/>
          </w:tcPr>
          <w:p>
            <w:r>
              <w:t>Size multiplier for streaks/particles (rain streak length/width, flake scale).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Wind</w:t>
            </w:r>
          </w:p>
        </w:tc>
        <w:tc>
          <w:tcPr>
            <w:tcW w:type="dxa" w:w="1728"/>
          </w:tcPr>
          <w:p>
            <w:r>
              <w:t>Particle count multiplier</w:t>
            </w:r>
          </w:p>
        </w:tc>
        <w:tc>
          <w:tcPr>
            <w:tcW w:type="dxa" w:w="1728"/>
          </w:tcPr>
          <w:p>
            <w:r>
              <w:t>cl_avfx_particle_multiplier 0.2 100 1</w:t>
            </w:r>
          </w:p>
        </w:tc>
        <w:tc>
          <w:tcPr>
            <w:tcW w:type="dxa" w:w="1728"/>
          </w:tcPr>
          <w:p>
            <w:r>
              <w:t>Particle count multiplier for snow/ash/dust/mist and rain drops; 1 = default, up to 100 = blizzard. --live.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Shape &amp; Wind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Modes</w:t>
            </w:r>
          </w:p>
        </w:tc>
        <w:tc>
          <w:tcPr>
            <w:tcW w:type="dxa" w:w="1728"/>
          </w:tcPr>
          <w:p>
            <w:r>
              <w:t>Modes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Modes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Submenus &amp; Service</w:t>
            </w:r>
          </w:p>
        </w:tc>
        <w:tc>
          <w:tcPr>
            <w:tcW w:type="dxa" w:w="1728"/>
          </w:tcPr>
          <w:p>
            <w:r>
              <w:t>Submenus &amp; 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Service</w:t>
            </w:r>
          </w:p>
        </w:tc>
        <w:tc>
          <w:tcPr>
            <w:tcW w:type="dxa" w:w="1728"/>
          </w:tcPr>
          <w:p>
            <w:r>
              <w:t>Detailed settings... (X)</w:t>
            </w:r>
          </w:p>
        </w:tc>
        <w:tc>
          <w:tcPr>
            <w:tcW w:type="dxa" w:w="1728"/>
          </w:tcPr>
          <w:p>
            <w:r>
              <w:t>pushmenu q2prox_avfx_details</w:t>
            </w:r>
          </w:p>
        </w:tc>
        <w:tc>
          <w:tcPr>
            <w:tcW w:type="dxa" w:w="1728"/>
          </w:tcPr>
          <w:p>
            <w:r>
              <w:t>Open detailed AVFX settings.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Service</w:t>
            </w:r>
          </w:p>
        </w:tc>
        <w:tc>
          <w:tcPr>
            <w:tcW w:type="dxa" w:w="1728"/>
          </w:tcPr>
          <w:p>
            <w:r>
              <w:t>Enhanced AVFX... (X)</w:t>
            </w:r>
          </w:p>
        </w:tc>
        <w:tc>
          <w:tcPr>
            <w:tcW w:type="dxa" w:w="1728"/>
          </w:tcPr>
          <w:p>
            <w:r>
              <w:t>pushmenu q2prox_avfx_enhanced</w:t>
            </w:r>
          </w:p>
        </w:tc>
        <w:tc>
          <w:tcPr>
            <w:tcW w:type="dxa" w:w="1728"/>
          </w:tcPr>
          <w:p>
            <w:r>
              <w:t>Open Enhanced AVFX: surface effects, water enhancement, diagnostics and weapon water impacts.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Submenus &amp; Service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Service</w:t>
            </w:r>
          </w:p>
        </w:tc>
        <w:tc>
          <w:tcPr>
            <w:tcW w:type="dxa" w:w="1728"/>
          </w:tcPr>
          <w:p>
            <w:r>
              <w:t>Restore defaults</w:t>
            </w:r>
          </w:p>
        </w:tc>
        <w:tc>
          <w:tcPr>
            <w:tcW w:type="dxa" w:w="1728"/>
          </w:tcPr>
          <w:p>
            <w:r>
              <w:t>cl_avfx_defaults</w:t>
            </w:r>
          </w:p>
        </w:tc>
        <w:tc>
          <w:tcPr>
            <w:tcW w:type="dxa" w:w="1728"/>
          </w:tcPr>
          <w:p>
            <w:r>
              <w:t>Reset all AVFX cvars to their default values.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Service</w:t>
            </w:r>
          </w:p>
        </w:tc>
        <w:tc>
          <w:tcPr>
            <w:tcW w:type="dxa" w:w="1728"/>
          </w:tcPr>
          <w:p>
            <w:r>
              <w:t>Advanced effects info...</w:t>
            </w:r>
          </w:p>
        </w:tc>
        <w:tc>
          <w:tcPr>
            <w:tcW w:type="dxa" w:w="1728"/>
          </w:tcPr>
          <w:p>
            <w:r>
              <w:t>cl_avfx_info</w:t>
            </w:r>
          </w:p>
        </w:tc>
        <w:tc>
          <w:tcPr>
            <w:tcW w:type="dxa" w:w="1728"/>
          </w:tcPr>
          <w:p>
            <w:r>
              <w:t>Print AVFX diagnostics (active effects, counters, budgets) to the console.</w:t>
            </w:r>
          </w:p>
        </w:tc>
      </w:tr>
    </w:tbl>
    <w:p>
      <w:pPr>
        <w:pStyle w:val="Heading3"/>
      </w:pPr>
      <w:r>
        <w:t>AVFX Detailed Settings (q2prox_avfx_details)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Water &amp; Weather</w:t>
            </w:r>
          </w:p>
        </w:tc>
        <w:tc>
          <w:tcPr>
            <w:tcW w:type="dxa" w:w="1728"/>
          </w:tcPr>
          <w:p>
            <w:r>
              <w:t>Water &amp; Weather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Water &amp; Weather</w:t>
            </w:r>
          </w:p>
        </w:tc>
        <w:tc>
          <w:tcPr>
            <w:tcW w:type="dxa" w:w="1728"/>
          </w:tcPr>
          <w:p>
            <w:r>
              <w:t>Water... (X)</w:t>
            </w:r>
          </w:p>
        </w:tc>
        <w:tc>
          <w:tcPr>
            <w:tcW w:type="dxa" w:w="1728"/>
          </w:tcPr>
          <w:p>
            <w:r>
              <w:t>pushmenu q2prox_avfx_water</w:t>
            </w:r>
          </w:p>
        </w:tc>
        <w:tc>
          <w:tcPr>
            <w:tcW w:type="dxa" w:w="1728"/>
          </w:tcPr>
          <w:p>
            <w:r>
              <w:t>Open water settings.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Water &amp; Weather</w:t>
            </w:r>
          </w:p>
        </w:tc>
        <w:tc>
          <w:tcPr>
            <w:tcW w:type="dxa" w:w="1728"/>
          </w:tcPr>
          <w:p>
            <w:r>
              <w:t>Rain... (X)</w:t>
            </w:r>
          </w:p>
        </w:tc>
        <w:tc>
          <w:tcPr>
            <w:tcW w:type="dxa" w:w="1728"/>
          </w:tcPr>
          <w:p>
            <w:r>
              <w:t>pushmenu q2prox_avfx_rain</w:t>
            </w:r>
          </w:p>
        </w:tc>
        <w:tc>
          <w:tcPr>
            <w:tcW w:type="dxa" w:w="1728"/>
          </w:tcPr>
          <w:p>
            <w:r>
              <w:t>Open rain settings.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Water &amp; Weather</w:t>
            </w:r>
          </w:p>
        </w:tc>
        <w:tc>
          <w:tcPr>
            <w:tcW w:type="dxa" w:w="1728"/>
          </w:tcPr>
          <w:p>
            <w:r>
              <w:t>Puddles... (X)</w:t>
            </w:r>
          </w:p>
        </w:tc>
        <w:tc>
          <w:tcPr>
            <w:tcW w:type="dxa" w:w="1728"/>
          </w:tcPr>
          <w:p>
            <w:r>
              <w:t>pushmenu q2prox_avfx_puddles</w:t>
            </w:r>
          </w:p>
        </w:tc>
        <w:tc>
          <w:tcPr>
            <w:tcW w:type="dxa" w:w="1728"/>
          </w:tcPr>
          <w:p>
            <w:r>
              <w:t>Open puddle settings.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Snow &amp; Air</w:t>
            </w:r>
          </w:p>
        </w:tc>
        <w:tc>
          <w:tcPr>
            <w:tcW w:type="dxa" w:w="1728"/>
          </w:tcPr>
          <w:p>
            <w:r>
              <w:t>Snow &amp; Air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Snow &amp; Air</w:t>
            </w:r>
          </w:p>
        </w:tc>
        <w:tc>
          <w:tcPr>
            <w:tcW w:type="dxa" w:w="1728"/>
          </w:tcPr>
          <w:p>
            <w:r>
              <w:t>Snow... (X)</w:t>
            </w:r>
          </w:p>
        </w:tc>
        <w:tc>
          <w:tcPr>
            <w:tcW w:type="dxa" w:w="1728"/>
          </w:tcPr>
          <w:p>
            <w:r>
              <w:t>pushmenu q2prox_avfx_snow</w:t>
            </w:r>
          </w:p>
        </w:tc>
        <w:tc>
          <w:tcPr>
            <w:tcW w:type="dxa" w:w="1728"/>
          </w:tcPr>
          <w:p>
            <w:r>
              <w:t>Open Snow settings: style and master snow parameters.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Snow &amp; Air</w:t>
            </w:r>
          </w:p>
        </w:tc>
        <w:tc>
          <w:tcPr>
            <w:tcW w:type="dxa" w:w="1728"/>
          </w:tcPr>
          <w:p>
            <w:r>
              <w:t>Snowflakes... (X)</w:t>
            </w:r>
          </w:p>
        </w:tc>
        <w:tc>
          <w:tcPr>
            <w:tcW w:type="dxa" w:w="1728"/>
          </w:tcPr>
          <w:p>
            <w:r>
              <w:t>pushmenu q2prox_avfx_snowflakes</w:t>
            </w:r>
          </w:p>
        </w:tc>
        <w:tc>
          <w:tcPr>
            <w:tcW w:type="dxa" w:w="1728"/>
          </w:tcPr>
          <w:p>
            <w:r>
              <w:t>Open Snowflake settings: look, shape, size, density and rotation.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Snow &amp; Air</w:t>
            </w:r>
          </w:p>
        </w:tc>
        <w:tc>
          <w:tcPr>
            <w:tcW w:type="dxa" w:w="1728"/>
          </w:tcPr>
          <w:p>
            <w:r>
              <w:t>Snow cover... (X)</w:t>
            </w:r>
          </w:p>
        </w:tc>
        <w:tc>
          <w:tcPr>
            <w:tcW w:type="dxa" w:w="1728"/>
          </w:tcPr>
          <w:p>
            <w:r>
              <w:t>pushmenu q2prox_avfx_snow_cover</w:t>
            </w:r>
          </w:p>
        </w:tc>
        <w:tc>
          <w:tcPr>
            <w:tcW w:type="dxa" w:w="1728"/>
          </w:tcPr>
          <w:p>
            <w:r>
              <w:t>Open Snow cover settings: accumulation, GPU material, coverage, footprints, soft edges, drifts.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Snow &amp; Air</w:t>
            </w:r>
          </w:p>
        </w:tc>
        <w:tc>
          <w:tcPr>
            <w:tcW w:type="dxa" w:w="1728"/>
          </w:tcPr>
          <w:p>
            <w:r>
              <w:t>Ash, Dust &amp; Mist... (X)</w:t>
            </w:r>
          </w:p>
        </w:tc>
        <w:tc>
          <w:tcPr>
            <w:tcW w:type="dxa" w:w="1728"/>
          </w:tcPr>
          <w:p>
            <w:r>
              <w:t>pushmenu q2prox_avfx_ash_dust_mist</w:t>
            </w:r>
          </w:p>
        </w:tc>
        <w:tc>
          <w:tcPr>
            <w:tcW w:type="dxa" w:w="1728"/>
          </w:tcPr>
          <w:p>
            <w:r>
              <w:t>Open ash, dust and mist particle look: shapes, colors and size variation.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Snow &amp; Air</w:t>
            </w:r>
          </w:p>
        </w:tc>
        <w:tc>
          <w:tcPr>
            <w:tcW w:type="dxa" w:w="1728"/>
          </w:tcPr>
          <w:p>
            <w:r>
              <w:t>Other effects... (X)</w:t>
            </w:r>
          </w:p>
        </w:tc>
        <w:tc>
          <w:tcPr>
            <w:tcW w:type="dxa" w:w="1728"/>
          </w:tcPr>
          <w:p>
            <w:r>
              <w:t>pushmenu q2prox_avfx_other</w:t>
            </w:r>
          </w:p>
        </w:tc>
        <w:tc>
          <w:tcPr>
            <w:tcW w:type="dxa" w:w="1728"/>
          </w:tcPr>
          <w:p>
            <w:r>
              <w:t>Open Other AVFX effects: all lava-steam visual settings.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Sky &amp; Celestials</w:t>
            </w:r>
          </w:p>
        </w:tc>
        <w:tc>
          <w:tcPr>
            <w:tcW w:type="dxa" w:w="1728"/>
          </w:tcPr>
          <w:p>
            <w:r>
              <w:t>Sky &amp; Celestials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Sky &amp; Celestials</w:t>
            </w:r>
          </w:p>
        </w:tc>
        <w:tc>
          <w:tcPr>
            <w:tcW w:type="dxa" w:w="1728"/>
          </w:tcPr>
          <w:p>
            <w:r>
              <w:t>Storm settings... (X)</w:t>
            </w:r>
          </w:p>
        </w:tc>
        <w:tc>
          <w:tcPr>
            <w:tcW w:type="dxa" w:w="1728"/>
          </w:tcPr>
          <w:p>
            <w:r>
              <w:t>pushmenu q2prox_avfx_storm_settings</w:t>
            </w:r>
          </w:p>
        </w:tc>
        <w:tc>
          <w:tcPr>
            <w:tcW w:type="dxa" w:w="1728"/>
          </w:tcPr>
          <w:p>
            <w:r>
              <w:t>Open Storm settings: storm toggle and storm density (lightning is in its own submenu).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Sky &amp; Celestials</w:t>
            </w:r>
          </w:p>
        </w:tc>
        <w:tc>
          <w:tcPr>
            <w:tcW w:type="dxa" w:w="1728"/>
          </w:tcPr>
          <w:p>
            <w:r>
              <w:t>Lightning settings... (X)</w:t>
            </w:r>
          </w:p>
        </w:tc>
        <w:tc>
          <w:tcPr>
            <w:tcW w:type="dxa" w:w="1728"/>
          </w:tcPr>
          <w:p>
            <w:r>
              <w:t>pushmenu q2prox_avfx_lightning_settings</w:t>
            </w:r>
          </w:p>
        </w:tc>
        <w:tc>
          <w:tcPr>
            <w:tcW w:type="dxa" w:w="1728"/>
          </w:tcPr>
          <w:p>
            <w:r>
              <w:t>Open Lightning visuals: bolt, branches, bloom and force-post.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Sky &amp; Celestials</w:t>
            </w:r>
          </w:p>
        </w:tc>
        <w:tc>
          <w:tcPr>
            <w:tcW w:type="dxa" w:w="1728"/>
          </w:tcPr>
          <w:p>
            <w:r>
              <w:t>Lightning discharges &amp; damage... (X)</w:t>
            </w:r>
          </w:p>
        </w:tc>
        <w:tc>
          <w:tcPr>
            <w:tcW w:type="dxa" w:w="1728"/>
          </w:tcPr>
          <w:p>
            <w:r>
              <w:t>pushmenu q2prox_avfx_lightning_discharges</w:t>
            </w:r>
          </w:p>
        </w:tc>
        <w:tc>
          <w:tcPr>
            <w:tcW w:type="dxa" w:w="1728"/>
          </w:tcPr>
          <w:p>
            <w:r>
              <w:t>Open Lightning discharges &amp; damage: surface arcs, water reaction, monster discharges and lightning damage.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Sky &amp; Celestials</w:t>
            </w:r>
          </w:p>
        </w:tc>
        <w:tc>
          <w:tcPr>
            <w:tcW w:type="dxa" w:w="1728"/>
          </w:tcPr>
          <w:p>
            <w:r>
              <w:t>Sky &amp; Clouds settings... (X)</w:t>
            </w:r>
          </w:p>
        </w:tc>
        <w:tc>
          <w:tcPr>
            <w:tcW w:type="dxa" w:w="1728"/>
          </w:tcPr>
          <w:p>
            <w:r>
              <w:t>pushmenu q2prox_avfx_storm_sky</w:t>
            </w:r>
          </w:p>
        </w:tc>
        <w:tc>
          <w:tcPr>
            <w:tcW w:type="dxa" w:w="1728"/>
          </w:tcPr>
          <w:p>
            <w:r>
              <w:t>Open Sky &amp; Clouds: weather sky tint, sky darkening, storm tint, procedural clouds and fog.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Sky &amp; Celestials</w:t>
            </w:r>
          </w:p>
        </w:tc>
        <w:tc>
          <w:tcPr>
            <w:tcW w:type="dxa" w:w="1728"/>
          </w:tcPr>
          <w:p>
            <w:r>
              <w:t>Sun settings... (X)</w:t>
            </w:r>
          </w:p>
        </w:tc>
        <w:tc>
          <w:tcPr>
            <w:tcW w:type="dxa" w:w="1728"/>
          </w:tcPr>
          <w:p>
            <w:r>
              <w:t>pushmenu q2prox_avfx_sun</w:t>
            </w:r>
          </w:p>
        </w:tc>
        <w:tc>
          <w:tcPr>
            <w:tcW w:type="dxa" w:w="1728"/>
          </w:tcPr>
          <w:p>
            <w:r>
              <w:t>Open Sun settings: visible disk, time mode, position, color, brightness, cloud shadowing.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Sky &amp; Celestials</w:t>
            </w:r>
          </w:p>
        </w:tc>
        <w:tc>
          <w:tcPr>
            <w:tcW w:type="dxa" w:w="1728"/>
          </w:tcPr>
          <w:p>
            <w:r>
              <w:t>Moon settings... (X)</w:t>
            </w:r>
          </w:p>
        </w:tc>
        <w:tc>
          <w:tcPr>
            <w:tcW w:type="dxa" w:w="1728"/>
          </w:tcPr>
          <w:p>
            <w:r>
              <w:t>pushmenu q2prox_avfx_moon</w:t>
            </w:r>
          </w:p>
        </w:tc>
        <w:tc>
          <w:tcPr>
            <w:tcW w:type="dxa" w:w="1728"/>
          </w:tcPr>
          <w:p>
            <w:r>
              <w:t>Open Moon settings: visible disk, mode, position, phase, size, brightness, cloud shadowing.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Sky &amp; Celestials</w:t>
            </w:r>
          </w:p>
        </w:tc>
        <w:tc>
          <w:tcPr>
            <w:tcW w:type="dxa" w:w="1728"/>
          </w:tcPr>
          <w:p>
            <w:r>
              <w:t>Stars settings... (X)</w:t>
            </w:r>
          </w:p>
        </w:tc>
        <w:tc>
          <w:tcPr>
            <w:tcW w:type="dxa" w:w="1728"/>
          </w:tcPr>
          <w:p>
            <w:r>
              <w:t>pushmenu q2prox_avfx_stars</w:t>
            </w:r>
          </w:p>
        </w:tc>
        <w:tc>
          <w:tcPr>
            <w:tcW w:type="dxa" w:w="1728"/>
          </w:tcPr>
          <w:p>
            <w:r>
              <w:t>Open stars settings: real-data catalog + extra background + Milky Way + Venus + Mars + cloud occlusion + day/moon fade + horizon-strength twinkle + constellation lines + star/planet forced bloom. Default OFF.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Sky &amp; Celestials</w:t>
            </w:r>
          </w:p>
        </w:tc>
        <w:tc>
          <w:tcPr>
            <w:tcW w:type="dxa" w:w="1728"/>
          </w:tcPr>
          <w:p>
            <w:r>
              <w:t>Meteors... (X)</w:t>
            </w:r>
          </w:p>
        </w:tc>
        <w:tc>
          <w:tcPr>
            <w:tcW w:type="dxa" w:w="1728"/>
          </w:tcPr>
          <w:p>
            <w:r>
              <w:t>pushmenu q2prox_avfx_meteors</w:t>
            </w:r>
          </w:p>
        </w:tc>
        <w:tc>
          <w:tcPr>
            <w:tcW w:type="dxa" w:w="1728"/>
          </w:tcPr>
          <w:p>
            <w:r>
              <w:t>Open meteors settings: sky meteors / shooting stars (M1) and falling impact meteors (M2) — bolide visuals, trails, fragmentation, impact flash, shatter, puddle evaporation, camera shake.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Sky &amp; Celestials</w:t>
            </w:r>
          </w:p>
        </w:tc>
        <w:tc>
          <w:tcPr>
            <w:tcW w:type="dxa" w:w="1728"/>
          </w:tcPr>
          <w:p>
            <w:r>
              <w:t>Volumetric fog / mist... (X)</w:t>
            </w:r>
          </w:p>
        </w:tc>
        <w:tc>
          <w:tcPr>
            <w:tcW w:type="dxa" w:w="1728"/>
          </w:tcPr>
          <w:p>
            <w:r>
              <w:t>pushmenu q2prox_avfx_volfog</w:t>
            </w:r>
          </w:p>
        </w:tc>
        <w:tc>
          <w:tcPr>
            <w:tcW w:type="dxa" w:w="1728"/>
          </w:tcPr>
          <w:p>
            <w:r>
              <w:t>Open Volumetric fog/mist: GPU-raymarched height layer with noise wisps, wind drift and light reaction. Default OFF.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Sky &amp; Celestials</w:t>
            </w:r>
          </w:p>
        </w:tc>
        <w:tc>
          <w:tcPr>
            <w:tcW w:type="dxa" w:w="1728"/>
          </w:tcPr>
          <w:p>
            <w:r>
              <w:t>Volumetric clouds... (X)</w:t>
            </w:r>
          </w:p>
        </w:tc>
        <w:tc>
          <w:tcPr>
            <w:tcW w:type="dxa" w:w="1728"/>
          </w:tcPr>
          <w:p>
            <w:r>
              <w:t>pushmenu q2prox_avfx_volclouds</w:t>
            </w:r>
          </w:p>
        </w:tc>
        <w:tc>
          <w:tcPr>
            <w:tcW w:type="dxa" w:w="1728"/>
          </w:tcPr>
          <w:p>
            <w:r>
              <w:t>Open Volumetric clouds: GPU-raymarched world cloud layer lit by sun/moon; can occlude celestial disks. Default OFF.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Local FX &amp; Sound</w:t>
            </w:r>
          </w:p>
        </w:tc>
        <w:tc>
          <w:tcPr>
            <w:tcW w:type="dxa" w:w="1728"/>
          </w:tcPr>
          <w:p>
            <w:r>
              <w:t>Local FX &amp; Sound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Local FX &amp; Sound</w:t>
            </w:r>
          </w:p>
        </w:tc>
        <w:tc>
          <w:tcPr>
            <w:tcW w:type="dxa" w:w="1728"/>
          </w:tcPr>
          <w:p>
            <w:r>
              <w:t>Flashlight settings... (X)</w:t>
            </w:r>
          </w:p>
        </w:tc>
        <w:tc>
          <w:tcPr>
            <w:tcW w:type="dxa" w:w="1728"/>
          </w:tcPr>
          <w:p>
            <w:r>
              <w:t>pushmenu q2prox_avfx_flashlight</w:t>
            </w:r>
          </w:p>
        </w:tc>
        <w:tc>
          <w:tcPr>
            <w:tcW w:type="dxa" w:w="1728"/>
          </w:tcPr>
          <w:p>
            <w:r>
              <w:t>Open Flashlight settings: toggle, range, cone angle, color, flicker, battery.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Local FX &amp; Sound</w:t>
            </w:r>
          </w:p>
        </w:tc>
        <w:tc>
          <w:tcPr>
            <w:tcW w:type="dxa" w:w="1728"/>
          </w:tcPr>
          <w:p>
            <w:r>
              <w:t>Monster environmental contacts... (X)</w:t>
            </w:r>
          </w:p>
        </w:tc>
        <w:tc>
          <w:tcPr>
            <w:tcW w:type="dxa" w:w="1728"/>
          </w:tcPr>
          <w:p>
            <w:r>
              <w:t>pushmenu q2prox_avfx_monster_contacts</w:t>
            </w:r>
          </w:p>
        </w:tc>
        <w:tc>
          <w:tcPr>
            <w:tcW w:type="dxa" w:w="1728"/>
          </w:tcPr>
          <w:p>
            <w:r>
              <w:t>Open Monster environmental contacts: footprints, puddle ripples and landing splashes (local single-player / DM-training only).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Local FX &amp; Sound</w:t>
            </w:r>
          </w:p>
        </w:tc>
        <w:tc>
          <w:tcPr>
            <w:tcW w:type="dxa" w:w="1728"/>
          </w:tcPr>
          <w:p>
            <w:r>
              <w:t>AVFX sound volumes... (X)</w:t>
            </w:r>
          </w:p>
        </w:tc>
        <w:tc>
          <w:tcPr>
            <w:tcW w:type="dxa" w:w="1728"/>
          </w:tcPr>
          <w:p>
            <w:r>
              <w:t>pushmenu q2prox_avfxvol</w:t>
            </w:r>
          </w:p>
        </w:tc>
        <w:tc>
          <w:tcPr>
            <w:tcW w:type="dxa" w:w="1728"/>
          </w:tcPr>
          <w:p>
            <w:r>
              <w:t>Open AVFX sound volume layers: ambience, rain, snow, water, steam, thunder, meteor, surface steps.</w:t>
            </w:r>
          </w:p>
        </w:tc>
      </w:tr>
    </w:tbl>
    <w:p>
      <w:pPr>
        <w:pStyle w:val="Heading3"/>
      </w:pPr>
      <w:r>
        <w:t>AVFX Presets (q2prox_avfx_presets)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AVFX Presets</w:t>
            </w:r>
          </w:p>
        </w:tc>
        <w:tc>
          <w:tcPr>
            <w:tcW w:type="dxa" w:w="1728"/>
          </w:tcPr>
          <w:p>
            <w:r>
              <w:t>AVFX Presets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AVFX Presets</w:t>
            </w:r>
          </w:p>
        </w:tc>
        <w:tc>
          <w:tcPr>
            <w:tcW w:type="dxa" w:w="1728"/>
          </w:tcPr>
          <w:p>
            <w:r>
              <w:t>Basic presets (X)</w:t>
            </w:r>
          </w:p>
        </w:tc>
        <w:tc>
          <w:tcPr>
            <w:tcW w:type="dxa" w:w="1728"/>
          </w:tcPr>
          <w:p>
            <w:r>
              <w:t>pushmenu q2prox_avfx_presets_basic</w:t>
            </w:r>
          </w:p>
        </w:tc>
        <w:tc>
          <w:tcPr>
            <w:tcW w:type="dxa" w:w="1728"/>
          </w:tcPr>
          <w:p>
            <w:r>
              <w:t>Open the existing AVFX preset package list.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AVFX Presets</w:t>
            </w:r>
          </w:p>
        </w:tc>
        <w:tc>
          <w:tcPr>
            <w:tcW w:type="dxa" w:w="1728"/>
          </w:tcPr>
          <w:p>
            <w:r>
              <w:t>Space (X)</w:t>
            </w:r>
          </w:p>
        </w:tc>
        <w:tc>
          <w:tcPr>
            <w:tcW w:type="dxa" w:w="1728"/>
          </w:tcPr>
          <w:p>
            <w:r>
              <w:t>pushmenu q2prox_avfx_presets_space</w:t>
            </w:r>
          </w:p>
        </w:tc>
        <w:tc>
          <w:tcPr>
            <w:tcW w:type="dxa" w:w="1728"/>
          </w:tcPr>
          <w:p>
            <w:r>
              <w:t>Open space-themed AVFX preset packages.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AVFX Presets</w:t>
            </w:r>
          </w:p>
        </w:tc>
        <w:tc>
          <w:tcPr>
            <w:tcW w:type="dxa" w:w="1728"/>
          </w:tcPr>
          <w:p>
            <w:r>
              <w:t>Misc (X)</w:t>
            </w:r>
          </w:p>
        </w:tc>
        <w:tc>
          <w:tcPr>
            <w:tcW w:type="dxa" w:w="1728"/>
          </w:tcPr>
          <w:p>
            <w:r>
              <w:t>pushmenu q2prox_avfx_presets_misc</w:t>
            </w:r>
          </w:p>
        </w:tc>
        <w:tc>
          <w:tcPr>
            <w:tcW w:type="dxa" w:w="1728"/>
          </w:tcPr>
          <w:p>
            <w:r>
              <w:t>Open miscellaneous AVFX preset packages.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AVFX Presets</w:t>
            </w:r>
          </w:p>
        </w:tc>
        <w:tc>
          <w:tcPr>
            <w:tcW w:type="dxa" w:w="1728"/>
          </w:tcPr>
          <w:p>
            <w:r>
              <w:t>Musical (X)</w:t>
            </w:r>
          </w:p>
        </w:tc>
        <w:tc>
          <w:tcPr>
            <w:tcW w:type="dxa" w:w="1728"/>
          </w:tcPr>
          <w:p>
            <w:r>
              <w:t>pushmenu q2prox_avfx_presets_music</w:t>
            </w:r>
          </w:p>
        </w:tc>
        <w:tc>
          <w:tcPr>
            <w:tcW w:type="dxa" w:w="1728"/>
          </w:tcPr>
          <w:p>
            <w:r>
              <w:t>Open music-linked AVFX preset packages.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AVFX Presets</w:t>
            </w:r>
          </w:p>
        </w:tc>
        <w:tc>
          <w:tcPr>
            <w:tcW w:type="dxa" w:w="1728"/>
          </w:tcPr>
          <w:p>
            <w:r>
              <w:t>Extra quality (X)</w:t>
            </w:r>
          </w:p>
        </w:tc>
        <w:tc>
          <w:tcPr>
            <w:tcW w:type="dxa" w:w="1728"/>
          </w:tcPr>
          <w:p>
            <w:r>
              <w:t>pushmenu q2prox_avfx_presets_extra</w:t>
            </w:r>
          </w:p>
        </w:tc>
        <w:tc>
          <w:tcPr>
            <w:tcW w:type="dxa" w:w="1728"/>
          </w:tcPr>
          <w:p>
            <w:r>
              <w:t>Open extra quality AVFX preset packages based on the Ultra presets.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AVFX Presets</w:t>
            </w:r>
          </w:p>
        </w:tc>
        <w:tc>
          <w:tcPr>
            <w:tcW w:type="dxa" w:w="1728"/>
          </w:tcPr>
          <w:p>
            <w:r>
              <w:t>Can you run Q2PRO-X ? (X)</w:t>
            </w:r>
          </w:p>
        </w:tc>
        <w:tc>
          <w:tcPr>
            <w:tcW w:type="dxa" w:w="1728"/>
          </w:tcPr>
          <w:p>
            <w:r>
              <w:t>pushmenu q2prox_avfx_presets_can_run</w:t>
            </w:r>
          </w:p>
        </w:tc>
        <w:tc>
          <w:tcPr>
            <w:tcW w:type="dxa" w:w="1728"/>
          </w:tcPr>
          <w:p>
            <w:r>
              <w:t>These presets are intended exclusively for Hi-End PCs and testing.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AVFX Presets</w:t>
            </w:r>
          </w:p>
        </w:tc>
        <w:tc>
          <w:tcPr>
            <w:tcW w:type="dxa" w:w="1728"/>
          </w:tcPr>
          <w:p>
            <w:r>
              <w:t>HDR (High Dynamic Range) (X)</w:t>
            </w:r>
          </w:p>
        </w:tc>
        <w:tc>
          <w:tcPr>
            <w:tcW w:type="dxa" w:w="1728"/>
          </w:tcPr>
          <w:p>
            <w:r>
              <w:t>pushmenu q2prox_avfx_presets_hdr</w:t>
            </w:r>
          </w:p>
        </w:tc>
        <w:tc>
          <w:tcPr>
            <w:tcW w:type="dxa" w:w="1728"/>
          </w:tcPr>
          <w:p>
            <w:r>
              <w:t>Open AVFX presets tuned for HDR rendering. / For the best HDR effect, use the win32wgl backend.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AVFX Presets</w:t>
            </w:r>
          </w:p>
        </w:tc>
        <w:tc>
          <w:tcPr>
            <w:tcW w:type="dxa" w:w="1728"/>
          </w:tcPr>
          <w:p>
            <w:r>
              <w:t>Custom (X)</w:t>
            </w:r>
          </w:p>
        </w:tc>
        <w:tc>
          <w:tcPr>
            <w:tcW w:type="dxa" w:w="1728"/>
          </w:tcPr>
          <w:p>
            <w:r>
              <w:t>pushmenu q2prox_avfx_presets_custom</w:t>
            </w:r>
          </w:p>
        </w:tc>
        <w:tc>
          <w:tcPr>
            <w:tcW w:type="dxa" w:w="1728"/>
          </w:tcPr>
          <w:p>
            <w:r>
              <w:t>Open custom AVFX preset slots: load, save, and name 12 local user presets.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AVFX Presets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AVFX Presets</w:t>
            </w:r>
          </w:p>
        </w:tc>
        <w:tc>
          <w:tcPr>
            <w:tcW w:type="dxa" w:w="1728"/>
          </w:tcPr>
          <w:p>
            <w:r>
              <w:t>Enable AVFX defaults (X)</w:t>
            </w:r>
          </w:p>
        </w:tc>
        <w:tc>
          <w:tcPr>
            <w:tcW w:type="dxa" w:w="1728"/>
          </w:tcPr>
          <w:p>
            <w:r>
              <w:t>q2prox_cfg_preset_apply; cl_avfx_defaults; set cl_avfx 1</w:t>
            </w:r>
          </w:p>
        </w:tc>
        <w:tc>
          <w:tcPr>
            <w:tcW w:type="dxa" w:w="1728"/>
          </w:tcPr>
          <w:p>
            <w:r>
              <w:t>Reset all AVFX cvars to defaults and turn the AVFX master on.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AVFX Presets</w:t>
            </w:r>
          </w:p>
        </w:tc>
        <w:tc>
          <w:tcPr>
            <w:tcW w:type="dxa" w:w="1728"/>
          </w:tcPr>
          <w:p>
            <w:r>
              <w:t>Stop preset music (once) (X)</w:t>
            </w:r>
          </w:p>
        </w:tc>
        <w:tc>
          <w:tcPr>
            <w:tcW w:type="dxa" w:w="1728"/>
          </w:tcPr>
          <w:p>
            <w:r>
              <w:t>music_online_stop</w:t>
            </w:r>
          </w:p>
        </w:tc>
        <w:tc>
          <w:tcPr>
            <w:tcW w:type="dxa" w:w="1728"/>
          </w:tcPr>
          <w:p>
            <w:r>
              <w:t>Stop the currently playing preset music once. This does not disable music presets or change any AVFX settings.</w:t>
            </w:r>
          </w:p>
        </w:tc>
      </w:tr>
    </w:tbl>
    <w:p>
      <w:pPr>
        <w:pStyle w:val="Heading3"/>
      </w:pPr>
      <w:r>
        <w:t>Basic Presets (q2prox_avfx_presets_basic)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Clear sky</w:t>
            </w:r>
          </w:p>
        </w:tc>
        <w:tc>
          <w:tcPr>
            <w:tcW w:type="dxa" w:w="1728"/>
          </w:tcPr>
          <w:p>
            <w:r>
              <w:t>Clear sky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Clear sky</w:t>
            </w:r>
          </w:p>
        </w:tc>
        <w:tc>
          <w:tcPr>
            <w:tcW w:type="dxa" w:w="1728"/>
          </w:tcPr>
          <w:p>
            <w:r>
              <w:t>Summer Blue Sky (X)</w:t>
            </w:r>
          </w:p>
        </w:tc>
        <w:tc>
          <w:tcPr>
            <w:tcW w:type="dxa" w:w="1728"/>
          </w:tcPr>
          <w:p>
            <w:r>
              <w:t>exec q2pro-x/visual_presets/v_p_sky_su.cfg</w:t>
            </w:r>
          </w:p>
        </w:tc>
        <w:tc>
          <w:tcPr>
            <w:tcW w:type="dxa" w:w="1728"/>
          </w:tcPr>
          <w:p>
            <w:r>
              <w:t>Summer Blue Sky: clear daytime sky - blue gradient, rich Perlin-Worley volumetric clouds and sun. No rain/snow. Editable cfg.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Ultra quality</w:t>
            </w:r>
          </w:p>
        </w:tc>
        <w:tc>
          <w:tcPr>
            <w:tcW w:type="dxa" w:w="1728"/>
          </w:tcPr>
          <w:p>
            <w:r>
              <w:t>Ultra quality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Ultra quality</w:t>
            </w:r>
          </w:p>
        </w:tc>
        <w:tc>
          <w:tcPr>
            <w:tcW w:type="dxa" w:w="1728"/>
          </w:tcPr>
          <w:p>
            <w:r>
              <w:t>Rain+Storm Ultra (X)</w:t>
            </w:r>
          </w:p>
        </w:tc>
        <w:tc>
          <w:tcPr>
            <w:tcW w:type="dxa" w:w="1728"/>
          </w:tcPr>
          <w:p>
            <w:r>
              <w:t>exec q2pro-x/visual_presets/v_p_rs_u.cfg</w:t>
            </w:r>
          </w:p>
        </w:tc>
        <w:tc>
          <w:tcPr>
            <w:tcW w:type="dxa" w:w="1728"/>
          </w:tcPr>
          <w:p>
            <w:r>
              <w:t>Ultra baseline from the current local rain+storm AVFX config: optimized renderer, no distance LOD, rain, puddles, rings, runoff, storm sky, lightning, thunder and sounds enabled.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Ultra quality</w:t>
            </w:r>
          </w:p>
        </w:tc>
        <w:tc>
          <w:tcPr>
            <w:tcW w:type="dxa" w:w="1728"/>
          </w:tcPr>
          <w:p>
            <w:r>
              <w:t>Rain Ultra (X)</w:t>
            </w:r>
          </w:p>
        </w:tc>
        <w:tc>
          <w:tcPr>
            <w:tcW w:type="dxa" w:w="1728"/>
          </w:tcPr>
          <w:p>
            <w:r>
              <w:t>exec q2pro-x/visual_presets/v_p_r_u.cfg</w:t>
            </w:r>
          </w:p>
        </w:tc>
        <w:tc>
          <w:tcPr>
            <w:tcW w:type="dxa" w:w="1728"/>
          </w:tcPr>
          <w:p>
            <w:r>
              <w:t>Ultra rain baseline without storm/lightning events. Keeps rain, puddles, rings, runoff, water contacts and sounds.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Ultra quality</w:t>
            </w:r>
          </w:p>
        </w:tc>
        <w:tc>
          <w:tcPr>
            <w:tcW w:type="dxa" w:w="1728"/>
          </w:tcPr>
          <w:p>
            <w:r>
              <w:t>Snow Ultra (X)</w:t>
            </w:r>
          </w:p>
        </w:tc>
        <w:tc>
          <w:tcPr>
            <w:tcW w:type="dxa" w:w="1728"/>
          </w:tcPr>
          <w:p>
            <w:r>
              <w:t>exec q2pro-x/visual_presets/v_p_s_u.cfg</w:t>
            </w:r>
          </w:p>
        </w:tc>
        <w:tc>
          <w:tcPr>
            <w:tcW w:type="dxa" w:w="1728"/>
          </w:tcPr>
          <w:p>
            <w:r>
              <w:t>Ultra snow baseline from the current local snow config: optimized snow renderer, no distance LOD, snow cover, drifts, footprints, water effects and sounds enabled.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Quality</w:t>
            </w:r>
          </w:p>
        </w:tc>
        <w:tc>
          <w:tcPr>
            <w:tcW w:type="dxa" w:w="1728"/>
          </w:tcPr>
          <w:p>
            <w:r>
              <w:t>Quality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Quality</w:t>
            </w:r>
          </w:p>
        </w:tc>
        <w:tc>
          <w:tcPr>
            <w:tcW w:type="dxa" w:w="1728"/>
          </w:tcPr>
          <w:p>
            <w:r>
              <w:t>Rain+Storm Quality (X)</w:t>
            </w:r>
          </w:p>
        </w:tc>
        <w:tc>
          <w:tcPr>
            <w:tcW w:type="dxa" w:w="1728"/>
          </w:tcPr>
          <w:p>
            <w:r>
              <w:t>exec q2pro-x/visual_presets/v_p_rs_q.cfg</w:t>
            </w:r>
          </w:p>
        </w:tc>
        <w:tc>
          <w:tcPr>
            <w:tcW w:type="dxa" w:w="1728"/>
          </w:tcPr>
          <w:p>
            <w:r>
              <w:t>Quality rain+storm preset: close to Ultra, with mild distance LOD and slightly reduced particle density.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Quality</w:t>
            </w:r>
          </w:p>
        </w:tc>
        <w:tc>
          <w:tcPr>
            <w:tcW w:type="dxa" w:w="1728"/>
          </w:tcPr>
          <w:p>
            <w:r>
              <w:t>Rain Quality (X)</w:t>
            </w:r>
          </w:p>
        </w:tc>
        <w:tc>
          <w:tcPr>
            <w:tcW w:type="dxa" w:w="1728"/>
          </w:tcPr>
          <w:p>
            <w:r>
              <w:t>exec q2pro-x/visual_presets/v_p_r_q.cfg</w:t>
            </w:r>
          </w:p>
        </w:tc>
        <w:tc>
          <w:tcPr>
            <w:tcW w:type="dxa" w:w="1728"/>
          </w:tcPr>
          <w:p>
            <w:r>
              <w:t>Quality rain preset: close to Ultra, no storm, mild distance LOD.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Quality</w:t>
            </w:r>
          </w:p>
        </w:tc>
        <w:tc>
          <w:tcPr>
            <w:tcW w:type="dxa" w:w="1728"/>
          </w:tcPr>
          <w:p>
            <w:r>
              <w:t>Snow Quality (X)</w:t>
            </w:r>
          </w:p>
        </w:tc>
        <w:tc>
          <w:tcPr>
            <w:tcW w:type="dxa" w:w="1728"/>
          </w:tcPr>
          <w:p>
            <w:r>
              <w:t>exec q2pro-x/visual_presets/v_p_s_q.cfg</w:t>
            </w:r>
          </w:p>
        </w:tc>
        <w:tc>
          <w:tcPr>
            <w:tcW w:type="dxa" w:w="1728"/>
          </w:tcPr>
          <w:p>
            <w:r>
              <w:t>Quality snow preset: close to Ultra with mild distance LOD and lighter snow detail.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Balanced</w:t>
            </w:r>
          </w:p>
        </w:tc>
        <w:tc>
          <w:tcPr>
            <w:tcW w:type="dxa" w:w="1728"/>
          </w:tcPr>
          <w:p>
            <w:r>
              <w:t>Balanced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Balanced</w:t>
            </w:r>
          </w:p>
        </w:tc>
        <w:tc>
          <w:tcPr>
            <w:tcW w:type="dxa" w:w="1728"/>
          </w:tcPr>
          <w:p>
            <w:r>
              <w:t>Rain+Storm Balanced (X)</w:t>
            </w:r>
          </w:p>
        </w:tc>
        <w:tc>
          <w:tcPr>
            <w:tcW w:type="dxa" w:w="1728"/>
          </w:tcPr>
          <w:p>
            <w:r>
              <w:t>exec q2pro-x/visual_presets/v_p_rs_b.cfg</w:t>
            </w:r>
          </w:p>
        </w:tc>
        <w:tc>
          <w:tcPr>
            <w:tcW w:type="dxa" w:w="1728"/>
          </w:tcPr>
          <w:p>
            <w:r>
              <w:t>Balanced rain+storm preset: stronger LOD and reduced density for a visible performance boost.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Balanced</w:t>
            </w:r>
          </w:p>
        </w:tc>
        <w:tc>
          <w:tcPr>
            <w:tcW w:type="dxa" w:w="1728"/>
          </w:tcPr>
          <w:p>
            <w:r>
              <w:t>Rain Balanced (X)</w:t>
            </w:r>
          </w:p>
        </w:tc>
        <w:tc>
          <w:tcPr>
            <w:tcW w:type="dxa" w:w="1728"/>
          </w:tcPr>
          <w:p>
            <w:r>
              <w:t>exec q2pro-x/visual_presets/v_p_r_b.cfg</w:t>
            </w:r>
          </w:p>
        </w:tc>
        <w:tc>
          <w:tcPr>
            <w:tcW w:type="dxa" w:w="1728"/>
          </w:tcPr>
          <w:p>
            <w:r>
              <w:t>Balanced rain preset: stronger LOD, lower rain/puddle density, no storm.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Balanced</w:t>
            </w:r>
          </w:p>
        </w:tc>
        <w:tc>
          <w:tcPr>
            <w:tcW w:type="dxa" w:w="1728"/>
          </w:tcPr>
          <w:p>
            <w:r>
              <w:t>Snow Balanced (X)</w:t>
            </w:r>
          </w:p>
        </w:tc>
        <w:tc>
          <w:tcPr>
            <w:tcW w:type="dxa" w:w="1728"/>
          </w:tcPr>
          <w:p>
            <w:r>
              <w:t>exec q2pro-x/visual_presets/v_p_s_b.cfg</w:t>
            </w:r>
          </w:p>
        </w:tc>
        <w:tc>
          <w:tcPr>
            <w:tcW w:type="dxa" w:w="1728"/>
          </w:tcPr>
          <w:p>
            <w:r>
              <w:t>Balanced snow preset: stronger LOD and medium snow cover/detail budgets.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Performance</w:t>
            </w:r>
          </w:p>
        </w:tc>
        <w:tc>
          <w:tcPr>
            <w:tcW w:type="dxa" w:w="1728"/>
          </w:tcPr>
          <w:p>
            <w:r>
              <w:t>Performance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Performance</w:t>
            </w:r>
          </w:p>
        </w:tc>
        <w:tc>
          <w:tcPr>
            <w:tcW w:type="dxa" w:w="1728"/>
          </w:tcPr>
          <w:p>
            <w:r>
              <w:t>Rain+Storm Perf (X)</w:t>
            </w:r>
          </w:p>
        </w:tc>
        <w:tc>
          <w:tcPr>
            <w:tcW w:type="dxa" w:w="1728"/>
          </w:tcPr>
          <w:p>
            <w:r>
              <w:t>exec q2pro-x/visual_presets/v_p_rs_p.cfg</w:t>
            </w:r>
          </w:p>
        </w:tc>
        <w:tc>
          <w:tcPr>
            <w:tcW w:type="dxa" w:w="1728"/>
          </w:tcPr>
          <w:p>
            <w:r>
              <w:t>Performance rain+storm preset: lower particles, shorter LOD range and simpler detail while keeping sounds enabled.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Performance</w:t>
            </w:r>
          </w:p>
        </w:tc>
        <w:tc>
          <w:tcPr>
            <w:tcW w:type="dxa" w:w="1728"/>
          </w:tcPr>
          <w:p>
            <w:r>
              <w:t>Rain Perf (X)</w:t>
            </w:r>
          </w:p>
        </w:tc>
        <w:tc>
          <w:tcPr>
            <w:tcW w:type="dxa" w:w="1728"/>
          </w:tcPr>
          <w:p>
            <w:r>
              <w:t>exec q2pro-x/visual_presets/v_p_r_p.cfg</w:t>
            </w:r>
          </w:p>
        </w:tc>
        <w:tc>
          <w:tcPr>
            <w:tcW w:type="dxa" w:w="1728"/>
          </w:tcPr>
          <w:p>
            <w:r>
              <w:t>Performance rain preset: lower particles, shorter LOD range, no storm, sounds enabled.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Performance</w:t>
            </w:r>
          </w:p>
        </w:tc>
        <w:tc>
          <w:tcPr>
            <w:tcW w:type="dxa" w:w="1728"/>
          </w:tcPr>
          <w:p>
            <w:r>
              <w:t>Snow Perf (X)</w:t>
            </w:r>
          </w:p>
        </w:tc>
        <w:tc>
          <w:tcPr>
            <w:tcW w:type="dxa" w:w="1728"/>
          </w:tcPr>
          <w:p>
            <w:r>
              <w:t>exec q2pro-x/visual_presets/v_p_s_p.cfg</w:t>
            </w:r>
          </w:p>
        </w:tc>
        <w:tc>
          <w:tcPr>
            <w:tcW w:type="dxa" w:w="1728"/>
          </w:tcPr>
          <w:p>
            <w:r>
              <w:t>Performance snow preset: lighter snow particles, cover detail and snowdrift budgets, sounds enabled.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Ultra performance</w:t>
            </w:r>
          </w:p>
        </w:tc>
        <w:tc>
          <w:tcPr>
            <w:tcW w:type="dxa" w:w="1728"/>
          </w:tcPr>
          <w:p>
            <w:r>
              <w:t>Ultra performance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Ultra performance</w:t>
            </w:r>
          </w:p>
        </w:tc>
        <w:tc>
          <w:tcPr>
            <w:tcW w:type="dxa" w:w="1728"/>
          </w:tcPr>
          <w:p>
            <w:r>
              <w:t>Rain+Storm UPerf (X)</w:t>
            </w:r>
          </w:p>
        </w:tc>
        <w:tc>
          <w:tcPr>
            <w:tcW w:type="dxa" w:w="1728"/>
          </w:tcPr>
          <w:p>
            <w:r>
              <w:t>exec q2pro-x/visual_presets/v_p_rs_up.cfg</w:t>
            </w:r>
          </w:p>
        </w:tc>
        <w:tc>
          <w:tcPr>
            <w:tcW w:type="dxa" w:w="1728"/>
          </w:tcPr>
          <w:p>
            <w:r>
              <w:t>Ultra Performance rain+storm preset: aggressive LOD, low particles, puddle rings/bubbles/step splashes/weapon impacts disabled, sounds still enabled.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Ultra performance</w:t>
            </w:r>
          </w:p>
        </w:tc>
        <w:tc>
          <w:tcPr>
            <w:tcW w:type="dxa" w:w="1728"/>
          </w:tcPr>
          <w:p>
            <w:r>
              <w:t>Rain UPerf (X)</w:t>
            </w:r>
          </w:p>
        </w:tc>
        <w:tc>
          <w:tcPr>
            <w:tcW w:type="dxa" w:w="1728"/>
          </w:tcPr>
          <w:p>
            <w:r>
              <w:t>exec q2pro-x/visual_presets/v_p_r_up.cfg</w:t>
            </w:r>
          </w:p>
        </w:tc>
        <w:tc>
          <w:tcPr>
            <w:tcW w:type="dxa" w:w="1728"/>
          </w:tcPr>
          <w:p>
            <w:r>
              <w:t>Ultra Performance rain preset: aggressive LOD, low particles, no storm, puddle extras disabled, sounds still enabled.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Ultra performance</w:t>
            </w:r>
          </w:p>
        </w:tc>
        <w:tc>
          <w:tcPr>
            <w:tcW w:type="dxa" w:w="1728"/>
          </w:tcPr>
          <w:p>
            <w:r>
              <w:t>Snow UPerf (X)</w:t>
            </w:r>
          </w:p>
        </w:tc>
        <w:tc>
          <w:tcPr>
            <w:tcW w:type="dxa" w:w="1728"/>
          </w:tcPr>
          <w:p>
            <w:r>
              <w:t>exec q2pro-x/visual_presets/v_p_s_up.cfg</w:t>
            </w:r>
          </w:p>
        </w:tc>
        <w:tc>
          <w:tcPr>
            <w:tcW w:type="dxa" w:w="1728"/>
          </w:tcPr>
          <w:p>
            <w:r>
              <w:t>Ultra Performance snow preset: aggressive LOD, low particles, no footprints, no snow-water extras, no weapon snow impacts, sounds still enabled.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Ultra performance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Ultra performance</w:t>
            </w:r>
          </w:p>
        </w:tc>
        <w:tc>
          <w:tcPr>
            <w:tcW w:type="dxa" w:w="1728"/>
          </w:tcPr>
          <w:p>
            <w:r>
              <w:t>Back to AVFX presets...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Return to the AVFX preset package menu.</w:t>
            </w:r>
          </w:p>
        </w:tc>
      </w:tr>
    </w:tbl>
    <w:p>
      <w:pPr>
        <w:pStyle w:val="Heading3"/>
      </w:pPr>
      <w:r>
        <w:t>Space Presets (q2prox_avfx_presets_space)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Space</w:t>
            </w:r>
          </w:p>
        </w:tc>
        <w:tc>
          <w:tcPr>
            <w:tcW w:type="dxa" w:w="1728"/>
          </w:tcPr>
          <w:p>
            <w:r>
              <w:t>Space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Space</w:t>
            </w:r>
          </w:p>
        </w:tc>
        <w:tc>
          <w:tcPr>
            <w:tcW w:type="dxa" w:w="1728"/>
          </w:tcPr>
          <w:p>
            <w:r>
              <w:t>Stars sky (X)</w:t>
            </w:r>
          </w:p>
        </w:tc>
        <w:tc>
          <w:tcPr>
            <w:tcW w:type="dxa" w:w="1728"/>
          </w:tcPr>
          <w:p>
            <w:r>
              <w:t>exec q2pro-x/visual_presets/v_p_sp_ss.cfg</w:t>
            </w:r>
          </w:p>
        </w:tc>
        <w:tc>
          <w:tcPr>
            <w:tcW w:type="dxa" w:w="1728"/>
          </w:tcPr>
          <w:p>
            <w:r>
              <w:t>Stars sky: space/night AVFX preset from the current tuned celestial settings. Editable cfg.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Space</w:t>
            </w:r>
          </w:p>
        </w:tc>
        <w:tc>
          <w:tcPr>
            <w:tcW w:type="dxa" w:w="1728"/>
          </w:tcPr>
          <w:p>
            <w:r>
              <w:t>Stars, Meteors, Moon (X)</w:t>
            </w:r>
          </w:p>
        </w:tc>
        <w:tc>
          <w:tcPr>
            <w:tcW w:type="dxa" w:w="1728"/>
          </w:tcPr>
          <w:p>
            <w:r>
              <w:t>exec q2pro-x/visual_presets/v_p_sp_smm.cfg</w:t>
            </w:r>
          </w:p>
        </w:tc>
        <w:tc>
          <w:tcPr>
            <w:tcW w:type="dxa" w:w="1728"/>
          </w:tcPr>
          <w:p>
            <w:r>
              <w:t>Stars, Meteors, Moon: space/night AVFX preset from the current tuned stars, meteor and moon settings. Editable cfg.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Space</w:t>
            </w:r>
          </w:p>
        </w:tc>
        <w:tc>
          <w:tcPr>
            <w:tcW w:type="dxa" w:w="1728"/>
          </w:tcPr>
          <w:p>
            <w:r>
              <w:t>Full space (X)</w:t>
            </w:r>
          </w:p>
        </w:tc>
        <w:tc>
          <w:tcPr>
            <w:tcW w:type="dxa" w:w="1728"/>
          </w:tcPr>
          <w:p>
            <w:r>
              <w:t>exec q2pro-x/visual_presets/v_p_sp_f.cfg</w:t>
            </w:r>
          </w:p>
        </w:tc>
        <w:tc>
          <w:tcPr>
            <w:tcW w:type="dxa" w:w="1728"/>
          </w:tcPr>
          <w:p>
            <w:r>
              <w:t>Full space: full space/night AVFX preset from the current tuned celestial settings. Editable cfg.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Space</w:t>
            </w:r>
          </w:p>
        </w:tc>
        <w:tc>
          <w:tcPr>
            <w:tcW w:type="dxa" w:w="1728"/>
          </w:tcPr>
          <w:p>
            <w:r>
              <w:t>Foggy space (X)</w:t>
            </w:r>
          </w:p>
        </w:tc>
        <w:tc>
          <w:tcPr>
            <w:tcW w:type="dxa" w:w="1728"/>
          </w:tcPr>
          <w:p>
            <w:r>
              <w:t>exec q2pro-x/visual_presets/v_p_sp_fg.cfg</w:t>
            </w:r>
          </w:p>
        </w:tc>
        <w:tc>
          <w:tcPr>
            <w:tcW w:type="dxa" w:w="1728"/>
          </w:tcPr>
          <w:p>
            <w:r>
              <w:t>Foggy space: space/night AVFX preset from the current tuned foggy celestial settings. Editable cfg.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Space</w:t>
            </w:r>
          </w:p>
        </w:tc>
        <w:tc>
          <w:tcPr>
            <w:tcW w:type="dxa" w:w="1728"/>
          </w:tcPr>
          <w:p>
            <w:r>
              <w:t>Blue Nebula (X)</w:t>
            </w:r>
          </w:p>
        </w:tc>
        <w:tc>
          <w:tcPr>
            <w:tcW w:type="dxa" w:w="1728"/>
          </w:tcPr>
          <w:p>
            <w:r>
              <w:t>exec q2pro-x/visual_presets/v_p_sp_bn.cfg</w:t>
            </w:r>
          </w:p>
        </w:tc>
        <w:tc>
          <w:tcPr>
            <w:tcW w:type="dxa" w:w="1728"/>
          </w:tcPr>
          <w:p>
            <w:r>
              <w:t>Blue Nebula: blue nebula AVFX space preset from the current tuned local settings. Editable cfg.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Space</w:t>
            </w:r>
          </w:p>
        </w:tc>
        <w:tc>
          <w:tcPr>
            <w:tcW w:type="dxa" w:w="1728"/>
          </w:tcPr>
          <w:p>
            <w:r>
              <w:t>Sunny space (X)</w:t>
            </w:r>
          </w:p>
        </w:tc>
        <w:tc>
          <w:tcPr>
            <w:tcW w:type="dxa" w:w="1728"/>
          </w:tcPr>
          <w:p>
            <w:r>
              <w:t>exec q2pro-x/visual_presets/v_p_sp_sun.cfg</w:t>
            </w:r>
          </w:p>
        </w:tc>
        <w:tc>
          <w:tcPr>
            <w:tcW w:type="dxa" w:w="1728"/>
          </w:tcPr>
          <w:p>
            <w:r>
              <w:t>Sunny space: space/day AVFX preset from the current tuned sun and celestial settings. Editable cfg.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Space</w:t>
            </w:r>
          </w:p>
        </w:tc>
        <w:tc>
          <w:tcPr>
            <w:tcW w:type="dxa" w:w="1728"/>
          </w:tcPr>
          <w:p>
            <w:r>
              <w:t>Red space (X)</w:t>
            </w:r>
          </w:p>
        </w:tc>
        <w:tc>
          <w:tcPr>
            <w:tcW w:type="dxa" w:w="1728"/>
          </w:tcPr>
          <w:p>
            <w:r>
              <w:t>exec q2pro-x/visual_presets/v_p_sp_r.cfg</w:t>
            </w:r>
          </w:p>
        </w:tc>
        <w:tc>
          <w:tcPr>
            <w:tcW w:type="dxa" w:w="1728"/>
          </w:tcPr>
          <w:p>
            <w:r>
              <w:t>Red space: space/night AVFX preset from the current tuned red celestial settings. Editable cfg.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Space</w:t>
            </w:r>
          </w:p>
        </w:tc>
        <w:tc>
          <w:tcPr>
            <w:tcW w:type="dxa" w:w="1728"/>
          </w:tcPr>
          <w:p>
            <w:r>
              <w:t>Green space (X)</w:t>
            </w:r>
          </w:p>
        </w:tc>
        <w:tc>
          <w:tcPr>
            <w:tcW w:type="dxa" w:w="1728"/>
          </w:tcPr>
          <w:p>
            <w:r>
              <w:t>exec q2pro-x/visual_presets/v_p_sp_g.cfg</w:t>
            </w:r>
          </w:p>
        </w:tc>
        <w:tc>
          <w:tcPr>
            <w:tcW w:type="dxa" w:w="1728"/>
          </w:tcPr>
          <w:p>
            <w:r>
              <w:t>Green space: space/night AVFX preset from the current tuned green celestial settings. Editable cfg.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Space</w:t>
            </w:r>
          </w:p>
        </w:tc>
        <w:tc>
          <w:tcPr>
            <w:tcW w:type="dxa" w:w="1728"/>
          </w:tcPr>
          <w:p>
            <w:r>
              <w:t>Mystic space (X)</w:t>
            </w:r>
          </w:p>
        </w:tc>
        <w:tc>
          <w:tcPr>
            <w:tcW w:type="dxa" w:w="1728"/>
          </w:tcPr>
          <w:p>
            <w:r>
              <w:t>exec q2pro-x/visual_presets/v_p_sp_m.cfg</w:t>
            </w:r>
          </w:p>
        </w:tc>
        <w:tc>
          <w:tcPr>
            <w:tcW w:type="dxa" w:w="1728"/>
          </w:tcPr>
          <w:p>
            <w:r>
              <w:t>Mystic space: space/night AVFX preset from the current tuned mystical celestial settings. Editable cfg.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Space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Space</w:t>
            </w:r>
          </w:p>
        </w:tc>
        <w:tc>
          <w:tcPr>
            <w:tcW w:type="dxa" w:w="1728"/>
          </w:tcPr>
          <w:p>
            <w:r>
              <w:t>Back to AVFX presets...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Return to the AVFX preset package menu.</w:t>
            </w:r>
          </w:p>
        </w:tc>
      </w:tr>
    </w:tbl>
    <w:p>
      <w:pPr>
        <w:pStyle w:val="Heading3"/>
      </w:pPr>
      <w:r>
        <w:t>Misc Presets (q2prox_avfx_presets_misc)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Misc</w:t>
            </w:r>
          </w:p>
        </w:tc>
        <w:tc>
          <w:tcPr>
            <w:tcW w:type="dxa" w:w="1728"/>
          </w:tcPr>
          <w:p>
            <w:r>
              <w:t>Misc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Misc</w:t>
            </w:r>
          </w:p>
        </w:tc>
        <w:tc>
          <w:tcPr>
            <w:tcW w:type="dxa" w:w="1728"/>
          </w:tcPr>
          <w:p>
            <w:r>
              <w:t>Silent Hill Rain (X)</w:t>
            </w:r>
          </w:p>
        </w:tc>
        <w:tc>
          <w:tcPr>
            <w:tcW w:type="dxa" w:w="1728"/>
          </w:tcPr>
          <w:p>
            <w:r>
              <w:t>exec q2pro-x/visual_presets/v_p_x_shr.cfg</w:t>
            </w:r>
          </w:p>
        </w:tc>
        <w:tc>
          <w:tcPr>
            <w:tcW w:type="dxa" w:w="1728"/>
          </w:tcPr>
          <w:p>
            <w:r>
              <w:t>Silent Hill Rain: dense gloomy rain AVFX preset from the current tuned local settings. Editable cfg.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Misc</w:t>
            </w:r>
          </w:p>
        </w:tc>
        <w:tc>
          <w:tcPr>
            <w:tcW w:type="dxa" w:w="1728"/>
          </w:tcPr>
          <w:p>
            <w:r>
              <w:t>Silent Hill Snow (X)</w:t>
            </w:r>
          </w:p>
        </w:tc>
        <w:tc>
          <w:tcPr>
            <w:tcW w:type="dxa" w:w="1728"/>
          </w:tcPr>
          <w:p>
            <w:r>
              <w:t>exec q2pro-x/visual_presets/v_p_x_shs.cfg</w:t>
            </w:r>
          </w:p>
        </w:tc>
        <w:tc>
          <w:tcPr>
            <w:tcW w:type="dxa" w:w="1728"/>
          </w:tcPr>
          <w:p>
            <w:r>
              <w:t>Silent Hill Snow: gloomy snowy AVFX preset from the current tuned local settings. Editable cfg.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Misc</w:t>
            </w:r>
          </w:p>
        </w:tc>
        <w:tc>
          <w:tcPr>
            <w:tcW w:type="dxa" w:w="1728"/>
          </w:tcPr>
          <w:p>
            <w:r>
              <w:t>Cold Ash (X)</w:t>
            </w:r>
          </w:p>
        </w:tc>
        <w:tc>
          <w:tcPr>
            <w:tcW w:type="dxa" w:w="1728"/>
          </w:tcPr>
          <w:p>
            <w:r>
              <w:t>exec q2pro-x/visual_presets/v_p_x_ca.cfg</w:t>
            </w:r>
          </w:p>
        </w:tc>
        <w:tc>
          <w:tcPr>
            <w:tcW w:type="dxa" w:w="1728"/>
          </w:tcPr>
          <w:p>
            <w:r>
              <w:t>Cold Ash: cold ash-fall AVFX preset from the current tuned local settings. Editable cfg.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Misc</w:t>
            </w:r>
          </w:p>
        </w:tc>
        <w:tc>
          <w:tcPr>
            <w:tcW w:type="dxa" w:w="1728"/>
          </w:tcPr>
          <w:p>
            <w:r>
              <w:t>Winter Day-Night Cycle (X)</w:t>
            </w:r>
          </w:p>
        </w:tc>
        <w:tc>
          <w:tcPr>
            <w:tcW w:type="dxa" w:w="1728"/>
          </w:tcPr>
          <w:p>
            <w:r>
              <w:t>exec q2pro-x/visual_presets/v_p_x_wdn.cfg</w:t>
            </w:r>
          </w:p>
        </w:tc>
        <w:tc>
          <w:tcPr>
            <w:tcW w:type="dxa" w:w="1728"/>
          </w:tcPr>
          <w:p>
            <w:r>
              <w:t>Winter Day-Night Cycle: winter AVFX day/night cycle preset from the current tuned local settings. Editable cfg.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Misc</w:t>
            </w:r>
          </w:p>
        </w:tc>
        <w:tc>
          <w:tcPr>
            <w:tcW w:type="dxa" w:w="1728"/>
          </w:tcPr>
          <w:p>
            <w:r>
              <w:t>Rain Day-Night Cycle (X)</w:t>
            </w:r>
          </w:p>
        </w:tc>
        <w:tc>
          <w:tcPr>
            <w:tcW w:type="dxa" w:w="1728"/>
          </w:tcPr>
          <w:p>
            <w:r>
              <w:t>exec q2pro-x/visual_presets/v_p_x_rdn.cfg</w:t>
            </w:r>
          </w:p>
        </w:tc>
        <w:tc>
          <w:tcPr>
            <w:tcW w:type="dxa" w:w="1728"/>
          </w:tcPr>
          <w:p>
            <w:r>
              <w:t>Rain Day-Night Cycle: rainy AVFX day/night cycle preset from the current tuned local settings. Editable cfg.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Misc</w:t>
            </w:r>
          </w:p>
        </w:tc>
        <w:tc>
          <w:tcPr>
            <w:tcW w:type="dxa" w:w="1728"/>
          </w:tcPr>
          <w:p>
            <w:r>
              <w:t>God Rays in Haze (X)</w:t>
            </w:r>
          </w:p>
        </w:tc>
        <w:tc>
          <w:tcPr>
            <w:tcW w:type="dxa" w:w="1728"/>
          </w:tcPr>
          <w:p>
            <w:r>
              <w:t>exec q2pro-x/visual_presets/v_p_x_grh.cfg</w:t>
            </w:r>
          </w:p>
        </w:tc>
        <w:tc>
          <w:tcPr>
            <w:tcW w:type="dxa" w:w="1728"/>
          </w:tcPr>
          <w:p>
            <w:r>
              <w:t>God Rays in Haze: hazy AVFX preset with prominent god rays from the current tuned local settings. Editable cfg.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Misc</w:t>
            </w:r>
          </w:p>
        </w:tc>
        <w:tc>
          <w:tcPr>
            <w:tcW w:type="dxa" w:w="1728"/>
          </w:tcPr>
          <w:p>
            <w:r>
              <w:t>From Sunset to Moon (X)</w:t>
            </w:r>
          </w:p>
        </w:tc>
        <w:tc>
          <w:tcPr>
            <w:tcW w:type="dxa" w:w="1728"/>
          </w:tcPr>
          <w:p>
            <w:r>
              <w:t>exec q2pro-x/visual_presets/v_p_x_stm.cfg</w:t>
            </w:r>
          </w:p>
        </w:tc>
        <w:tc>
          <w:tcPr>
            <w:tcW w:type="dxa" w:w="1728"/>
          </w:tcPr>
          <w:p>
            <w:r>
              <w:t>From Sunset to Moon: AVFX preset transitioning from sunset mood to moonlit night from the current tuned local settings. Editable cfg.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Misc</w:t>
            </w:r>
          </w:p>
        </w:tc>
        <w:tc>
          <w:tcPr>
            <w:tcW w:type="dxa" w:w="1728"/>
          </w:tcPr>
          <w:p>
            <w:r>
              <w:t>Light Summer Rain (X)</w:t>
            </w:r>
          </w:p>
        </w:tc>
        <w:tc>
          <w:tcPr>
            <w:tcW w:type="dxa" w:w="1728"/>
          </w:tcPr>
          <w:p>
            <w:r>
              <w:t>exec q2pro-x/visual_presets/v_p_x_lsr.cfg</w:t>
            </w:r>
          </w:p>
        </w:tc>
        <w:tc>
          <w:tcPr>
            <w:tcW w:type="dxa" w:w="1728"/>
          </w:tcPr>
          <w:p>
            <w:r>
              <w:t>Light Summer Rain: light summer drizzle AVFX preset from the current tuned local settings. Editable cfg.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Misc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Misc</w:t>
            </w:r>
          </w:p>
        </w:tc>
        <w:tc>
          <w:tcPr>
            <w:tcW w:type="dxa" w:w="1728"/>
          </w:tcPr>
          <w:p>
            <w:r>
              <w:t>Back to AVFX presets...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Return to the AVFX preset package menu.</w:t>
            </w:r>
          </w:p>
        </w:tc>
      </w:tr>
    </w:tbl>
    <w:p>
      <w:pPr>
        <w:pStyle w:val="Heading3"/>
      </w:pPr>
      <w:r>
        <w:t>Musical Presets (q2prox_avfx_presets_music)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Cold Stars (X)</w:t>
            </w:r>
          </w:p>
        </w:tc>
        <w:tc>
          <w:tcPr>
            <w:tcW w:type="dxa" w:w="1728"/>
          </w:tcPr>
          <w:p>
            <w:r>
              <w:t>exec q2pro-x/visual_presets/v_p_m_cs.cfg</w:t>
            </w:r>
          </w:p>
        </w:tc>
        <w:tc>
          <w:tcPr>
            <w:tcW w:type="dxa" w:w="1728"/>
          </w:tcPr>
          <w:p>
            <w:r>
              <w:t>Cold Stars: AVFX preset from current tuned local settings with a looped PROMODJ track.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Too Far Away (X)</w:t>
            </w:r>
          </w:p>
        </w:tc>
        <w:tc>
          <w:tcPr>
            <w:tcW w:type="dxa" w:w="1728"/>
          </w:tcPr>
          <w:p>
            <w:r>
              <w:t>exec q2pro-x/visual_presets/v_p_m_tfa.cfg</w:t>
            </w:r>
          </w:p>
        </w:tc>
        <w:tc>
          <w:tcPr>
            <w:tcW w:type="dxa" w:w="1728"/>
          </w:tcPr>
          <w:p>
            <w:r>
              <w:t>Too Far Away: AVFX preset from current tuned local settings with a looped PROMODJ track.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Magellan (X)</w:t>
            </w:r>
          </w:p>
        </w:tc>
        <w:tc>
          <w:tcPr>
            <w:tcW w:type="dxa" w:w="1728"/>
          </w:tcPr>
          <w:p>
            <w:r>
              <w:t>exec q2pro-x/visual_presets/v_p_m_mag.cfg</w:t>
            </w:r>
          </w:p>
        </w:tc>
        <w:tc>
          <w:tcPr>
            <w:tcW w:type="dxa" w:w="1728"/>
          </w:tcPr>
          <w:p>
            <w:r>
              <w:t>Magellan: AVFX preset from current tuned local settings with a looped PROMODJ track.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Sunset of Paradise (X)</w:t>
            </w:r>
          </w:p>
        </w:tc>
        <w:tc>
          <w:tcPr>
            <w:tcW w:type="dxa" w:w="1728"/>
          </w:tcPr>
          <w:p>
            <w:r>
              <w:t>exec q2pro-x/visual_presets/v_p_m_sop.cfg</w:t>
            </w:r>
          </w:p>
        </w:tc>
        <w:tc>
          <w:tcPr>
            <w:tcW w:type="dxa" w:w="1728"/>
          </w:tcPr>
          <w:p>
            <w:r>
              <w:t>Sunset of Paradise: AVFX preset from current tuned local settings with a looped PROMODJ track.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Meditative Fantasies (X)</w:t>
            </w:r>
          </w:p>
        </w:tc>
        <w:tc>
          <w:tcPr>
            <w:tcW w:type="dxa" w:w="1728"/>
          </w:tcPr>
          <w:p>
            <w:r>
              <w:t>exec q2pro-x/visual_presets/v_p_m_mf.cfg</w:t>
            </w:r>
          </w:p>
        </w:tc>
        <w:tc>
          <w:tcPr>
            <w:tcW w:type="dxa" w:w="1728"/>
          </w:tcPr>
          <w:p>
            <w:r>
              <w:t>Meditative Fantasies: AVFX preset from current tuned local settings with a looped PROMODJ track.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Strannimus (X)</w:t>
            </w:r>
          </w:p>
        </w:tc>
        <w:tc>
          <w:tcPr>
            <w:tcW w:type="dxa" w:w="1728"/>
          </w:tcPr>
          <w:p>
            <w:r>
              <w:t>exec q2pro-x/visual_presets/v_p_m_str.cfg</w:t>
            </w:r>
          </w:p>
        </w:tc>
        <w:tc>
          <w:tcPr>
            <w:tcW w:type="dxa" w:w="1728"/>
          </w:tcPr>
          <w:p>
            <w:r>
              <w:t>Strannimus: AVFX preset from current tuned local settings with a looped PROMODJ track.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Near Comet (X)</w:t>
            </w:r>
          </w:p>
        </w:tc>
        <w:tc>
          <w:tcPr>
            <w:tcW w:type="dxa" w:w="1728"/>
          </w:tcPr>
          <w:p>
            <w:r>
              <w:t>exec q2pro-x/visual_presets/v_p_m_nc.cfg</w:t>
            </w:r>
          </w:p>
        </w:tc>
        <w:tc>
          <w:tcPr>
            <w:tcW w:type="dxa" w:w="1728"/>
          </w:tcPr>
          <w:p>
            <w:r>
              <w:t>Near Comet: AVFX preset from current tuned local settings with a looped PROMODJ track.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Listen to Doom (X)</w:t>
            </w:r>
          </w:p>
        </w:tc>
        <w:tc>
          <w:tcPr>
            <w:tcW w:type="dxa" w:w="1728"/>
          </w:tcPr>
          <w:p>
            <w:r>
              <w:t>exec q2pro-x/visual_presets/v_p_m_ltd.cfg</w:t>
            </w:r>
          </w:p>
        </w:tc>
        <w:tc>
          <w:tcPr>
            <w:tcW w:type="dxa" w:w="1728"/>
          </w:tcPr>
          <w:p>
            <w:r>
              <w:t>Listen to Doom: AVFX preset from current tuned local settings with a looped PROMODJ track.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Galaxy (X)</w:t>
            </w:r>
          </w:p>
        </w:tc>
        <w:tc>
          <w:tcPr>
            <w:tcW w:type="dxa" w:w="1728"/>
          </w:tcPr>
          <w:p>
            <w:r>
              <w:t>exec q2pro-x/visual_presets/v_p_m_g.cfg</w:t>
            </w:r>
          </w:p>
        </w:tc>
        <w:tc>
          <w:tcPr>
            <w:tcW w:type="dxa" w:w="1728"/>
          </w:tcPr>
          <w:p>
            <w:r>
              <w:t>Galaxy: AVFX preset from current tuned local settings with a looped PROMODJ track.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Crystals of Distant Voices (X)</w:t>
            </w:r>
          </w:p>
        </w:tc>
        <w:tc>
          <w:tcPr>
            <w:tcW w:type="dxa" w:w="1728"/>
          </w:tcPr>
          <w:p>
            <w:r>
              <w:t>exec q2pro-x/visual_presets/v_p_m_cdv.cfg</w:t>
            </w:r>
          </w:p>
        </w:tc>
        <w:tc>
          <w:tcPr>
            <w:tcW w:type="dxa" w:w="1728"/>
          </w:tcPr>
          <w:p>
            <w:r>
              <w:t>Crystals of Distant Voices: AVFX preset from current tuned local settings with a looped PROMODJ track.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Nea (X)</w:t>
            </w:r>
          </w:p>
        </w:tc>
        <w:tc>
          <w:tcPr>
            <w:tcW w:type="dxa" w:w="1728"/>
          </w:tcPr>
          <w:p>
            <w:r>
              <w:t>exec q2pro-x/visual_presets/v_p_m_n.cfg</w:t>
            </w:r>
          </w:p>
        </w:tc>
        <w:tc>
          <w:tcPr>
            <w:tcW w:type="dxa" w:w="1728"/>
          </w:tcPr>
          <w:p>
            <w:r>
              <w:t>Nea: AVFX preset from current tuned local settings with a looped PROMODJ track.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Fantastic Universe (X)</w:t>
            </w:r>
          </w:p>
        </w:tc>
        <w:tc>
          <w:tcPr>
            <w:tcW w:type="dxa" w:w="1728"/>
          </w:tcPr>
          <w:p>
            <w:r>
              <w:t>exec q2pro-x/visual_presets/v_p_m_fu.cfg</w:t>
            </w:r>
          </w:p>
        </w:tc>
        <w:tc>
          <w:tcPr>
            <w:tcW w:type="dxa" w:w="1728"/>
          </w:tcPr>
          <w:p>
            <w:r>
              <w:t>Fantastic Universe: AVFX preset from current tuned local settings with a looped PROMODJ track.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Invisible Proximity (X)</w:t>
            </w:r>
          </w:p>
        </w:tc>
        <w:tc>
          <w:tcPr>
            <w:tcW w:type="dxa" w:w="1728"/>
          </w:tcPr>
          <w:p>
            <w:r>
              <w:t>exec q2pro-x/visual_presets/v_p_m_ip.cfg</w:t>
            </w:r>
          </w:p>
        </w:tc>
        <w:tc>
          <w:tcPr>
            <w:tcW w:type="dxa" w:w="1728"/>
          </w:tcPr>
          <w:p>
            <w:r>
              <w:t>Invisible Proximity: AVFX preset from current tuned local settings with a looped PROMODJ track.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Gloomy Clouds (X)</w:t>
            </w:r>
          </w:p>
        </w:tc>
        <w:tc>
          <w:tcPr>
            <w:tcW w:type="dxa" w:w="1728"/>
          </w:tcPr>
          <w:p>
            <w:r>
              <w:t>exec q2pro-x/visual_presets/v_p_m_gc.cfg</w:t>
            </w:r>
          </w:p>
        </w:tc>
        <w:tc>
          <w:tcPr>
            <w:tcW w:type="dxa" w:w="1728"/>
          </w:tcPr>
          <w:p>
            <w:r>
              <w:t>Gloomy Clouds: AVFX preset from current tuned local settings with a looped PROMODJ track.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Melodic Cosmos (X)</w:t>
            </w:r>
          </w:p>
        </w:tc>
        <w:tc>
          <w:tcPr>
            <w:tcW w:type="dxa" w:w="1728"/>
          </w:tcPr>
          <w:p>
            <w:r>
              <w:t>exec q2pro-x/visual_presets/v_p_m_mc.cfg</w:t>
            </w:r>
          </w:p>
        </w:tc>
        <w:tc>
          <w:tcPr>
            <w:tcW w:type="dxa" w:w="1728"/>
          </w:tcPr>
          <w:p>
            <w:r>
              <w:t>Melodic Cosmos: AVFX preset from current tuned local settings with a looped PROMODJ track.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Musical</w:t>
            </w:r>
          </w:p>
        </w:tc>
        <w:tc>
          <w:tcPr>
            <w:tcW w:type="dxa" w:w="1728"/>
          </w:tcPr>
          <w:p>
            <w:r>
              <w:t>Back to AVFX presets...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Return to the AVFX preset package menu.</w:t>
            </w:r>
          </w:p>
        </w:tc>
      </w:tr>
    </w:tbl>
    <w:p>
      <w:pPr>
        <w:pStyle w:val="Heading3"/>
      </w:pPr>
      <w:r>
        <w:t>Extra Quality Presets (q2prox_avfx_presets_extra)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Extra quality</w:t>
            </w:r>
          </w:p>
        </w:tc>
        <w:tc>
          <w:tcPr>
            <w:tcW w:type="dxa" w:w="1728"/>
          </w:tcPr>
          <w:p>
            <w:r>
              <w:t>Extra quality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Extra quality</w:t>
            </w:r>
          </w:p>
        </w:tc>
        <w:tc>
          <w:tcPr>
            <w:tcW w:type="dxa" w:w="1728"/>
          </w:tcPr>
          <w:p>
            <w:r>
              <w:t>Rain+Storm Extra (X)</w:t>
            </w:r>
          </w:p>
        </w:tc>
        <w:tc>
          <w:tcPr>
            <w:tcW w:type="dxa" w:w="1728"/>
          </w:tcPr>
          <w:p>
            <w:r>
              <w:t>exec q2pro-x/visual_presets/v_p_rs_e.cfg</w:t>
            </w:r>
          </w:p>
        </w:tc>
        <w:tc>
          <w:tcPr>
            <w:tcW w:type="dxa" w:w="1728"/>
          </w:tcPr>
          <w:p>
            <w:r>
              <w:t>Rain+Storm Extra: copy of the Rain+Storm Ultra preset for further tuning.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Extra quality</w:t>
            </w:r>
          </w:p>
        </w:tc>
        <w:tc>
          <w:tcPr>
            <w:tcW w:type="dxa" w:w="1728"/>
          </w:tcPr>
          <w:p>
            <w:r>
              <w:t>Rain Extra (X)</w:t>
            </w:r>
          </w:p>
        </w:tc>
        <w:tc>
          <w:tcPr>
            <w:tcW w:type="dxa" w:w="1728"/>
          </w:tcPr>
          <w:p>
            <w:r>
              <w:t>exec q2pro-x/visual_presets/v_p_r_e.cfg</w:t>
            </w:r>
          </w:p>
        </w:tc>
        <w:tc>
          <w:tcPr>
            <w:tcW w:type="dxa" w:w="1728"/>
          </w:tcPr>
          <w:p>
            <w:r>
              <w:t>Rain Extra: copy of the Rain Ultra preset for further tuning.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Extra quality</w:t>
            </w:r>
          </w:p>
        </w:tc>
        <w:tc>
          <w:tcPr>
            <w:tcW w:type="dxa" w:w="1728"/>
          </w:tcPr>
          <w:p>
            <w:r>
              <w:t>Snow Extra (X)</w:t>
            </w:r>
          </w:p>
        </w:tc>
        <w:tc>
          <w:tcPr>
            <w:tcW w:type="dxa" w:w="1728"/>
          </w:tcPr>
          <w:p>
            <w:r>
              <w:t>exec q2pro-x/visual_presets/v_p_s_e.cfg</w:t>
            </w:r>
          </w:p>
        </w:tc>
        <w:tc>
          <w:tcPr>
            <w:tcW w:type="dxa" w:w="1728"/>
          </w:tcPr>
          <w:p>
            <w:r>
              <w:t>Snow Extra: copy of the Snow Ultra preset for further tuning.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Extra quality</w:t>
            </w:r>
          </w:p>
        </w:tc>
        <w:tc>
          <w:tcPr>
            <w:tcW w:type="dxa" w:w="1728"/>
          </w:tcPr>
          <w:p>
            <w:r>
              <w:t>Purple Cosmos Extra (X)</w:t>
            </w:r>
          </w:p>
        </w:tc>
        <w:tc>
          <w:tcPr>
            <w:tcW w:type="dxa" w:w="1728"/>
          </w:tcPr>
          <w:p>
            <w:r>
              <w:t>exec q2pro-x/visual_presets/v_p_pc_e.cfg</w:t>
            </w:r>
          </w:p>
        </w:tc>
        <w:tc>
          <w:tcPr>
            <w:tcW w:type="dxa" w:w="1728"/>
          </w:tcPr>
          <w:p>
            <w:r>
              <w:t>Purple Cosmos Extra: extra-quality purple space AVFX preset from the current tuned local settings. Editable cfg.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Extra quality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Extra quality</w:t>
            </w:r>
          </w:p>
        </w:tc>
        <w:tc>
          <w:tcPr>
            <w:tcW w:type="dxa" w:w="1728"/>
          </w:tcPr>
          <w:p>
            <w:r>
              <w:t>Back to AVFX presets...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Return to the AVFX preset package menu.</w:t>
            </w:r>
          </w:p>
        </w:tc>
      </w:tr>
    </w:tbl>
    <w:p>
      <w:pPr>
        <w:pStyle w:val="Heading3"/>
      </w:pPr>
      <w:r>
        <w:t>Can you run Q2PRO-X ? (q2prox_avfx_presets_can_run)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Can you run Q2PRO-X ?</w:t>
            </w:r>
          </w:p>
        </w:tc>
        <w:tc>
          <w:tcPr>
            <w:tcW w:type="dxa" w:w="1728"/>
          </w:tcPr>
          <w:p>
            <w:r>
              <w:t>Can you run Q2PRO-X ?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Can you run Q2PRO-X ?</w:t>
            </w:r>
          </w:p>
        </w:tc>
        <w:tc>
          <w:tcPr>
            <w:tcW w:type="dxa" w:w="1728"/>
          </w:tcPr>
          <w:p>
            <w:r>
              <w:t>Rain Extra Quality (X)</w:t>
            </w:r>
          </w:p>
        </w:tc>
        <w:tc>
          <w:tcPr>
            <w:tcW w:type="dxa" w:w="1728"/>
          </w:tcPr>
          <w:p>
            <w:r>
              <w:t>exec q2pro-x/visual_presets/v_p_r_xq.cfg</w:t>
            </w:r>
          </w:p>
        </w:tc>
        <w:tc>
          <w:tcPr>
            <w:tcW w:type="dxa" w:w="1728"/>
          </w:tcPr>
          <w:p>
            <w:r>
              <w:t>Rain Extra Quality: extreme rain AVFX preset for Hi-End PC testing only.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Can you run Q2PRO-X ?</w:t>
            </w:r>
          </w:p>
        </w:tc>
        <w:tc>
          <w:tcPr>
            <w:tcW w:type="dxa" w:w="1728"/>
          </w:tcPr>
          <w:p>
            <w:r>
              <w:t>Snow Extra Quality (X)</w:t>
            </w:r>
          </w:p>
        </w:tc>
        <w:tc>
          <w:tcPr>
            <w:tcW w:type="dxa" w:w="1728"/>
          </w:tcPr>
          <w:p>
            <w:r>
              <w:t>exec q2pro-x/visual_presets/v_p_s_xq.cfg</w:t>
            </w:r>
          </w:p>
        </w:tc>
        <w:tc>
          <w:tcPr>
            <w:tcW w:type="dxa" w:w="1728"/>
          </w:tcPr>
          <w:p>
            <w:r>
              <w:t>Snow Extra Quality: extreme snow AVFX preset for Hi-End PC testing only.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Can you run Q2PRO-X ?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Can you run Q2PRO-X ?</w:t>
            </w:r>
          </w:p>
        </w:tc>
        <w:tc>
          <w:tcPr>
            <w:tcW w:type="dxa" w:w="1728"/>
          </w:tcPr>
          <w:p>
            <w:r>
              <w:t>Back to AVFX presets...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Return to the AVFX preset package menu.</w:t>
            </w:r>
          </w:p>
        </w:tc>
      </w:tr>
    </w:tbl>
    <w:p>
      <w:pPr>
        <w:pStyle w:val="Heading3"/>
      </w:pPr>
      <w:r>
        <w:t>HDR (High Dynamic Range) (q2prox_avfx_presets_hdr)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These presets are tuned for enabled HDR rendering.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For best effect, enable HDR output when your display supports it.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Recommendation: use the win32wgl backend for the best HDR effect.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win32egl also supports HDR output, but needs Windows HDR enabled.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HDR setup: use /HDR or the Video &amp; display menu.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Nea HDR (musical) (X)</w:t>
            </w:r>
          </w:p>
        </w:tc>
        <w:tc>
          <w:tcPr>
            <w:tcW w:type="dxa" w:w="1728"/>
          </w:tcPr>
          <w:p>
            <w:r>
              <w:t>exec q2pro-x/visual_presets/v_p_h_n.cfg</w:t>
            </w:r>
          </w:p>
        </w:tc>
        <w:tc>
          <w:tcPr>
            <w:tcW w:type="dxa" w:w="1728"/>
          </w:tcPr>
          <w:p>
            <w:r>
              <w:t>Nea HDR: music-linked AVFX preset tuned from current local settings for HDR rendering.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July Drops HDR (musical) (X)</w:t>
            </w:r>
          </w:p>
        </w:tc>
        <w:tc>
          <w:tcPr>
            <w:tcW w:type="dxa" w:w="1728"/>
          </w:tcPr>
          <w:p>
            <w:r>
              <w:t>exec q2pro-x/visual_presets/v_p_h_jd.cfg</w:t>
            </w:r>
          </w:p>
        </w:tc>
        <w:tc>
          <w:tcPr>
            <w:tcW w:type="dxa" w:w="1728"/>
          </w:tcPr>
          <w:p>
            <w:r>
              <w:t>July Drops HDR: music-linked AVFX preset tuned from current local settings for HDR rendering.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Destroy HDR (musical) (X)</w:t>
            </w:r>
          </w:p>
        </w:tc>
        <w:tc>
          <w:tcPr>
            <w:tcW w:type="dxa" w:w="1728"/>
          </w:tcPr>
          <w:p>
            <w:r>
              <w:t>exec q2pro-x/visual_presets/v_p_h_d.cfg</w:t>
            </w:r>
          </w:p>
        </w:tc>
        <w:tc>
          <w:tcPr>
            <w:tcW w:type="dxa" w:w="1728"/>
          </w:tcPr>
          <w:p>
            <w:r>
              <w:t>Destroy HDR: music-linked AVFX preset tuned from current local settings for HDR rendering.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Sunny Space HDR (X)</w:t>
            </w:r>
          </w:p>
        </w:tc>
        <w:tc>
          <w:tcPr>
            <w:tcW w:type="dxa" w:w="1728"/>
          </w:tcPr>
          <w:p>
            <w:r>
              <w:t>exec q2pro-x/visual_presets/v_p_h_sc.cfg</w:t>
            </w:r>
          </w:p>
        </w:tc>
        <w:tc>
          <w:tcPr>
            <w:tcW w:type="dxa" w:w="1728"/>
          </w:tcPr>
          <w:p>
            <w:r>
              <w:t>Sunny Space HDR: AVFX preset tuned from current local settings for HDR rendering. No music is started.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Blue Nebula HDR (X)</w:t>
            </w:r>
          </w:p>
        </w:tc>
        <w:tc>
          <w:tcPr>
            <w:tcW w:type="dxa" w:w="1728"/>
          </w:tcPr>
          <w:p>
            <w:r>
              <w:t>exec q2pro-x/visual_presets/v_p_h_bn.cfg</w:t>
            </w:r>
          </w:p>
        </w:tc>
        <w:tc>
          <w:tcPr>
            <w:tcW w:type="dxa" w:w="1728"/>
          </w:tcPr>
          <w:p>
            <w:r>
              <w:t>Blue Nebula HDR: AVFX preset tuned from current local settings for HDR rendering. No music is started.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Red Space HDR (X)</w:t>
            </w:r>
          </w:p>
        </w:tc>
        <w:tc>
          <w:tcPr>
            <w:tcW w:type="dxa" w:w="1728"/>
          </w:tcPr>
          <w:p>
            <w:r>
              <w:t>exec q2pro-x/visual_presets/v_p_h_rs.cfg</w:t>
            </w:r>
          </w:p>
        </w:tc>
        <w:tc>
          <w:tcPr>
            <w:tcW w:type="dxa" w:w="1728"/>
          </w:tcPr>
          <w:p>
            <w:r>
              <w:t>Red Space HDR: AVFX preset tuned from current local settings for HDR rendering. No music is started.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Green Space HDR (X)</w:t>
            </w:r>
          </w:p>
        </w:tc>
        <w:tc>
          <w:tcPr>
            <w:tcW w:type="dxa" w:w="1728"/>
          </w:tcPr>
          <w:p>
            <w:r>
              <w:t>exec q2pro-x/visual_presets/v_p_h_gs.cfg</w:t>
            </w:r>
          </w:p>
        </w:tc>
        <w:tc>
          <w:tcPr>
            <w:tcW w:type="dxa" w:w="1728"/>
          </w:tcPr>
          <w:p>
            <w:r>
              <w:t>Green Space HDR: AVFX preset tuned from current local settings for HDR rendering. No music is started.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Mystic Space HDR (X)</w:t>
            </w:r>
          </w:p>
        </w:tc>
        <w:tc>
          <w:tcPr>
            <w:tcW w:type="dxa" w:w="1728"/>
          </w:tcPr>
          <w:p>
            <w:r>
              <w:t>exec q2pro-x/visual_presets/v_p_h_ms.cfg</w:t>
            </w:r>
          </w:p>
        </w:tc>
        <w:tc>
          <w:tcPr>
            <w:tcW w:type="dxa" w:w="1728"/>
          </w:tcPr>
          <w:p>
            <w:r>
              <w:t>Mystic Space HDR: AVFX preset tuned from current local settings for HDR rendering. No music is started.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Full Cold HDR (musical) (X)</w:t>
            </w:r>
          </w:p>
        </w:tc>
        <w:tc>
          <w:tcPr>
            <w:tcW w:type="dxa" w:w="1728"/>
          </w:tcPr>
          <w:p>
            <w:r>
              <w:t>exec q2pro-x/visual_presets/v_p_h_fc.cfg</w:t>
            </w:r>
          </w:p>
        </w:tc>
        <w:tc>
          <w:tcPr>
            <w:tcW w:type="dxa" w:w="1728"/>
          </w:tcPr>
          <w:p>
            <w:r>
              <w:t>Full Cold HDR: music-linked AVFX preset tuned from current local settings for HDR rendering. Stops any currently playing online music before starting its own track.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HDR (High Dynamic Range)</w:t>
            </w:r>
          </w:p>
        </w:tc>
        <w:tc>
          <w:tcPr>
            <w:tcW w:type="dxa" w:w="1728"/>
          </w:tcPr>
          <w:p>
            <w:r>
              <w:t>Back to AVFX presets...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Return to the AVFX preset package menu.</w:t>
            </w:r>
          </w:p>
        </w:tc>
      </w:tr>
    </w:tbl>
    <w:p>
      <w:pPr>
        <w:pStyle w:val="Heading3"/>
      </w:pPr>
      <w:r>
        <w:t>Custom Presets (q2prox_avfx_presets_custom)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Slots 1-6</w:t>
            </w:r>
          </w:p>
        </w:tc>
        <w:tc>
          <w:tcPr>
            <w:tcW w:type="dxa" w:w="1728"/>
          </w:tcPr>
          <w:p>
            <w:r>
              <w:t>Slots 1-6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1-6</w:t>
            </w:r>
          </w:p>
        </w:tc>
        <w:tc>
          <w:tcPr>
            <w:tcW w:type="dxa" w:w="1728"/>
          </w:tcPr>
          <w:p>
            <w:r>
              <w:t>Load (X)</w:t>
            </w:r>
          </w:p>
        </w:tc>
        <w:tc>
          <w:tcPr>
            <w:tcW w:type="dxa" w:w="1728"/>
          </w:tcPr>
          <w:p>
            <w:r>
              <w:t>cl_avfx_preset_load_custom 1</w:t>
            </w:r>
          </w:p>
        </w:tc>
        <w:tc>
          <w:tcPr>
            <w:tcW w:type="dxa" w:w="1728"/>
          </w:tcPr>
          <w:p>
            <w:r>
              <w:t>Load saved custom AVFX preset slot 1.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1-6</w:t>
            </w:r>
          </w:p>
        </w:tc>
        <w:tc>
          <w:tcPr>
            <w:tcW w:type="dxa" w:w="1728"/>
          </w:tcPr>
          <w:p>
            <w:r>
              <w:t>Save (X)</w:t>
            </w:r>
          </w:p>
        </w:tc>
        <w:tc>
          <w:tcPr>
            <w:tcW w:type="dxa" w:w="1728"/>
          </w:tcPr>
          <w:p>
            <w:r>
              <w:t>cl_avfx_preset_save_custom 1</w:t>
            </w:r>
          </w:p>
        </w:tc>
        <w:tc>
          <w:tcPr>
            <w:tcW w:type="dxa" w:w="1728"/>
          </w:tcPr>
          <w:p>
            <w:r>
              <w:t>Save current AVFX settings to custom preset slot 1.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1-6</w:t>
            </w:r>
          </w:p>
        </w:tc>
        <w:tc>
          <w:tcPr>
            <w:tcW w:type="dxa" w:w="1728"/>
          </w:tcPr>
          <w:p>
            <w:r>
              <w:t>Load (X)</w:t>
            </w:r>
          </w:p>
        </w:tc>
        <w:tc>
          <w:tcPr>
            <w:tcW w:type="dxa" w:w="1728"/>
          </w:tcPr>
          <w:p>
            <w:r>
              <w:t>cl_avfx_preset_load_custom 2</w:t>
            </w:r>
          </w:p>
        </w:tc>
        <w:tc>
          <w:tcPr>
            <w:tcW w:type="dxa" w:w="1728"/>
          </w:tcPr>
          <w:p>
            <w:r>
              <w:t>Load saved custom AVFX preset slot 2.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1-6</w:t>
            </w:r>
          </w:p>
        </w:tc>
        <w:tc>
          <w:tcPr>
            <w:tcW w:type="dxa" w:w="1728"/>
          </w:tcPr>
          <w:p>
            <w:r>
              <w:t>Save (X)</w:t>
            </w:r>
          </w:p>
        </w:tc>
        <w:tc>
          <w:tcPr>
            <w:tcW w:type="dxa" w:w="1728"/>
          </w:tcPr>
          <w:p>
            <w:r>
              <w:t>cl_avfx_preset_save_custom 2</w:t>
            </w:r>
          </w:p>
        </w:tc>
        <w:tc>
          <w:tcPr>
            <w:tcW w:type="dxa" w:w="1728"/>
          </w:tcPr>
          <w:p>
            <w:r>
              <w:t>Save current AVFX settings to custom preset slot 2.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1-6</w:t>
            </w:r>
          </w:p>
        </w:tc>
        <w:tc>
          <w:tcPr>
            <w:tcW w:type="dxa" w:w="1728"/>
          </w:tcPr>
          <w:p>
            <w:r>
              <w:t>Load (X)</w:t>
            </w:r>
          </w:p>
        </w:tc>
        <w:tc>
          <w:tcPr>
            <w:tcW w:type="dxa" w:w="1728"/>
          </w:tcPr>
          <w:p>
            <w:r>
              <w:t>cl_avfx_preset_load_custom 3</w:t>
            </w:r>
          </w:p>
        </w:tc>
        <w:tc>
          <w:tcPr>
            <w:tcW w:type="dxa" w:w="1728"/>
          </w:tcPr>
          <w:p>
            <w:r>
              <w:t>Load saved custom AVFX preset slot 3.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1-6</w:t>
            </w:r>
          </w:p>
        </w:tc>
        <w:tc>
          <w:tcPr>
            <w:tcW w:type="dxa" w:w="1728"/>
          </w:tcPr>
          <w:p>
            <w:r>
              <w:t>Save (X)</w:t>
            </w:r>
          </w:p>
        </w:tc>
        <w:tc>
          <w:tcPr>
            <w:tcW w:type="dxa" w:w="1728"/>
          </w:tcPr>
          <w:p>
            <w:r>
              <w:t>cl_avfx_preset_save_custom 3</w:t>
            </w:r>
          </w:p>
        </w:tc>
        <w:tc>
          <w:tcPr>
            <w:tcW w:type="dxa" w:w="1728"/>
          </w:tcPr>
          <w:p>
            <w:r>
              <w:t>Save current AVFX settings to custom preset slot 3.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1-6</w:t>
            </w:r>
          </w:p>
        </w:tc>
        <w:tc>
          <w:tcPr>
            <w:tcW w:type="dxa" w:w="1728"/>
          </w:tcPr>
          <w:p>
            <w:r>
              <w:t>Load (X)</w:t>
            </w:r>
          </w:p>
        </w:tc>
        <w:tc>
          <w:tcPr>
            <w:tcW w:type="dxa" w:w="1728"/>
          </w:tcPr>
          <w:p>
            <w:r>
              <w:t>cl_avfx_preset_load_custom 4</w:t>
            </w:r>
          </w:p>
        </w:tc>
        <w:tc>
          <w:tcPr>
            <w:tcW w:type="dxa" w:w="1728"/>
          </w:tcPr>
          <w:p>
            <w:r>
              <w:t>Load saved custom AVFX preset slot 4.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1-6</w:t>
            </w:r>
          </w:p>
        </w:tc>
        <w:tc>
          <w:tcPr>
            <w:tcW w:type="dxa" w:w="1728"/>
          </w:tcPr>
          <w:p>
            <w:r>
              <w:t>Save (X)</w:t>
            </w:r>
          </w:p>
        </w:tc>
        <w:tc>
          <w:tcPr>
            <w:tcW w:type="dxa" w:w="1728"/>
          </w:tcPr>
          <w:p>
            <w:r>
              <w:t>cl_avfx_preset_save_custom 4</w:t>
            </w:r>
          </w:p>
        </w:tc>
        <w:tc>
          <w:tcPr>
            <w:tcW w:type="dxa" w:w="1728"/>
          </w:tcPr>
          <w:p>
            <w:r>
              <w:t>Save current AVFX settings to custom preset slot 4.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1-6</w:t>
            </w:r>
          </w:p>
        </w:tc>
        <w:tc>
          <w:tcPr>
            <w:tcW w:type="dxa" w:w="1728"/>
          </w:tcPr>
          <w:p>
            <w:r>
              <w:t>Load (X)</w:t>
            </w:r>
          </w:p>
        </w:tc>
        <w:tc>
          <w:tcPr>
            <w:tcW w:type="dxa" w:w="1728"/>
          </w:tcPr>
          <w:p>
            <w:r>
              <w:t>cl_avfx_preset_load_custom 5</w:t>
            </w:r>
          </w:p>
        </w:tc>
        <w:tc>
          <w:tcPr>
            <w:tcW w:type="dxa" w:w="1728"/>
          </w:tcPr>
          <w:p>
            <w:r>
              <w:t>Load saved custom AVFX preset slot 5.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1-6</w:t>
            </w:r>
          </w:p>
        </w:tc>
        <w:tc>
          <w:tcPr>
            <w:tcW w:type="dxa" w:w="1728"/>
          </w:tcPr>
          <w:p>
            <w:r>
              <w:t>Save (X)</w:t>
            </w:r>
          </w:p>
        </w:tc>
        <w:tc>
          <w:tcPr>
            <w:tcW w:type="dxa" w:w="1728"/>
          </w:tcPr>
          <w:p>
            <w:r>
              <w:t>cl_avfx_preset_save_custom 5</w:t>
            </w:r>
          </w:p>
        </w:tc>
        <w:tc>
          <w:tcPr>
            <w:tcW w:type="dxa" w:w="1728"/>
          </w:tcPr>
          <w:p>
            <w:r>
              <w:t>Save current AVFX settings to custom preset slot 5.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1-6</w:t>
            </w:r>
          </w:p>
        </w:tc>
        <w:tc>
          <w:tcPr>
            <w:tcW w:type="dxa" w:w="1728"/>
          </w:tcPr>
          <w:p>
            <w:r>
              <w:t>Load (X)</w:t>
            </w:r>
          </w:p>
        </w:tc>
        <w:tc>
          <w:tcPr>
            <w:tcW w:type="dxa" w:w="1728"/>
          </w:tcPr>
          <w:p>
            <w:r>
              <w:t>cl_avfx_preset_load_custom 6</w:t>
            </w:r>
          </w:p>
        </w:tc>
        <w:tc>
          <w:tcPr>
            <w:tcW w:type="dxa" w:w="1728"/>
          </w:tcPr>
          <w:p>
            <w:r>
              <w:t>Load saved custom AVFX preset slot 6.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1-6</w:t>
            </w:r>
          </w:p>
        </w:tc>
        <w:tc>
          <w:tcPr>
            <w:tcW w:type="dxa" w:w="1728"/>
          </w:tcPr>
          <w:p>
            <w:r>
              <w:t>Save (X)</w:t>
            </w:r>
          </w:p>
        </w:tc>
        <w:tc>
          <w:tcPr>
            <w:tcW w:type="dxa" w:w="1728"/>
          </w:tcPr>
          <w:p>
            <w:r>
              <w:t>cl_avfx_preset_save_custom 6</w:t>
            </w:r>
          </w:p>
        </w:tc>
        <w:tc>
          <w:tcPr>
            <w:tcW w:type="dxa" w:w="1728"/>
          </w:tcPr>
          <w:p>
            <w:r>
              <w:t>Save current AVFX settings to custom preset slot 6.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Slots 7-12</w:t>
            </w:r>
          </w:p>
        </w:tc>
        <w:tc>
          <w:tcPr>
            <w:tcW w:type="dxa" w:w="1728"/>
          </w:tcPr>
          <w:p>
            <w:r>
              <w:t>Slots 7-12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7-12</w:t>
            </w:r>
          </w:p>
        </w:tc>
        <w:tc>
          <w:tcPr>
            <w:tcW w:type="dxa" w:w="1728"/>
          </w:tcPr>
          <w:p>
            <w:r>
              <w:t>Load (X)</w:t>
            </w:r>
          </w:p>
        </w:tc>
        <w:tc>
          <w:tcPr>
            <w:tcW w:type="dxa" w:w="1728"/>
          </w:tcPr>
          <w:p>
            <w:r>
              <w:t>cl_avfx_preset_load_custom 7</w:t>
            </w:r>
          </w:p>
        </w:tc>
        <w:tc>
          <w:tcPr>
            <w:tcW w:type="dxa" w:w="1728"/>
          </w:tcPr>
          <w:p>
            <w:r>
              <w:t>Load saved custom AVFX preset slot 7.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7-12</w:t>
            </w:r>
          </w:p>
        </w:tc>
        <w:tc>
          <w:tcPr>
            <w:tcW w:type="dxa" w:w="1728"/>
          </w:tcPr>
          <w:p>
            <w:r>
              <w:t>Save (X)</w:t>
            </w:r>
          </w:p>
        </w:tc>
        <w:tc>
          <w:tcPr>
            <w:tcW w:type="dxa" w:w="1728"/>
          </w:tcPr>
          <w:p>
            <w:r>
              <w:t>cl_avfx_preset_save_custom 7</w:t>
            </w:r>
          </w:p>
        </w:tc>
        <w:tc>
          <w:tcPr>
            <w:tcW w:type="dxa" w:w="1728"/>
          </w:tcPr>
          <w:p>
            <w:r>
              <w:t>Save current AVFX settings to custom preset slot 7.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7-12</w:t>
            </w:r>
          </w:p>
        </w:tc>
        <w:tc>
          <w:tcPr>
            <w:tcW w:type="dxa" w:w="1728"/>
          </w:tcPr>
          <w:p>
            <w:r>
              <w:t>Load (X)</w:t>
            </w:r>
          </w:p>
        </w:tc>
        <w:tc>
          <w:tcPr>
            <w:tcW w:type="dxa" w:w="1728"/>
          </w:tcPr>
          <w:p>
            <w:r>
              <w:t>cl_avfx_preset_load_custom 8</w:t>
            </w:r>
          </w:p>
        </w:tc>
        <w:tc>
          <w:tcPr>
            <w:tcW w:type="dxa" w:w="1728"/>
          </w:tcPr>
          <w:p>
            <w:r>
              <w:t>Load saved custom AVFX preset slot 8.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7-12</w:t>
            </w:r>
          </w:p>
        </w:tc>
        <w:tc>
          <w:tcPr>
            <w:tcW w:type="dxa" w:w="1728"/>
          </w:tcPr>
          <w:p>
            <w:r>
              <w:t>Save (X)</w:t>
            </w:r>
          </w:p>
        </w:tc>
        <w:tc>
          <w:tcPr>
            <w:tcW w:type="dxa" w:w="1728"/>
          </w:tcPr>
          <w:p>
            <w:r>
              <w:t>cl_avfx_preset_save_custom 8</w:t>
            </w:r>
          </w:p>
        </w:tc>
        <w:tc>
          <w:tcPr>
            <w:tcW w:type="dxa" w:w="1728"/>
          </w:tcPr>
          <w:p>
            <w:r>
              <w:t>Save current AVFX settings to custom preset slot 8.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7-12</w:t>
            </w:r>
          </w:p>
        </w:tc>
        <w:tc>
          <w:tcPr>
            <w:tcW w:type="dxa" w:w="1728"/>
          </w:tcPr>
          <w:p>
            <w:r>
              <w:t>Load (X)</w:t>
            </w:r>
          </w:p>
        </w:tc>
        <w:tc>
          <w:tcPr>
            <w:tcW w:type="dxa" w:w="1728"/>
          </w:tcPr>
          <w:p>
            <w:r>
              <w:t>cl_avfx_preset_load_custom 9</w:t>
            </w:r>
          </w:p>
        </w:tc>
        <w:tc>
          <w:tcPr>
            <w:tcW w:type="dxa" w:w="1728"/>
          </w:tcPr>
          <w:p>
            <w:r>
              <w:t>Load saved custom AVFX preset slot 9.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7-12</w:t>
            </w:r>
          </w:p>
        </w:tc>
        <w:tc>
          <w:tcPr>
            <w:tcW w:type="dxa" w:w="1728"/>
          </w:tcPr>
          <w:p>
            <w:r>
              <w:t>Save (X)</w:t>
            </w:r>
          </w:p>
        </w:tc>
        <w:tc>
          <w:tcPr>
            <w:tcW w:type="dxa" w:w="1728"/>
          </w:tcPr>
          <w:p>
            <w:r>
              <w:t>cl_avfx_preset_save_custom 9</w:t>
            </w:r>
          </w:p>
        </w:tc>
        <w:tc>
          <w:tcPr>
            <w:tcW w:type="dxa" w:w="1728"/>
          </w:tcPr>
          <w:p>
            <w:r>
              <w:t>Save current AVFX settings to custom preset slot 9.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7-12</w:t>
            </w:r>
          </w:p>
        </w:tc>
        <w:tc>
          <w:tcPr>
            <w:tcW w:type="dxa" w:w="1728"/>
          </w:tcPr>
          <w:p>
            <w:r>
              <w:t>Load (X)</w:t>
            </w:r>
          </w:p>
        </w:tc>
        <w:tc>
          <w:tcPr>
            <w:tcW w:type="dxa" w:w="1728"/>
          </w:tcPr>
          <w:p>
            <w:r>
              <w:t>cl_avfx_preset_load_custom 10</w:t>
            </w:r>
          </w:p>
        </w:tc>
        <w:tc>
          <w:tcPr>
            <w:tcW w:type="dxa" w:w="1728"/>
          </w:tcPr>
          <w:p>
            <w:r>
              <w:t>Load saved custom AVFX preset slot 10.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7-12</w:t>
            </w:r>
          </w:p>
        </w:tc>
        <w:tc>
          <w:tcPr>
            <w:tcW w:type="dxa" w:w="1728"/>
          </w:tcPr>
          <w:p>
            <w:r>
              <w:t>Save (X)</w:t>
            </w:r>
          </w:p>
        </w:tc>
        <w:tc>
          <w:tcPr>
            <w:tcW w:type="dxa" w:w="1728"/>
          </w:tcPr>
          <w:p>
            <w:r>
              <w:t>cl_avfx_preset_save_custom 10</w:t>
            </w:r>
          </w:p>
        </w:tc>
        <w:tc>
          <w:tcPr>
            <w:tcW w:type="dxa" w:w="1728"/>
          </w:tcPr>
          <w:p>
            <w:r>
              <w:t>Save current AVFX settings to custom preset slot 10.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7-12</w:t>
            </w:r>
          </w:p>
        </w:tc>
        <w:tc>
          <w:tcPr>
            <w:tcW w:type="dxa" w:w="1728"/>
          </w:tcPr>
          <w:p>
            <w:r>
              <w:t>Load (X)</w:t>
            </w:r>
          </w:p>
        </w:tc>
        <w:tc>
          <w:tcPr>
            <w:tcW w:type="dxa" w:w="1728"/>
          </w:tcPr>
          <w:p>
            <w:r>
              <w:t>cl_avfx_preset_load_custom 11</w:t>
            </w:r>
          </w:p>
        </w:tc>
        <w:tc>
          <w:tcPr>
            <w:tcW w:type="dxa" w:w="1728"/>
          </w:tcPr>
          <w:p>
            <w:r>
              <w:t>Load saved custom AVFX preset slot 11.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7-12</w:t>
            </w:r>
          </w:p>
        </w:tc>
        <w:tc>
          <w:tcPr>
            <w:tcW w:type="dxa" w:w="1728"/>
          </w:tcPr>
          <w:p>
            <w:r>
              <w:t>Save (X)</w:t>
            </w:r>
          </w:p>
        </w:tc>
        <w:tc>
          <w:tcPr>
            <w:tcW w:type="dxa" w:w="1728"/>
          </w:tcPr>
          <w:p>
            <w:r>
              <w:t>cl_avfx_preset_save_custom 11</w:t>
            </w:r>
          </w:p>
        </w:tc>
        <w:tc>
          <w:tcPr>
            <w:tcW w:type="dxa" w:w="1728"/>
          </w:tcPr>
          <w:p>
            <w:r>
              <w:t>Save current AVFX settings to custom preset slot 11.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7-12</w:t>
            </w:r>
          </w:p>
        </w:tc>
        <w:tc>
          <w:tcPr>
            <w:tcW w:type="dxa" w:w="1728"/>
          </w:tcPr>
          <w:p>
            <w:r>
              <w:t>Load (X)</w:t>
            </w:r>
          </w:p>
        </w:tc>
        <w:tc>
          <w:tcPr>
            <w:tcW w:type="dxa" w:w="1728"/>
          </w:tcPr>
          <w:p>
            <w:r>
              <w:t>cl_avfx_preset_load_custom 12</w:t>
            </w:r>
          </w:p>
        </w:tc>
        <w:tc>
          <w:tcPr>
            <w:tcW w:type="dxa" w:w="1728"/>
          </w:tcPr>
          <w:p>
            <w:r>
              <w:t>Load saved custom AVFX preset slot 12.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7-12</w:t>
            </w:r>
          </w:p>
        </w:tc>
        <w:tc>
          <w:tcPr>
            <w:tcW w:type="dxa" w:w="1728"/>
          </w:tcPr>
          <w:p>
            <w:r>
              <w:t>Save (X)</w:t>
            </w:r>
          </w:p>
        </w:tc>
        <w:tc>
          <w:tcPr>
            <w:tcW w:type="dxa" w:w="1728"/>
          </w:tcPr>
          <w:p>
            <w:r>
              <w:t>cl_avfx_preset_save_custom 12</w:t>
            </w:r>
          </w:p>
        </w:tc>
        <w:tc>
          <w:tcPr>
            <w:tcW w:type="dxa" w:w="1728"/>
          </w:tcPr>
          <w:p>
            <w:r>
              <w:t>Save current AVFX settings to custom preset slot 12.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Slots 7-12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Slots 7-12</w:t>
            </w:r>
          </w:p>
        </w:tc>
        <w:tc>
          <w:tcPr>
            <w:tcW w:type="dxa" w:w="1728"/>
          </w:tcPr>
          <w:p>
            <w:r>
              <w:t>Back to AVFX presets... (X)</w:t>
            </w:r>
          </w:p>
        </w:tc>
        <w:tc>
          <w:tcPr>
            <w:tcW w:type="dxa" w:w="1728"/>
          </w:tcPr>
          <w:p>
            <w:r>
              <w:t>pushmenu q2prox_avfx_presets</w:t>
            </w:r>
          </w:p>
        </w:tc>
        <w:tc>
          <w:tcPr>
            <w:tcW w:type="dxa" w:w="1728"/>
          </w:tcPr>
          <w:p>
            <w:r>
              <w:t>Return to the AVFX preset package menu.</w:t>
            </w:r>
          </w:p>
        </w:tc>
      </w:tr>
    </w:tbl>
    <w:p>
      <w:pPr>
        <w:pStyle w:val="Heading3"/>
      </w:pPr>
      <w:r>
        <w:t>Enhanced AVFX (q2prox_avfx_enhanced)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Per-weapon... (X)</w:t>
            </w:r>
          </w:p>
        </w:tc>
        <w:tc>
          <w:tcPr>
            <w:tcW w:type="dxa" w:w="1728"/>
          </w:tcPr>
          <w:p>
            <w:r>
              <w:t>pushmenu q2prox_avfx_weapon_impacts</w:t>
            </w:r>
          </w:p>
        </w:tc>
        <w:tc>
          <w:tcPr>
            <w:tcW w:type="dxa" w:w="1728"/>
          </w:tcPr>
          <w:p>
            <w:r>
              <w:t>Open per-weapon water-impact toggles (Blaster, Hyperblaster, Machinegun, Chaingun, Shotgun, Super Shotgun, Railgun, Grenade, Grenade Launcher, Rocket Launcher, BFG).</w:t>
            </w:r>
          </w:p>
        </w:tc>
      </w:tr>
    </w:tbl>
    <w:p>
      <w:pPr>
        <w:pStyle w:val="Heading3"/>
      </w:pPr>
      <w:r>
        <w:t>Other AVFX Effects (q2prox_avfx_other)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Steam density</w:t>
            </w:r>
          </w:p>
        </w:tc>
        <w:tc>
          <w:tcPr>
            <w:tcW w:type="dxa" w:w="1728"/>
          </w:tcPr>
          <w:p>
            <w:r>
              <w:t>cl_avfx_lava_steam_density 0 2 0.05</w:t>
            </w:r>
          </w:p>
        </w:tc>
        <w:tc>
          <w:tcPr>
            <w:tcW w:type="dxa" w:w="1728"/>
          </w:tcPr>
          <w:p>
            <w:r>
              <w:t>Amount of steam at lava contacts and hot edges (0..2 multiplier).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Steam height</w:t>
            </w:r>
          </w:p>
        </w:tc>
        <w:tc>
          <w:tcPr>
            <w:tcW w:type="dxa" w:w="1728"/>
          </w:tcPr>
          <w:p>
            <w:r>
              <w:t>cl_avfx_lava_steam_height 8 256 4</w:t>
            </w:r>
          </w:p>
        </w:tc>
        <w:tc>
          <w:tcPr>
            <w:tcW w:type="dxa" w:w="1728"/>
          </w:tcPr>
          <w:p>
            <w:r>
              <w:t>How high steam puffs rise, in world units.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Steam size</w:t>
            </w:r>
          </w:p>
        </w:tc>
        <w:tc>
          <w:tcPr>
            <w:tcW w:type="dxa" w:w="1728"/>
          </w:tcPr>
          <w:p>
            <w:r>
              <w:t>cl_avfx_lava_steam_size 0.1 2 0.05</w:t>
            </w:r>
          </w:p>
        </w:tc>
        <w:tc>
          <w:tcPr>
            <w:tcW w:type="dxa" w:w="1728"/>
          </w:tcPr>
          <w:p>
            <w:r>
              <w:t>Steam puff diameter multiplier; applies to newly spawned puffs, not ones already floating.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Steam opacity</w:t>
            </w:r>
          </w:p>
        </w:tc>
        <w:tc>
          <w:tcPr>
            <w:tcW w:type="dxa" w:w="1728"/>
          </w:tcPr>
          <w:p>
            <w:r>
              <w:t>cl_avfx_lava_steam_alpha 0 1 0.05</w:t>
            </w:r>
          </w:p>
        </w:tc>
        <w:tc>
          <w:tcPr>
            <w:tcW w:type="dxa" w:w="1728"/>
          </w:tcPr>
          <w:p>
            <w:r>
              <w:t>Steam opacity (0 = invisible, 1 = normal); applies immediately to all puffs.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Steam speed</w:t>
            </w:r>
          </w:p>
        </w:tc>
        <w:tc>
          <w:tcPr>
            <w:tcW w:type="dxa" w:w="1728"/>
          </w:tcPr>
          <w:p>
            <w:r>
              <w:t>cl_avfx_lava_steam_speed 8 160 4</w:t>
            </w:r>
          </w:p>
        </w:tc>
        <w:tc>
          <w:tcPr>
            <w:tcW w:type="dxa" w:w="1728"/>
          </w:tcPr>
          <w:p>
            <w:r>
              <w:t>Steam rise speed, world units per second. --live.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Lava steam edge radius</w:t>
            </w:r>
          </w:p>
        </w:tc>
        <w:tc>
          <w:tcPr>
            <w:tcW w:type="dxa" w:w="1728"/>
          </w:tcPr>
          <w:p>
            <w:r>
              <w:t>cl_avfx_lava_steam_edge_radius 0 96 4</w:t>
            </w:r>
          </w:p>
        </w:tc>
        <w:tc>
          <w:tcPr>
            <w:tcW w:type="dxa" w:w="1728"/>
          </w:tcPr>
          <w:p>
            <w:r>
              <w:t>Extra pickup radius for weather/edge contacts around lava. --live.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cl_avfx_defaults_lava_steam</w:t>
            </w:r>
          </w:p>
        </w:tc>
        <w:tc>
          <w:tcPr>
            <w:tcW w:type="dxa" w:w="1728"/>
          </w:tcPr>
          <w:p>
            <w:r>
              <w:t>Reset the lava-steam controls shown in this menu to defaults.</w:t>
            </w:r>
          </w:p>
        </w:tc>
      </w:tr>
    </w:tbl>
    <w:p>
      <w:pPr>
        <w:pStyle w:val="Heading3"/>
      </w:pPr>
      <w:r>
        <w:t>Ash, Dust &amp; Mist (q2prox_avfx_ash_dust_mist)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Ash</w:t>
            </w:r>
          </w:p>
        </w:tc>
        <w:tc>
          <w:tcPr>
            <w:tcW w:type="dxa" w:w="1728"/>
          </w:tcPr>
          <w:p>
            <w:r>
              <w:t>Ash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Ash</w:t>
            </w:r>
          </w:p>
        </w:tc>
        <w:tc>
          <w:tcPr>
            <w:tcW w:type="dxa" w:w="1728"/>
          </w:tcPr>
          <w:p>
            <w:r>
              <w:t>Ember fraction</w:t>
            </w:r>
          </w:p>
        </w:tc>
        <w:tc>
          <w:tcPr>
            <w:tcW w:type="dxa" w:w="1728"/>
          </w:tcPr>
          <w:p>
            <w:r>
              <w:t>cl_avfx_ash_ember_fraction 0 1 0.05</w:t>
            </w:r>
          </w:p>
        </w:tc>
        <w:tc>
          <w:tcPr>
            <w:tcW w:type="dxa" w:w="1728"/>
          </w:tcPr>
          <w:p>
            <w:r>
              <w:t>Fraction of ash particles that are warm glowing embers vs dark motes.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Ash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Dust</w:t>
            </w:r>
          </w:p>
        </w:tc>
        <w:tc>
          <w:tcPr>
            <w:tcW w:type="dxa" w:w="1728"/>
          </w:tcPr>
          <w:p>
            <w:r>
              <w:t>Dust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Dust</w:t>
            </w:r>
          </w:p>
        </w:tc>
        <w:tc>
          <w:tcPr>
            <w:tcW w:type="dxa" w:w="1728"/>
          </w:tcPr>
          <w:p>
            <w:r>
              <w:t>Size variation</w:t>
            </w:r>
          </w:p>
        </w:tc>
        <w:tc>
          <w:tcPr>
            <w:tcW w:type="dxa" w:w="1728"/>
          </w:tcPr>
          <w:p>
            <w:r>
              <w:t>cl_avfx_dust_size_variation 0 1 0.05</w:t>
            </w:r>
          </w:p>
        </w:tc>
        <w:tc>
          <w:tcPr>
            <w:tcW w:type="dxa" w:w="1728"/>
          </w:tcPr>
          <w:p>
            <w:r>
              <w:t>How much dust particle size varies around the base size.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Dust</w:t>
            </w:r>
          </w:p>
        </w:tc>
        <w:tc>
          <w:tcPr>
            <w:tcW w:type="dxa" w:w="1728"/>
          </w:tcPr>
          <w:p>
            <w:r>
              <w:t>Color red</w:t>
            </w:r>
          </w:p>
        </w:tc>
        <w:tc>
          <w:tcPr>
            <w:tcW w:type="dxa" w:w="1728"/>
          </w:tcPr>
          <w:p>
            <w:r>
              <w:t>cl_avfx_dust_color_r 0 1 0.02</w:t>
            </w:r>
          </w:p>
        </w:tc>
        <w:tc>
          <w:tcPr>
            <w:tcW w:type="dxa" w:w="1728"/>
          </w:tcPr>
          <w:p>
            <w:r>
              <w:t>Dust base color, red channel.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Dust</w:t>
            </w:r>
          </w:p>
        </w:tc>
        <w:tc>
          <w:tcPr>
            <w:tcW w:type="dxa" w:w="1728"/>
          </w:tcPr>
          <w:p>
            <w:r>
              <w:t>Color green</w:t>
            </w:r>
          </w:p>
        </w:tc>
        <w:tc>
          <w:tcPr>
            <w:tcW w:type="dxa" w:w="1728"/>
          </w:tcPr>
          <w:p>
            <w:r>
              <w:t>cl_avfx_dust_color_g 0 1 0.02</w:t>
            </w:r>
          </w:p>
        </w:tc>
        <w:tc>
          <w:tcPr>
            <w:tcW w:type="dxa" w:w="1728"/>
          </w:tcPr>
          <w:p>
            <w:r>
              <w:t>Dust base color, green channel.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Dust</w:t>
            </w:r>
          </w:p>
        </w:tc>
        <w:tc>
          <w:tcPr>
            <w:tcW w:type="dxa" w:w="1728"/>
          </w:tcPr>
          <w:p>
            <w:r>
              <w:t>Color blue</w:t>
            </w:r>
          </w:p>
        </w:tc>
        <w:tc>
          <w:tcPr>
            <w:tcW w:type="dxa" w:w="1728"/>
          </w:tcPr>
          <w:p>
            <w:r>
              <w:t>cl_avfx_dust_color_b 0 1 0.02</w:t>
            </w:r>
          </w:p>
        </w:tc>
        <w:tc>
          <w:tcPr>
            <w:tcW w:type="dxa" w:w="1728"/>
          </w:tcPr>
          <w:p>
            <w:r>
              <w:t>Dust base color, blue channel.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Dust</w:t>
            </w:r>
          </w:p>
        </w:tc>
        <w:tc>
          <w:tcPr>
            <w:tcW w:type="dxa" w:w="1728"/>
          </w:tcPr>
          <w:p>
            <w:r>
              <w:t>Color variation</w:t>
            </w:r>
          </w:p>
        </w:tc>
        <w:tc>
          <w:tcPr>
            <w:tcW w:type="dxa" w:w="1728"/>
          </w:tcPr>
          <w:p>
            <w:r>
              <w:t>cl_avfx_dust_color_variation 0 1 0.05</w:t>
            </w:r>
          </w:p>
        </w:tc>
        <w:tc>
          <w:tcPr>
            <w:tcW w:type="dxa" w:w="1728"/>
          </w:tcPr>
          <w:p>
            <w:r>
              <w:t>Per-particle color spread around the dust base color.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Dust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Mist</w:t>
            </w:r>
          </w:p>
        </w:tc>
        <w:tc>
          <w:tcPr>
            <w:tcW w:type="dxa" w:w="1728"/>
          </w:tcPr>
          <w:p>
            <w:r>
              <w:t>Mist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Mist</w:t>
            </w:r>
          </w:p>
        </w:tc>
        <w:tc>
          <w:tcPr>
            <w:tcW w:type="dxa" w:w="1728"/>
          </w:tcPr>
          <w:p>
            <w:r>
              <w:t>Mist style (X)</w:t>
            </w:r>
          </w:p>
        </w:tc>
        <w:tc>
          <w:tcPr>
            <w:tcW w:type="dxa" w:w="1728"/>
          </w:tcPr>
          <w:p>
            <w:r>
              <w:t>cl_avfx_mist_billows Sprites 0 Billows 1 Billows + sprites 2</w:t>
            </w:r>
          </w:p>
        </w:tc>
        <w:tc>
          <w:tcPr>
            <w:tcW w:type="dxa" w:w="1728"/>
          </w:tcPr>
          <w:p>
            <w:r>
              <w:t>Mist style: sprites = legacy wisps; billows = volumetric rolling smoke; billows+sprites = both layers at once.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Mist</w:t>
            </w:r>
          </w:p>
        </w:tc>
        <w:tc>
          <w:tcPr>
            <w:tcW w:type="dxa" w:w="1728"/>
          </w:tcPr>
          <w:p>
            <w:r>
              <w:t>Size variation</w:t>
            </w:r>
          </w:p>
        </w:tc>
        <w:tc>
          <w:tcPr>
            <w:tcW w:type="dxa" w:w="1728"/>
          </w:tcPr>
          <w:p>
            <w:r>
              <w:t>cl_avfx_mist_size_variation 0 1 0.05</w:t>
            </w:r>
          </w:p>
        </w:tc>
        <w:tc>
          <w:tcPr>
            <w:tcW w:type="dxa" w:w="1728"/>
          </w:tcPr>
          <w:p>
            <w:r>
              <w:t>How much mist particle size varies around the base size.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Mist</w:t>
            </w:r>
          </w:p>
        </w:tc>
        <w:tc>
          <w:tcPr>
            <w:tcW w:type="dxa" w:w="1728"/>
          </w:tcPr>
          <w:p>
            <w:r>
              <w:t>Color red</w:t>
            </w:r>
          </w:p>
        </w:tc>
        <w:tc>
          <w:tcPr>
            <w:tcW w:type="dxa" w:w="1728"/>
          </w:tcPr>
          <w:p>
            <w:r>
              <w:t>cl_avfx_mist_color_r 0 1 0.02</w:t>
            </w:r>
          </w:p>
        </w:tc>
        <w:tc>
          <w:tcPr>
            <w:tcW w:type="dxa" w:w="1728"/>
          </w:tcPr>
          <w:p>
            <w:r>
              <w:t>Mist base color, red channel.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Mist</w:t>
            </w:r>
          </w:p>
        </w:tc>
        <w:tc>
          <w:tcPr>
            <w:tcW w:type="dxa" w:w="1728"/>
          </w:tcPr>
          <w:p>
            <w:r>
              <w:t>Color green</w:t>
            </w:r>
          </w:p>
        </w:tc>
        <w:tc>
          <w:tcPr>
            <w:tcW w:type="dxa" w:w="1728"/>
          </w:tcPr>
          <w:p>
            <w:r>
              <w:t>cl_avfx_mist_color_g 0 1 0.02</w:t>
            </w:r>
          </w:p>
        </w:tc>
        <w:tc>
          <w:tcPr>
            <w:tcW w:type="dxa" w:w="1728"/>
          </w:tcPr>
          <w:p>
            <w:r>
              <w:t>Mist base color, green channel.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Mist</w:t>
            </w:r>
          </w:p>
        </w:tc>
        <w:tc>
          <w:tcPr>
            <w:tcW w:type="dxa" w:w="1728"/>
          </w:tcPr>
          <w:p>
            <w:r>
              <w:t>Color blue</w:t>
            </w:r>
          </w:p>
        </w:tc>
        <w:tc>
          <w:tcPr>
            <w:tcW w:type="dxa" w:w="1728"/>
          </w:tcPr>
          <w:p>
            <w:r>
              <w:t>cl_avfx_mist_color_b 0 1 0.02</w:t>
            </w:r>
          </w:p>
        </w:tc>
        <w:tc>
          <w:tcPr>
            <w:tcW w:type="dxa" w:w="1728"/>
          </w:tcPr>
          <w:p>
            <w:r>
              <w:t>Mist base color, blue channel.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Mist</w:t>
            </w:r>
          </w:p>
        </w:tc>
        <w:tc>
          <w:tcPr>
            <w:tcW w:type="dxa" w:w="1728"/>
          </w:tcPr>
          <w:p>
            <w:r>
              <w:t>Color variation</w:t>
            </w:r>
          </w:p>
        </w:tc>
        <w:tc>
          <w:tcPr>
            <w:tcW w:type="dxa" w:w="1728"/>
          </w:tcPr>
          <w:p>
            <w:r>
              <w:t>cl_avfx_mist_color_variation 0 1 0.05</w:t>
            </w:r>
          </w:p>
        </w:tc>
        <w:tc>
          <w:tcPr>
            <w:tcW w:type="dxa" w:w="1728"/>
          </w:tcPr>
          <w:p>
            <w:r>
              <w:t>Per-particle color spread around the mist base color.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Mist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Mist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cl_avfx_defaults_ash_dust_mist</w:t>
            </w:r>
          </w:p>
        </w:tc>
        <w:tc>
          <w:tcPr>
            <w:tcW w:type="dxa" w:w="1728"/>
          </w:tcPr>
          <w:p>
            <w:r>
              <w:t>Reset only the ash/dust/mist controls shown in this menu.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Mist</w:t>
            </w:r>
          </w:p>
        </w:tc>
        <w:tc>
          <w:tcPr>
            <w:tcW w:type="dxa" w:w="1728"/>
          </w:tcPr>
          <w:p>
            <w:r>
              <w:t>Back to detailed settings... (X)</w:t>
            </w:r>
          </w:p>
        </w:tc>
        <w:tc>
          <w:tcPr>
            <w:tcW w:type="dxa" w:w="1728"/>
          </w:tcPr>
          <w:p>
            <w:r>
              <w:t>pushmenu q2prox_avfx_details</w:t>
            </w:r>
          </w:p>
        </w:tc>
        <w:tc>
          <w:tcPr>
            <w:tcW w:type="dxa" w:w="1728"/>
          </w:tcPr>
          <w:p>
            <w:r>
              <w:t>Back to detailed AVFX settings.</w:t>
            </w:r>
          </w:p>
        </w:tc>
      </w:tr>
    </w:tbl>
    <w:p>
      <w:pPr>
        <w:pStyle w:val="Heading3"/>
      </w:pPr>
      <w:r>
        <w:t>AVFX Sound Volumes (q2prox_avfx_sounds)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Open AVFX sound volumes... (X)</w:t>
            </w:r>
          </w:p>
        </w:tc>
        <w:tc>
          <w:tcPr>
            <w:tcW w:type="dxa" w:w="1728"/>
          </w:tcPr>
          <w:p>
            <w:r>
              <w:t>pushmenu q2prox_avfxvol</w:t>
            </w:r>
          </w:p>
        </w:tc>
        <w:tc>
          <w:tcPr>
            <w:tcW w:type="dxa" w:w="1728"/>
          </w:tcPr>
          <w:p>
            <w:r>
              <w:t>Open the AVFX Sound Volumes menu (renamed from AVFX Sound Settings).</w:t>
            </w:r>
          </w:p>
        </w:tc>
      </w:tr>
    </w:tbl>
    <w:p>
      <w:pPr>
        <w:pStyle w:val="Heading3"/>
      </w:pPr>
      <w:r>
        <w:t>AVFX Sound Volumes (q2prox_avfxvol)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Master</w:t>
            </w:r>
          </w:p>
        </w:tc>
        <w:tc>
          <w:tcPr>
            <w:tcW w:type="dxa" w:w="1728"/>
          </w:tcPr>
          <w:p>
            <w:r>
              <w:t>Master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Master</w:t>
            </w:r>
          </w:p>
        </w:tc>
        <w:tc>
          <w:tcPr>
            <w:tcW w:type="dxa" w:w="1728"/>
          </w:tcPr>
          <w:p>
            <w:r>
              <w:t>Sound volume</w:t>
            </w:r>
          </w:p>
        </w:tc>
        <w:tc>
          <w:tcPr>
            <w:tcW w:type="dxa" w:w="1728"/>
          </w:tcPr>
          <w:p>
            <w:r>
              <w:t>cl_avfx_audio_volume 0 1 0.05</w:t>
            </w:r>
          </w:p>
        </w:tc>
        <w:tc>
          <w:tcPr>
            <w:tcW w:type="dxa" w:w="1728"/>
          </w:tcPr>
          <w:p>
            <w:r>
              <w:t>Overall loudness of AVFX sound effects (multiplies s_volume and every sub-layer).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Master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Weather &amp; environment</w:t>
            </w:r>
          </w:p>
        </w:tc>
        <w:tc>
          <w:tcPr>
            <w:tcW w:type="dxa" w:w="1728"/>
          </w:tcPr>
          <w:p>
            <w:r>
              <w:t>Weather &amp; environment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Weather &amp; environment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Steam</w:t>
            </w:r>
          </w:p>
        </w:tc>
        <w:tc>
          <w:tcPr>
            <w:tcW w:type="dxa" w:w="1728"/>
          </w:tcPr>
          <w:p>
            <w:r>
              <w:t>Steam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Steam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Celestial</w:t>
            </w:r>
          </w:p>
        </w:tc>
        <w:tc>
          <w:tcPr>
            <w:tcW w:type="dxa" w:w="1728"/>
          </w:tcPr>
          <w:p>
            <w:r>
              <w:t>Celestial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Celestial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Contact sounds</w:t>
            </w:r>
          </w:p>
        </w:tc>
        <w:tc>
          <w:tcPr>
            <w:tcW w:type="dxa" w:w="1728"/>
          </w:tcPr>
          <w:p>
            <w:r>
              <w:t>Contact sounds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Contact sounds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AVFX sounds off</w:t>
            </w:r>
          </w:p>
        </w:tc>
        <w:tc>
          <w:tcPr>
            <w:tcW w:type="dxa" w:w="1728"/>
          </w:tcPr>
          <w:p>
            <w:r>
              <w:t>set cl_avfx_audio 0; set cl_avfx_audio_volume 0; set cl_avfx_audio_wind 0; set cl_avfx_audio_rain 0; set cl_avfx_audio_rain_drops 0; set cl_avfx_audio_snow 0; set cl_avfx_audio_water 0; set cl_avfx_audio_lava_steam 0; set cl_avfx_audio_lava_surface_steam 0; set cl_avfx_weapon_snow_steam_audio 0; set cl_avfx_audio_thunder 0; set cl_avfx_audio_impact 0; set cl_avfx_audio_meteor_impact 0; set cl_avfx_audio_meteor 0; set cl_avfx_audio_surface_steps 0; set cl_avfx_audio_puddle_steps 0; set cl_avfx_audio_snow_steps 0</w:t>
            </w:r>
          </w:p>
        </w:tc>
        <w:tc>
          <w:tcPr>
            <w:tcW w:type="dxa" w:w="1728"/>
          </w:tcPr>
          <w:p>
            <w:r>
              <w:t>Mute all AVFX sound layers (does not touch visual AVFX or non-AVFX volumes).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Restore AVFX sound defaults</w:t>
            </w:r>
          </w:p>
        </w:tc>
        <w:tc>
          <w:tcPr>
            <w:tcW w:type="dxa" w:w="1728"/>
          </w:tcPr>
          <w:p>
            <w:r>
              <w:t>set cl_avfx_audio 1; set cl_avfx_audio_volume 1; set cl_avfx_audio_wind 1; set cl_avfx_audio_rain 1; set cl_avfx_audio_rain_drops 1; set cl_avfx_audio_snow 1; set cl_avfx_audio_water 1; set cl_avfx_audio_lava_steam 1; set cl_avfx_audio_lava_surface_steam 1; set cl_avfx_weapon_snow_steam_audio 1; set cl_avfx_audio_thunder 1; set cl_avfx_audio_impact 1; set cl_avfx_audio_meteor_impact 1; set cl_avfx_audio_meteor 1; set cl_avfx_audio_surface_steps 1; set cl_avfx_audio_puddle_steps 1; set cl_avfx_audio_snow_steps 1</w:t>
            </w:r>
          </w:p>
        </w:tc>
        <w:tc>
          <w:tcPr>
            <w:tcW w:type="dxa" w:w="1728"/>
          </w:tcPr>
          <w:p>
            <w:r>
              <w:t>Restore AVFX sound layers to defaults (all ON / cl_avfx_audio_volume = 1).</w:t>
            </w:r>
          </w:p>
        </w:tc>
      </w:tr>
    </w:tbl>
    <w:p>
      <w:pPr>
        <w:pStyle w:val="Heading3"/>
      </w:pPr>
      <w:r>
        <w:t>Weapon Water Impacts (q2prox_avfx_weapon_impacts)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Small arms</w:t>
            </w:r>
          </w:p>
        </w:tc>
        <w:tc>
          <w:tcPr>
            <w:tcW w:type="dxa" w:w="1728"/>
          </w:tcPr>
          <w:p>
            <w:r>
              <w:t>Small arms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Explosives</w:t>
            </w:r>
          </w:p>
        </w:tc>
        <w:tc>
          <w:tcPr>
            <w:tcW w:type="dxa" w:w="1728"/>
          </w:tcPr>
          <w:p>
            <w:r>
              <w:t>Explosives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Explosives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Snow impacts</w:t>
            </w:r>
          </w:p>
        </w:tc>
        <w:tc>
          <w:tcPr>
            <w:tcW w:type="dxa" w:w="1728"/>
          </w:tcPr>
          <w:p>
            <w:r>
              <w:t>Snow impacts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Snow impacts</w:t>
            </w:r>
          </w:p>
        </w:tc>
        <w:tc>
          <w:tcPr>
            <w:tcW w:type="dxa" w:w="1728"/>
          </w:tcPr>
          <w:p>
            <w:r>
              <w:t>Snow per-weapon... (X)</w:t>
            </w:r>
          </w:p>
        </w:tc>
        <w:tc>
          <w:tcPr>
            <w:tcW w:type="dxa" w:w="1728"/>
          </w:tcPr>
          <w:p>
            <w:r>
              <w:t>pushmenu q2prox_avfx_weapon_snow_impacts</w:t>
            </w:r>
          </w:p>
        </w:tc>
        <w:tc>
          <w:tcPr>
            <w:tcW w:type="dxa" w:w="1728"/>
          </w:tcPr>
          <w:p>
            <w:r>
              <w:t>Open the per-weapon snow-impact toggles and the weapon-mark fade rate.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Snow impacts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cl_avfx_defaults_weapon_impacts</w:t>
            </w:r>
          </w:p>
        </w:tc>
        <w:tc>
          <w:tcPr>
            <w:tcW w:type="dxa" w:w="1728"/>
          </w:tcPr>
          <w:p>
            <w:r>
              <w:t>Reset only the weapon water-impact controls shown in this menu.</w:t>
            </w:r>
          </w:p>
        </w:tc>
      </w:tr>
    </w:tbl>
    <w:p>
      <w:pPr>
        <w:pStyle w:val="Heading3"/>
      </w:pPr>
      <w:r>
        <w:t>Weapon Snow Impacts (q2prox_avfx_weapon_snow_impacts)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Weapon mark fade</w:t>
            </w:r>
          </w:p>
        </w:tc>
        <w:tc>
          <w:tcPr>
            <w:tcW w:type="dxa" w:w="1728"/>
          </w:tcPr>
          <w:p>
            <w:r>
              <w:t>cl_avfx_weapon_snow_impact_fade_rate 0.1 20.0 0.1</w:t>
            </w:r>
          </w:p>
        </w:tc>
        <w:tc>
          <w:tcPr>
            <w:tcW w:type="dxa" w:w="1728"/>
          </w:tcPr>
          <w:p>
            <w:r>
              <w:t>Snow regrowth speed for weapon marks (holes/craters/melt). 1 = normal, 0.1 = ~10x slower, 10-20 = much faster to heal.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Small arms</w:t>
            </w:r>
          </w:p>
        </w:tc>
        <w:tc>
          <w:tcPr>
            <w:tcW w:type="dxa" w:w="1728"/>
          </w:tcPr>
          <w:p>
            <w:r>
              <w:t>Small arms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Explosives</w:t>
            </w:r>
          </w:p>
        </w:tc>
        <w:tc>
          <w:tcPr>
            <w:tcW w:type="dxa" w:w="1728"/>
          </w:tcPr>
          <w:p>
            <w:r>
              <w:t>Explosives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Explosives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cl_avfx_defaults_weapon_snow_impacts</w:t>
            </w:r>
          </w:p>
        </w:tc>
        <w:tc>
          <w:tcPr>
            <w:tcW w:type="dxa" w:w="1728"/>
          </w:tcPr>
          <w:p>
            <w:r>
              <w:t>Reset only the weapon snow-impact controls shown in this menu.</w:t>
            </w:r>
          </w:p>
        </w:tc>
      </w:tr>
    </w:tbl>
    <w:p>
      <w:pPr>
        <w:pStyle w:val="Heading3"/>
      </w:pPr>
      <w:r>
        <w:t>Water (q2prox_avfx_water)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Base Water</w:t>
            </w:r>
          </w:p>
        </w:tc>
        <w:tc>
          <w:tcPr>
            <w:tcW w:type="dxa" w:w="1728"/>
          </w:tcPr>
          <w:p>
            <w:r>
              <w:t>Base Water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Base Water</w:t>
            </w:r>
          </w:p>
        </w:tc>
        <w:tc>
          <w:tcPr>
            <w:tcW w:type="dxa" w:w="1728"/>
          </w:tcPr>
          <w:p>
            <w:r>
              <w:t>Water strength</w:t>
            </w:r>
          </w:p>
        </w:tc>
        <w:tc>
          <w:tcPr>
            <w:tcW w:type="dxa" w:w="1728"/>
          </w:tcPr>
          <w:p>
            <w:r>
              <w:t>cl_avfx_water_strength 0 1 0.05</w:t>
            </w:r>
          </w:p>
        </w:tc>
        <w:tc>
          <w:tcPr>
            <w:tcW w:type="dxa" w:w="1728"/>
          </w:tcPr>
          <w:p>
            <w:r>
              <w:t>Strength of the enhanced-water look (0..1, default 0.65). Applies live - no vid_restart.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Base Water</w:t>
            </w:r>
          </w:p>
        </w:tc>
        <w:tc>
          <w:tcPr>
            <w:tcW w:type="dxa" w:w="1728"/>
          </w:tcPr>
          <w:p>
            <w:r>
              <w:t>Water texture</w:t>
            </w:r>
          </w:p>
        </w:tc>
        <w:tc>
          <w:tcPr>
            <w:tcW w:type="dxa" w:w="1728"/>
          </w:tcPr>
          <w:p>
            <w:r>
              <w:t>cl_avfx_water_surface_style Standard 0 Clear shallow 1 Pool caustics 2 Calm ripples 3 Wind ripples 4 Ocean chop 5 Dark deep 6 Green lagoon 7 Grey calm 8 Murky pond 9 Rough foam 10 Whitewater 11 Soft caustics 12</w:t>
            </w:r>
          </w:p>
        </w:tc>
        <w:tc>
          <w:tcPr>
            <w:tcW w:type="dxa" w:w="1728"/>
          </w:tcPr>
          <w:p>
            <w:r>
              <w:t>BSP water surface texture. 0=Standard, 1..12 reference styles. Detail layer only; does not change water effects.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Base Water</w:t>
            </w:r>
          </w:p>
        </w:tc>
        <w:tc>
          <w:tcPr>
            <w:tcW w:type="dxa" w:w="1728"/>
          </w:tcPr>
          <w:p>
            <w:r>
              <w:t>Water motion speed</w:t>
            </w:r>
          </w:p>
        </w:tc>
        <w:tc>
          <w:tcPr>
            <w:tcW w:type="dxa" w:w="1728"/>
          </w:tcPr>
          <w:p>
            <w:r>
              <w:t>cl_avfx_water_surface_speed 0.1 10 0.01</w:t>
            </w:r>
          </w:p>
        </w:tc>
        <w:tc>
          <w:tcPr>
            <w:tcW w:type="dxa" w:w="1728"/>
          </w:tcPr>
          <w:p>
            <w:r>
              <w:t>Water style motion speed (0.1=10x slower, 1=default, 10=10x faster).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Celestial Response</w:t>
            </w:r>
          </w:p>
        </w:tc>
        <w:tc>
          <w:tcPr>
            <w:tcW w:type="dxa" w:w="1728"/>
          </w:tcPr>
          <w:p>
            <w:r>
              <w:t>Celestial Response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Celestial Response</w:t>
            </w:r>
          </w:p>
        </w:tc>
        <w:tc>
          <w:tcPr>
            <w:tcW w:type="dxa" w:w="1728"/>
          </w:tcPr>
          <w:p>
            <w:r>
              <w:t>Water celestial strength</w:t>
            </w:r>
          </w:p>
        </w:tc>
        <w:tc>
          <w:tcPr>
            <w:tcW w:type="dxa" w:w="1728"/>
          </w:tcPr>
          <w:p>
            <w:r>
              <w:t>cl_avfx_water_celestial_strength 0 2 0.05</w:t>
            </w:r>
          </w:p>
        </w:tc>
        <w:tc>
          <w:tcPr>
            <w:tcW w:type="dxa" w:w="1728"/>
          </w:tcPr>
          <w:p>
            <w:r>
              <w:t>How strongly sun+moon drive water colour/brightness (0..2, default 1.0).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Celestial Response</w:t>
            </w:r>
          </w:p>
        </w:tc>
        <w:tc>
          <w:tcPr>
            <w:tcW w:type="dxa" w:w="1728"/>
          </w:tcPr>
          <w:p>
            <w:r>
              <w:t>Water min brightness</w:t>
            </w:r>
          </w:p>
        </w:tc>
        <w:tc>
          <w:tcPr>
            <w:tcW w:type="dxa" w:w="1728"/>
          </w:tcPr>
          <w:p>
            <w:r>
              <w:t>cl_avfx_water_celestial_min_brightness 0 1 0.01</w:t>
            </w:r>
          </w:p>
        </w:tc>
        <w:tc>
          <w:tcPr>
            <w:tcW w:type="dxa" w:w="1728"/>
          </w:tcPr>
          <w:p>
            <w:r>
              <w:t>Floor brightness for water when there's no celestial light (0..1, default 0.05); otherwise it can go very dark at night.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Celestial Response</w:t>
            </w:r>
          </w:p>
        </w:tc>
        <w:tc>
          <w:tcPr>
            <w:tcW w:type="dxa" w:w="1728"/>
          </w:tcPr>
          <w:p>
            <w:r>
              <w:t>Water night tint</w:t>
            </w:r>
          </w:p>
        </w:tc>
        <w:tc>
          <w:tcPr>
            <w:tcW w:type="dxa" w:w="1728"/>
          </w:tcPr>
          <w:p>
            <w:r>
              <w:t>cl_avfx_water_celestial_night_tint 0 1 0.05</w:t>
            </w:r>
          </w:p>
        </w:tc>
        <w:tc>
          <w:tcPr>
            <w:tcW w:type="dxa" w:w="1728"/>
          </w:tcPr>
          <w:p>
            <w:r>
              <w:t>Cool deep-blue tint of water in darkness (0..1, default 0.55).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Celestial Response</w:t>
            </w:r>
          </w:p>
        </w:tc>
        <w:tc>
          <w:tcPr>
            <w:tcW w:type="dxa" w:w="1728"/>
          </w:tcPr>
          <w:p>
            <w:r>
              <w:t>Water specular response</w:t>
            </w:r>
          </w:p>
        </w:tc>
        <w:tc>
          <w:tcPr>
            <w:tcW w:type="dxa" w:w="1728"/>
          </w:tcPr>
          <w:p>
            <w:r>
              <w:t>cl_avfx_water_celestial_specular_scale 0 2 0.05</w:t>
            </w:r>
          </w:p>
        </w:tc>
        <w:tc>
          <w:tcPr>
            <w:tcW w:type="dxa" w:w="1728"/>
          </w:tcPr>
          <w:p>
            <w:r>
              <w:t>Brightness scalar for CPU water-glint paths (foam/runoff/rings/drops); shader paths self-scale.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Realistic Water</w:t>
            </w:r>
          </w:p>
        </w:tc>
        <w:tc>
          <w:tcPr>
            <w:tcW w:type="dxa" w:w="1728"/>
          </w:tcPr>
          <w:p>
            <w:r>
              <w:t>Realistic Water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Realistic Water</w:t>
            </w:r>
          </w:p>
        </w:tc>
        <w:tc>
          <w:tcPr>
            <w:tcW w:type="dxa" w:w="1728"/>
          </w:tcPr>
          <w:p>
            <w:r>
              <w:t>Surface and waves... (X)</w:t>
            </w:r>
          </w:p>
        </w:tc>
        <w:tc>
          <w:tcPr>
            <w:tcW w:type="dxa" w:w="1728"/>
          </w:tcPr>
          <w:p>
            <w:r>
              <w:t>pushmenu q2prox_avfx_water_realistic_surface</w:t>
            </w:r>
          </w:p>
        </w:tc>
        <w:tc>
          <w:tcPr>
            <w:tcW w:type="dxa" w:w="1728"/>
          </w:tcPr>
          <w:p>
            <w:r>
              <w:t>Open realistic-water surface and waves settings.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Realistic Water</w:t>
            </w:r>
          </w:p>
        </w:tc>
        <w:tc>
          <w:tcPr>
            <w:tcW w:type="dxa" w:w="1728"/>
          </w:tcPr>
          <w:p>
            <w:r>
              <w:t>Reflection... (X)</w:t>
            </w:r>
          </w:p>
        </w:tc>
        <w:tc>
          <w:tcPr>
            <w:tcW w:type="dxa" w:w="1728"/>
          </w:tcPr>
          <w:p>
            <w:r>
              <w:t>pushmenu q2prox_avfx_water_realistic_reflect</w:t>
            </w:r>
          </w:p>
        </w:tc>
        <w:tc>
          <w:tcPr>
            <w:tcW w:type="dxa" w:w="1728"/>
          </w:tcPr>
          <w:p>
            <w:r>
              <w:t>Open realistic-water reflection settings.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Realistic Water</w:t>
            </w:r>
          </w:p>
        </w:tc>
        <w:tc>
          <w:tcPr>
            <w:tcW w:type="dxa" w:w="1728"/>
          </w:tcPr>
          <w:p>
            <w:r>
              <w:t>Colour and depth... (X)</w:t>
            </w:r>
          </w:p>
        </w:tc>
        <w:tc>
          <w:tcPr>
            <w:tcW w:type="dxa" w:w="1728"/>
          </w:tcPr>
          <w:p>
            <w:r>
              <w:t>pushmenu q2prox_avfx_water_color_depth</w:t>
            </w:r>
          </w:p>
        </w:tc>
        <w:tc>
          <w:tcPr>
            <w:tcW w:type="dxa" w:w="1728"/>
          </w:tcPr>
          <w:p>
            <w:r>
              <w:t>Open realistic-water colour and depth settings.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Realistic Water</w:t>
            </w:r>
          </w:p>
        </w:tc>
        <w:tc>
          <w:tcPr>
            <w:tcW w:type="dxa" w:w="1728"/>
          </w:tcPr>
          <w:p>
            <w:r>
              <w:t>Foam and shore... (X)</w:t>
            </w:r>
          </w:p>
        </w:tc>
        <w:tc>
          <w:tcPr>
            <w:tcW w:type="dxa" w:w="1728"/>
          </w:tcPr>
          <w:p>
            <w:r>
              <w:t>pushmenu q2prox_avfx_water_foam_shore</w:t>
            </w:r>
          </w:p>
        </w:tc>
        <w:tc>
          <w:tcPr>
            <w:tcW w:type="dxa" w:w="1728"/>
          </w:tcPr>
          <w:p>
            <w:r>
              <w:t>Open realistic-water foam and shore settings.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Extra</w:t>
            </w:r>
          </w:p>
        </w:tc>
        <w:tc>
          <w:tcPr>
            <w:tcW w:type="dxa" w:w="1728"/>
          </w:tcPr>
          <w:p>
            <w:r>
              <w:t>Extra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Extra</w:t>
            </w:r>
          </w:p>
        </w:tc>
        <w:tc>
          <w:tcPr>
            <w:tcW w:type="dxa" w:w="1728"/>
          </w:tcPr>
          <w:p>
            <w:r>
              <w:t>Reflections... (X)</w:t>
            </w:r>
          </w:p>
        </w:tc>
        <w:tc>
          <w:tcPr>
            <w:tcW w:type="dxa" w:w="1728"/>
          </w:tcPr>
          <w:p>
            <w:r>
              <w:t>pushmenu q2prox_avfx_water_reflections</w:t>
            </w:r>
          </w:p>
        </w:tc>
        <w:tc>
          <w:tcPr>
            <w:tcW w:type="dxa" w:w="1728"/>
          </w:tcPr>
          <w:p>
            <w:r>
              <w:t>Open water reflection settings: scene SSR, coloured 3D model reflections and liquid reflection distortion for BSP water.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cl_avfx_defaults_water</w:t>
            </w:r>
          </w:p>
        </w:tc>
        <w:tc>
          <w:tcPr>
            <w:tcW w:type="dxa" w:w="1728"/>
          </w:tcPr>
          <w:p>
            <w:r>
              <w:t>Reset only the water controls shown in this menu.</w:t>
            </w:r>
          </w:p>
        </w:tc>
      </w:tr>
    </w:tbl>
    <w:p>
      <w:pPr>
        <w:pStyle w:val="Heading3"/>
      </w:pPr>
      <w:r>
        <w:t>Realistic Water - Surface and Waves (q2prox_avfx_water_realistic_surface)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Wave scale</w:t>
            </w:r>
          </w:p>
        </w:tc>
        <w:tc>
          <w:tcPr>
            <w:tcW w:type="dxa" w:w="1728"/>
          </w:tcPr>
          <w:p>
            <w:r>
              <w:t>cl_avfx_water_wave_scale 0.25 4 0.05</w:t>
            </w:r>
          </w:p>
        </w:tc>
        <w:tc>
          <w:tcPr>
            <w:tcW w:type="dxa" w:w="1728"/>
          </w:tcPr>
          <w:p>
            <w:r>
              <w:t>Tiling scale of the realistic-water wave normal (0.25..4, default 1.70). Lower = larger waves.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Wave speed</w:t>
            </w:r>
          </w:p>
        </w:tc>
        <w:tc>
          <w:tcPr>
            <w:tcW w:type="dxa" w:w="1728"/>
          </w:tcPr>
          <w:p>
            <w:r>
              <w:t>cl_avfx_water_wave_speed 0 3 0.05</w:t>
            </w:r>
          </w:p>
        </w:tc>
        <w:tc>
          <w:tcPr>
            <w:tcW w:type="dxa" w:w="1728"/>
          </w:tcPr>
          <w:p>
            <w:r>
              <w:t>Wave animation speed of realistic water (0..3, default 1.0).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Normal strength</w:t>
            </w:r>
          </w:p>
        </w:tc>
        <w:tc>
          <w:tcPr>
            <w:tcW w:type="dxa" w:w="1728"/>
          </w:tcPr>
          <w:p>
            <w:r>
              <w:t>cl_avfx_water_normal_strength 0 2 0.05</w:t>
            </w:r>
          </w:p>
        </w:tc>
        <w:tc>
          <w:tcPr>
            <w:tcW w:type="dxa" w:w="1728"/>
          </w:tcPr>
          <w:p>
            <w:r>
              <w:t>Strength of the procedural surface normal; drives fresnel/glint brightness (0..2, default 1.65).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Wind coupling</w:t>
            </w:r>
          </w:p>
        </w:tc>
        <w:tc>
          <w:tcPr>
            <w:tcW w:type="dxa" w:w="1728"/>
          </w:tcPr>
          <w:p>
            <w:r>
              <w:t>cl_avfx_water_wind_coupling 0 1 0.05</w:t>
            </w:r>
          </w:p>
        </w:tc>
        <w:tc>
          <w:tcPr>
            <w:tcW w:type="dxa" w:w="1728"/>
          </w:tcPr>
          <w:p>
            <w:r>
              <w:t>Couples wave direction to wind / anisotropy (0..1, default 1.0).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cl_avfx_defaults_water_surface</w:t>
            </w:r>
          </w:p>
        </w:tc>
        <w:tc>
          <w:tcPr>
            <w:tcW w:type="dxa" w:w="1728"/>
          </w:tcPr>
          <w:p>
            <w:r>
              <w:t>Reset only the controls shown in this menu.</w:t>
            </w:r>
          </w:p>
        </w:tc>
      </w:tr>
    </w:tbl>
    <w:p>
      <w:pPr>
        <w:pStyle w:val="Heading3"/>
      </w:pPr>
      <w:r>
        <w:t>Realistic Water - Reflection (q2prox_avfx_water_realistic_reflect)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Fresnel strength</w:t>
            </w:r>
          </w:p>
        </w:tc>
        <w:tc>
          <w:tcPr>
            <w:tcW w:type="dxa" w:w="1728"/>
          </w:tcPr>
          <w:p>
            <w:r>
              <w:t>cl_avfx_water_fresnel_strength 0 2 0.05</w:t>
            </w:r>
          </w:p>
        </w:tc>
        <w:tc>
          <w:tcPr>
            <w:tcW w:type="dxa" w:w="1728"/>
          </w:tcPr>
          <w:p>
            <w:r>
              <w:t>Strength of grazing-angle sky reflection (fresnel) on realistic water (0..2, default 1.20).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Fresnel power</w:t>
            </w:r>
          </w:p>
        </w:tc>
        <w:tc>
          <w:tcPr>
            <w:tcW w:type="dxa" w:w="1728"/>
          </w:tcPr>
          <w:p>
            <w:r>
              <w:t>cl_avfx_water_fresnel_power 1 8 0.1</w:t>
            </w:r>
          </w:p>
        </w:tc>
        <w:tc>
          <w:tcPr>
            <w:tcW w:type="dxa" w:w="1728"/>
          </w:tcPr>
          <w:p>
            <w:r>
              <w:t>Fresnel falloff exponent; higher = reflection only at the very grazing edge (1..8, default 2.80).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Specular strength</w:t>
            </w:r>
          </w:p>
        </w:tc>
        <w:tc>
          <w:tcPr>
            <w:tcW w:type="dxa" w:w="1728"/>
          </w:tcPr>
          <w:p>
            <w:r>
              <w:t>cl_avfx_water_specular_strength 0 2 0.05</w:t>
            </w:r>
          </w:p>
        </w:tc>
        <w:tc>
          <w:tcPr>
            <w:tcW w:type="dxa" w:w="1728"/>
          </w:tcPr>
          <w:p>
            <w:r>
              <w:t>Sun-glint strength along the realistic-water wave normal (0..2, default 0.65).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Sky reflection</w:t>
            </w:r>
          </w:p>
        </w:tc>
        <w:tc>
          <w:tcPr>
            <w:tcW w:type="dxa" w:w="1728"/>
          </w:tcPr>
          <w:p>
            <w:r>
              <w:t>cl_avfx_water_sky_reflection 0 1 0.05</w:t>
            </w:r>
          </w:p>
        </w:tc>
        <w:tc>
          <w:tcPr>
            <w:tcW w:type="dxa" w:w="1728"/>
          </w:tcPr>
          <w:p>
            <w:r>
              <w:t>Fraction of sky colour mixed into the water by fresnel (0..1, default 0.75).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cl_avfx_defaults_water_reflect</w:t>
            </w:r>
          </w:p>
        </w:tc>
        <w:tc>
          <w:tcPr>
            <w:tcW w:type="dxa" w:w="1728"/>
          </w:tcPr>
          <w:p>
            <w:r>
              <w:t>Reset only the controls shown in this menu.</w:t>
            </w:r>
          </w:p>
        </w:tc>
      </w:tr>
    </w:tbl>
    <w:p>
      <w:pPr>
        <w:pStyle w:val="Heading3"/>
      </w:pPr>
      <w:r>
        <w:t>Realistic Water - Colour and Depth (q2prox_avfx_water_color_depth)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Depth coloration strength</w:t>
            </w:r>
          </w:p>
        </w:tc>
        <w:tc>
          <w:tcPr>
            <w:tcW w:type="dxa" w:w="1728"/>
          </w:tcPr>
          <w:p>
            <w:r>
              <w:t>cl_avfx_water_depth_color_strength 0 2 0.05</w:t>
            </w:r>
          </w:p>
        </w:tc>
        <w:tc>
          <w:tcPr>
            <w:tcW w:type="dxa" w:w="1728"/>
          </w:tcPr>
          <w:p>
            <w:r>
              <w:t>Strength of the depth colouring (0..2, default 0.85).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Clarity</w:t>
            </w:r>
          </w:p>
        </w:tc>
        <w:tc>
          <w:tcPr>
            <w:tcW w:type="dxa" w:w="1728"/>
          </w:tcPr>
          <w:p>
            <w:r>
              <w:t>cl_avfx_water_clarity 0 1 0.05</w:t>
            </w:r>
          </w:p>
        </w:tc>
        <w:tc>
          <w:tcPr>
            <w:tcW w:type="dxa" w:w="1728"/>
          </w:tcPr>
          <w:p>
            <w:r>
              <w:t>Water clarity; higher = see deeper before it darkens (0..1, default 0.35).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Depth extinction</w:t>
            </w:r>
          </w:p>
        </w:tc>
        <w:tc>
          <w:tcPr>
            <w:tcW w:type="dxa" w:w="1728"/>
          </w:tcPr>
          <w:p>
            <w:r>
              <w:t>cl_avfx_water_depth_extinction 0.1 4 0.05</w:t>
            </w:r>
          </w:p>
        </w:tc>
        <w:tc>
          <w:tcPr>
            <w:tcW w:type="dxa" w:w="1728"/>
          </w:tcPr>
          <w:p>
            <w:r>
              <w:t>How fast water darkens with depth (0.1..4, default 1.15).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Shore tint mix</w:t>
            </w:r>
          </w:p>
        </w:tc>
        <w:tc>
          <w:tcPr>
            <w:tcW w:type="dxa" w:w="1728"/>
          </w:tcPr>
          <w:p>
            <w:r>
              <w:t>cl_avfx_water_shore_mix 0 1 0.05</w:t>
            </w:r>
          </w:p>
        </w:tc>
        <w:tc>
          <w:tcPr>
            <w:tcW w:type="dxa" w:w="1728"/>
          </w:tcPr>
          <w:p>
            <w:r>
              <w:t>Amount of light shore tint mixed into shallow water (0..1, default 0.50).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Deep tint mix</w:t>
            </w:r>
          </w:p>
        </w:tc>
        <w:tc>
          <w:tcPr>
            <w:tcW w:type="dxa" w:w="1728"/>
          </w:tcPr>
          <w:p>
            <w:r>
              <w:t>cl_avfx_water_deep_mix 0 1 0.05</w:t>
            </w:r>
          </w:p>
        </w:tc>
        <w:tc>
          <w:tcPr>
            <w:tcW w:type="dxa" w:w="1728"/>
          </w:tcPr>
          <w:p>
            <w:r>
              <w:t>Amount of dark deep tint mixed into deep water (0..1, default 1.0).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cl_avfx_defaults_water_color_depth</w:t>
            </w:r>
          </w:p>
        </w:tc>
        <w:tc>
          <w:tcPr>
            <w:tcW w:type="dxa" w:w="1728"/>
          </w:tcPr>
          <w:p>
            <w:r>
              <w:t>Reset only the controls shown in this menu.</w:t>
            </w:r>
          </w:p>
        </w:tc>
      </w:tr>
    </w:tbl>
    <w:p>
      <w:pPr>
        <w:pStyle w:val="Heading3"/>
      </w:pPr>
      <w:r>
        <w:t>Realistic Water - Foam and Shore (q2prox_avfx_water_foam_shore)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Foam range</w:t>
            </w:r>
          </w:p>
        </w:tc>
        <w:tc>
          <w:tcPr>
            <w:tcW w:type="dxa" w:w="1728"/>
          </w:tcPr>
          <w:p>
            <w:r>
              <w:t>cl_avfx_water_shore_foam_range 0 1 0.05</w:t>
            </w:r>
          </w:p>
        </w:tc>
        <w:tc>
          <w:tcPr>
            <w:tcW w:type="dxa" w:w="1728"/>
          </w:tcPr>
          <w:p>
            <w:r>
              <w:t>How far foam reaches out from shore (0..1, default 0.15). Higher = wider foam band.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Foam intensity</w:t>
            </w:r>
          </w:p>
        </w:tc>
        <w:tc>
          <w:tcPr>
            <w:tcW w:type="dxa" w:w="1728"/>
          </w:tcPr>
          <w:p>
            <w:r>
              <w:t>cl_avfx_water_shore_foam_intensity 0 2 0.05</w:t>
            </w:r>
          </w:p>
        </w:tc>
        <w:tc>
          <w:tcPr>
            <w:tcW w:type="dxa" w:w="1728"/>
          </w:tcPr>
          <w:p>
            <w:r>
              <w:t>Brightness of the shore foam (0..2, default 1.35).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Foam opacity</w:t>
            </w:r>
          </w:p>
        </w:tc>
        <w:tc>
          <w:tcPr>
            <w:tcW w:type="dxa" w:w="1728"/>
          </w:tcPr>
          <w:p>
            <w:r>
              <w:t>cl_avfx_water_shore_foam_alpha 0 1 0.05</w:t>
            </w:r>
          </w:p>
        </w:tc>
        <w:tc>
          <w:tcPr>
            <w:tcW w:type="dxa" w:w="1728"/>
          </w:tcPr>
          <w:p>
            <w:r>
              <w:t>Opacity of shore foam (0..1, default 0.35), separate from brightness; lower = dissolves more into the water.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Foam element size</w:t>
            </w:r>
          </w:p>
        </w:tc>
        <w:tc>
          <w:tcPr>
            <w:tcW w:type="dxa" w:w="1728"/>
          </w:tcPr>
          <w:p>
            <w:r>
              <w:t>cl_avfx_water_shore_foam_size 0.25 4 0.05</w:t>
            </w:r>
          </w:p>
        </w:tc>
        <w:tc>
          <w:tcPr>
            <w:tcW w:type="dxa" w:w="1728"/>
          </w:tcPr>
          <w:p>
            <w:r>
              <w:t>Size of foam texture elements (0.25..4, default 1.0). Lower = finer foam, higher = larger blobs.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Foam noise</w:t>
            </w:r>
          </w:p>
        </w:tc>
        <w:tc>
          <w:tcPr>
            <w:tcW w:type="dxa" w:w="1728"/>
          </w:tcPr>
          <w:p>
            <w:r>
              <w:t>cl_avfx_water_shore_foam_noise 0 1 0.05</w:t>
            </w:r>
          </w:p>
        </w:tc>
        <w:tc>
          <w:tcPr>
            <w:tcW w:type="dxa" w:w="1728"/>
          </w:tcPr>
          <w:p>
            <w:r>
              <w:t>Noise break-up of the foam; higher = less solid (0..1, default 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Foam speed</w:t>
            </w:r>
          </w:p>
        </w:tc>
        <w:tc>
          <w:tcPr>
            <w:tcW w:type="dxa" w:w="1728"/>
          </w:tcPr>
          <w:p>
            <w:r>
              <w:t>cl_avfx_water_shore_foam_speed 0 3 0.05</w:t>
            </w:r>
          </w:p>
        </w:tc>
        <w:tc>
          <w:tcPr>
            <w:tcW w:type="dxa" w:w="1728"/>
          </w:tcPr>
          <w:p>
            <w:r>
              <w:t>Foam animation speed (0..3, default 3.0).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cl_avfx_defaults_water_foam_shore</w:t>
            </w:r>
          </w:p>
        </w:tc>
        <w:tc>
          <w:tcPr>
            <w:tcW w:type="dxa" w:w="1728"/>
          </w:tcPr>
          <w:p>
            <w:r>
              <w:t>Reset only the controls shown in this menu.</w:t>
            </w:r>
          </w:p>
        </w:tc>
      </w:tr>
    </w:tbl>
    <w:p>
      <w:pPr>
        <w:pStyle w:val="Heading3"/>
      </w:pPr>
      <w:r>
        <w:t>Water reflections (q2prox_avfx_water_reflections)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Scene reflection (SSR)</w:t>
            </w:r>
          </w:p>
        </w:tc>
        <w:tc>
          <w:tcPr>
            <w:tcW w:type="dxa" w:w="1728"/>
          </w:tcPr>
          <w:p>
            <w:r>
              <w:t>Scene reflection (SSR)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Scene reflection (SSR)</w:t>
            </w:r>
          </w:p>
        </w:tc>
        <w:tc>
          <w:tcPr>
            <w:tcW w:type="dxa" w:w="1728"/>
          </w:tcPr>
          <w:p>
            <w:r>
              <w:t>Water scene reflection strength</w:t>
            </w:r>
          </w:p>
        </w:tc>
        <w:tc>
          <w:tcPr>
            <w:tcW w:type="dxa" w:w="1728"/>
          </w:tcPr>
          <w:p>
            <w:r>
              <w:t>cl_avfx_water_scene_reflection_strength 0 1 0.05</w:t>
            </w:r>
          </w:p>
        </w:tc>
        <w:tc>
          <w:tcPr>
            <w:tcW w:type="dxa" w:w="1728"/>
          </w:tcPr>
          <w:p>
            <w:r>
              <w:t>Water scene-reflection strength (0..1; how strongly the reflected level shows in the water).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Scene reflection (SSR)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Model reflection</w:t>
            </w:r>
          </w:p>
        </w:tc>
        <w:tc>
          <w:tcPr>
            <w:tcW w:type="dxa" w:w="1728"/>
          </w:tcPr>
          <w:p>
            <w:r>
              <w:t>Model reflection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Model reflection</w:t>
            </w:r>
          </w:p>
        </w:tc>
        <w:tc>
          <w:tcPr>
            <w:tcW w:type="dxa" w:w="1728"/>
          </w:tcPr>
          <w:p>
            <w:r>
              <w:t>Model reflection strength</w:t>
            </w:r>
          </w:p>
        </w:tc>
        <w:tc>
          <w:tcPr>
            <w:tcW w:type="dxa" w:w="1728"/>
          </w:tcPr>
          <w:p>
            <w:r>
              <w:t>cl_avfx_water_model_reflection_strength 0 1 0.05</w:t>
            </w:r>
          </w:p>
        </w:tc>
        <w:tc>
          <w:tcPr>
            <w:tcW w:type="dxa" w:w="1728"/>
          </w:tcPr>
          <w:p>
            <w:r>
              <w:t>Model reflection strength in water (0..1).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Model reflection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Distortion</w:t>
            </w:r>
          </w:p>
        </w:tc>
        <w:tc>
          <w:tcPr>
            <w:tcW w:type="dxa" w:w="1728"/>
          </w:tcPr>
          <w:p>
            <w:r>
              <w:t>Distortion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Distortion</w:t>
            </w:r>
          </w:p>
        </w:tc>
        <w:tc>
          <w:tcPr>
            <w:tcW w:type="dxa" w:w="1728"/>
          </w:tcPr>
          <w:p>
            <w:r>
              <w:t>Water reflection distortion</w:t>
            </w:r>
          </w:p>
        </w:tc>
        <w:tc>
          <w:tcPr>
            <w:tcW w:type="dxa" w:w="1728"/>
          </w:tcPr>
          <w:p>
            <w:r>
              <w:t>cl_avfx_water_reflection_distort 0 1 0.01</w:t>
            </w:r>
          </w:p>
        </w:tc>
        <w:tc>
          <w:tcPr>
            <w:tcW w:type="dxa" w:w="1728"/>
          </w:tcPr>
          <w:p>
            <w:r>
              <w:t>Water reflection distortion (0..1): warps the reflection (SSR + models) like moving liquid, with uneven travelling ripples; scaled by the water surface speed. 0 = sharp mirror (default).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Distortion</w:t>
            </w:r>
          </w:p>
        </w:tc>
        <w:tc>
          <w:tcPr>
            <w:tcW w:type="dxa" w:w="1728"/>
          </w:tcPr>
          <w:p>
            <w:r>
              <w:t>Water distortion speed</w:t>
            </w:r>
          </w:p>
        </w:tc>
        <w:tc>
          <w:tcPr>
            <w:tcW w:type="dxa" w:w="1728"/>
          </w:tcPr>
          <w:p>
            <w:r>
              <w:t>cl_avfx_water_reflection_distort_speed 0 5 0.05</w:t>
            </w:r>
          </w:p>
        </w:tc>
        <w:tc>
          <w:tcPr>
            <w:tcW w:type="dxa" w:w="1728"/>
          </w:tcPr>
          <w:p>
            <w:r>
              <w:t>Water reflection distortion SPEED (0..5): how fast the ripples travel; independent of the surface texture flow. 1 = default, 0 = frozen ripple.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cl_avfx_defaults_water_reflections</w:t>
            </w:r>
          </w:p>
        </w:tc>
        <w:tc>
          <w:tcPr>
            <w:tcW w:type="dxa" w:w="1728"/>
          </w:tcPr>
          <w:p>
            <w:r>
              <w:t>Reset only the water reflection controls shown in this menu.</w:t>
            </w:r>
          </w:p>
        </w:tc>
      </w:tr>
    </w:tbl>
    <w:p>
      <w:pPr>
        <w:pStyle w:val="Heading3"/>
      </w:pPr>
      <w:r>
        <w:t>Rain (q2prox_avfx_rain)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Main rain</w:t>
            </w:r>
          </w:p>
        </w:tc>
        <w:tc>
          <w:tcPr>
            <w:tcW w:type="dxa" w:w="1728"/>
          </w:tcPr>
          <w:p>
            <w:r>
              <w:t>Main rain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Main rain</w:t>
            </w:r>
          </w:p>
        </w:tc>
        <w:tc>
          <w:tcPr>
            <w:tcW w:type="dxa" w:w="1728"/>
          </w:tcPr>
          <w:p>
            <w:r>
              <w:t>Realistic rain amount</w:t>
            </w:r>
          </w:p>
        </w:tc>
        <w:tc>
          <w:tcPr>
            <w:tcW w:type="dxa" w:w="1728"/>
          </w:tcPr>
          <w:p>
            <w:r>
              <w:t>cl_avfx_rain_realistic_amount 0.1 20 0.5</w:t>
            </w:r>
          </w:p>
        </w:tc>
        <w:tc>
          <w:tcPr>
            <w:tcW w:type="dxa" w:w="1728"/>
          </w:tcPr>
          <w:p>
            <w:r>
              <w:t>Amount of realistic MAIN rain (0.1 = ~10x less .. 20 = 20x more; default 5). Realistic rain only.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Main rain</w:t>
            </w:r>
          </w:p>
        </w:tc>
        <w:tc>
          <w:tcPr>
            <w:tcW w:type="dxa" w:w="1728"/>
          </w:tcPr>
          <w:p>
            <w:r>
              <w:t>Realistic variation</w:t>
            </w:r>
          </w:p>
        </w:tc>
        <w:tc>
          <w:tcPr>
            <w:tcW w:type="dxa" w:w="1728"/>
          </w:tcPr>
          <w:p>
            <w:r>
              <w:t>cl_avfx_rain_realistic_variation 0 1 0.05</w:t>
            </w:r>
          </w:p>
        </w:tc>
        <w:tc>
          <w:tcPr>
            <w:tcW w:type="dxa" w:w="1728"/>
          </w:tcPr>
          <w:p>
            <w:r>
              <w:t>Spread of length/width/opacity/brightness across realistic MAIN streaks (0..1). Realistic rain only.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Main rain</w:t>
            </w:r>
          </w:p>
        </w:tc>
        <w:tc>
          <w:tcPr>
            <w:tcW w:type="dxa" w:w="1728"/>
          </w:tcPr>
          <w:p>
            <w:r>
              <w:t>Realistic softness</w:t>
            </w:r>
          </w:p>
        </w:tc>
        <w:tc>
          <w:tcPr>
            <w:tcW w:type="dxa" w:w="1728"/>
          </w:tcPr>
          <w:p>
            <w:r>
              <w:t>cl_avfx_rain_realistic_softness 0 1 0.05</w:t>
            </w:r>
          </w:p>
        </w:tc>
        <w:tc>
          <w:tcPr>
            <w:tcW w:type="dxa" w:w="1728"/>
          </w:tcPr>
          <w:p>
            <w:r>
              <w:t>Edge softness / taper of realistic MAIN streaks (0..1). Higher = less stick-like.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Main rain</w:t>
            </w:r>
          </w:p>
        </w:tc>
        <w:tc>
          <w:tcPr>
            <w:tcW w:type="dxa" w:w="1728"/>
          </w:tcPr>
          <w:p>
            <w:r>
              <w:t>Realistic depth</w:t>
            </w:r>
          </w:p>
        </w:tc>
        <w:tc>
          <w:tcPr>
            <w:tcW w:type="dxa" w:w="1728"/>
          </w:tcPr>
          <w:p>
            <w:r>
              <w:t>cl_avfx_rain_realistic_depth 0 1 0.05</w:t>
            </w:r>
          </w:p>
        </w:tc>
        <w:tc>
          <w:tcPr>
            <w:tcW w:type="dxa" w:w="1728"/>
          </w:tcPr>
          <w:p>
            <w:r>
              <w:t>Depth/distance falloff of the realistic MAIN rain field (0..1).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Main rain</w:t>
            </w:r>
          </w:p>
        </w:tc>
        <w:tc>
          <w:tcPr>
            <w:tcW w:type="dxa" w:w="1728"/>
          </w:tcPr>
          <w:p>
            <w:r>
              <w:t>Line-like streak share</w:t>
            </w:r>
          </w:p>
        </w:tc>
        <w:tc>
          <w:tcPr>
            <w:tcW w:type="dxa" w:w="1728"/>
          </w:tcPr>
          <w:p>
            <w:r>
              <w:t>cl_avfx_rain_realistic_line_mix 0 1 0.05</w:t>
            </w:r>
          </w:p>
        </w:tc>
        <w:tc>
          <w:tcPr>
            <w:tcW w:type="dxa" w:w="1728"/>
          </w:tcPr>
          <w:p>
            <w:r>
              <w:t>Share of the rarer line-like streak family (0..1). 0 = mostly headed drops; higher = more elongated lines.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Main rain</w:t>
            </w:r>
          </w:p>
        </w:tc>
        <w:tc>
          <w:tcPr>
            <w:tcW w:type="dxa" w:w="1728"/>
          </w:tcPr>
          <w:p>
            <w:r>
              <w:t>Rounded drop head</w:t>
            </w:r>
          </w:p>
        </w:tc>
        <w:tc>
          <w:tcPr>
            <w:tcW w:type="dxa" w:w="1728"/>
          </w:tcPr>
          <w:p>
            <w:r>
              <w:t>cl_avfx_rain_realistic_head_bias 0 1 0.05</w:t>
            </w:r>
          </w:p>
        </w:tc>
        <w:tc>
          <w:tcPr>
            <w:tcW w:type="dxa" w:w="1728"/>
          </w:tcPr>
          <w:p>
            <w:r>
              <w:t>Strength of the brighter/thicker rounded head aimed along rain+wind (0..1).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Main rain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Close drops</w:t>
            </w:r>
          </w:p>
        </w:tc>
        <w:tc>
          <w:tcPr>
            <w:tcW w:type="dxa" w:w="1728"/>
          </w:tcPr>
          <w:p>
            <w:r>
              <w:t>Close drops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Close drops</w:t>
            </w:r>
          </w:p>
        </w:tc>
        <w:tc>
          <w:tcPr>
            <w:tcW w:type="dxa" w:w="1728"/>
          </w:tcPr>
          <w:p>
            <w:r>
              <w:t>Rain drop density</w:t>
            </w:r>
          </w:p>
        </w:tc>
        <w:tc>
          <w:tcPr>
            <w:tcW w:type="dxa" w:w="1728"/>
          </w:tcPr>
          <w:p>
            <w:r>
              <w:t>cl_avfx_rain_drop_density 0 1 0.05</w:t>
            </w:r>
          </w:p>
        </w:tc>
        <w:tc>
          <w:tcPr>
            <w:tcW w:type="dxa" w:w="1728"/>
          </w:tcPr>
          <w:p>
            <w:r>
              <w:t>Density of the close raindrop layer (independent of main streaks; scaled by weather level).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Close drops</w:t>
            </w:r>
          </w:p>
        </w:tc>
        <w:tc>
          <w:tcPr>
            <w:tcW w:type="dxa" w:w="1728"/>
          </w:tcPr>
          <w:p>
            <w:r>
              <w:t>Rain drop shape</w:t>
            </w:r>
          </w:p>
        </w:tc>
        <w:tc>
          <w:tcPr>
            <w:tcW w:type="dxa" w:w="1728"/>
          </w:tcPr>
          <w:p>
            <w:r>
              <w:t>cl_avfx_rain_drop_shape 0 3 0.05</w:t>
            </w:r>
          </w:p>
        </w:tc>
        <w:tc>
          <w:tcPr>
            <w:tcW w:type="dxa" w:w="1728"/>
          </w:tcPr>
          <w:p>
            <w:r>
              <w:t>Close-raindrop elongation (0 = round legacy-like sprite, 1 = default short wind-aligned streak matching main rain style, &gt;1 longer cinematic streaks). Direction follows cl_avfx_wind_x/y.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Close drops</w:t>
            </w:r>
          </w:p>
        </w:tc>
        <w:tc>
          <w:tcPr>
            <w:tcW w:type="dxa" w:w="1728"/>
          </w:tcPr>
          <w:p>
            <w:r>
              <w:t>Rain drop size</w:t>
            </w:r>
          </w:p>
        </w:tc>
        <w:tc>
          <w:tcPr>
            <w:tcW w:type="dxa" w:w="1728"/>
          </w:tcPr>
          <w:p>
            <w:r>
              <w:t>cl_avfx_rain_drop_size 0.05 1.0 0.01</w:t>
            </w:r>
          </w:p>
        </w:tc>
        <w:tc>
          <w:tcPr>
            <w:tcW w:type="dxa" w:w="1728"/>
          </w:tcPr>
          <w:p>
            <w:r>
              <w:t>Close-drop ONLY visual size multiplier on cl_avfx_size (does not affect main rain streaks). Default 0.25 keeps close drops smaller than main rain so they don't visually blend.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Close drops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Water ripples</w:t>
            </w:r>
          </w:p>
        </w:tc>
        <w:tc>
          <w:tcPr>
            <w:tcW w:type="dxa" w:w="1728"/>
          </w:tcPr>
          <w:p>
            <w:r>
              <w:t>Water ripples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Water ripples</w:t>
            </w:r>
          </w:p>
        </w:tc>
        <w:tc>
          <w:tcPr>
            <w:tcW w:type="dxa" w:w="1728"/>
          </w:tcPr>
          <w:p>
            <w:r>
              <w:t>Ripple density</w:t>
            </w:r>
          </w:p>
        </w:tc>
        <w:tc>
          <w:tcPr>
            <w:tcW w:type="dxa" w:w="1728"/>
          </w:tcPr>
          <w:p>
            <w:r>
              <w:t>cl_avfx_rain_ripple_density 0 1 0.05</w:t>
            </w:r>
          </w:p>
        </w:tc>
        <w:tc>
          <w:tcPr>
            <w:tcW w:type="dxa" w:w="1728"/>
          </w:tcPr>
          <w:p>
            <w:r>
              <w:t>Fraction of water hits that spawn rings (0..1, default 1.0).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Water ripples</w:t>
            </w:r>
          </w:p>
        </w:tc>
        <w:tc>
          <w:tcPr>
            <w:tcW w:type="dxa" w:w="1728"/>
          </w:tcPr>
          <w:p>
            <w:r>
              <w:t>Ripple opacity</w:t>
            </w:r>
          </w:p>
        </w:tc>
        <w:tc>
          <w:tcPr>
            <w:tcW w:type="dxa" w:w="1728"/>
          </w:tcPr>
          <w:p>
            <w:r>
              <w:t>cl_avfx_rain_ripple_alpha 0 1 0.05</w:t>
            </w:r>
          </w:p>
        </w:tc>
        <w:tc>
          <w:tcPr>
            <w:tcW w:type="dxa" w:w="1728"/>
          </w:tcPr>
          <w:p>
            <w:r>
              <w:t>Opacity of rain rings on standard BSP water (0..1, default 1.0).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Water ripples</w:t>
            </w:r>
          </w:p>
        </w:tc>
        <w:tc>
          <w:tcPr>
            <w:tcW w:type="dxa" w:w="1728"/>
          </w:tcPr>
          <w:p>
            <w:r>
              <w:t>Ripple stroke width</w:t>
            </w:r>
          </w:p>
        </w:tc>
        <w:tc>
          <w:tcPr>
            <w:tcW w:type="dxa" w:w="1728"/>
          </w:tcPr>
          <w:p>
            <w:r>
              <w:t>cl_avfx_rain_ripple_stroke 0.25 3.0 0.05</w:t>
            </w:r>
          </w:p>
        </w:tc>
        <w:tc>
          <w:tcPr>
            <w:tcW w:type="dxa" w:w="1728"/>
          </w:tcPr>
          <w:p>
            <w:r>
              <w:t>Stroke width of the ring outline on standard BSP water. 1.0 = current look; lower = thinner, higher = thicker.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Water ripples</w:t>
            </w:r>
          </w:p>
        </w:tc>
        <w:tc>
          <w:tcPr>
            <w:tcW w:type="dxa" w:w="1728"/>
          </w:tcPr>
          <w:p>
            <w:r>
              <w:t>Ripple roundness</w:t>
            </w:r>
          </w:p>
        </w:tc>
        <w:tc>
          <w:tcPr>
            <w:tcW w:type="dxa" w:w="1728"/>
          </w:tcPr>
          <w:p>
            <w:r>
              <w:t>cl_avfx_rain_ripple_roundness 0 3 1</w:t>
            </w:r>
          </w:p>
        </w:tc>
        <w:tc>
          <w:tcPr>
            <w:tcW w:type="dxa" w:w="1728"/>
          </w:tcPr>
          <w:p>
            <w:r>
              <w:t>Roundness of rain rings on standard BSP water: 0 = coarse/cheaper, 1 = standard, 2 = smooth, 3 = ultra-smooth.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Water ripples</w:t>
            </w:r>
          </w:p>
        </w:tc>
        <w:tc>
          <w:tcPr>
            <w:tcW w:type="dxa" w:w="1728"/>
          </w:tcPr>
          <w:p>
            <w:r>
              <w:t>Ripple impact drops</w:t>
            </w:r>
          </w:p>
        </w:tc>
        <w:tc>
          <w:tcPr>
            <w:tcW w:type="dxa" w:w="1728"/>
          </w:tcPr>
          <w:p>
            <w:r>
              <w:t>cl_avfx_rain_ripple_impact_density 0 1 0.05</w:t>
            </w:r>
          </w:p>
        </w:tc>
        <w:tc>
          <w:tcPr>
            <w:tcW w:type="dxa" w:w="1728"/>
          </w:tcPr>
          <w:p>
            <w:r>
              <w:t>Fraction of rain rings that show a drop/impact dot at the centre (0..1, default 0.35).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Water ripples</w:t>
            </w:r>
          </w:p>
        </w:tc>
        <w:tc>
          <w:tcPr>
            <w:tcW w:type="dxa" w:w="1728"/>
          </w:tcPr>
          <w:p>
            <w:r>
              <w:t>Ripple speed</w:t>
            </w:r>
          </w:p>
        </w:tc>
        <w:tc>
          <w:tcPr>
            <w:tcW w:type="dxa" w:w="1728"/>
          </w:tcPr>
          <w:p>
            <w:r>
              <w:t>cl_avfx_rain_ripple_speed 0.1 3.0 0.1</w:t>
            </w:r>
          </w:p>
        </w:tc>
        <w:tc>
          <w:tcPr>
            <w:tcW w:type="dxa" w:w="1728"/>
          </w:tcPr>
          <w:p>
            <w:r>
              <w:t>How fast rings expand and fade (0.1..3.0; 1.0 = default; lower slower, higher faster).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Water ripples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Splashes</w:t>
            </w:r>
          </w:p>
        </w:tc>
        <w:tc>
          <w:tcPr>
            <w:tcW w:type="dxa" w:w="1728"/>
          </w:tcPr>
          <w:p>
            <w:r>
              <w:t>Splashes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Splashes</w:t>
            </w:r>
          </w:p>
        </w:tc>
        <w:tc>
          <w:tcPr>
            <w:tcW w:type="dxa" w:w="1728"/>
          </w:tcPr>
          <w:p>
            <w:r>
              <w:t>Splash density</w:t>
            </w:r>
          </w:p>
        </w:tc>
        <w:tc>
          <w:tcPr>
            <w:tcW w:type="dxa" w:w="1728"/>
          </w:tcPr>
          <w:p>
            <w:r>
              <w:t>cl_avfx_rain_splash_density 0 1 0.05</w:t>
            </w:r>
          </w:p>
        </w:tc>
        <w:tc>
          <w:tcPr>
            <w:tcW w:type="dxa" w:w="1728"/>
          </w:tcPr>
          <w:p>
            <w:r>
              <w:t>Fraction of solid-surface rain hits that produce a splash (0..1, default 1.0).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Splashes</w:t>
            </w:r>
          </w:p>
        </w:tc>
        <w:tc>
          <w:tcPr>
            <w:tcW w:type="dxa" w:w="1728"/>
          </w:tcPr>
          <w:p>
            <w:r>
              <w:t>Splash size</w:t>
            </w:r>
          </w:p>
        </w:tc>
        <w:tc>
          <w:tcPr>
            <w:tcW w:type="dxa" w:w="1728"/>
          </w:tcPr>
          <w:p>
            <w:r>
              <w:t>cl_avfx_rain_splash_scale 0.2 5.0 0.01</w:t>
            </w:r>
          </w:p>
        </w:tc>
        <w:tc>
          <w:tcPr>
            <w:tcW w:type="dxa" w:w="1728"/>
          </w:tcPr>
          <w:p>
            <w:r>
              <w:t>Size of the rain splash burst (0.2..5.0; 1.0 = default; 0.2 = 5x smaller, 5.0 = 5x larger).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Splashes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Visual effects</w:t>
            </w:r>
          </w:p>
        </w:tc>
        <w:tc>
          <w:tcPr>
            <w:tcW w:type="dxa" w:w="1728"/>
          </w:tcPr>
          <w:p>
            <w:r>
              <w:t>Visual effects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Visual effects</w:t>
            </w:r>
          </w:p>
        </w:tc>
        <w:tc>
          <w:tcPr>
            <w:tcW w:type="dxa" w:w="1728"/>
          </w:tcPr>
          <w:p>
            <w:r>
              <w:t>Rain-on-eyes amount</w:t>
            </w:r>
          </w:p>
        </w:tc>
        <w:tc>
          <w:tcPr>
            <w:tcW w:type="dxa" w:w="1728"/>
          </w:tcPr>
          <w:p>
            <w:r>
              <w:t>cl_avfx_rain_on_eyes_amount 0 1 0.05</w:t>
            </w:r>
          </w:p>
        </w:tc>
        <w:tc>
          <w:tcPr>
            <w:tcW w:type="dxa" w:w="1728"/>
          </w:tcPr>
          <w:p>
            <w:r>
              <w:t>Strength of the wet-lens smear (0..1, default 0.65); also scales with rain density and weather strength.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Visual effects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cl_avfx_defaults_rain</w:t>
            </w:r>
          </w:p>
        </w:tc>
        <w:tc>
          <w:tcPr>
            <w:tcW w:type="dxa" w:w="1728"/>
          </w:tcPr>
          <w:p>
            <w:r>
              <w:t>Reset only the rain controls shown in this menu.</w:t>
            </w:r>
          </w:p>
        </w:tc>
      </w:tr>
    </w:tbl>
    <w:p>
      <w:pPr>
        <w:pStyle w:val="Heading3"/>
      </w:pPr>
      <w:r>
        <w:t>Puddles (q2prox_avfx_puddles)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Base puddle</w:t>
            </w:r>
          </w:p>
        </w:tc>
        <w:tc>
          <w:tcPr>
            <w:tcW w:type="dxa" w:w="1728"/>
          </w:tcPr>
          <w:p>
            <w:r>
              <w:t>Base puddle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Base puddle</w:t>
            </w:r>
          </w:p>
        </w:tc>
        <w:tc>
          <w:tcPr>
            <w:tcW w:type="dxa" w:w="1728"/>
          </w:tcPr>
          <w:p>
            <w:r>
              <w:t>Puddle density</w:t>
            </w:r>
          </w:p>
        </w:tc>
        <w:tc>
          <w:tcPr>
            <w:tcW w:type="dxa" w:w="1728"/>
          </w:tcPr>
          <w:p>
            <w:r>
              <w:t>cl_avfx_rain_puddle_density 0 1 0.05</w:t>
            </w:r>
          </w:p>
        </w:tc>
        <w:tc>
          <w:tcPr>
            <w:tcW w:type="dxa" w:w="1728"/>
          </w:tcPr>
          <w:p>
            <w:r>
              <w:t>Fraction of horizontal rain hits that form a puddle (0..1, default 1.0).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Base puddle</w:t>
            </w:r>
          </w:p>
        </w:tc>
        <w:tc>
          <w:tcPr>
            <w:tcW w:type="dxa" w:w="1728"/>
          </w:tcPr>
          <w:p>
            <w:r>
              <w:t>Puddle alpha</w:t>
            </w:r>
          </w:p>
        </w:tc>
        <w:tc>
          <w:tcPr>
            <w:tcW w:type="dxa" w:w="1728"/>
          </w:tcPr>
          <w:p>
            <w:r>
              <w:t>cl_avfx_rain_puddle_alpha 0 1 0.05</w:t>
            </w:r>
          </w:p>
        </w:tc>
        <w:tc>
          <w:tcPr>
            <w:tcW w:type="dxa" w:w="1728"/>
          </w:tcPr>
          <w:p>
            <w:r>
              <w:t>Puddle opacity (0..1, default 0.4).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Base puddle</w:t>
            </w:r>
          </w:p>
        </w:tc>
        <w:tc>
          <w:tcPr>
            <w:tcW w:type="dxa" w:w="1728"/>
          </w:tcPr>
          <w:p>
            <w:r>
              <w:t>Puddle texture</w:t>
            </w:r>
          </w:p>
        </w:tc>
        <w:tc>
          <w:tcPr>
            <w:tcW w:type="dxa" w:w="1728"/>
          </w:tcPr>
          <w:p>
            <w:r>
              <w:t>cl_avfx_rain_puddle_surface_style Standard 0 Wet asphalt 1 Muddy 2 Swamp film 3 Dirty ripples 4 Droplet film 5 Macro droplets 6 Clean wet 7 Grey ripple 8 Mud streaks 9 Shallow clear 10 Broken foam 11 Rough muddy 12</w:t>
            </w:r>
          </w:p>
        </w:tc>
        <w:tc>
          <w:tcPr>
            <w:tcW w:type="dxa" w:w="1728"/>
          </w:tcPr>
          <w:p>
            <w:r>
              <w:t>AVFX puddle surface texture. 0=Standard, 1..12 reference styles. Detail layer only; does not change puddle effects.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Base puddle</w:t>
            </w:r>
          </w:p>
        </w:tc>
        <w:tc>
          <w:tcPr>
            <w:tcW w:type="dxa" w:w="1728"/>
          </w:tcPr>
          <w:p>
            <w:r>
              <w:t>Puddle motion speed</w:t>
            </w:r>
          </w:p>
        </w:tc>
        <w:tc>
          <w:tcPr>
            <w:tcW w:type="dxa" w:w="1728"/>
          </w:tcPr>
          <w:p>
            <w:r>
              <w:t>cl_avfx_rain_puddle_surface_speed 0.1 10 0.01</w:t>
            </w:r>
          </w:p>
        </w:tc>
        <w:tc>
          <w:tcPr>
            <w:tcW w:type="dxa" w:w="1728"/>
          </w:tcPr>
          <w:p>
            <w:r>
              <w:t>Puddle style motion speed (0.1=10x slower, 1=default, 10=10x faster).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Base puddle</w:t>
            </w:r>
          </w:p>
        </w:tc>
        <w:tc>
          <w:tcPr>
            <w:tcW w:type="dxa" w:w="1728"/>
          </w:tcPr>
          <w:p>
            <w:r>
              <w:t>Puddle size</w:t>
            </w:r>
          </w:p>
        </w:tc>
        <w:tc>
          <w:tcPr>
            <w:tcW w:type="dxa" w:w="1728"/>
          </w:tcPr>
          <w:p>
            <w:r>
              <w:t>cl_avfx_rain_puddle_max_size 0.2 100 0.02</w:t>
            </w:r>
          </w:p>
        </w:tc>
        <w:tc>
          <w:tcPr>
            <w:tcW w:type="dxa" w:w="1728"/>
          </w:tcPr>
          <w:p>
            <w:r>
              <w:t>Puddle size (0.2..100; 1.0 = default; 0.2 = 5x smaller, 100 = 100x larger).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Base puddle</w:t>
            </w:r>
          </w:p>
        </w:tc>
        <w:tc>
          <w:tcPr>
            <w:tcW w:type="dxa" w:w="1728"/>
          </w:tcPr>
          <w:p>
            <w:r>
              <w:t>Puddle count</w:t>
            </w:r>
          </w:p>
        </w:tc>
        <w:tc>
          <w:tcPr>
            <w:tcW w:type="dxa" w:w="1728"/>
          </w:tcPr>
          <w:p>
            <w:r>
              <w:t>cl_avfx_rain_puddle_count 0.2 500 1</w:t>
            </w:r>
          </w:p>
        </w:tc>
        <w:tc>
          <w:tcPr>
            <w:tcW w:type="dxa" w:w="1728"/>
          </w:tcPr>
          <w:p>
            <w:r>
              <w:t>Max number of puddles (0.2..500; 1.0 = default ~384; 0.2 = 5x fewer; 500 = fills the 4096 buffer).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Base puddle</w:t>
            </w:r>
          </w:p>
        </w:tc>
        <w:tc>
          <w:tcPr>
            <w:tcW w:type="dxa" w:w="1728"/>
          </w:tcPr>
          <w:p>
            <w:r>
              <w:t>Puddle fill rate</w:t>
            </w:r>
          </w:p>
        </w:tc>
        <w:tc>
          <w:tcPr>
            <w:tcW w:type="dxa" w:w="1728"/>
          </w:tcPr>
          <w:p>
            <w:r>
              <w:t>cl_avfx_rain_puddle_fill_rate 0.01 20 0.05</w:t>
            </w:r>
          </w:p>
        </w:tc>
        <w:tc>
          <w:tcPr>
            <w:tcW w:type="dxa" w:w="1728"/>
          </w:tcPr>
          <w:p>
            <w:r>
              <w:t>How fast surfaces fill with puddles (0.01..20; 0.2 = default, 5x slower than base; 20 = near-instant).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Specular</w:t>
            </w:r>
          </w:p>
        </w:tc>
        <w:tc>
          <w:tcPr>
            <w:tcW w:type="dxa" w:w="1728"/>
          </w:tcPr>
          <w:p>
            <w:r>
              <w:t>Specular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Specular</w:t>
            </w:r>
          </w:p>
        </w:tc>
        <w:tc>
          <w:tcPr>
            <w:tcW w:type="dxa" w:w="1728"/>
          </w:tcPr>
          <w:p>
            <w:r>
              <w:t>Puddle specular strength</w:t>
            </w:r>
          </w:p>
        </w:tc>
        <w:tc>
          <w:tcPr>
            <w:tcW w:type="dxa" w:w="1728"/>
          </w:tcPr>
          <w:p>
            <w:r>
              <w:t>cl_avfx_rain_puddle_specular_strength 0 1 0.05</w:t>
            </w:r>
          </w:p>
        </w:tc>
        <w:tc>
          <w:tcPr>
            <w:tcW w:type="dxa" w:w="1728"/>
          </w:tcPr>
          <w:p>
            <w:r>
              <w:t>Strength of the fake puddle specular highlights (0..1; 0.6 = default).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Contact effects</w:t>
            </w:r>
          </w:p>
        </w:tc>
        <w:tc>
          <w:tcPr>
            <w:tcW w:type="dxa" w:w="1728"/>
          </w:tcPr>
          <w:p>
            <w:r>
              <w:t>Contact effects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Contact effects</w:t>
            </w:r>
          </w:p>
        </w:tc>
        <w:tc>
          <w:tcPr>
            <w:tcW w:type="dxa" w:w="1728"/>
          </w:tcPr>
          <w:p>
            <w:r>
              <w:t>Splashes, rings, runoff, contact... (X)</w:t>
            </w:r>
          </w:p>
        </w:tc>
        <w:tc>
          <w:tcPr>
            <w:tcW w:type="dxa" w:w="1728"/>
          </w:tcPr>
          <w:p>
            <w:r>
              <w:t>pushmenu q2prox_avfx_puddle_detail</w:t>
            </w:r>
          </w:p>
        </w:tc>
        <w:tc>
          <w:tcPr>
            <w:tcW w:type="dxa" w:w="1728"/>
          </w:tcPr>
          <w:p>
            <w:r>
              <w:t>Open puddle step-splash, rings, runoff (drip) and water-contact settings.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Extra</w:t>
            </w:r>
          </w:p>
        </w:tc>
        <w:tc>
          <w:tcPr>
            <w:tcW w:type="dxa" w:w="1728"/>
          </w:tcPr>
          <w:p>
            <w:r>
              <w:t>Extra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Extra</w:t>
            </w:r>
          </w:p>
        </w:tc>
        <w:tc>
          <w:tcPr>
            <w:tcW w:type="dxa" w:w="1728"/>
          </w:tcPr>
          <w:p>
            <w:r>
              <w:t>Reflections... (X)</w:t>
            </w:r>
          </w:p>
        </w:tc>
        <w:tc>
          <w:tcPr>
            <w:tcW w:type="dxa" w:w="1728"/>
          </w:tcPr>
          <w:p>
            <w:r>
              <w:t>pushmenu q2prox_avfx_puddle_reflections</w:t>
            </w:r>
          </w:p>
        </w:tc>
        <w:tc>
          <w:tcPr>
            <w:tcW w:type="dxa" w:w="1728"/>
          </w:tcPr>
          <w:p>
            <w:r>
              <w:t>Open the puddle Reflections submenu: scene reflection (SSR), model-reflection categories and liquid reflection distortion.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all puddle settings (X)</w:t>
            </w:r>
          </w:p>
        </w:tc>
        <w:tc>
          <w:tcPr>
            <w:tcW w:type="dxa" w:w="1728"/>
          </w:tcPr>
          <w:p>
            <w:r>
              <w:t>cl_avfx_defaults_puddles</w:t>
            </w:r>
          </w:p>
        </w:tc>
        <w:tc>
          <w:tcPr>
            <w:tcW w:type="dxa" w:w="1728"/>
          </w:tcPr>
          <w:p>
            <w:r>
              <w:t>Reset ALL puddle settings — base, specular, splashes, rings, runoff and water contact (reflections have their own reset in the Reflections submenu).</w:t>
            </w:r>
          </w:p>
        </w:tc>
      </w:tr>
    </w:tbl>
    <w:p>
      <w:pPr>
        <w:pStyle w:val="Heading3"/>
      </w:pPr>
      <w:r>
        <w:t>Puddles - splashes, rings, runoff &amp; contact (q2prox_avfx_puddle_detail)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Step splashes</w:t>
            </w:r>
          </w:p>
        </w:tc>
        <w:tc>
          <w:tcPr>
            <w:tcW w:type="dxa" w:w="1728"/>
          </w:tcPr>
          <w:p>
            <w:r>
              <w:t>Step splashes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Step splashes</w:t>
            </w:r>
          </w:p>
        </w:tc>
        <w:tc>
          <w:tcPr>
            <w:tcW w:type="dxa" w:w="1728"/>
          </w:tcPr>
          <w:p>
            <w:r>
              <w:t>Puddle step splash amount</w:t>
            </w:r>
          </w:p>
        </w:tc>
        <w:tc>
          <w:tcPr>
            <w:tcW w:type="dxa" w:w="1728"/>
          </w:tcPr>
          <w:p>
            <w:r>
              <w:t>cl_avfx_puddle_step_splash_amount 0 5 0.05</w:t>
            </w:r>
          </w:p>
        </w:tc>
        <w:tc>
          <w:tcPr>
            <w:tcW w:type="dxa" w:w="1728"/>
          </w:tcPr>
          <w:p>
            <w:r>
              <w:t>Strength of puddle step splashes (0..5; 1.0 = default). 0 keeps wet-step sounds but disables the visible splash.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Rings &amp; runoff</w:t>
            </w:r>
          </w:p>
        </w:tc>
        <w:tc>
          <w:tcPr>
            <w:tcW w:type="dxa" w:w="1728"/>
          </w:tcPr>
          <w:p>
            <w:r>
              <w:t>Rings &amp; runoff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Rings &amp; runoff</w:t>
            </w:r>
          </w:p>
        </w:tc>
        <w:tc>
          <w:tcPr>
            <w:tcW w:type="dxa" w:w="1728"/>
          </w:tcPr>
          <w:p>
            <w:r>
              <w:t>Runoff LOD</w:t>
            </w:r>
          </w:p>
        </w:tc>
        <w:tc>
          <w:tcPr>
            <w:tcW w:type="dxa" w:w="1728"/>
          </w:tcPr>
          <w:p>
            <w:r>
              <w:t>cl_avfx_rain_puddle_runoff_lod Full 0 Follow LOD 1 Near 2</w:t>
            </w:r>
          </w:p>
        </w:tc>
        <w:tc>
          <w:tcPr>
            <w:tcW w:type="dxa" w:w="1728"/>
          </w:tcPr>
          <w:p>
            <w:r>
              <w:t>LOD mode for puddle runoff CPU simulation/rendering. Full ignores runoff LOD; Follow uses Distance LOD only when it is enabled; Near keeps runoff near the camera even when Distance LOD is off.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Rings &amp; runoff</w:t>
            </w:r>
          </w:p>
        </w:tc>
        <w:tc>
          <w:tcPr>
            <w:tcW w:type="dxa" w:w="1728"/>
          </w:tcPr>
          <w:p>
            <w:r>
              <w:t>Puddle runoff scale</w:t>
            </w:r>
          </w:p>
        </w:tc>
        <w:tc>
          <w:tcPr>
            <w:tcW w:type="dxa" w:w="1728"/>
          </w:tcPr>
          <w:p>
            <w:r>
              <w:t>cl_avfx_rain_puddle_runoff_scale 0.1 5 0.05</w:t>
            </w:r>
          </w:p>
        </w:tc>
        <w:tc>
          <w:tcPr>
            <w:tcW w:type="dxa" w:w="1728"/>
          </w:tcPr>
          <w:p>
            <w:r>
              <w:t>Thickness multiplier for runoff streams (0.1..5; 1.0 = default, on top of the size-derived thickness).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Rings &amp; runoff</w:t>
            </w:r>
          </w:p>
        </w:tc>
        <w:tc>
          <w:tcPr>
            <w:tcW w:type="dxa" w:w="1728"/>
          </w:tcPr>
          <w:p>
            <w:r>
              <w:t>Puddle runoff dust</w:t>
            </w:r>
          </w:p>
        </w:tc>
        <w:tc>
          <w:tcPr>
            <w:tcW w:type="dxa" w:w="1728"/>
          </w:tcPr>
          <w:p>
            <w:r>
              <w:t>cl_avfx_rain_puddle_runoff_dust 0 3 0.1</w:t>
            </w:r>
          </w:p>
        </w:tc>
        <w:tc>
          <w:tcPr>
            <w:tcW w:type="dxa" w:w="1728"/>
          </w:tcPr>
          <w:p>
            <w:r>
              <w:t>Dark mud/dust particles flowing inside the runoff streams (0..3; 1.0 = default ~4 per stream; 0 = off).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Rings &amp; runoff</w:t>
            </w:r>
          </w:p>
        </w:tc>
        <w:tc>
          <w:tcPr>
            <w:tcW w:type="dxa" w:w="1728"/>
          </w:tcPr>
          <w:p>
            <w:r>
              <w:t>Puddle runoff grow speed</w:t>
            </w:r>
          </w:p>
        </w:tc>
        <w:tc>
          <w:tcPr>
            <w:tcW w:type="dxa" w:w="1728"/>
          </w:tcPr>
          <w:p>
            <w:r>
              <w:t>cl_avfx_rain_puddle_runoff_grow_speed 0.05 10 0.05</w:t>
            </w:r>
          </w:p>
        </w:tc>
        <w:tc>
          <w:tcPr>
            <w:tcW w:type="dxa" w:w="1728"/>
          </w:tcPr>
          <w:p>
            <w:r>
              <w:t>How fast the runoff stream grows top-to-bottom (0.05..10; 0.2 = default ~3.5 s; 1.0 = base ~700 ms; 10 = near-instant).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Rings &amp; runoff</w:t>
            </w:r>
          </w:p>
        </w:tc>
        <w:tc>
          <w:tcPr>
            <w:tcW w:type="dxa" w:w="1728"/>
          </w:tcPr>
          <w:p>
            <w:r>
              <w:t>Runoff style</w:t>
            </w:r>
          </w:p>
        </w:tc>
        <w:tc>
          <w:tcPr>
            <w:tcW w:type="dxa" w:w="1728"/>
          </w:tcPr>
          <w:p>
            <w:r>
              <w:t>cl_avfx_rain_puddle_runoff_style Classic 0 Organic 1</w:t>
            </w:r>
          </w:p>
        </w:tc>
        <w:tc>
          <w:tcPr>
            <w:tcW w:type="dxa" w:w="1728"/>
          </w:tcPr>
          <w:p>
            <w:r>
              <w:t>Runoff rendering. Classic = flat legacy strips; Organic = ragged wobbling threads with highlights and a temporal lifecycle.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Rings &amp; runoff</w:t>
            </w:r>
          </w:p>
        </w:tc>
        <w:tc>
          <w:tcPr>
            <w:tcW w:type="dxa" w:w="1728"/>
          </w:tcPr>
          <w:p>
            <w:r>
              <w:t>Runoff variation</w:t>
            </w:r>
          </w:p>
        </w:tc>
        <w:tc>
          <w:tcPr>
            <w:tcW w:type="dxa" w:w="1728"/>
          </w:tcPr>
          <w:p>
            <w:r>
              <w:t>cl_avfx_rain_puddle_runoff_variation 0 1 0.05</w:t>
            </w:r>
          </w:p>
        </w:tc>
        <w:tc>
          <w:tcPr>
            <w:tcW w:type="dxa" w:w="1728"/>
          </w:tcPr>
          <w:p>
            <w:r>
              <w:t>Thread count / raggedness / breaks for organic runoff (0..1). Organic style only.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Rings &amp; runoff</w:t>
            </w:r>
          </w:p>
        </w:tc>
        <w:tc>
          <w:tcPr>
            <w:tcW w:type="dxa" w:w="1728"/>
          </w:tcPr>
          <w:p>
            <w:r>
              <w:t>Runoff highlights</w:t>
            </w:r>
          </w:p>
        </w:tc>
        <w:tc>
          <w:tcPr>
            <w:tcW w:type="dxa" w:w="1728"/>
          </w:tcPr>
          <w:p>
            <w:r>
              <w:t>cl_avfx_rain_puddle_runoff_specular 0 1 0.05</w:t>
            </w:r>
          </w:p>
        </w:tc>
        <w:tc>
          <w:tcPr>
            <w:tcW w:type="dxa" w:w="1728"/>
          </w:tcPr>
          <w:p>
            <w:r>
              <w:t>Small wet highlights along the organic runoff threads (0..1).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Rings &amp; runoff</w:t>
            </w:r>
          </w:p>
        </w:tc>
        <w:tc>
          <w:tcPr>
            <w:tcW w:type="dxa" w:w="1728"/>
          </w:tcPr>
          <w:p>
            <w:r>
              <w:t>Runoff dynamics</w:t>
            </w:r>
          </w:p>
        </w:tc>
        <w:tc>
          <w:tcPr>
            <w:tcW w:type="dxa" w:w="1728"/>
          </w:tcPr>
          <w:p>
            <w:r>
              <w:t>cl_avfx_rain_puddle_runoff_dynamics 0 1 0.05</w:t>
            </w:r>
          </w:p>
        </w:tc>
        <w:tc>
          <w:tcPr>
            <w:tcW w:type="dxa" w:w="1728"/>
          </w:tcPr>
          <w:p>
            <w:r>
              <w:t>Temporal life of organic threads: appear/grow/thin/stop/replace over time (0..1, deterministic, no flicker).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Puddle dirt</w:t>
            </w:r>
          </w:p>
        </w:tc>
        <w:tc>
          <w:tcPr>
            <w:tcW w:type="dxa" w:w="1728"/>
          </w:tcPr>
          <w:p>
            <w:r>
              <w:t>Puddle dirt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Puddle dirt</w:t>
            </w:r>
          </w:p>
        </w:tc>
        <w:tc>
          <w:tcPr>
            <w:tcW w:type="dxa" w:w="1728"/>
          </w:tcPr>
          <w:p>
            <w:r>
              <w:t>Puddle dust</w:t>
            </w:r>
          </w:p>
        </w:tc>
        <w:tc>
          <w:tcPr>
            <w:tcW w:type="dxa" w:w="1728"/>
          </w:tcPr>
          <w:p>
            <w:r>
              <w:t>cl_avfx_rain_puddle_dust 0 3 0.1</w:t>
            </w:r>
          </w:p>
        </w:tc>
        <w:tc>
          <w:tcPr>
            <w:tcW w:type="dxa" w:w="1728"/>
          </w:tcPr>
          <w:p>
            <w:r>
              <w:t>Amount of dirt particles inside puddles (0..3; 1.0 = default; 0 = off). Flow downhill on sloped puddles; count grows with puddle size.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Puddle dirt</w:t>
            </w:r>
          </w:p>
        </w:tc>
        <w:tc>
          <w:tcPr>
            <w:tcW w:type="dxa" w:w="1728"/>
          </w:tcPr>
          <w:p>
            <w:r>
              <w:t>Puddle dust size</w:t>
            </w:r>
          </w:p>
        </w:tc>
        <w:tc>
          <w:tcPr>
            <w:tcW w:type="dxa" w:w="1728"/>
          </w:tcPr>
          <w:p>
            <w:r>
              <w:t>cl_avfx_rain_puddle_dust_size 0.1 3 0.05</w:t>
            </w:r>
          </w:p>
        </w:tc>
        <w:tc>
          <w:tcPr>
            <w:tcW w:type="dxa" w:w="1728"/>
          </w:tcPr>
          <w:p>
            <w:r>
              <w:t>Size of dirt particles inside puddles (0.1..3.0; 1.0 = default), independent of their count.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Water contact</w:t>
            </w:r>
          </w:p>
        </w:tc>
        <w:tc>
          <w:tcPr>
            <w:tcW w:type="dxa" w:w="1728"/>
          </w:tcPr>
          <w:p>
            <w:r>
              <w:t>Water contact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Water contact</w:t>
            </w:r>
          </w:p>
        </w:tc>
        <w:tc>
          <w:tcPr>
            <w:tcW w:type="dxa" w:w="1728"/>
          </w:tcPr>
          <w:p>
            <w:r>
              <w:t>Contact ripple opacity</w:t>
            </w:r>
          </w:p>
        </w:tc>
        <w:tc>
          <w:tcPr>
            <w:tcW w:type="dxa" w:w="1728"/>
          </w:tcPr>
          <w:p>
            <w:r>
              <w:t>cl_avfx_rain_water_contact_ripple_alpha 0 1 0.05</w:t>
            </w:r>
          </w:p>
        </w:tc>
        <w:tc>
          <w:tcPr>
            <w:tcW w:type="dxa" w:w="1728"/>
          </w:tcPr>
          <w:p>
            <w:r>
              <w:t>Opacity of water-contact rings from runoff and water-to-water contact (0..1, default 1.0).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Water contact</w:t>
            </w:r>
          </w:p>
        </w:tc>
        <w:tc>
          <w:tcPr>
            <w:tcW w:type="dxa" w:w="1728"/>
          </w:tcPr>
          <w:p>
            <w:r>
              <w:t>Contact ripple stroke</w:t>
            </w:r>
          </w:p>
        </w:tc>
        <w:tc>
          <w:tcPr>
            <w:tcW w:type="dxa" w:w="1728"/>
          </w:tcPr>
          <w:p>
            <w:r>
              <w:t>cl_avfx_rain_water_contact_ripple_stroke 0.25 3.0 0.05</w:t>
            </w:r>
          </w:p>
        </w:tc>
        <w:tc>
          <w:tcPr>
            <w:tcW w:type="dxa" w:w="1728"/>
          </w:tcPr>
          <w:p>
            <w:r>
              <w:t>Stroke width of the water-contact rings. 1.0 = current look; lower = thinner, higher = thicker.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Water contact</w:t>
            </w:r>
          </w:p>
        </w:tc>
        <w:tc>
          <w:tcPr>
            <w:tcW w:type="dxa" w:w="1728"/>
          </w:tcPr>
          <w:p>
            <w:r>
              <w:t>Contact ripple roundness</w:t>
            </w:r>
          </w:p>
        </w:tc>
        <w:tc>
          <w:tcPr>
            <w:tcW w:type="dxa" w:w="1728"/>
          </w:tcPr>
          <w:p>
            <w:r>
              <w:t>cl_avfx_rain_water_contact_ripple_roundness 0 3 1</w:t>
            </w:r>
          </w:p>
        </w:tc>
        <w:tc>
          <w:tcPr>
            <w:tcW w:type="dxa" w:w="1728"/>
          </w:tcPr>
          <w:p>
            <w:r>
              <w:t>Roundness of water-contact rings: 0 = coarse/cheaper, 1 = standard, 2 = smooth, 3 = ultra-smooth.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Water contact</w:t>
            </w:r>
          </w:p>
        </w:tc>
        <w:tc>
          <w:tcPr>
            <w:tcW w:type="dxa" w:w="1728"/>
          </w:tcPr>
          <w:p>
            <w:r>
              <w:t>Bubble size</w:t>
            </w:r>
          </w:p>
        </w:tc>
        <w:tc>
          <w:tcPr>
            <w:tcW w:type="dxa" w:w="1728"/>
          </w:tcPr>
          <w:p>
            <w:r>
              <w:t>cl_avfx_rain_water_contact_bubble_size 0.1 5 0.05</w:t>
            </w:r>
          </w:p>
        </w:tc>
        <w:tc>
          <w:tcPr>
            <w:tcW w:type="dxa" w:w="1728"/>
          </w:tcPr>
          <w:p>
            <w:r>
              <w:t>Size of the foam bubbles (0.1..5.0; 1.0 = 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Water contact</w:t>
            </w:r>
          </w:p>
        </w:tc>
        <w:tc>
          <w:tcPr>
            <w:tcW w:type="dxa" w:w="1728"/>
          </w:tcPr>
          <w:p>
            <w:r>
              <w:t>Bubble density</w:t>
            </w:r>
          </w:p>
        </w:tc>
        <w:tc>
          <w:tcPr>
            <w:tcW w:type="dxa" w:w="1728"/>
          </w:tcPr>
          <w:p>
            <w:r>
              <w:t>cl_avfx_rain_water_contact_bubble_density 0.1 10 0.1</w:t>
            </w:r>
          </w:p>
        </w:tc>
        <w:tc>
          <w:tcPr>
            <w:tcW w:type="dxa" w:w="1728"/>
          </w:tcPr>
          <w:p>
            <w:r>
              <w:t>Density (count) of the foam bubbles (0.1..10.0; 1.0 = default).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all puddle settings (X)</w:t>
            </w:r>
          </w:p>
        </w:tc>
        <w:tc>
          <w:tcPr>
            <w:tcW w:type="dxa" w:w="1728"/>
          </w:tcPr>
          <w:p>
            <w:r>
              <w:t>cl_avfx_defaults_puddles</w:t>
            </w:r>
          </w:p>
        </w:tc>
        <w:tc>
          <w:tcPr>
            <w:tcW w:type="dxa" w:w="1728"/>
          </w:tcPr>
          <w:p>
            <w:r>
              <w:t>Reset ALL puddle settings — base, specular, splashes, rings, runoff and water contact (reflections have their own reset in the Reflections submenu).</w:t>
            </w:r>
          </w:p>
        </w:tc>
      </w:tr>
    </w:tbl>
    <w:p>
      <w:pPr>
        <w:pStyle w:val="Heading3"/>
      </w:pPr>
      <w:r>
        <w:t>Puddle reflections (q2prox_avfx_puddle_reflections)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Scene reflection (SSR)</w:t>
            </w:r>
          </w:p>
        </w:tc>
        <w:tc>
          <w:tcPr>
            <w:tcW w:type="dxa" w:w="1728"/>
          </w:tcPr>
          <w:p>
            <w:r>
              <w:t>Scene reflection (SSR)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Scene reflection (SSR)</w:t>
            </w:r>
          </w:p>
        </w:tc>
        <w:tc>
          <w:tcPr>
            <w:tcW w:type="dxa" w:w="1728"/>
          </w:tcPr>
          <w:p>
            <w:r>
              <w:t>Puddle reflection strength</w:t>
            </w:r>
          </w:p>
        </w:tc>
        <w:tc>
          <w:tcPr>
            <w:tcW w:type="dxa" w:w="1728"/>
          </w:tcPr>
          <w:p>
            <w:r>
              <w:t>cl_avfx_rain_puddle_scene_reflection_strength 0 1 0.05</w:t>
            </w:r>
          </w:p>
        </w:tc>
        <w:tc>
          <w:tcPr>
            <w:tcW w:type="dxa" w:w="1728"/>
          </w:tcPr>
          <w:p>
            <w:r>
              <w:t>Puddle scene-reflection strength (0..1; how strongly the reflected scene shows in puddles).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Scene reflection (SSR)</w:t>
            </w:r>
          </w:p>
        </w:tc>
        <w:tc>
          <w:tcPr>
            <w:tcW w:type="dxa" w:w="1728"/>
          </w:tcPr>
          <w:p>
            <w:r>
              <w:t>Puddle reflection quality</w:t>
            </w:r>
          </w:p>
        </w:tc>
        <w:tc>
          <w:tcPr>
            <w:tcW w:type="dxa" w:w="1728"/>
          </w:tcPr>
          <w:p>
            <w:r>
              <w:t>cl_avfx_rain_puddle_scene_reflection_quality Low 0 Medium 1 High 2 Ultra 3</w:t>
            </w:r>
          </w:p>
        </w:tc>
        <w:tc>
          <w:tcPr>
            <w:tcW w:type="dxa" w:w="1728"/>
          </w:tcPr>
          <w:p>
            <w:r>
              <w:t>Puddle scene-reflection quality: march steps/refine/thickness. Higher = crisper reflections, more GPU cost.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Scene reflection (SSR)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Model reflection</w:t>
            </w:r>
          </w:p>
        </w:tc>
        <w:tc>
          <w:tcPr>
            <w:tcW w:type="dxa" w:w="1728"/>
          </w:tcPr>
          <w:p>
            <w:r>
              <w:t>Model reflection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Model reflection</w:t>
            </w:r>
          </w:p>
        </w:tc>
        <w:tc>
          <w:tcPr>
            <w:tcW w:type="dxa" w:w="1728"/>
          </w:tcPr>
          <w:p>
            <w:r>
              <w:t>Model reflection strength</w:t>
            </w:r>
          </w:p>
        </w:tc>
        <w:tc>
          <w:tcPr>
            <w:tcW w:type="dxa" w:w="1728"/>
          </w:tcPr>
          <w:p>
            <w:r>
              <w:t>cl_avfx_rain_puddle_model_reflection_strength 0 1 0.05</w:t>
            </w:r>
          </w:p>
        </w:tc>
        <w:tc>
          <w:tcPr>
            <w:tcW w:type="dxa" w:w="1728"/>
          </w:tcPr>
          <w:p>
            <w:r>
              <w:t>Model reflection strength in puddles (0..1).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Model reflection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Distortion</w:t>
            </w:r>
          </w:p>
        </w:tc>
        <w:tc>
          <w:tcPr>
            <w:tcW w:type="dxa" w:w="1728"/>
          </w:tcPr>
          <w:p>
            <w:r>
              <w:t>Distortion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Distortion</w:t>
            </w:r>
          </w:p>
        </w:tc>
        <w:tc>
          <w:tcPr>
            <w:tcW w:type="dxa" w:w="1728"/>
          </w:tcPr>
          <w:p>
            <w:r>
              <w:t>Puddle reflection distortion</w:t>
            </w:r>
          </w:p>
        </w:tc>
        <w:tc>
          <w:tcPr>
            <w:tcW w:type="dxa" w:w="1728"/>
          </w:tcPr>
          <w:p>
            <w:r>
              <w:t>cl_avfx_rain_puddle_reflection_distort 0 1 0.01</w:t>
            </w:r>
          </w:p>
        </w:tc>
        <w:tc>
          <w:tcPr>
            <w:tcW w:type="dxa" w:w="1728"/>
          </w:tcPr>
          <w:p>
            <w:r>
              <w:t>Puddle reflection distortion (0..1): warps the reflection (SSR + models) like the surface of moving liquid, with uneven travelling ripples; scaled by the puddle surface speed. 0 = sharp mirror (default).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Distortion</w:t>
            </w:r>
          </w:p>
        </w:tc>
        <w:tc>
          <w:tcPr>
            <w:tcW w:type="dxa" w:w="1728"/>
          </w:tcPr>
          <w:p>
            <w:r>
              <w:t>Puddle distortion speed</w:t>
            </w:r>
          </w:p>
        </w:tc>
        <w:tc>
          <w:tcPr>
            <w:tcW w:type="dxa" w:w="1728"/>
          </w:tcPr>
          <w:p>
            <w:r>
              <w:t>cl_avfx_rain_puddle_reflection_distort_speed 0 5 0.05</w:t>
            </w:r>
          </w:p>
        </w:tc>
        <w:tc>
          <w:tcPr>
            <w:tcW w:type="dxa" w:w="1728"/>
          </w:tcPr>
          <w:p>
            <w:r>
              <w:t>Puddle reflection distortion SPEED (0..5): how fast the ripples travel; independent of the surface texture flow. 1 = default, 0 = frozen ripple.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cl_avfx_defaults_puddle_reflections</w:t>
            </w:r>
          </w:p>
        </w:tc>
        <w:tc>
          <w:tcPr>
            <w:tcW w:type="dxa" w:w="1728"/>
          </w:tcPr>
          <w:p>
            <w:r>
              <w:t>Reset only the reflection controls shown in this menu.</w:t>
            </w:r>
          </w:p>
        </w:tc>
      </w:tr>
    </w:tbl>
    <w:p>
      <w:pPr>
        <w:pStyle w:val="Heading3"/>
      </w:pPr>
      <w:r>
        <w:t>Snow (q2prox_avfx_snow)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Snowflakes... (X)</w:t>
            </w:r>
          </w:p>
        </w:tc>
        <w:tc>
          <w:tcPr>
            <w:tcW w:type="dxa" w:w="1728"/>
          </w:tcPr>
          <w:p>
            <w:r>
              <w:t>pushmenu q2prox_avfx_snowflakes</w:t>
            </w:r>
          </w:p>
        </w:tc>
        <w:tc>
          <w:tcPr>
            <w:tcW w:type="dxa" w:w="1728"/>
          </w:tcPr>
          <w:p>
            <w:r>
              <w:t>Open the 3D snowflakes submenu: batched world-space quad flakes (count, size, tumble, LOD, realistic shapes).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Snow cover... (X)</w:t>
            </w:r>
          </w:p>
        </w:tc>
        <w:tc>
          <w:tcPr>
            <w:tcW w:type="dxa" w:w="1728"/>
          </w:tcPr>
          <w:p>
            <w:r>
              <w:t>pushmenu q2prox_avfx_snow_cover</w:t>
            </w:r>
          </w:p>
        </w:tc>
        <w:tc>
          <w:tcPr>
            <w:tcW w:type="dxa" w:w="1728"/>
          </w:tcPr>
          <w:p>
            <w:r>
              <w:t>Open the snow-cover submenu: GPU snow material on BSP surfaces, coverage, accumulation, blanket, footprints, lighting.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Water effects</w:t>
            </w:r>
          </w:p>
        </w:tc>
        <w:tc>
          <w:tcPr>
            <w:tcW w:type="dxa" w:w="1728"/>
          </w:tcPr>
          <w:p>
            <w:r>
              <w:t>Water effects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Water effects</w:t>
            </w:r>
          </w:p>
        </w:tc>
        <w:tc>
          <w:tcPr>
            <w:tcW w:type="dxa" w:w="1728"/>
          </w:tcPr>
          <w:p>
            <w:r>
              <w:t>Snow-on-water density</w:t>
            </w:r>
          </w:p>
        </w:tc>
        <w:tc>
          <w:tcPr>
            <w:tcW w:type="dxa" w:w="1728"/>
          </w:tcPr>
          <w:p>
            <w:r>
              <w:t>cl_avfx_snow_water_patch_density 0 1 0.05</w:t>
            </w:r>
          </w:p>
        </w:tc>
        <w:tc>
          <w:tcPr>
            <w:tcW w:type="dxa" w:w="1728"/>
          </w:tcPr>
          <w:p>
            <w:r>
              <w:t>cl_avfx_snow_water_patch_density: fraction of snow-water contacts that spawn drifting melt specks/glints (0..1).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Water effects</w:t>
            </w:r>
          </w:p>
        </w:tc>
        <w:tc>
          <w:tcPr>
            <w:tcW w:type="dxa" w:w="1728"/>
          </w:tcPr>
          <w:p>
            <w:r>
              <w:t>Snow-on-water size</w:t>
            </w:r>
          </w:p>
        </w:tc>
        <w:tc>
          <w:tcPr>
            <w:tcW w:type="dxa" w:w="1728"/>
          </w:tcPr>
          <w:p>
            <w:r>
              <w:t>cl_avfx_snow_water_patch_size 0.01 4.0 0.01</w:t>
            </w:r>
          </w:p>
        </w:tc>
        <w:tc>
          <w:tcPr>
            <w:tcW w:type="dxa" w:w="1728"/>
          </w:tcPr>
          <w:p>
            <w:r>
              <w:t>Size of the melt specks/glints where snow meets water.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Water effects</w:t>
            </w:r>
          </w:p>
        </w:tc>
        <w:tc>
          <w:tcPr>
            <w:tcW w:type="dxa" w:w="1728"/>
          </w:tcPr>
          <w:p>
            <w:r>
              <w:t>Snow-on-water time</w:t>
            </w:r>
          </w:p>
        </w:tc>
        <w:tc>
          <w:tcPr>
            <w:tcW w:type="dxa" w:w="1728"/>
          </w:tcPr>
          <w:p>
            <w:r>
              <w:t>cl_avfx_snow_water_patch_lifetime 1 100 1</w:t>
            </w:r>
          </w:p>
        </w:tc>
        <w:tc>
          <w:tcPr>
            <w:tcW w:type="dxa" w:w="1728"/>
          </w:tcPr>
          <w:p>
            <w:r>
              <w:t>How long each snow-on-water speck lasts, in seconds.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Water effects</w:t>
            </w:r>
          </w:p>
        </w:tc>
        <w:tc>
          <w:tcPr>
            <w:tcW w:type="dxa" w:w="1728"/>
          </w:tcPr>
          <w:p>
            <w:r>
              <w:t>Snow-on-water drift</w:t>
            </w:r>
          </w:p>
        </w:tc>
        <w:tc>
          <w:tcPr>
            <w:tcW w:type="dxa" w:w="1728"/>
          </w:tcPr>
          <w:p>
            <w:r>
              <w:t>cl_avfx_snow_water_patch_drift_speed 0 24 1</w:t>
            </w:r>
          </w:p>
        </w:tc>
        <w:tc>
          <w:tcPr>
            <w:tcW w:type="dxa" w:w="1728"/>
          </w:tcPr>
          <w:p>
            <w:r>
              <w:t>cl_avfx_snow_water_patch_drift_speed: drift speed for floating snow specks on water.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Water effects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GPU surface</w:t>
            </w:r>
          </w:p>
        </w:tc>
        <w:tc>
          <w:tcPr>
            <w:tcW w:type="dxa" w:w="1728"/>
          </w:tcPr>
          <w:p>
            <w:r>
              <w:t>GPU surface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GPU surface</w:t>
            </w:r>
          </w:p>
        </w:tc>
        <w:tc>
          <w:tcPr>
            <w:tcW w:type="dxa" w:w="1728"/>
          </w:tcPr>
          <w:p>
            <w:r>
              <w:t>Snow noise</w:t>
            </w:r>
          </w:p>
        </w:tc>
        <w:tc>
          <w:tcPr>
            <w:tcW w:type="dxa" w:w="1728"/>
          </w:tcPr>
          <w:p>
            <w:r>
              <w:t>cl_avfx_snow_gpu_noise 0 1 0.05</w:t>
            </w:r>
          </w:p>
        </w:tc>
        <w:tc>
          <w:tcPr>
            <w:tcW w:type="dxa" w:w="1728"/>
          </w:tcPr>
          <w:p>
            <w:r>
              <w:t>World-noise amplitude of the GPU snow surface pattern (pinned to the map floor plane).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GPU surface</w:t>
            </w:r>
          </w:p>
        </w:tc>
        <w:tc>
          <w:tcPr>
            <w:tcW w:type="dxa" w:w="1728"/>
          </w:tcPr>
          <w:p>
            <w:r>
              <w:t>Snow relief</w:t>
            </w:r>
          </w:p>
        </w:tc>
        <w:tc>
          <w:tcPr>
            <w:tcW w:type="dxa" w:w="1728"/>
          </w:tcPr>
          <w:p>
            <w:r>
              <w:t>cl_avfx_snow_gpu_relief 0 1 0.05</w:t>
            </w:r>
          </w:p>
        </w:tc>
        <w:tc>
          <w:tcPr>
            <w:tcW w:type="dxa" w:w="1728"/>
          </w:tcPr>
          <w:p>
            <w:r>
              <w:t>Fake-relief strength on GPU snow: cold-blue shadow tone plus light lift along the noise field.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GPU surface</w:t>
            </w:r>
          </w:p>
        </w:tc>
        <w:tc>
          <w:tcPr>
            <w:tcW w:type="dxa" w:w="1728"/>
          </w:tcPr>
          <w:p>
            <w:r>
              <w:t>Snow sparkles</w:t>
            </w:r>
          </w:p>
        </w:tc>
        <w:tc>
          <w:tcPr>
            <w:tcW w:type="dxa" w:w="1728"/>
          </w:tcPr>
          <w:p>
            <w:r>
              <w:t>cl_avfx_snow_gpu_glitter 0 1 0.05</w:t>
            </w:r>
          </w:p>
        </w:tc>
        <w:tc>
          <w:tcPr>
            <w:tcW w:type="dxa" w:w="1728"/>
          </w:tcPr>
          <w:p>
            <w:r>
              <w:t>Snow sparkle strength. Tiny icy glints also feed the bloom effect.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GPU surface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cl_avfx_defaults_snow</w:t>
            </w:r>
          </w:p>
        </w:tc>
        <w:tc>
          <w:tcPr>
            <w:tcW w:type="dxa" w:w="1728"/>
          </w:tcPr>
          <w:p>
            <w:r>
              <w:t>Reset only the snow controls shown in this menu.</w:t>
            </w:r>
          </w:p>
        </w:tc>
      </w:tr>
    </w:tbl>
    <w:p>
      <w:pPr>
        <w:pStyle w:val="Heading3"/>
      </w:pPr>
      <w:r>
        <w:t>Snowflakes (q2prox_avfx_snowflakes)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3D flake count</w:t>
            </w:r>
          </w:p>
        </w:tc>
        <w:tc>
          <w:tcPr>
            <w:tcW w:type="dxa" w:w="1728"/>
          </w:tcPr>
          <w:p>
            <w:r>
              <w:t>cl_avfx_snow_flakes_3d_count 0.2 2.0 0.05</w:t>
            </w:r>
          </w:p>
        </w:tc>
        <w:tc>
          <w:tcPr>
            <w:tcW w:type="dxa" w:w="1728"/>
          </w:tcPr>
          <w:p>
            <w:r>
              <w:t>3D snowflake density multiplier (clamped to the 800-flake pool ceiling); works in any preset.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3D flake size</w:t>
            </w:r>
          </w:p>
        </w:tc>
        <w:tc>
          <w:tcPr>
            <w:tcW w:type="dxa" w:w="1728"/>
          </w:tcPr>
          <w:p>
            <w:r>
              <w:t>cl_avfx_snow_flakes_3d_size 0.03 3.0 0.01</w:t>
            </w:r>
          </w:p>
        </w:tc>
        <w:tc>
          <w:tcPr>
            <w:tcW w:type="dxa" w:w="1728"/>
          </w:tcPr>
          <w:p>
            <w:r>
              <w:t>3D snowflake spawn-size multiplier: low = fine snow, high = large flakes / blizzard.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3D flake LOD</w:t>
            </w:r>
          </w:p>
        </w:tc>
        <w:tc>
          <w:tcPr>
            <w:tcW w:type="dxa" w:w="1728"/>
          </w:tcPr>
          <w:p>
            <w:r>
              <w:t>cl_avfx_snow_flakes_3d_near 0.1 1.0 0.05</w:t>
            </w:r>
          </w:p>
        </w:tc>
        <w:tc>
          <w:tcPr>
            <w:tcW w:type="dxa" w:w="1728"/>
          </w:tcPr>
          <w:p>
            <w:r>
              <w:t>3D LOD near-radius (fraction of spawn radius): flakes within it draw as 3D, farther ones fall back to particle snow. 1.0 = no LOD; lower = cheaper. Live.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Realistic snowflake shapes... (X)</w:t>
            </w:r>
          </w:p>
        </w:tc>
        <w:tc>
          <w:tcPr>
            <w:tcW w:type="dxa" w:w="1728"/>
          </w:tcPr>
          <w:p>
            <w:r>
              <w:t>pushmenu q2prox_avfx_snowflakes_fractal</w:t>
            </w:r>
          </w:p>
        </w:tc>
        <w:tc>
          <w:tcPr>
            <w:tcW w:type="dxa" w:w="1728"/>
          </w:tcPr>
          <w:p>
            <w:r>
              <w:t>Open SnowGlobe-style realistic fractal snowflake shape controls (optional, off by default).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cl_avfx_defaults_snowflakes</w:t>
            </w:r>
          </w:p>
        </w:tc>
        <w:tc>
          <w:tcPr>
            <w:tcW w:type="dxa" w:w="1728"/>
          </w:tcPr>
          <w:p>
            <w:r>
              <w:t>Reset only the snowflake controls shown in this menu.</w:t>
            </w:r>
          </w:p>
        </w:tc>
      </w:tr>
    </w:tbl>
    <w:p>
      <w:pPr>
        <w:pStyle w:val="Heading3"/>
      </w:pPr>
      <w:r>
        <w:t>Realistic snowflake shapes (q2prox_avfx_snowflakes_fractal)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Unique forms</w:t>
            </w:r>
          </w:p>
        </w:tc>
        <w:tc>
          <w:tcPr>
            <w:tcW w:type="dxa" w:w="1728"/>
          </w:tcPr>
          <w:p>
            <w:r>
              <w:t>cl_avfx_snow_flakes_3d_fractal_forms 4 64 1</w:t>
            </w:r>
          </w:p>
        </w:tc>
        <w:tc>
          <w:tcPr>
            <w:tcW w:type="dxa" w:w="1728"/>
          </w:tcPr>
          <w:p>
            <w:r>
              <w:t>Number of unique snowflake shapes in the atlas (4..64). More = less repetition, slightly more atlas memory.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Tile resolution</w:t>
            </w:r>
          </w:p>
        </w:tc>
        <w:tc>
          <w:tcPr>
            <w:tcW w:type="dxa" w:w="1728"/>
          </w:tcPr>
          <w:p>
            <w:r>
              <w:t>cl_avfx_snow_flakes_3d_fractal_tile 64 0 128 1 256 2</w:t>
            </w:r>
          </w:p>
        </w:tc>
        <w:tc>
          <w:tcPr>
            <w:tcW w:type="dxa" w:w="1728"/>
          </w:tcPr>
          <w:p>
            <w:r>
              <w:t>Atlas tile resolution (quality vs memory). 256 = crispest, 64 = lightest.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Min size mult</w:t>
            </w:r>
          </w:p>
        </w:tc>
        <w:tc>
          <w:tcPr>
            <w:tcW w:type="dxa" w:w="1728"/>
          </w:tcPr>
          <w:p>
            <w:r>
              <w:t>cl_avfx_snow_flakes_3d_fractal_size_min 0.1 4.0 0.05</w:t>
            </w:r>
          </w:p>
        </w:tc>
        <w:tc>
          <w:tcPr>
            <w:tcW w:type="dxa" w:w="1728"/>
          </w:tcPr>
          <w:p>
            <w:r>
              <w:t>Minimum size multiplier (relative to the base flake size) for fractal flakes.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Max size mult</w:t>
            </w:r>
          </w:p>
        </w:tc>
        <w:tc>
          <w:tcPr>
            <w:tcW w:type="dxa" w:w="1728"/>
          </w:tcPr>
          <w:p>
            <w:r>
              <w:t>cl_avfx_snow_flakes_3d_fractal_size_max 0.1 6.0 0.05</w:t>
            </w:r>
          </w:p>
        </w:tc>
        <w:tc>
          <w:tcPr>
            <w:tcW w:type="dxa" w:w="1728"/>
          </w:tcPr>
          <w:p>
            <w:r>
              <w:t>Maximum size multiplier (relative to the base flake size) for fractal flakes.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Absolute max size</w:t>
            </w:r>
          </w:p>
        </w:tc>
        <w:tc>
          <w:tcPr>
            <w:tcW w:type="dxa" w:w="1728"/>
          </w:tcPr>
          <w:p>
            <w:r>
              <w:t>cl_avfx_snow_flakes_3d_fractal_max_size 1.0 64.0 0.5</w:t>
            </w:r>
          </w:p>
        </w:tc>
        <w:tc>
          <w:tcPr>
            <w:tcW w:type="dxa" w:w="1728"/>
          </w:tcPr>
          <w:p>
            <w:r>
              <w:t>Absolute maximum flake half-size in world units (caps giant flakes).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cl_avfx_defaults_snowflakes_fractal</w:t>
            </w:r>
          </w:p>
        </w:tc>
        <w:tc>
          <w:tcPr>
            <w:tcW w:type="dxa" w:w="1728"/>
          </w:tcPr>
          <w:p>
            <w:r>
              <w:t>Reset only the realistic snowflake-shape controls shown in this menu.</w:t>
            </w:r>
          </w:p>
        </w:tc>
      </w:tr>
    </w:tbl>
    <w:p>
      <w:pPr>
        <w:pStyle w:val="Heading3"/>
      </w:pPr>
      <w:r>
        <w:t>Snow Cover (q2prox_avfx_snow_cover)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GPU material</w:t>
            </w:r>
          </w:p>
        </w:tc>
        <w:tc>
          <w:tcPr>
            <w:tcW w:type="dxa" w:w="1728"/>
          </w:tcPr>
          <w:p>
            <w:r>
              <w:t>GPU material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GPU material</w:t>
            </w:r>
          </w:p>
        </w:tc>
        <w:tc>
          <w:tcPr>
            <w:tcW w:type="dxa" w:w="1728"/>
          </w:tcPr>
          <w:p>
            <w:r>
              <w:t>GPU snow alpha</w:t>
            </w:r>
          </w:p>
        </w:tc>
        <w:tc>
          <w:tcPr>
            <w:tcW w:type="dxa" w:w="1728"/>
          </w:tcPr>
          <w:p>
            <w:r>
              <w:t>cl_avfx_snow_gpu_material_alpha 0 1 0.05</w:t>
            </w:r>
          </w:p>
        </w:tc>
        <w:tc>
          <w:tcPr>
            <w:tcW w:type="dxa" w:w="1728"/>
          </w:tcPr>
          <w:p>
            <w:r>
              <w:t>GPU snow material alpha (0..1, default 1.0).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GPU material</w:t>
            </w:r>
          </w:p>
        </w:tc>
        <w:tc>
          <w:tcPr>
            <w:tcW w:type="dxa" w:w="1728"/>
          </w:tcPr>
          <w:p>
            <w:r>
              <w:t>Surface style</w:t>
            </w:r>
          </w:p>
        </w:tc>
        <w:tc>
          <w:tcPr>
            <w:tcW w:type="dxa" w:w="1728"/>
          </w:tcPr>
          <w:p>
            <w:r>
              <w:t>cl_avfx_snow_surface_style Classic 0 Frost 1 Fine powder 2 Wind crust 3 Pillows 4 Granular 5 Dimpled 6 Blue ice 7 Crystals 8 Dense crust 9 Sparse 10 Wind waves 11 Ridges 12 Fluffy 13 Deep drift 14 Clumps 15 Velvet 16 Pellets 17 Ripple 18 Chunky 19 Blue dune 20</w:t>
            </w:r>
          </w:p>
        </w:tc>
        <w:tc>
          <w:tcPr>
            <w:tcW w:type="dxa" w:w="1728"/>
          </w:tcPr>
          <w:p>
            <w:r>
              <w:t>Snow surface tile (0=classic, 1..20 reference styles). Live.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GPU material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Coverage</w:t>
            </w:r>
          </w:p>
        </w:tc>
        <w:tc>
          <w:tcPr>
            <w:tcW w:type="dxa" w:w="1728"/>
          </w:tcPr>
          <w:p>
            <w:r>
              <w:t>Coverage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Coverage</w:t>
            </w:r>
          </w:p>
        </w:tc>
        <w:tc>
          <w:tcPr>
            <w:tcW w:type="dxa" w:w="1728"/>
          </w:tcPr>
          <w:p>
            <w:r>
              <w:t>Coverage prefill</w:t>
            </w:r>
          </w:p>
        </w:tc>
        <w:tc>
          <w:tcPr>
            <w:tcW w:type="dxa" w:w="1728"/>
          </w:tcPr>
          <w:p>
            <w:r>
              <w:t>cl_avfx_snow_gpu_coverage_prefill 0 1 0.05</w:t>
            </w:r>
          </w:p>
        </w:tc>
        <w:tc>
          <w:tcPr>
            <w:tcW w:type="dxa" w:w="1728"/>
          </w:tcPr>
          <w:p>
            <w:r>
              <w:t>Initial coverage floor. 1.0 makes the map fully covered immediately; 0.0 starts from clean surfaces.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Coverage</w:t>
            </w:r>
          </w:p>
        </w:tc>
        <w:tc>
          <w:tcPr>
            <w:tcW w:type="dxa" w:w="1728"/>
          </w:tcPr>
          <w:p>
            <w:r>
              <w:t>Snow fill rate</w:t>
            </w:r>
          </w:p>
        </w:tc>
        <w:tc>
          <w:tcPr>
            <w:tcW w:type="dxa" w:w="1728"/>
          </w:tcPr>
          <w:p>
            <w:r>
              <w:t>cl_avfx_snow_accum_fill_rate 0.01 3 0.01</w:t>
            </w:r>
          </w:p>
        </w:tc>
        <w:tc>
          <w:tcPr>
            <w:tcW w:type="dxa" w:w="1728"/>
          </w:tcPr>
          <w:p>
            <w:r>
              <w:t>Snow coverage fill speed (0.01..3.00, default 0.06).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Coverage</w:t>
            </w:r>
          </w:p>
        </w:tc>
        <w:tc>
          <w:tcPr>
            <w:tcW w:type="dxa" w:w="1728"/>
          </w:tcPr>
          <w:p>
            <w:r>
              <w:t>Small-face fill</w:t>
            </w:r>
          </w:p>
        </w:tc>
        <w:tc>
          <w:tcPr>
            <w:tcW w:type="dxa" w:w="1728"/>
          </w:tcPr>
          <w:p>
            <w:r>
              <w:t>cl_avfx_snow_gpu_small_face_area_wu2 0 65536 256</w:t>
            </w:r>
          </w:p>
        </w:tc>
        <w:tc>
          <w:tcPr>
            <w:tcW w:type="dxa" w:w="1728"/>
          </w:tcPr>
          <w:p>
            <w:r>
              <w:t>Small BSP face area threshold in square world units. Higher values treat more narrow/tiny faces as small snow receivers; default 4096.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Coverage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Accumulation</w:t>
            </w:r>
          </w:p>
        </w:tc>
        <w:tc>
          <w:tcPr>
            <w:tcW w:type="dxa" w:w="1728"/>
          </w:tcPr>
          <w:p>
            <w:r>
              <w:t>Accumulation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Accumulation</w:t>
            </w:r>
          </w:p>
        </w:tc>
        <w:tc>
          <w:tcPr>
            <w:tcW w:type="dxa" w:w="1728"/>
          </w:tcPr>
          <w:p>
            <w:r>
              <w:t>Accum density</w:t>
            </w:r>
          </w:p>
        </w:tc>
        <w:tc>
          <w:tcPr>
            <w:tcW w:type="dxa" w:w="1728"/>
          </w:tcPr>
          <w:p>
            <w:r>
              <w:t>cl_avfx_snow_accum_density 0 1 0.05</w:t>
            </w:r>
          </w:p>
        </w:tc>
        <w:tc>
          <w:tcPr>
            <w:tcW w:type="dxa" w:w="1728"/>
          </w:tcPr>
          <w:p>
            <w:r>
              <w:t>Snow cap density on valid horizontal surfaces.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Accumulation</w:t>
            </w:r>
          </w:p>
        </w:tc>
        <w:tc>
          <w:tcPr>
            <w:tcW w:type="dxa" w:w="1728"/>
          </w:tcPr>
          <w:p>
            <w:r>
              <w:t>Snow alpha</w:t>
            </w:r>
          </w:p>
        </w:tc>
        <w:tc>
          <w:tcPr>
            <w:tcW w:type="dxa" w:w="1728"/>
          </w:tcPr>
          <w:p>
            <w:r>
              <w:t>cl_avfx_snow_accum_alpha 0 1 0.05</w:t>
            </w:r>
          </w:p>
        </w:tc>
        <w:tc>
          <w:tcPr>
            <w:tcW w:type="dxa" w:w="1728"/>
          </w:tcPr>
          <w:p>
            <w:r>
              <w:t>Snow cap opacity (0..1, default 1.0).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Accumulation</w:t>
            </w:r>
          </w:p>
        </w:tc>
        <w:tc>
          <w:tcPr>
            <w:tcW w:type="dxa" w:w="1728"/>
          </w:tcPr>
          <w:p>
            <w:r>
              <w:t>Snow max size</w:t>
            </w:r>
          </w:p>
        </w:tc>
        <w:tc>
          <w:tcPr>
            <w:tcW w:type="dxa" w:w="1728"/>
          </w:tcPr>
          <w:p>
            <w:r>
              <w:t>cl_avfx_snow_accum_max_size 0.04 4.0 0.004</w:t>
            </w:r>
          </w:p>
        </w:tc>
        <w:tc>
          <w:tcPr>
            <w:tcW w:type="dxa" w:w="1728"/>
          </w:tcPr>
          <w:p>
            <w:r>
              <w:t>Maximum snow cap size (0.04..4.0, default 4.0).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Accumulation</w:t>
            </w:r>
          </w:p>
        </w:tc>
        <w:tc>
          <w:tcPr>
            <w:tcW w:type="dxa" w:w="1728"/>
          </w:tcPr>
          <w:p>
            <w:r>
              <w:t>Snow count</w:t>
            </w:r>
          </w:p>
        </w:tc>
        <w:tc>
          <w:tcPr>
            <w:tcW w:type="dxa" w:w="1728"/>
          </w:tcPr>
          <w:p>
            <w:r>
              <w:t>cl_avfx_snow_accum_count 0.2 500 1</w:t>
            </w:r>
          </w:p>
        </w:tc>
        <w:tc>
          <w:tcPr>
            <w:tcW w:type="dxa" w:w="1728"/>
          </w:tcPr>
          <w:p>
            <w:r>
              <w:t>Snow cap count multiplier (0.2..500, default 500).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Accumulation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Blanket</w:t>
            </w:r>
          </w:p>
        </w:tc>
        <w:tc>
          <w:tcPr>
            <w:tcW w:type="dxa" w:w="1728"/>
          </w:tcPr>
          <w:p>
            <w:r>
              <w:t>Blanket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Blanket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Edges and snowdrifts... (X)</w:t>
            </w:r>
          </w:p>
        </w:tc>
        <w:tc>
          <w:tcPr>
            <w:tcW w:type="dxa" w:w="1728"/>
          </w:tcPr>
          <w:p>
            <w:r>
              <w:t>pushmenu q2prox_avfx_snow_cover_shape</w:t>
            </w:r>
          </w:p>
        </w:tc>
        <w:tc>
          <w:tcPr>
            <w:tcW w:type="dxa" w:w="1728"/>
          </w:tcPr>
          <w:p>
            <w:r>
              <w:t>Open snow edge, clump and snowdrift controls.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Footprints and volume... (X)</w:t>
            </w:r>
          </w:p>
        </w:tc>
        <w:tc>
          <w:tcPr>
            <w:tcW w:type="dxa" w:w="1728"/>
          </w:tcPr>
          <w:p>
            <w:r>
              <w:t>pushmenu q2prox_avfx_snow_cover_volume</w:t>
            </w:r>
          </w:p>
        </w:tc>
        <w:tc>
          <w:tcPr>
            <w:tcW w:type="dxa" w:w="1728"/>
          </w:tcPr>
          <w:p>
            <w:r>
              <w:t>Open footprint and raised-volume snow controls.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Snow lighting... (X)</w:t>
            </w:r>
          </w:p>
        </w:tc>
        <w:tc>
          <w:tcPr>
            <w:tcW w:type="dxa" w:w="1728"/>
          </w:tcPr>
          <w:p>
            <w:r>
              <w:t>pushmenu q2prox_avfx_snow_cover_lighting</w:t>
            </w:r>
          </w:p>
        </w:tc>
        <w:tc>
          <w:tcPr>
            <w:tcW w:type="dxa" w:w="1728"/>
          </w:tcPr>
          <w:p>
            <w:r>
              <w:t>Open celestial, flashlight and dynamic-light snow response controls.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Lava steam... (X)</w:t>
            </w:r>
          </w:p>
        </w:tc>
        <w:tc>
          <w:tcPr>
            <w:tcW w:type="dxa" w:w="1728"/>
          </w:tcPr>
          <w:p>
            <w:r>
              <w:t>pushmenu q2prox_avfx_other</w:t>
            </w:r>
          </w:p>
        </w:tc>
        <w:tc>
          <w:tcPr>
            <w:tcW w:type="dxa" w:w="1728"/>
          </w:tcPr>
          <w:p>
            <w:r>
              <w:t>Open lava steam controls (snow/rain evaporating on lava: size, density, height).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cl_avfx_defaults_snow_cover</w:t>
            </w:r>
          </w:p>
        </w:tc>
        <w:tc>
          <w:tcPr>
            <w:tcW w:type="dxa" w:w="1728"/>
          </w:tcPr>
          <w:p>
            <w:r>
              <w:t>Reset only the snow-cover controls shown in this menu.</w:t>
            </w:r>
          </w:p>
        </w:tc>
      </w:tr>
    </w:tbl>
    <w:p>
      <w:pPr>
        <w:pStyle w:val="Heading3"/>
      </w:pPr>
      <w:r>
        <w:t>Snow Cover / Edges (q2prox_avfx_snow_cover_shape)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Wall snow</w:t>
            </w:r>
          </w:p>
        </w:tc>
        <w:tc>
          <w:tcPr>
            <w:tcW w:type="dxa" w:w="1728"/>
          </w:tcPr>
          <w:p>
            <w:r>
              <w:t>Wall snow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Wall snow</w:t>
            </w:r>
          </w:p>
        </w:tc>
        <w:tc>
          <w:tcPr>
            <w:tcW w:type="dxa" w:w="1728"/>
          </w:tcPr>
          <w:p>
            <w:r>
              <w:t>Wall snow height</w:t>
            </w:r>
          </w:p>
        </w:tc>
        <w:tc>
          <w:tcPr>
            <w:tcW w:type="dxa" w:w="1728"/>
          </w:tcPr>
          <w:p>
            <w:r>
              <w:t>cl_avfx_snow_wall_smear_height_wu 8 512 4</w:t>
            </w:r>
          </w:p>
        </w:tc>
        <w:tc>
          <w:tcPr>
            <w:tcW w:type="dxa" w:w="1728"/>
          </w:tcPr>
          <w:p>
            <w:r>
              <w:t>Wall snow: how far snow climbs up the wall in world units (default 288).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Wall snow</w:t>
            </w:r>
          </w:p>
        </w:tc>
        <w:tc>
          <w:tcPr>
            <w:tcW w:type="dxa" w:w="1728"/>
          </w:tcPr>
          <w:p>
            <w:r>
              <w:t>Wall snow opacity</w:t>
            </w:r>
          </w:p>
        </w:tc>
        <w:tc>
          <w:tcPr>
            <w:tcW w:type="dxa" w:w="1728"/>
          </w:tcPr>
          <w:p>
            <w:r>
              <w:t>cl_avfx_snow_wall_smear_alpha 0 1 0.05</w:t>
            </w:r>
          </w:p>
        </w:tc>
        <w:tc>
          <w:tcPr>
            <w:tcW w:type="dxa" w:w="1728"/>
          </w:tcPr>
          <w:p>
            <w:r>
              <w:t>Wall snow opacity (0..1, default 0.55).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Wall snow</w:t>
            </w:r>
          </w:p>
        </w:tc>
        <w:tc>
          <w:tcPr>
            <w:tcW w:type="dxa" w:w="1728"/>
          </w:tcPr>
          <w:p>
            <w:r>
              <w:t>Wall snow slowness</w:t>
            </w:r>
          </w:p>
        </w:tc>
        <w:tc>
          <w:tcPr>
            <w:tcW w:type="dxa" w:w="1728"/>
          </w:tcPr>
          <w:p>
            <w:r>
              <w:t>cl_avfx_snow_wall_smear_fill_ratio 1 20 1</w:t>
            </w:r>
          </w:p>
        </w:tc>
        <w:tc>
          <w:tcPr>
            <w:tcW w:type="dxa" w:w="1728"/>
          </w:tcPr>
          <w:p>
            <w:r>
              <w:t>Wall snow fill speed: how many times SLOWER the wall fills than the floor it grows from (1=same, 5=default, 20=very slow).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Wall snow</w:t>
            </w:r>
          </w:p>
        </w:tc>
        <w:tc>
          <w:tcPr>
            <w:tcW w:type="dxa" w:w="1728"/>
          </w:tcPr>
          <w:p>
            <w:r>
              <w:t>Wall snow clump size</w:t>
            </w:r>
          </w:p>
        </w:tc>
        <w:tc>
          <w:tcPr>
            <w:tcW w:type="dxa" w:w="1728"/>
          </w:tcPr>
          <w:p>
            <w:r>
              <w:t>cl_avfx_snow_wall_smear_clump_scale 0.3 3.0 0.05</w:t>
            </w:r>
          </w:p>
        </w:tc>
        <w:tc>
          <w:tcPr>
            <w:tcW w:type="dxa" w:w="1728"/>
          </w:tcPr>
          <w:p>
            <w:r>
              <w:t>Wall snow clump size: higher = smaller, more frequent clumps (default 3.0).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Wall snow</w:t>
            </w:r>
          </w:p>
        </w:tc>
        <w:tc>
          <w:tcPr>
            <w:tcW w:type="dxa" w:w="1728"/>
          </w:tcPr>
          <w:p>
            <w:r>
              <w:t>Wall snow density</w:t>
            </w:r>
          </w:p>
        </w:tc>
        <w:tc>
          <w:tcPr>
            <w:tcW w:type="dxa" w:w="1728"/>
          </w:tcPr>
          <w:p>
            <w:r>
              <w:t>cl_avfx_snow_wall_smear_density 0 1 0.05</w:t>
            </w:r>
          </w:p>
        </w:tc>
        <w:tc>
          <w:tcPr>
            <w:tcW w:type="dxa" w:w="1728"/>
          </w:tcPr>
          <w:p>
            <w:r>
              <w:t>Wall snow coverage amount: how densely the clumps cover the wall (default 0.85).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Wall snow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Soft edge</w:t>
            </w:r>
          </w:p>
        </w:tc>
        <w:tc>
          <w:tcPr>
            <w:tcW w:type="dxa" w:w="1728"/>
          </w:tcPr>
          <w:p>
            <w:r>
              <w:t>Soft edge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Soft edge</w:t>
            </w:r>
          </w:p>
        </w:tc>
        <w:tc>
          <w:tcPr>
            <w:tcW w:type="dxa" w:w="1728"/>
          </w:tcPr>
          <w:p>
            <w:r>
              <w:t>Edge feather width</w:t>
            </w:r>
          </w:p>
        </w:tc>
        <w:tc>
          <w:tcPr>
            <w:tcW w:type="dxa" w:w="1728"/>
          </w:tcPr>
          <w:p>
            <w:r>
              <w:t>cl_avfx_snow_gpu_edge_feather_wu 1 256 1</w:t>
            </w:r>
          </w:p>
        </w:tc>
        <w:tc>
          <w:tcPr>
            <w:tcW w:type="dxa" w:w="1728"/>
          </w:tcPr>
          <w:p>
            <w:r>
              <w:t>Edge feather width in world units (1..256, default 24).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Soft edge</w:t>
            </w:r>
          </w:p>
        </w:tc>
        <w:tc>
          <w:tcPr>
            <w:tcW w:type="dxa" w:w="1728"/>
          </w:tcPr>
          <w:p>
            <w:r>
              <w:t>Edge feather noise</w:t>
            </w:r>
          </w:p>
        </w:tc>
        <w:tc>
          <w:tcPr>
            <w:tcW w:type="dxa" w:w="1728"/>
          </w:tcPr>
          <w:p>
            <w:r>
              <w:t>cl_avfx_snow_gpu_edge_noise_wu 0 32 1</w:t>
            </w:r>
          </w:p>
        </w:tc>
        <w:tc>
          <w:tcPr>
            <w:tcW w:type="dxa" w:w="1728"/>
          </w:tcPr>
          <w:p>
            <w:r>
              <w:t>Noise added to edge feather distance (0..32, default 10).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Soft edge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Snowdrift volume</w:t>
            </w:r>
          </w:p>
        </w:tc>
        <w:tc>
          <w:tcPr>
            <w:tcW w:type="dxa" w:w="1728"/>
          </w:tcPr>
          <w:p>
            <w:r>
              <w:t>Snowdrift volume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Snowdrift volume</w:t>
            </w:r>
          </w:p>
        </w:tc>
        <w:tc>
          <w:tcPr>
            <w:tcW w:type="dxa" w:w="1728"/>
          </w:tcPr>
          <w:p>
            <w:r>
              <w:t>Snowdrift strength</w:t>
            </w:r>
          </w:p>
        </w:tc>
        <w:tc>
          <w:tcPr>
            <w:tcW w:type="dxa" w:w="1728"/>
          </w:tcPr>
          <w:p>
            <w:r>
              <w:t>cl_avfx_snow_gpu_pom_alpha 0 1 0.05</w:t>
            </w:r>
          </w:p>
        </w:tc>
        <w:tc>
          <w:tcPr>
            <w:tcW w:type="dxa" w:w="1728"/>
          </w:tcPr>
          <w:p>
            <w:r>
              <w:t>Snowdrift volume strength.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Snowdrift volume</w:t>
            </w:r>
          </w:p>
        </w:tc>
        <w:tc>
          <w:tcPr>
            <w:tcW w:type="dxa" w:w="1728"/>
          </w:tcPr>
          <w:p>
            <w:r>
              <w:t>Snowdrift height</w:t>
            </w:r>
          </w:p>
        </w:tc>
        <w:tc>
          <w:tcPr>
            <w:tcW w:type="dxa" w:w="1728"/>
          </w:tcPr>
          <w:p>
            <w:r>
              <w:t>cl_avfx_snow_gpu_pom_depth_wu 0 32 1</w:t>
            </w:r>
          </w:p>
        </w:tc>
        <w:tc>
          <w:tcPr>
            <w:tcW w:type="dxa" w:w="1728"/>
          </w:tcPr>
          <w:p>
            <w:r>
              <w:t>Maximum virtual snowdrift height in world units.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Snowdrift volume</w:t>
            </w:r>
          </w:p>
        </w:tc>
        <w:tc>
          <w:tcPr>
            <w:tcW w:type="dxa" w:w="1728"/>
          </w:tcPr>
          <w:p>
            <w:r>
              <w:t>Snowdrift detail</w:t>
            </w:r>
          </w:p>
        </w:tc>
        <w:tc>
          <w:tcPr>
            <w:tcW w:type="dxa" w:w="1728"/>
          </w:tcPr>
          <w:p>
            <w:r>
              <w:t>cl_avfx_snow_gpu_pom_steps 4 32 1</w:t>
            </w:r>
          </w:p>
        </w:tc>
        <w:tc>
          <w:tcPr>
            <w:tcW w:type="dxa" w:w="1728"/>
          </w:tcPr>
          <w:p>
            <w:r>
              <w:t>Snowdrift volume detail.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Snowdrift volume</w:t>
            </w:r>
          </w:p>
        </w:tc>
        <w:tc>
          <w:tcPr>
            <w:tcW w:type="dxa" w:w="1728"/>
          </w:tcPr>
          <w:p>
            <w:r>
              <w:t>Snowdrift depth</w:t>
            </w:r>
          </w:p>
        </w:tc>
        <w:tc>
          <w:tcPr>
            <w:tcW w:type="dxa" w:w="1728"/>
          </w:tcPr>
          <w:p>
            <w:r>
              <w:t>cl_avfx_snow_gpu_relief_intensity 0 1 0.05</w:t>
            </w:r>
          </w:p>
        </w:tc>
        <w:tc>
          <w:tcPr>
            <w:tcW w:type="dxa" w:w="1728"/>
          </w:tcPr>
          <w:p>
            <w:r>
              <w:t>Overall snowdrift relief intensity.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Snowdrift volume</w:t>
            </w:r>
          </w:p>
        </w:tc>
        <w:tc>
          <w:tcPr>
            <w:tcW w:type="dxa" w:w="1728"/>
          </w:tcPr>
          <w:p>
            <w:r>
              <w:t>Snowdrift growth</w:t>
            </w:r>
          </w:p>
        </w:tc>
        <w:tc>
          <w:tcPr>
            <w:tcW w:type="dxa" w:w="1728"/>
          </w:tcPr>
          <w:p>
            <w:r>
              <w:t>cl_avfx_snow_gpu_pom_grow_time 0 3600 1</w:t>
            </w:r>
          </w:p>
        </w:tc>
        <w:tc>
          <w:tcPr>
            <w:tcW w:type="dxa" w:w="1728"/>
          </w:tcPr>
          <w:p>
            <w:r>
              <w:t>Snowdrift volume growth time in seconds. 0 = instant.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Snowdrift volume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Edge clumps</w:t>
            </w:r>
          </w:p>
        </w:tc>
        <w:tc>
          <w:tcPr>
            <w:tcW w:type="dxa" w:w="1728"/>
          </w:tcPr>
          <w:p>
            <w:r>
              <w:t>Edge clumps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Edge clumps</w:t>
            </w:r>
          </w:p>
        </w:tc>
        <w:tc>
          <w:tcPr>
            <w:tcW w:type="dxa" w:w="1728"/>
          </w:tcPr>
          <w:p>
            <w:r>
              <w:t>Snow clump frequency</w:t>
            </w:r>
          </w:p>
        </w:tc>
        <w:tc>
          <w:tcPr>
            <w:tcW w:type="dxa" w:w="1728"/>
          </w:tcPr>
          <w:p>
            <w:r>
              <w:t>cl_avfx_snow_gpu_clumpy_freq 0.02 2.0 0.02</w:t>
            </w:r>
          </w:p>
        </w:tc>
        <w:tc>
          <w:tcPr>
            <w:tcW w:type="dxa" w:w="1728"/>
          </w:tcPr>
          <w:p>
            <w:r>
              <w:t>Snow clump pattern frequency (0.02..2.0, default 0.18).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Edge clumps</w:t>
            </w:r>
          </w:p>
        </w:tc>
        <w:tc>
          <w:tcPr>
            <w:tcW w:type="dxa" w:w="1728"/>
          </w:tcPr>
          <w:p>
            <w:r>
              <w:t>Snow edge softness</w:t>
            </w:r>
          </w:p>
        </w:tc>
        <w:tc>
          <w:tcPr>
            <w:tcW w:type="dxa" w:w="1728"/>
          </w:tcPr>
          <w:p>
            <w:r>
              <w:t>cl_avfx_snow_gpu_material_edge_fade_wu 0 256 4</w:t>
            </w:r>
          </w:p>
        </w:tc>
        <w:tc>
          <w:tcPr>
            <w:tcW w:type="dxa" w:w="1728"/>
          </w:tcPr>
          <w:p>
            <w:r>
              <w:t>Soft transition width at the snow-zone edge.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Edge clumps</w:t>
            </w:r>
          </w:p>
        </w:tc>
        <w:tc>
          <w:tcPr>
            <w:tcW w:type="dxa" w:w="1728"/>
          </w:tcPr>
          <w:p>
            <w:r>
              <w:t>Snow edge quality</w:t>
            </w:r>
          </w:p>
        </w:tc>
        <w:tc>
          <w:tcPr>
            <w:tcW w:type="dxa" w:w="1728"/>
          </w:tcPr>
          <w:p>
            <w:r>
              <w:t>cl_avfx_snow_gpu_exposure_taps 1 9 1</w:t>
            </w:r>
          </w:p>
        </w:tc>
        <w:tc>
          <w:tcPr>
            <w:tcW w:type="dxa" w:w="1728"/>
          </w:tcPr>
          <w:p>
            <w:r>
              <w:t>Snow edge smoothing quality.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Edge clumps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Edge clumps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cl_avfx_defaults_snow_cover_shape</w:t>
            </w:r>
          </w:p>
        </w:tc>
        <w:tc>
          <w:tcPr>
            <w:tcW w:type="dxa" w:w="1728"/>
          </w:tcPr>
          <w:p>
            <w:r>
              <w:t>Reset the wall-snow, edge and snowdrift controls shown in this menu.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Edge clumps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Edge clumps</w:t>
            </w:r>
          </w:p>
        </w:tc>
        <w:tc>
          <w:tcPr>
            <w:tcW w:type="dxa" w:w="1728"/>
          </w:tcPr>
          <w:p>
            <w:r>
              <w:t>Back to snow cover... (X)</w:t>
            </w:r>
          </w:p>
        </w:tc>
        <w:tc>
          <w:tcPr>
            <w:tcW w:type="dxa" w:w="1728"/>
          </w:tcPr>
          <w:p>
            <w:r>
              <w:t>pushmenu q2prox_avfx_snow_cover</w:t>
            </w:r>
          </w:p>
        </w:tc>
        <w:tc>
          <w:tcPr>
            <w:tcW w:type="dxa" w:w="1728"/>
          </w:tcPr>
          <w:p>
            <w:r>
              <w:t>Return to the main snow-cover menu.</w:t>
            </w:r>
          </w:p>
        </w:tc>
      </w:tr>
    </w:tbl>
    <w:p>
      <w:pPr>
        <w:pStyle w:val="Heading3"/>
      </w:pPr>
      <w:r>
        <w:t>Snow Cover / Footprints (q2prox_avfx_snow_cover_volume)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Footprints (GPU)</w:t>
            </w:r>
          </w:p>
        </w:tc>
        <w:tc>
          <w:tcPr>
            <w:tcW w:type="dxa" w:w="1728"/>
          </w:tcPr>
          <w:p>
            <w:r>
              <w:t>Footprints (GPU)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Footprints (GPU)</w:t>
            </w:r>
          </w:p>
        </w:tc>
        <w:tc>
          <w:tcPr>
            <w:tcW w:type="dxa" w:w="1728"/>
          </w:tcPr>
          <w:p>
            <w:r>
              <w:t>Footprint size</w:t>
            </w:r>
          </w:p>
        </w:tc>
        <w:tc>
          <w:tcPr>
            <w:tcW w:type="dxa" w:w="1728"/>
          </w:tcPr>
          <w:p>
            <w:r>
              <w:t>cl_avfx_snow_gpu_footprint_size_wu 2 32 1</w:t>
            </w:r>
          </w:p>
        </w:tc>
        <w:tc>
          <w:tcPr>
            <w:tcW w:type="dxa" w:w="1728"/>
          </w:tcPr>
          <w:p>
            <w:r>
              <w:t>Boot-print splat size in world units (2..32, default 14).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Footprints (GPU)</w:t>
            </w:r>
          </w:p>
        </w:tc>
        <w:tc>
          <w:tcPr>
            <w:tcW w:type="dxa" w:w="1728"/>
          </w:tcPr>
          <w:p>
            <w:r>
              <w:t>Footprint depth</w:t>
            </w:r>
          </w:p>
        </w:tc>
        <w:tc>
          <w:tcPr>
            <w:tcW w:type="dxa" w:w="1728"/>
          </w:tcPr>
          <w:p>
            <w:r>
              <w:t>cl_avfx_snow_gpu_footprint_depth 0 1 0.05</w:t>
            </w:r>
          </w:p>
        </w:tc>
        <w:tc>
          <w:tcPr>
            <w:tcW w:type="dxa" w:w="1728"/>
          </w:tcPr>
          <w:p>
            <w:r>
              <w:t>Fresh footprint depth (0..1, default 0.75).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Snow footprints</w:t>
            </w:r>
          </w:p>
        </w:tc>
        <w:tc>
          <w:tcPr>
            <w:tcW w:type="dxa" w:w="1728"/>
          </w:tcPr>
          <w:p>
            <w:r>
              <w:t>Snow footprints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Snow footprints</w:t>
            </w:r>
          </w:p>
        </w:tc>
        <w:tc>
          <w:tcPr>
            <w:tcW w:type="dxa" w:w="1728"/>
          </w:tcPr>
          <w:p>
            <w:r>
              <w:t>Snow footprint strength</w:t>
            </w:r>
          </w:p>
        </w:tc>
        <w:tc>
          <w:tcPr>
            <w:tcW w:type="dxa" w:w="1728"/>
          </w:tcPr>
          <w:p>
            <w:r>
              <w:t>cl_avfx_snow_footprint_strength 0 1 0.05</w:t>
            </w:r>
          </w:p>
        </w:tc>
        <w:tc>
          <w:tcPr>
            <w:tcW w:type="dxa" w:w="1728"/>
          </w:tcPr>
          <w:p>
            <w:r>
              <w:t>Step footprint strength (0..1, default 0.65).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Snow footprints</w:t>
            </w:r>
          </w:p>
        </w:tc>
        <w:tc>
          <w:tcPr>
            <w:tcW w:type="dxa" w:w="1728"/>
          </w:tcPr>
          <w:p>
            <w:r>
              <w:t>Footprint fade speed</w:t>
            </w:r>
          </w:p>
        </w:tc>
        <w:tc>
          <w:tcPr>
            <w:tcW w:type="dxa" w:w="1728"/>
          </w:tcPr>
          <w:p>
            <w:r>
              <w:t>cl_avfx_snow_footprint_fade_rate 0.1 20 0.1</w:t>
            </w:r>
          </w:p>
        </w:tc>
        <w:tc>
          <w:tcPr>
            <w:tcW w:type="dxa" w:w="1728"/>
          </w:tcPr>
          <w:p>
            <w:r>
              <w:t>Footprint fade speed multiplier. 1 = normal, 0.1 = 10x slower, 10 = 10x faster.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Snow footprints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Snow volume</w:t>
            </w:r>
          </w:p>
        </w:tc>
        <w:tc>
          <w:tcPr>
            <w:tcW w:type="dxa" w:w="1728"/>
          </w:tcPr>
          <w:p>
            <w:r>
              <w:t>Snow volume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Snow volume</w:t>
            </w:r>
          </w:p>
        </w:tc>
        <w:tc>
          <w:tcPr>
            <w:tcW w:type="dxa" w:w="1728"/>
          </w:tcPr>
          <w:p>
            <w:r>
              <w:t>Snow depth</w:t>
            </w:r>
          </w:p>
        </w:tc>
        <w:tc>
          <w:tcPr>
            <w:tcW w:type="dxa" w:w="1728"/>
          </w:tcPr>
          <w:p>
            <w:r>
              <w:t>cl_avfx_snow_volume_h_max 0 32 0.5</w:t>
            </w:r>
          </w:p>
        </w:tc>
        <w:tc>
          <w:tcPr>
            <w:tcW w:type="dxa" w:w="1728"/>
          </w:tcPr>
          <w:p>
            <w:r>
              <w:t>Saturation snow depth in world units (0..32, default 10.0).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Snow volume</w:t>
            </w:r>
          </w:p>
        </w:tc>
        <w:tc>
          <w:tcPr>
            <w:tcW w:type="dxa" w:w="1728"/>
          </w:tcPr>
          <w:p>
            <w:r>
              <w:t>Volume growth</w:t>
            </w:r>
          </w:p>
        </w:tc>
        <w:tc>
          <w:tcPr>
            <w:tcW w:type="dxa" w:w="1728"/>
          </w:tcPr>
          <w:p>
            <w:r>
              <w:t>cl_avfx_snow_volume_growth 0.05 4.0 0.05</w:t>
            </w:r>
          </w:p>
        </w:tc>
        <w:tc>
          <w:tcPr>
            <w:tcW w:type="dxa" w:w="1728"/>
          </w:tcPr>
          <w:p>
            <w:r>
              <w:t>Depth growth rate vs coverage (0.05..4.0, default 0.35).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Snow volume</w:t>
            </w:r>
          </w:p>
        </w:tc>
        <w:tc>
          <w:tcPr>
            <w:tcW w:type="dxa" w:w="1728"/>
          </w:tcPr>
          <w:p>
            <w:r>
              <w:t>Volume near radius</w:t>
            </w:r>
          </w:p>
        </w:tc>
        <w:tc>
          <w:tcPr>
            <w:tcW w:type="dxa" w:w="1728"/>
          </w:tcPr>
          <w:p>
            <w:r>
              <w:t>cl_avfx_snow_volume_near_wu 0 4096 32</w:t>
            </w:r>
          </w:p>
        </w:tc>
        <w:tc>
          <w:tcPr>
            <w:tcW w:type="dxa" w:w="1728"/>
          </w:tcPr>
          <w:p>
            <w:r>
              <w:t>Volume near radius (0..4096, default 4096).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Snow volume</w:t>
            </w:r>
          </w:p>
        </w:tc>
        <w:tc>
          <w:tcPr>
            <w:tcW w:type="dxa" w:w="1728"/>
          </w:tcPr>
          <w:p>
            <w:r>
              <w:t>Snow texture tile</w:t>
            </w:r>
          </w:p>
        </w:tc>
        <w:tc>
          <w:tcPr>
            <w:tcW w:type="dxa" w:w="1728"/>
          </w:tcPr>
          <w:p>
            <w:r>
              <w:t>cl_avfx_snow_volume_uv_scale 16 256 4</w:t>
            </w:r>
          </w:p>
        </w:tc>
        <w:tc>
          <w:tcPr>
            <w:tcW w:type="dxa" w:w="1728"/>
          </w:tcPr>
          <w:p>
            <w:r>
              <w:t>Snow texture tile size (16..256, default 184).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Snow volume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cl_avfx_defaults_snow_cover_volume</w:t>
            </w:r>
          </w:p>
        </w:tc>
        <w:tc>
          <w:tcPr>
            <w:tcW w:type="dxa" w:w="1728"/>
          </w:tcPr>
          <w:p>
            <w:r>
              <w:t>Reset only the footprint and snow-volume controls shown in this menu.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Back to snow cover... (X)</w:t>
            </w:r>
          </w:p>
        </w:tc>
        <w:tc>
          <w:tcPr>
            <w:tcW w:type="dxa" w:w="1728"/>
          </w:tcPr>
          <w:p>
            <w:r>
              <w:t>pushmenu q2prox_avfx_snow_cover</w:t>
            </w:r>
          </w:p>
        </w:tc>
        <w:tc>
          <w:tcPr>
            <w:tcW w:type="dxa" w:w="1728"/>
          </w:tcPr>
          <w:p>
            <w:r>
              <w:t>Return to the main snow-cover menu.</w:t>
            </w:r>
          </w:p>
        </w:tc>
      </w:tr>
    </w:tbl>
    <w:p>
      <w:pPr>
        <w:pStyle w:val="Heading3"/>
      </w:pPr>
      <w:r>
        <w:t>Snow Cover / Lighting (q2prox_avfx_snow_cover_lighting)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Celestial response</w:t>
            </w:r>
          </w:p>
        </w:tc>
        <w:tc>
          <w:tcPr>
            <w:tcW w:type="dxa" w:w="1728"/>
          </w:tcPr>
          <w:p>
            <w:r>
              <w:t>Celestial response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Celestial response</w:t>
            </w:r>
          </w:p>
        </w:tc>
        <w:tc>
          <w:tcPr>
            <w:tcW w:type="dxa" w:w="1728"/>
          </w:tcPr>
          <w:p>
            <w:r>
              <w:t>Snow celestial strength</w:t>
            </w:r>
          </w:p>
        </w:tc>
        <w:tc>
          <w:tcPr>
            <w:tcW w:type="dxa" w:w="1728"/>
          </w:tcPr>
          <w:p>
            <w:r>
              <w:t>cl_avfx_snow_celestial_strength 0 2 0.05</w:t>
            </w:r>
          </w:p>
        </w:tc>
        <w:tc>
          <w:tcPr>
            <w:tcW w:type="dxa" w:w="1728"/>
          </w:tcPr>
          <w:p>
            <w:r>
              <w:t>How strongly sun and moon drive snow color/brightness (0..2, default 1.20).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Celestial response</w:t>
            </w:r>
          </w:p>
        </w:tc>
        <w:tc>
          <w:tcPr>
            <w:tcW w:type="dxa" w:w="1728"/>
          </w:tcPr>
          <w:p>
            <w:r>
              <w:t>Snow min brightness</w:t>
            </w:r>
          </w:p>
        </w:tc>
        <w:tc>
          <w:tcPr>
            <w:tcW w:type="dxa" w:w="1728"/>
          </w:tcPr>
          <w:p>
            <w:r>
              <w:t>cl_avfx_snow_celestial_min_brightness 0 1 0.01</w:t>
            </w:r>
          </w:p>
        </w:tc>
        <w:tc>
          <w:tcPr>
            <w:tcW w:type="dxa" w:w="1728"/>
          </w:tcPr>
          <w:p>
            <w:r>
              <w:t>Minimum snow brightness when no celestial light is present (0..1, default 0.08).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Celestial response</w:t>
            </w:r>
          </w:p>
        </w:tc>
        <w:tc>
          <w:tcPr>
            <w:tcW w:type="dxa" w:w="1728"/>
          </w:tcPr>
          <w:p>
            <w:r>
              <w:t>Snow night tint</w:t>
            </w:r>
          </w:p>
        </w:tc>
        <w:tc>
          <w:tcPr>
            <w:tcW w:type="dxa" w:w="1728"/>
          </w:tcPr>
          <w:p>
            <w:r>
              <w:t>cl_avfx_snow_celestial_night_tint 0 1 0.05</w:t>
            </w:r>
          </w:p>
        </w:tc>
        <w:tc>
          <w:tcPr>
            <w:tcW w:type="dxa" w:w="1728"/>
          </w:tcPr>
          <w:p>
            <w:r>
              <w:t>Cold blue-grey tint in low-light snow (0..1, default 0.45).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Celestial response</w:t>
            </w:r>
          </w:p>
        </w:tc>
        <w:tc>
          <w:tcPr>
            <w:tcW w:type="dxa" w:w="1728"/>
          </w:tcPr>
          <w:p>
            <w:r>
              <w:t>Snow celestial glitter</w:t>
            </w:r>
          </w:p>
        </w:tc>
        <w:tc>
          <w:tcPr>
            <w:tcW w:type="dxa" w:w="1728"/>
          </w:tcPr>
          <w:p>
            <w:r>
              <w:t>cl_avfx_snow_celestial_glitter_scale 0 2 0.05</w:t>
            </w:r>
          </w:p>
        </w:tc>
        <w:tc>
          <w:tcPr>
            <w:tcW w:type="dxa" w:w="1728"/>
          </w:tcPr>
          <w:p>
            <w:r>
              <w:t>Glitter response to celestial light (0..2, default 1.00).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Celestial response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Flashlight</w:t>
            </w:r>
          </w:p>
        </w:tc>
        <w:tc>
          <w:tcPr>
            <w:tcW w:type="dxa" w:w="1728"/>
          </w:tcPr>
          <w:p>
            <w:r>
              <w:t>Flashlight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Flashlight</w:t>
            </w:r>
          </w:p>
        </w:tc>
        <w:tc>
          <w:tcPr>
            <w:tcW w:type="dxa" w:w="1728"/>
          </w:tcPr>
          <w:p>
            <w:r>
              <w:t>Snow flashlight response</w:t>
            </w:r>
          </w:p>
        </w:tc>
        <w:tc>
          <w:tcPr>
            <w:tcW w:type="dxa" w:w="1728"/>
          </w:tcPr>
          <w:p>
            <w:r>
              <w:t>cl_avfx_snow_flashlight_response 0 1 0.05</w:t>
            </w:r>
          </w:p>
        </w:tc>
        <w:tc>
          <w:tcPr>
            <w:tcW w:type="dxa" w:w="1728"/>
          </w:tcPr>
          <w:p>
            <w:r>
              <w:t>Snow-specific flashlight response curve (0 = legacy, 1 = full compression).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Flashlight</w:t>
            </w:r>
          </w:p>
        </w:tc>
        <w:tc>
          <w:tcPr>
            <w:tcW w:type="dxa" w:w="1728"/>
          </w:tcPr>
          <w:p>
            <w:r>
              <w:t>Snow flashlight gain</w:t>
            </w:r>
          </w:p>
        </w:tc>
        <w:tc>
          <w:tcPr>
            <w:tcW w:type="dxa" w:w="1728"/>
          </w:tcPr>
          <w:p>
            <w:r>
              <w:t>cl_avfx_snow_flashlight_gain 0 2 0.05</w:t>
            </w:r>
          </w:p>
        </w:tc>
        <w:tc>
          <w:tcPr>
            <w:tcW w:type="dxa" w:w="1728"/>
          </w:tcPr>
          <w:p>
            <w:r>
              <w:t>Flashlight contribution multiplier for snow only (0..2, default 0.45).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Flashlight</w:t>
            </w:r>
          </w:p>
        </w:tc>
        <w:tc>
          <w:tcPr>
            <w:tcW w:type="dxa" w:w="1728"/>
          </w:tcPr>
          <w:p>
            <w:r>
              <w:t>Snow soft knee</w:t>
            </w:r>
          </w:p>
        </w:tc>
        <w:tc>
          <w:tcPr>
            <w:tcW w:type="dxa" w:w="1728"/>
          </w:tcPr>
          <w:p>
            <w:r>
              <w:t>cl_avfx_snow_flashlight_soft_knee 0 1 0.05</w:t>
            </w:r>
          </w:p>
        </w:tc>
        <w:tc>
          <w:tcPr>
            <w:tcW w:type="dxa" w:w="1728"/>
          </w:tcPr>
          <w:p>
            <w:r>
              <w:t>Highlight rolloff strength on already-bright snow (0..1, default 0.65).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Flashlight</w:t>
            </w:r>
          </w:p>
        </w:tc>
        <w:tc>
          <w:tcPr>
            <w:tcW w:type="dxa" w:w="1728"/>
          </w:tcPr>
          <w:p>
            <w:r>
              <w:t>Snow white preserve</w:t>
            </w:r>
          </w:p>
        </w:tc>
        <w:tc>
          <w:tcPr>
            <w:tcW w:type="dxa" w:w="1728"/>
          </w:tcPr>
          <w:p>
            <w:r>
              <w:t>cl_avfx_snow_flashlight_white_preserve 0 1 0.05</w:t>
            </w:r>
          </w:p>
        </w:tc>
        <w:tc>
          <w:tcPr>
            <w:tcW w:type="dxa" w:w="1728"/>
          </w:tcPr>
          <w:p>
            <w:r>
              <w:t>Keep snow visually white when flashlight dominates (0..1, default 0.80).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Flashlight</w:t>
            </w:r>
          </w:p>
        </w:tc>
        <w:tc>
          <w:tcPr>
            <w:tcW w:type="dxa" w:w="1728"/>
          </w:tcPr>
          <w:p>
            <w:r>
              <w:t>Snow flashlight headroom</w:t>
            </w:r>
          </w:p>
        </w:tc>
        <w:tc>
          <w:tcPr>
            <w:tcW w:type="dxa" w:w="1728"/>
          </w:tcPr>
          <w:p>
            <w:r>
              <w:t>cl_avfx_snow_flashlight_headroom_response 0 2 0.05</w:t>
            </w:r>
          </w:p>
        </w:tc>
        <w:tc>
          <w:tcPr>
            <w:tcW w:type="dxa" w:w="1728"/>
          </w:tcPr>
          <w:p>
            <w:r>
              <w:t>How strongly already-bright snow suppresses flashlight lift (0..2, default 1.00).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Flashlight</w:t>
            </w:r>
          </w:p>
        </w:tc>
        <w:tc>
          <w:tcPr>
            <w:tcW w:type="dxa" w:w="1728"/>
          </w:tcPr>
          <w:p>
            <w:r>
              <w:t>Snow flashlight ceiling</w:t>
            </w:r>
          </w:p>
        </w:tc>
        <w:tc>
          <w:tcPr>
            <w:tcW w:type="dxa" w:w="1728"/>
          </w:tcPr>
          <w:p>
            <w:r>
              <w:t>cl_avfx_snow_flashlight_luma_ceiling 0.5 1.2 0.01</w:t>
            </w:r>
          </w:p>
        </w:tc>
        <w:tc>
          <w:tcPr>
            <w:tcW w:type="dxa" w:w="1728"/>
          </w:tcPr>
          <w:p>
            <w:r>
              <w:t>Local brightness ceiling for flashlight-lit snow (0.50..1.20, default 0.92).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Flashlight</w:t>
            </w:r>
          </w:p>
        </w:tc>
        <w:tc>
          <w:tcPr>
            <w:tcW w:type="dxa" w:w="1728"/>
          </w:tcPr>
          <w:p>
            <w:r>
              <w:t>Snow detail preserve</w:t>
            </w:r>
          </w:p>
        </w:tc>
        <w:tc>
          <w:tcPr>
            <w:tcW w:type="dxa" w:w="1728"/>
          </w:tcPr>
          <w:p>
            <w:r>
              <w:t>cl_avfx_snow_flashlight_detail_preserve 0 1 0.05</w:t>
            </w:r>
          </w:p>
        </w:tc>
        <w:tc>
          <w:tcPr>
            <w:tcW w:type="dxa" w:w="1728"/>
          </w:tcPr>
          <w:p>
            <w:r>
              <w:t>How much snow relief/texture detail is preserved after flashlight lift (0..1, default 0.85).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Dynamic lights</w:t>
            </w:r>
          </w:p>
        </w:tc>
        <w:tc>
          <w:tcPr>
            <w:tcW w:type="dxa" w:w="1728"/>
          </w:tcPr>
          <w:p>
            <w:r>
              <w:t>Dynamic lights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Dynamic lights</w:t>
            </w:r>
          </w:p>
        </w:tc>
        <w:tc>
          <w:tcPr>
            <w:tcW w:type="dxa" w:w="1728"/>
          </w:tcPr>
          <w:p>
            <w:r>
              <w:t>Snow dynamic-light headroom</w:t>
            </w:r>
          </w:p>
        </w:tc>
        <w:tc>
          <w:tcPr>
            <w:tcW w:type="dxa" w:w="1728"/>
          </w:tcPr>
          <w:p>
            <w:r>
              <w:t>cl_avfx_snow_dlight_headroom 0 1 0.05</w:t>
            </w:r>
          </w:p>
        </w:tc>
        <w:tc>
          <w:tcPr>
            <w:tcW w:type="dxa" w:w="1728"/>
          </w:tcPr>
          <w:p>
            <w:r>
              <w:t>Anti-washout for dynamic lights on snow: projectiles, impacts, explosions and meteors (0..1, default 1.00).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Dynamic lights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cl_avfx_defaults_snow_cover_lighting</w:t>
            </w:r>
          </w:p>
        </w:tc>
        <w:tc>
          <w:tcPr>
            <w:tcW w:type="dxa" w:w="1728"/>
          </w:tcPr>
          <w:p>
            <w:r>
              <w:t>Reset only the snow-lighting controls shown in this menu.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Back to snow cover... (X)</w:t>
            </w:r>
          </w:p>
        </w:tc>
        <w:tc>
          <w:tcPr>
            <w:tcW w:type="dxa" w:w="1728"/>
          </w:tcPr>
          <w:p>
            <w:r>
              <w:t>pushmenu q2prox_avfx_snow_cover</w:t>
            </w:r>
          </w:p>
        </w:tc>
        <w:tc>
          <w:tcPr>
            <w:tcW w:type="dxa" w:w="1728"/>
          </w:tcPr>
          <w:p>
            <w:r>
              <w:t>Return to the main snow-cover menu.</w:t>
            </w:r>
          </w:p>
        </w:tc>
      </w:tr>
    </w:tbl>
    <w:p>
      <w:pPr>
        <w:pStyle w:val="Heading3"/>
      </w:pPr>
      <w:r>
        <w:t>Storm Settings (q2prox_avfx_storm_settings)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Storm density</w:t>
            </w:r>
          </w:p>
        </w:tc>
        <w:tc>
          <w:tcPr>
            <w:tcW w:type="dxa" w:w="1728"/>
          </w:tcPr>
          <w:p>
            <w:r>
              <w:t>cl_avfx_storm_density 0 1 0.05</w:t>
            </w:r>
          </w:p>
        </w:tc>
        <w:tc>
          <w:tcPr>
            <w:tcW w:type="dxa" w:w="1728"/>
          </w:tcPr>
          <w:p>
            <w:r>
              <w:t>Lightning/thunder frequency baseline: mean gap between strikes 30s..3s as value goes 0..1 (±50% jitter); also biases thunder volume. Live.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Lightning settings... (X)</w:t>
            </w:r>
          </w:p>
        </w:tc>
        <w:tc>
          <w:tcPr>
            <w:tcW w:type="dxa" w:w="1728"/>
          </w:tcPr>
          <w:p>
            <w:r>
              <w:t>pushmenu q2prox_avfx_lightning_settings</w:t>
            </w:r>
          </w:p>
        </w:tc>
        <w:tc>
          <w:tcPr>
            <w:tcW w:type="dxa" w:w="1728"/>
          </w:tcPr>
          <w:p>
            <w:r>
              <w:t>Open lightning visuals: bolt trunk / branches / bloom / force-post. Discharges and damage are in a separate submenu.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cl_avfx_defaults_storm_settings</w:t>
            </w:r>
          </w:p>
        </w:tc>
        <w:tc>
          <w:tcPr>
            <w:tcW w:type="dxa" w:w="1728"/>
          </w:tcPr>
          <w:p>
            <w:r>
              <w:t>Reset every parameter in this submenu to its default value.</w:t>
            </w:r>
          </w:p>
        </w:tc>
      </w:tr>
    </w:tbl>
    <w:p>
      <w:pPr>
        <w:pStyle w:val="Heading3"/>
      </w:pPr>
      <w:r>
        <w:t>Lightning Settings (q2prox_avfx_lightning_settings)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Basic settings</w:t>
            </w:r>
          </w:p>
        </w:tc>
        <w:tc>
          <w:tcPr>
            <w:tcW w:type="dxa" w:w="1728"/>
          </w:tcPr>
          <w:p>
            <w:r>
              <w:t>Basic settings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Basic settings</w:t>
            </w:r>
          </w:p>
        </w:tc>
        <w:tc>
          <w:tcPr>
            <w:tcW w:type="dxa" w:w="1728"/>
          </w:tcPr>
          <w:p>
            <w:r>
              <w:t>Lightning frequency</w:t>
            </w:r>
          </w:p>
        </w:tc>
        <w:tc>
          <w:tcPr>
            <w:tcW w:type="dxa" w:w="1728"/>
          </w:tcPr>
          <w:p>
            <w:r>
              <w:t>cl_avfx_lightning_frequency 0.1 100 0.5</w:t>
            </w:r>
          </w:p>
        </w:tc>
        <w:tc>
          <w:tcPr>
            <w:tcW w:type="dxa" w:w="1728"/>
          </w:tcPr>
          <w:p>
            <w:r>
              <w:t>Lightning frequency multiplier: 8.1 = default, 0.1 = rare distant flashes; higher packs strikes tighter but the rate floors near ~0.3 s, so 4..100 look about the same.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Basic settings</w:t>
            </w:r>
          </w:p>
        </w:tc>
        <w:tc>
          <w:tcPr>
            <w:tcW w:type="dxa" w:w="1728"/>
          </w:tcPr>
          <w:p>
            <w:r>
              <w:t>Lightning duration</w:t>
            </w:r>
          </w:p>
        </w:tc>
        <w:tc>
          <w:tcPr>
            <w:tcW w:type="dxa" w:w="1728"/>
          </w:tcPr>
          <w:p>
            <w:r>
              <w:t>cl_avfx_lightning_duration 0.1 10 0.1</w:t>
            </w:r>
          </w:p>
        </w:tc>
        <w:tc>
          <w:tcPr>
            <w:tcW w:type="dxa" w:w="1728"/>
          </w:tcPr>
          <w:p>
            <w:r>
              <w:t>Lightning duration multiplier: 1.8 = ~180 ms default, up to 10 = ~1.8 s bolt, 0.1 = ~30 ms flicker.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Basic settings</w:t>
            </w:r>
          </w:p>
        </w:tc>
        <w:tc>
          <w:tcPr>
            <w:tcW w:type="dxa" w:w="1728"/>
          </w:tcPr>
          <w:p>
            <w:r>
              <w:t>Lightning impact size</w:t>
            </w:r>
          </w:p>
        </w:tc>
        <w:tc>
          <w:tcPr>
            <w:tcW w:type="dxa" w:w="1728"/>
          </w:tcPr>
          <w:p>
            <w:r>
              <w:t>cl_avfx_lightning_impact_scale 0 5 0.01</w:t>
            </w:r>
          </w:p>
        </w:tc>
        <w:tc>
          <w:tcPr>
            <w:tcW w:type="dxa" w:w="1728"/>
          </w:tcPr>
          <w:p>
            <w:r>
              <w:t>Size of the blast at the strike point: 0 = no blast, 5 = default and largest; lower shrinks it (halved on water). Live.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Basic settings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Realistic lifecycle</w:t>
            </w:r>
          </w:p>
        </w:tc>
        <w:tc>
          <w:tcPr>
            <w:tcW w:type="dxa" w:w="1728"/>
          </w:tcPr>
          <w:p>
            <w:r>
              <w:t>Realistic lifecycle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Realistic lifecycle</w:t>
            </w:r>
          </w:p>
        </w:tc>
        <w:tc>
          <w:tcPr>
            <w:tcW w:type="dxa" w:w="1728"/>
          </w:tcPr>
          <w:p>
            <w:r>
              <w:t>Leader phase</w:t>
            </w:r>
          </w:p>
        </w:tc>
        <w:tc>
          <w:tcPr>
            <w:tcW w:type="dxa" w:w="1728"/>
          </w:tcPr>
          <w:p>
            <w:r>
              <w:t>cl_avfx_lightning_leader_ratio 0.05 0.60 0.01</w:t>
            </w:r>
          </w:p>
        </w:tc>
        <w:tc>
          <w:tcPr>
            <w:tcW w:type="dxa" w:w="1728"/>
          </w:tcPr>
          <w:p>
            <w:r>
              <w:t>Leader-phase fraction of total strike duration: bolt is dim/thin until life exceeds this ratio. Tighter values (0.1) feel almost instantaneous; larger (0.4) shows a longer descent.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Realistic lifecycle</w:t>
            </w:r>
          </w:p>
        </w:tc>
        <w:tc>
          <w:tcPr>
            <w:tcW w:type="dxa" w:w="1728"/>
          </w:tcPr>
          <w:p>
            <w:r>
              <w:t>Peak timing</w:t>
            </w:r>
          </w:p>
        </w:tc>
        <w:tc>
          <w:tcPr>
            <w:tcW w:type="dxa" w:w="1728"/>
          </w:tcPr>
          <w:p>
            <w:r>
              <w:t>cl_avfx_lightning_peak_ratio 0.10 0.80 0.01</w:t>
            </w:r>
          </w:p>
        </w:tc>
        <w:tc>
          <w:tcPr>
            <w:tcW w:type="dxa" w:w="1728"/>
          </w:tcPr>
          <w:p>
            <w:r>
              <w:t>Peak-timing fraction of total strike duration: brightness/thickness reach maximum at this point. Screen flash peak syncs to the same moment. Must be greater than leader.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Realistic lifecycle</w:t>
            </w:r>
          </w:p>
        </w:tc>
        <w:tc>
          <w:tcPr>
            <w:tcW w:type="dxa" w:w="1728"/>
          </w:tcPr>
          <w:p>
            <w:r>
              <w:t>Bolt width</w:t>
            </w:r>
          </w:p>
        </w:tc>
        <w:tc>
          <w:tcPr>
            <w:tcW w:type="dxa" w:w="1728"/>
          </w:tcPr>
          <w:p>
            <w:r>
              <w:t>cl_avfx_lightning_width 0.01 1.50 0.01</w:t>
            </w:r>
          </w:p>
        </w:tc>
        <w:tc>
          <w:tcPr>
            <w:tcW w:type="dxa" w:w="1728"/>
          </w:tcPr>
          <w:p>
            <w:r>
              <w:t>Bolt width multiplier — applies to ALL lightning structures (trunk, branches, surface arcs, bloom halo, glow corona). Default 0.15 gives a thin photo-realistic bolt; up to 1.5 thickens; minimum 0.01 = barely visible filament. Step 0.01 for fine tuning.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Realistic lifecycle</w:t>
            </w:r>
          </w:p>
        </w:tc>
        <w:tc>
          <w:tcPr>
            <w:tcW w:type="dxa" w:w="1728"/>
          </w:tcPr>
          <w:p>
            <w:r>
              <w:t>Bolt glow</w:t>
            </w:r>
          </w:p>
        </w:tc>
        <w:tc>
          <w:tcPr>
            <w:tcW w:type="dxa" w:w="1728"/>
          </w:tcPr>
          <w:p>
            <w:r>
              <w:t>cl_avfx_lightning_glow 0.00 5.00 0.05</w:t>
            </w:r>
          </w:p>
        </w:tc>
        <w:tc>
          <w:tcPr>
            <w:tcW w:type="dxa" w:w="1728"/>
          </w:tcPr>
          <w:p>
            <w:r>
              <w:t>Outer-glow intensity around the inner core (blue/violet halo). 0 disables glow; 1.5 gives a strong electric corona; higher reads as exaggerated bloom.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Realistic lifecycle</w:t>
            </w:r>
          </w:p>
        </w:tc>
        <w:tc>
          <w:tcPr>
            <w:tcW w:type="dxa" w:w="1728"/>
          </w:tcPr>
          <w:p>
            <w:r>
              <w:t>Branch density</w:t>
            </w:r>
          </w:p>
        </w:tc>
        <w:tc>
          <w:tcPr>
            <w:tcW w:type="dxa" w:w="1728"/>
          </w:tcPr>
          <w:p>
            <w:r>
              <w:t>cl_avfx_lightning_branch_density 0.00 3.00 0.05</w:t>
            </w:r>
          </w:p>
        </w:tc>
        <w:tc>
          <w:tcPr>
            <w:tcW w:type="dxa" w:w="1728"/>
          </w:tcPr>
          <w:p>
            <w:r>
              <w:t>Branch arc density. 0 disables branch arcs; 1.0 emits all generated branches; higher values are clamped to the generated count.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Realistic lifecycle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>
              <w:t>Bloom intensity</w:t>
            </w:r>
          </w:p>
        </w:tc>
        <w:tc>
          <w:tcPr>
            <w:tcW w:type="dxa" w:w="1728"/>
          </w:tcPr>
          <w:p>
            <w:r>
              <w:t>cl_avfx_lightning_bloom_intensity 0.00 5.00 0.05</w:t>
            </w:r>
          </w:p>
        </w:tc>
        <w:tc>
          <w:tcPr>
            <w:tcW w:type="dxa" w:w="1728"/>
          </w:tcPr>
          <w:p>
            <w:r>
              <w:t>Bloom halo overall intensity. 0 disables; 1.5 (default) baseline; up to 5.0 for cinematic storms.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>
              <w:t>Bloom radius</w:t>
            </w:r>
          </w:p>
        </w:tc>
        <w:tc>
          <w:tcPr>
            <w:tcW w:type="dxa" w:w="1728"/>
          </w:tcPr>
          <w:p>
            <w:r>
              <w:t>cl_avfx_lightning_bloom_radius 0.25 4.00 0.05</w:t>
            </w:r>
          </w:p>
        </w:tc>
        <w:tc>
          <w:tcPr>
            <w:tcW w:type="dxa" w:w="1728"/>
          </w:tcPr>
          <w:p>
            <w:r>
              <w:t>Bloom halo radius / width multiplier. 0.25 = thin halo close to bolt; 1.0 (default) baseline; up to 4.0 = wide overexposed mass.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>
              <w:t>Bloom layers</w:t>
            </w:r>
          </w:p>
        </w:tc>
        <w:tc>
          <w:tcPr>
            <w:tcW w:type="dxa" w:w="1728"/>
          </w:tcPr>
          <w:p>
            <w:r>
              <w:t>cl_avfx_lightning_bloom_layers 1 5 1</w:t>
            </w:r>
          </w:p>
        </w:tc>
        <w:tc>
          <w:tcPr>
            <w:tcW w:type="dxa" w:w="1728"/>
          </w:tcPr>
          <w:p>
            <w:r>
              <w:t>Number of additive halo layers around the bolt. 1 = single thin halo; 3 (default) = three concentric layers; up to 5 for rich glow mass. Outer layers skip first under budget pressure.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>
              <w:t>Bloom afterglow</w:t>
            </w:r>
          </w:p>
        </w:tc>
        <w:tc>
          <w:tcPr>
            <w:tcW w:type="dxa" w:w="1728"/>
          </w:tcPr>
          <w:p>
            <w:r>
              <w:t>cl_avfx_lightning_bloom_afterglow 0.00 1.00 0.05</w:t>
            </w:r>
          </w:p>
        </w:tc>
        <w:tc>
          <w:tcPr>
            <w:tcW w:type="dxa" w:w="1728"/>
          </w:tcPr>
          <w:p>
            <w:r>
              <w:t>Afterglow tail as fraction of bolt duration. 0 = no tail (bloom dies with bolt); 0.2 (default) ≈ 20%; up to 1.0 = same duration again as luminous afterimage. Smoothstep fade.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>
              <w:t>Branch levels</w:t>
            </w:r>
          </w:p>
        </w:tc>
        <w:tc>
          <w:tcPr>
            <w:tcW w:type="dxa" w:w="1728"/>
          </w:tcPr>
          <w:p>
            <w:r>
              <w:t>cl_avfx_lightning_branch_levels 0 4 1</w:t>
            </w:r>
          </w:p>
        </w:tc>
        <w:tc>
          <w:tcPr>
            <w:tcW w:type="dxa" w:w="1728"/>
          </w:tcPr>
          <w:p>
            <w:r>
              <w:t>Maximum branch hierarchy depth. 0 = trunk only, no branches at all. 1 (default) = level-1 branches only (foundation tree-from-trunk topology — clean accepted look). 2..4 = recursive child branches up to that depth (busier visual; opt-in).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>
              <w:t>Child forking</w:t>
            </w:r>
          </w:p>
        </w:tc>
        <w:tc>
          <w:tcPr>
            <w:tcW w:type="dxa" w:w="1728"/>
          </w:tcPr>
          <w:p>
            <w:r>
              <w:t>cl_avfx_lightning_branch_forking 0.00 3.00 0.05</w:t>
            </w:r>
          </w:p>
        </w:tc>
        <w:tc>
          <w:tcPr>
            <w:tcW w:type="dxa" w:w="1728"/>
          </w:tcPr>
          <w:p>
            <w:r>
              <w:t>Child fork amount multiplier for level 2+ branches. 0 disables child forks (level-1 branches only); 1.0 (default) baseline; up to 3.0 = many child forks. Per-parent fork count = clamp(round(2.0 × forking × decay^(level-1)), 0, 5).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>
              <w:t>Level decay</w:t>
            </w:r>
          </w:p>
        </w:tc>
        <w:tc>
          <w:tcPr>
            <w:tcW w:type="dxa" w:w="1728"/>
          </w:tcPr>
          <w:p>
            <w:r>
              <w:t>cl_avfx_lightning_branch_decay 0.35 0.85 0.01</w:t>
            </w:r>
          </w:p>
        </w:tc>
        <w:tc>
          <w:tcPr>
            <w:tcW w:type="dxa" w:w="1728"/>
          </w:tcPr>
          <w:p>
            <w:r>
              <w:t>Per-level decay of width / brightness / length / fork count. 0.35 = rapid attenuation (deep levels barely visible); 0.62 (default) baseline; 0.85 = slow attenuation (deep levels nearly as bright as parent).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>
              <w:t>Branch spread</w:t>
            </w:r>
          </w:p>
        </w:tc>
        <w:tc>
          <w:tcPr>
            <w:tcW w:type="dxa" w:w="1728"/>
          </w:tcPr>
          <w:p>
            <w:r>
              <w:t>cl_avfx_lightning_branch_spread 0.25 3.00 0.05</w:t>
            </w:r>
          </w:p>
        </w:tc>
        <w:tc>
          <w:tcPr>
            <w:tcW w:type="dxa" w:w="1728"/>
          </w:tcPr>
          <w:p>
            <w:r>
              <w:t>Lateral spread / length multiplier for child branches. 0.25 = tight tree near trunk; 1.0 (default) baseline; up to 3.0 = wide far-reaching branches.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Bloom &amp; glow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Lightning discharges &amp; damage... (X)</w:t>
            </w:r>
          </w:p>
        </w:tc>
        <w:tc>
          <w:tcPr>
            <w:tcW w:type="dxa" w:w="1728"/>
          </w:tcPr>
          <w:p>
            <w:r>
              <w:t>pushmenu q2prox_avfx_lightning_discharges</w:t>
            </w:r>
          </w:p>
        </w:tc>
        <w:tc>
          <w:tcPr>
            <w:tcW w:type="dxa" w:w="1728"/>
          </w:tcPr>
          <w:p>
            <w:r>
              <w:t>Open lightning discharges &amp; damage: surface arcs, water reaction, monster arcs + death FX, and lightning damage to monsters/objects.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cl_avfx_defaults_lightning_settings</w:t>
            </w:r>
          </w:p>
        </w:tc>
        <w:tc>
          <w:tcPr>
            <w:tcW w:type="dxa" w:w="1728"/>
          </w:tcPr>
          <w:p>
            <w:r>
              <w:t>Reset every parameter in this submenu to its default value.</w:t>
            </w:r>
          </w:p>
        </w:tc>
      </w:tr>
    </w:tbl>
    <w:p>
      <w:pPr>
        <w:pStyle w:val="Heading3"/>
      </w:pPr>
      <w:r>
        <w:t>Lightning Discharges &amp; Damage (q2prox_avfx_lightning_discharges)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Surface arcs</w:t>
            </w:r>
          </w:p>
        </w:tc>
        <w:tc>
          <w:tcPr>
            <w:tcW w:type="dxa" w:w="1728"/>
          </w:tcPr>
          <w:p>
            <w:r>
              <w:t>Surface arcs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Surface arcs</w:t>
            </w:r>
          </w:p>
        </w:tc>
        <w:tc>
          <w:tcPr>
            <w:tcW w:type="dxa" w:w="1728"/>
          </w:tcPr>
          <w:p>
            <w:r>
              <w:t>Arc radius</w:t>
            </w:r>
          </w:p>
        </w:tc>
        <w:tc>
          <w:tcPr>
            <w:tcW w:type="dxa" w:w="1728"/>
          </w:tcPr>
          <w:p>
            <w:r>
              <w:t>cl_avfx_lightning_surface_arc_radius 16 256 8</w:t>
            </w:r>
          </w:p>
        </w:tc>
        <w:tc>
          <w:tcPr>
            <w:tcW w:type="dxa" w:w="1728"/>
          </w:tcPr>
          <w:p>
            <w:r>
              <w:t>Maximum crawl radius around the impact point in world units. Higher values spread the arcs further across the impacted surface.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Surface arcs</w:t>
            </w:r>
          </w:p>
        </w:tc>
        <w:tc>
          <w:tcPr>
            <w:tcW w:type="dxa" w:w="1728"/>
          </w:tcPr>
          <w:p>
            <w:r>
              <w:t>Arc density</w:t>
            </w:r>
          </w:p>
        </w:tc>
        <w:tc>
          <w:tcPr>
            <w:tcW w:type="dxa" w:w="1728"/>
          </w:tcPr>
          <w:p>
            <w:r>
              <w:t>cl_avfx_lightning_surface_arc_density 0.00 3.00 0.05</w:t>
            </w:r>
          </w:p>
        </w:tc>
        <w:tc>
          <w:tcPr>
            <w:tcW w:type="dxa" w:w="1728"/>
          </w:tcPr>
          <w:p>
            <w:r>
              <w:t>Arc count / branch density. 1.0 (default) emits ~5 arcs per strike; 0 disables; higher values up to 3.0 are clamped to the per-strike arc cap.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Surface arcs</w:t>
            </w:r>
          </w:p>
        </w:tc>
        <w:tc>
          <w:tcPr>
            <w:tcW w:type="dxa" w:w="1728"/>
          </w:tcPr>
          <w:p>
            <w:r>
              <w:t>Arc brightness</w:t>
            </w:r>
          </w:p>
        </w:tc>
        <w:tc>
          <w:tcPr>
            <w:tcW w:type="dxa" w:w="1728"/>
          </w:tcPr>
          <w:p>
            <w:r>
              <w:t>cl_avfx_lightning_surface_arc_intensity 0.00 3.00 0.05</w:t>
            </w:r>
          </w:p>
        </w:tc>
        <w:tc>
          <w:tcPr>
            <w:tcW w:type="dxa" w:w="1728"/>
          </w:tcPr>
          <w:p>
            <w:r>
              <w:t>Arc brightness / alpha multiplier. 1.0 (default) baseline; higher values brighten arcs; 0 disables.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Surface arcs</w:t>
            </w:r>
          </w:p>
        </w:tc>
        <w:tc>
          <w:tcPr>
            <w:tcW w:type="dxa" w:w="1728"/>
          </w:tcPr>
          <w:p>
            <w:r>
              <w:t>Arc width</w:t>
            </w:r>
          </w:p>
        </w:tc>
        <w:tc>
          <w:tcPr>
            <w:tcW w:type="dxa" w:w="1728"/>
          </w:tcPr>
          <w:p>
            <w:r>
              <w:t>cl_avfx_lightning_surface_arc_width 0.25 4.00 0.05</w:t>
            </w:r>
          </w:p>
        </w:tc>
        <w:tc>
          <w:tcPr>
            <w:tcW w:type="dxa" w:w="1728"/>
          </w:tcPr>
          <w:p>
            <w:r>
              <w:t>Arc width multiplier (per segment). 1.0 (default) baseline ~3px equivalent; higher values thicken the arcs.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Surface arcs</w:t>
            </w:r>
          </w:p>
        </w:tc>
        <w:tc>
          <w:tcPr>
            <w:tcW w:type="dxa" w:w="1728"/>
          </w:tcPr>
          <w:p>
            <w:r>
              <w:t>Water reaction amount (X)</w:t>
            </w:r>
          </w:p>
        </w:tc>
        <w:tc>
          <w:tcPr>
            <w:tcW w:type="dxa" w:w="1728"/>
          </w:tcPr>
          <w:p>
            <w:r>
              <w:t>cl_avfx_lightning_water_react_amount 0.00 3.00 0.05</w:t>
            </w:r>
          </w:p>
        </w:tc>
        <w:tc>
          <w:tcPr>
            <w:tcW w:type="dxa" w:w="1728"/>
          </w:tcPr>
          <w:p>
            <w:r>
              <w:t>Overall intensity multiplier for water reaction effects (1.0 default; 0..3).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Surface arcs</w:t>
            </w:r>
          </w:p>
        </w:tc>
        <w:tc>
          <w:tcPr>
            <w:tcW w:type="dxa" w:w="1728"/>
          </w:tcPr>
          <w:p>
            <w:r>
              <w:t>Water reaction radius (X)</w:t>
            </w:r>
          </w:p>
        </w:tc>
        <w:tc>
          <w:tcPr>
            <w:tcW w:type="dxa" w:w="1728"/>
          </w:tcPr>
          <w:p>
            <w:r>
              <w:t>cl_avfx_lightning_water_react_radius 16 256 1</w:t>
            </w:r>
          </w:p>
        </w:tc>
        <w:tc>
          <w:tcPr>
            <w:tcW w:type="dxa" w:w="1728"/>
          </w:tcPr>
          <w:p>
            <w:r>
              <w:t>Effect radius for water rings in world units (default 96 = baseline; 16..256 wu). Wet detection itself is point-based and unaffected.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Surface arcs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Water reactions</w:t>
            </w:r>
          </w:p>
        </w:tc>
        <w:tc>
          <w:tcPr>
            <w:tcW w:type="dxa" w:w="1728"/>
          </w:tcPr>
          <w:p>
            <w:r>
              <w:t>Water reactions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Water reactions</w:t>
            </w:r>
          </w:p>
        </w:tc>
        <w:tc>
          <w:tcPr>
            <w:tcW w:type="dxa" w:w="1728"/>
          </w:tcPr>
          <w:p>
            <w:r>
              <w:t>Monster wrap intensity (X)</w:t>
            </w:r>
          </w:p>
        </w:tc>
        <w:tc>
          <w:tcPr>
            <w:tcW w:type="dxa" w:w="1728"/>
          </w:tcPr>
          <w:p>
            <w:r>
              <w:t>cl_avfx_lightning_monster_arc_intensity 0.00 3.00 0.05</w:t>
            </w:r>
          </w:p>
        </w:tc>
        <w:tc>
          <w:tcPr>
            <w:tcW w:type="dxa" w:w="1728"/>
          </w:tcPr>
          <w:p>
            <w:r>
              <w:t>Wrap arc brightness / dlight intensity multiplier. 1.0 default; higher brightens both arcs and the glow.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Water reactions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Monster effects</w:t>
            </w:r>
          </w:p>
        </w:tc>
        <w:tc>
          <w:tcPr>
            <w:tcW w:type="dxa" w:w="1728"/>
          </w:tcPr>
          <w:p>
            <w:r>
              <w:t>Monster effects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Monster effects</w:t>
            </w:r>
          </w:p>
        </w:tc>
        <w:tc>
          <w:tcPr>
            <w:tcW w:type="dxa" w:w="1728"/>
          </w:tcPr>
          <w:p>
            <w:r>
              <w:t>Lightning damage amount (X)</w:t>
            </w:r>
          </w:p>
        </w:tc>
        <w:tc>
          <w:tcPr>
            <w:tcW w:type="dxa" w:w="1728"/>
          </w:tcPr>
          <w:p>
            <w:r>
              <w:t>cl_sp_avfx_lightning_damage_amount 0 1000 1</w:t>
            </w:r>
          </w:p>
        </w:tc>
        <w:tc>
          <w:tcPr>
            <w:tcW w:type="dxa" w:w="1728"/>
          </w:tcPr>
          <w:p>
            <w:r>
              <w:t>Damage at strike center (rocket-class default 120). Falls off to ~25% at the radius edge. Tougher monsters survive more strikes.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Monster effects</w:t>
            </w:r>
          </w:p>
        </w:tc>
        <w:tc>
          <w:tcPr>
            <w:tcW w:type="dxa" w:w="1728"/>
          </w:tcPr>
          <w:p>
            <w:r>
              <w:t>Lightning damage radius (X)</w:t>
            </w:r>
          </w:p>
        </w:tc>
        <w:tc>
          <w:tcPr>
            <w:tcW w:type="dxa" w:w="1728"/>
          </w:tcPr>
          <w:p>
            <w:r>
              <w:t>cl_sp_avfx_lightning_damage_radius 0 2048 1</w:t>
            </w:r>
          </w:p>
        </w:tc>
        <w:tc>
          <w:tcPr>
            <w:tcW w:type="dxa" w:w="1728"/>
          </w:tcPr>
          <w:p>
            <w:r>
              <w:t>Damage radius in world units (default 800, ~5x grenade launcher splash). Damage falls off with distance from strike center.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Monster effects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Damage &amp; reset</w:t>
            </w:r>
          </w:p>
        </w:tc>
        <w:tc>
          <w:tcPr>
            <w:tcW w:type="dxa" w:w="1728"/>
          </w:tcPr>
          <w:p>
            <w:r>
              <w:t>Damage &amp; reset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Damage &amp; reset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cl_avfx_defaults_lightning_discharges</w:t>
            </w:r>
          </w:p>
        </w:tc>
        <w:tc>
          <w:tcPr>
            <w:tcW w:type="dxa" w:w="1728"/>
          </w:tcPr>
          <w:p>
            <w:r>
              <w:t>Reset every parameter in this submenu to its default value.</w:t>
            </w:r>
          </w:p>
        </w:tc>
      </w:tr>
    </w:tbl>
    <w:p>
      <w:pPr>
        <w:pStyle w:val="Heading3"/>
      </w:pPr>
      <w:r>
        <w:t>Sky &amp; Clouds Settings (q2prox_avfx_storm_sky)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Celestials</w:t>
            </w:r>
          </w:p>
        </w:tc>
        <w:tc>
          <w:tcPr>
            <w:tcW w:type="dxa" w:w="1728"/>
          </w:tcPr>
          <w:p>
            <w:r>
              <w:t>Celestials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Celestials</w:t>
            </w:r>
          </w:p>
        </w:tc>
        <w:tc>
          <w:tcPr>
            <w:tcW w:type="dxa" w:w="1728"/>
          </w:tcPr>
          <w:p>
            <w:r>
              <w:t>Sun settings... (X)</w:t>
            </w:r>
          </w:p>
        </w:tc>
        <w:tc>
          <w:tcPr>
            <w:tcW w:type="dxa" w:w="1728"/>
          </w:tcPr>
          <w:p>
            <w:r>
              <w:t>pushmenu q2prox_avfx_sun</w:t>
            </w:r>
          </w:p>
        </w:tc>
        <w:tc>
          <w:tcPr>
            <w:tcW w:type="dxa" w:w="1728"/>
          </w:tcPr>
          <w:p>
            <w:r>
              <w:t>Open sun settings: visible disk, time mode, position, color, brightness, cloud occlusion.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Celestials</w:t>
            </w:r>
          </w:p>
        </w:tc>
        <w:tc>
          <w:tcPr>
            <w:tcW w:type="dxa" w:w="1728"/>
          </w:tcPr>
          <w:p>
            <w:r>
              <w:t>Moon settings... (X)</w:t>
            </w:r>
          </w:p>
        </w:tc>
        <w:tc>
          <w:tcPr>
            <w:tcW w:type="dxa" w:w="1728"/>
          </w:tcPr>
          <w:p>
            <w:r>
              <w:t>pushmenu q2prox_avfx_moon</w:t>
            </w:r>
          </w:p>
        </w:tc>
        <w:tc>
          <w:tcPr>
            <w:tcW w:type="dxa" w:w="1728"/>
          </w:tcPr>
          <w:p>
            <w:r>
              <w:t>Open moon settings: visible disk, mode, position, phase, size, brightness, cloud occlusion.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Celestials</w:t>
            </w:r>
          </w:p>
        </w:tc>
        <w:tc>
          <w:tcPr>
            <w:tcW w:type="dxa" w:w="1728"/>
          </w:tcPr>
          <w:p>
            <w:r>
              <w:t>Stars settings... (X)</w:t>
            </w:r>
          </w:p>
        </w:tc>
        <w:tc>
          <w:tcPr>
            <w:tcW w:type="dxa" w:w="1728"/>
          </w:tcPr>
          <w:p>
            <w:r>
              <w:t>pushmenu q2prox_avfx_stars</w:t>
            </w:r>
          </w:p>
        </w:tc>
        <w:tc>
          <w:tcPr>
            <w:tcW w:type="dxa" w:w="1728"/>
          </w:tcPr>
          <w:p>
            <w:r>
              <w:t>Open stars settings: real-data catalog + extra background + Milky Way + Venus + Mars + cloud occlusion + day/moon fade + horizon-strength twinkle + constellation lines + star/planet forced bloom. Default OFF.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Celestials</w:t>
            </w:r>
          </w:p>
        </w:tc>
        <w:tc>
          <w:tcPr>
            <w:tcW w:type="dxa" w:w="1728"/>
          </w:tcPr>
          <w:p>
            <w:r>
              <w:t>Volumetric clouds... (X)</w:t>
            </w:r>
          </w:p>
        </w:tc>
        <w:tc>
          <w:tcPr>
            <w:tcW w:type="dxa" w:w="1728"/>
          </w:tcPr>
          <w:p>
            <w:r>
              <w:t>pushmenu q2prox_avfx_volclouds</w:t>
            </w:r>
          </w:p>
        </w:tc>
        <w:tc>
          <w:tcPr>
            <w:tcW w:type="dxa" w:w="1728"/>
          </w:tcPr>
          <w:p>
            <w:r>
              <w:t>Open volumetric clouds: GPU raymarch through a cloud layer in the sky shader, sun/moon lighting, disk occlusion. Default OFF.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Celestials</w:t>
            </w:r>
          </w:p>
        </w:tc>
        <w:tc>
          <w:tcPr>
            <w:tcW w:type="dxa" w:w="1728"/>
          </w:tcPr>
          <w:p>
            <w:r>
              <w:t>Meteors... (X)</w:t>
            </w:r>
          </w:p>
        </w:tc>
        <w:tc>
          <w:tcPr>
            <w:tcW w:type="dxa" w:w="1728"/>
          </w:tcPr>
          <w:p>
            <w:r>
              <w:t>pushmenu q2prox_avfx_meteors</w:t>
            </w:r>
          </w:p>
        </w:tc>
        <w:tc>
          <w:tcPr>
            <w:tcW w:type="dxa" w:w="1728"/>
          </w:tcPr>
          <w:p>
            <w:r>
              <w:t>Open meteors settings: rate, brightness, size, speed, trail length, train time, fragmentation, cloud occlusion, forced bloom, burn-up chance. Default OFF.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Sky &amp; Clouds</w:t>
            </w:r>
          </w:p>
        </w:tc>
        <w:tc>
          <w:tcPr>
            <w:tcW w:type="dxa" w:w="1728"/>
          </w:tcPr>
          <w:p>
            <w:r>
              <w:t>Sky &amp; Clouds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Sky &amp; Clouds</w:t>
            </w:r>
          </w:p>
        </w:tc>
        <w:tc>
          <w:tcPr>
            <w:tcW w:type="dxa" w:w="1728"/>
          </w:tcPr>
          <w:p>
            <w:r>
              <w:t>Blue sky intensity</w:t>
            </w:r>
          </w:p>
        </w:tc>
        <w:tc>
          <w:tcPr>
            <w:tcW w:type="dxa" w:w="1728"/>
          </w:tcPr>
          <w:p>
            <w:r>
              <w:t>cl_avfx_sky_blue_intensity 0 3 0.05</w:t>
            </w:r>
          </w:p>
        </w:tc>
        <w:tc>
          <w:tcPr>
            <w:tcW w:type="dxa" w:w="1728"/>
          </w:tcPr>
          <w:p>
            <w:r>
              <w:t>Blue-sky colour intensity (Blue sky mode). 1.0 =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Sky &amp; Clouds</w:t>
            </w:r>
          </w:p>
        </w:tc>
        <w:tc>
          <w:tcPr>
            <w:tcW w:type="dxa" w:w="1728"/>
          </w:tcPr>
          <w:p>
            <w:r>
              <w:t>Blue sky saturation</w:t>
            </w:r>
          </w:p>
        </w:tc>
        <w:tc>
          <w:tcPr>
            <w:tcW w:type="dxa" w:w="1728"/>
          </w:tcPr>
          <w:p>
            <w:r>
              <w:t>cl_avfx_sky_blue_saturation 0 2 0.05</w:t>
            </w:r>
          </w:p>
        </w:tc>
        <w:tc>
          <w:tcPr>
            <w:tcW w:type="dxa" w:w="1728"/>
          </w:tcPr>
          <w:p>
            <w:r>
              <w:t>Blue-sky colour saturation. 1.0 =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Sky &amp; Clouds</w:t>
            </w:r>
          </w:p>
        </w:tc>
        <w:tc>
          <w:tcPr>
            <w:tcW w:type="dxa" w:w="1728"/>
          </w:tcPr>
          <w:p>
            <w:r>
              <w:t>Blue sky horizon fade</w:t>
            </w:r>
          </w:p>
        </w:tc>
        <w:tc>
          <w:tcPr>
            <w:tcW w:type="dxa" w:w="1728"/>
          </w:tcPr>
          <w:p>
            <w:r>
              <w:t>cl_avfx_sky_blue_horizon_fade 0 1 0.05</w:t>
            </w:r>
          </w:p>
        </w:tc>
        <w:tc>
          <w:tcPr>
            <w:tcW w:type="dxa" w:w="1728"/>
          </w:tcPr>
          <w:p>
            <w:r>
              <w:t>Blue-sky fade toward the horizon. 0.45 =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Sky &amp; Clouds</w:t>
            </w:r>
          </w:p>
        </w:tc>
        <w:tc>
          <w:tcPr>
            <w:tcW w:type="dxa" w:w="1728"/>
          </w:tcPr>
          <w:p>
            <w:r>
              <w:t>Blue sky cloud preserve</w:t>
            </w:r>
          </w:p>
        </w:tc>
        <w:tc>
          <w:tcPr>
            <w:tcW w:type="dxa" w:w="1728"/>
          </w:tcPr>
          <w:p>
            <w:r>
              <w:t>cl_avfx_sky_blue_cloud_preserve 0 1 0.05</w:t>
            </w:r>
          </w:p>
        </w:tc>
        <w:tc>
          <w:tcPr>
            <w:tcW w:type="dxa" w:w="1728"/>
          </w:tcPr>
          <w:p>
            <w:r>
              <w:t>Keep the cloud overlay visible over the blue sky. 1.0 =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Sky &amp; Clouds</w:t>
            </w:r>
          </w:p>
        </w:tc>
        <w:tc>
          <w:tcPr>
            <w:tcW w:type="dxa" w:w="1728"/>
          </w:tcPr>
          <w:p>
            <w:r>
              <w:t>Blue sky storm morph</w:t>
            </w:r>
          </w:p>
        </w:tc>
        <w:tc>
          <w:tcPr>
            <w:tcW w:type="dxa" w:w="1728"/>
          </w:tcPr>
          <w:p>
            <w:r>
              <w:t>cl_avfx_sky_blue_storm_morph 0 1 0.05</w:t>
            </w:r>
          </w:p>
        </w:tc>
        <w:tc>
          <w:tcPr>
            <w:tcW w:type="dxa" w:w="1728"/>
          </w:tcPr>
          <w:p>
            <w:r>
              <w:t>Morph the blue sky toward a storm tint when a storm is active. 1.0 =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Sky &amp; Clouds</w:t>
            </w:r>
          </w:p>
        </w:tc>
        <w:tc>
          <w:tcPr>
            <w:tcW w:type="dxa" w:w="1728"/>
          </w:tcPr>
          <w:p>
            <w:r>
              <w:t>Sky darkness</w:t>
            </w:r>
          </w:p>
        </w:tc>
        <w:tc>
          <w:tcPr>
            <w:tcW w:type="dxa" w:w="1728"/>
          </w:tcPr>
          <w:p>
            <w:r>
              <w:t>cl_avfx_sky_darkness 0 1 0.05</w:t>
            </w:r>
          </w:p>
        </w:tc>
        <w:tc>
          <w:tcPr>
            <w:tcW w:type="dxa" w:w="1728"/>
          </w:tcPr>
          <w:p>
            <w:r>
              <w:t>Base sky darkening for rain/snow presets: higher = heavier, more overcast sky.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Sky &amp; Clouds</w:t>
            </w:r>
          </w:p>
        </w:tc>
        <w:tc>
          <w:tcPr>
            <w:tcW w:type="dxa" w:w="1728"/>
          </w:tcPr>
          <w:p>
            <w:r>
              <w:t>Storm tint</w:t>
            </w:r>
          </w:p>
        </w:tc>
        <w:tc>
          <w:tcPr>
            <w:tcW w:type="dxa" w:w="1728"/>
          </w:tcPr>
          <w:p>
            <w:r>
              <w:t>cl_avfx_sky_storm_tint 0 1 0.05</w:t>
            </w:r>
          </w:p>
        </w:tc>
        <w:tc>
          <w:tcPr>
            <w:tcW w:type="dxa" w:w="1728"/>
          </w:tcPr>
          <w:p>
            <w:r>
              <w:t>Storm-mood tint: adds a colder storm-color bias over the sky darkening when storm visuals are on. Live.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Sky &amp; Clouds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Sky &amp; Clouds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Sky &amp; Clouds</w:t>
            </w:r>
          </w:p>
        </w:tc>
        <w:tc>
          <w:tcPr>
            <w:tcW w:type="dxa" w:w="1728"/>
          </w:tcPr>
          <w:p>
            <w:r>
              <w:t>Cloud intensity</w:t>
            </w:r>
          </w:p>
        </w:tc>
        <w:tc>
          <w:tcPr>
            <w:tcW w:type="dxa" w:w="1728"/>
          </w:tcPr>
          <w:p>
            <w:r>
              <w:t>cl_avfx_sky_cloud_intensity 0 1 0.05</w:t>
            </w:r>
          </w:p>
        </w:tc>
        <w:tc>
          <w:tcPr>
            <w:tcW w:type="dxa" w:w="1728"/>
          </w:tcPr>
          <w:p>
            <w:r>
              <w:t>Cloud overlay density: higher = clouds more visible, sky heavier.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Sky &amp; Clouds</w:t>
            </w:r>
          </w:p>
        </w:tc>
        <w:tc>
          <w:tcPr>
            <w:tcW w:type="dxa" w:w="1728"/>
          </w:tcPr>
          <w:p>
            <w:r>
              <w:t>Cloud speed</w:t>
            </w:r>
          </w:p>
        </w:tc>
        <w:tc>
          <w:tcPr>
            <w:tcW w:type="dxa" w:w="1728"/>
          </w:tcPr>
          <w:p>
            <w:r>
              <w:t>cl_avfx_sky_cloud_speed 0 4 0.1</w:t>
            </w:r>
          </w:p>
        </w:tc>
        <w:tc>
          <w:tcPr>
            <w:tcW w:type="dxa" w:w="1728"/>
          </w:tcPr>
          <w:p>
            <w:r>
              <w:t>Cloud drift speed: 0 freezes the layer, higher moves clouds faster across the sky.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Sky &amp; Clouds</w:t>
            </w:r>
          </w:p>
        </w:tc>
        <w:tc>
          <w:tcPr>
            <w:tcW w:type="dxa" w:w="1728"/>
          </w:tcPr>
          <w:p>
            <w:r>
              <w:t>Fog alpha</w:t>
            </w:r>
          </w:p>
        </w:tc>
        <w:tc>
          <w:tcPr>
            <w:tcW w:type="dxa" w:w="1728"/>
          </w:tcPr>
          <w:p>
            <w:r>
              <w:t>cl_avfx_sky_fog_alpha 0 1 0.05</w:t>
            </w:r>
          </w:p>
        </w:tc>
        <w:tc>
          <w:tcPr>
            <w:tcW w:type="dxa" w:w="1728"/>
          </w:tcPr>
          <w:p>
            <w:r>
              <w:t>Weather fog opacity around and below the cloud layer; deepens rain/snow skies without touching gameplay fog. Live.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Lightning Sky</w:t>
            </w:r>
          </w:p>
        </w:tc>
        <w:tc>
          <w:tcPr>
            <w:tcW w:type="dxa" w:w="1728"/>
          </w:tcPr>
          <w:p>
            <w:r>
              <w:t>Lightning Sky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Lightning Sky</w:t>
            </w:r>
          </w:p>
        </w:tc>
        <w:tc>
          <w:tcPr>
            <w:tcW w:type="dxa" w:w="1728"/>
          </w:tcPr>
          <w:p>
            <w:r>
              <w:t>Cloud illum intensity</w:t>
            </w:r>
          </w:p>
        </w:tc>
        <w:tc>
          <w:tcPr>
            <w:tcW w:type="dxa" w:w="1728"/>
          </w:tcPr>
          <w:p>
            <w:r>
              <w:t>cl_avfx_lightning_cloud_illum_intensity 0.00 5.00 0.05</w:t>
            </w:r>
          </w:p>
        </w:tc>
        <w:tc>
          <w:tcPr>
            <w:tcW w:type="dxa" w:w="1728"/>
          </w:tcPr>
          <w:p>
            <w:r>
              <w:t>Cloud-illumination strength: default 5 (max, cinematic overexposed storms), 0 disables.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Lightning Sky</w:t>
            </w:r>
          </w:p>
        </w:tc>
        <w:tc>
          <w:tcPr>
            <w:tcW w:type="dxa" w:w="1728"/>
          </w:tcPr>
          <w:p>
            <w:r>
              <w:t>Cloud illum radius</w:t>
            </w:r>
          </w:p>
        </w:tc>
        <w:tc>
          <w:tcPr>
            <w:tcW w:type="dxa" w:w="1728"/>
          </w:tcPr>
          <w:p>
            <w:r>
              <w:t>cl_avfx_lightning_cloud_illum_radius 0.25 4.00 0.05</w:t>
            </w:r>
          </w:p>
        </w:tc>
        <w:tc>
          <w:tcPr>
            <w:tcW w:type="dxa" w:w="1728"/>
          </w:tcPr>
          <w:p>
            <w:r>
              <w:t>Cloud-illumination radius/size: 0.25 = compact, 1.55 = default, up to 4 = wide blurred glow across the sky.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Lightning Sky</w:t>
            </w:r>
          </w:p>
        </w:tc>
        <w:tc>
          <w:tcPr>
            <w:tcW w:type="dxa" w:w="1728"/>
          </w:tcPr>
          <w:p>
            <w:r>
              <w:t>Cloud illum blobs</w:t>
            </w:r>
          </w:p>
        </w:tc>
        <w:tc>
          <w:tcPr>
            <w:tcW w:type="dxa" w:w="1728"/>
          </w:tcPr>
          <w:p>
            <w:r>
              <w:t>cl_avfx_lightning_cloud_illum_blobs 1 9 1</w:t>
            </w:r>
          </w:p>
        </w:tc>
        <w:tc>
          <w:tcPr>
            <w:tcW w:type="dxa" w:w="1728"/>
          </w:tcPr>
          <w:p>
            <w:r>
              <w:t>Illumination blobs per strike: 1 = central glow only, 5 = center + 4 satellites, up to 9 (48-blob/frame budget).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Lightning Sky</w:t>
            </w:r>
          </w:p>
        </w:tc>
        <w:tc>
          <w:tcPr>
            <w:tcW w:type="dxa" w:w="1728"/>
          </w:tcPr>
          <w:p>
            <w:r>
              <w:t>Cloud illum afterglow</w:t>
            </w:r>
          </w:p>
        </w:tc>
        <w:tc>
          <w:tcPr>
            <w:tcW w:type="dxa" w:w="1728"/>
          </w:tcPr>
          <w:p>
            <w:r>
              <w:t>cl_avfx_lightning_cloud_illum_afterglow 0.00 1.00 0.05</w:t>
            </w:r>
          </w:p>
        </w:tc>
        <w:tc>
          <w:tcPr>
            <w:tcW w:type="dxa" w:w="1728"/>
          </w:tcPr>
          <w:p>
            <w:r>
              <w:t>Cloud-illumination afterglow tail as a fraction of bolt duration: 0 = none, 1.0 = default (full bolt-length afterimage). Live.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Lightning Sky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Lightning Sky</w:t>
            </w:r>
          </w:p>
        </w:tc>
        <w:tc>
          <w:tcPr>
            <w:tcW w:type="dxa" w:w="1728"/>
          </w:tcPr>
          <w:p>
            <w:r>
              <w:t>Sky flash intensity</w:t>
            </w:r>
          </w:p>
        </w:tc>
        <w:tc>
          <w:tcPr>
            <w:tcW w:type="dxa" w:w="1728"/>
          </w:tcPr>
          <w:p>
            <w:r>
              <w:t>cl_avfx_lightning_sky_flash_intensity 0.00 5.00 0.05</w:t>
            </w:r>
          </w:p>
        </w:tc>
        <w:tc>
          <w:tcPr>
            <w:tcW w:type="dxa" w:w="1728"/>
          </w:tcPr>
          <w:p>
            <w:r>
              <w:t>Sky-flash strength: 2 = default, up to 5 for cinematic storms, 0 disables. Live.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Lightning Sky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Lightning Sky</w:t>
            </w:r>
          </w:p>
        </w:tc>
        <w:tc>
          <w:tcPr>
            <w:tcW w:type="dxa" w:w="1728"/>
          </w:tcPr>
          <w:p>
            <w:r>
              <w:t>Lightning light radius</w:t>
            </w:r>
          </w:p>
        </w:tc>
        <w:tc>
          <w:tcPr>
            <w:tcW w:type="dxa" w:w="1728"/>
          </w:tcPr>
          <w:p>
            <w:r>
              <w:t>cl_avfx_lightning_local_surface_radius 64 4096 32</w:t>
            </w:r>
          </w:p>
        </w:tc>
        <w:tc>
          <w:tcPr>
            <w:tcW w:type="dxa" w:w="1728"/>
          </w:tcPr>
          <w:p>
            <w:r>
              <w:t>Radius in world units around the strike impact where dimmed AVFX materials brighten. Default 800. Visual-only.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Lightning Sky</w:t>
            </w:r>
          </w:p>
        </w:tc>
        <w:tc>
          <w:tcPr>
            <w:tcW w:type="dxa" w:w="1728"/>
          </w:tcPr>
          <w:p>
            <w:r>
              <w:t>Lightning light strength</w:t>
            </w:r>
          </w:p>
        </w:tc>
        <w:tc>
          <w:tcPr>
            <w:tcW w:type="dxa" w:w="1728"/>
          </w:tcPr>
          <w:p>
            <w:r>
              <w:t>cl_avfx_lightning_local_surface_strength 0 2 0.05</w:t>
            </w:r>
          </w:p>
        </w:tc>
        <w:tc>
          <w:tcPr>
            <w:tcW w:type="dxa" w:w="1728"/>
          </w:tcPr>
          <w:p>
            <w:r>
              <w:t>How strongly the local lightning boost pushes celestial-dimmed materials toward daylight. 1.0 (default) = strike center reaches daylight.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Lightning Sky</w:t>
            </w:r>
          </w:p>
        </w:tc>
        <w:tc>
          <w:tcPr>
            <w:tcW w:type="dxa" w:w="1728"/>
          </w:tcPr>
          <w:p>
            <w:r>
              <w:t>Lightning light falloff</w:t>
            </w:r>
          </w:p>
        </w:tc>
        <w:tc>
          <w:tcPr>
            <w:tcW w:type="dxa" w:w="1728"/>
          </w:tcPr>
          <w:p>
            <w:r>
              <w:t>cl_avfx_lightning_local_surface_falloff 0.25 4 0.05</w:t>
            </w:r>
          </w:p>
        </w:tc>
        <w:tc>
          <w:tcPr>
            <w:tcW w:type="dxa" w:w="1728"/>
          </w:tcPr>
          <w:p>
            <w:r>
              <w:t>Curve shape of the local lightning boost falloff. 1.0 (default) = smoothstep. Lower = wider/softer; higher = tighter hotspot.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Lightning Sky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Lightning Sky</w:t>
            </w:r>
          </w:p>
        </w:tc>
        <w:tc>
          <w:tcPr>
            <w:tcW w:type="dxa" w:w="1728"/>
          </w:tcPr>
          <w:p>
            <w:r>
              <w:t>Sky flash coverage</w:t>
            </w:r>
          </w:p>
        </w:tc>
        <w:tc>
          <w:tcPr>
            <w:tcW w:type="dxa" w:w="1728"/>
          </w:tcPr>
          <w:p>
            <w:r>
              <w:t>cl_avfx_lightning_sky_flash_coverage 0.25 4.00 0.05</w:t>
            </w:r>
          </w:p>
        </w:tc>
        <w:tc>
          <w:tcPr>
            <w:tcW w:type="dxa" w:w="1728"/>
          </w:tcPr>
          <w:p>
            <w:r>
              <w:t>Sky-flash spread: 0.25 = tight bright zone near the zenith, 1.15 = default, up to 4 = flat wash over the whole sky dome.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Lightning Sky</w:t>
            </w:r>
          </w:p>
        </w:tc>
        <w:tc>
          <w:tcPr>
            <w:tcW w:type="dxa" w:w="1728"/>
          </w:tcPr>
          <w:p>
            <w:r>
              <w:t>Sky flash afterglow</w:t>
            </w:r>
          </w:p>
        </w:tc>
        <w:tc>
          <w:tcPr>
            <w:tcW w:type="dxa" w:w="1728"/>
          </w:tcPr>
          <w:p>
            <w:r>
              <w:t>cl_avfx_lightning_sky_flash_afterglow 0.00 1.00 0.05</w:t>
            </w:r>
          </w:p>
        </w:tc>
        <w:tc>
          <w:tcPr>
            <w:tcW w:type="dxa" w:w="1728"/>
          </w:tcPr>
          <w:p>
            <w:r>
              <w:t>Sky-flash afterglow tail as a fraction of bolt duration: 0 = none, ~0.25 default, up to 1.0 = full bolt length. Live.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Lightning Sky</w:t>
            </w:r>
          </w:p>
        </w:tc>
        <w:tc>
          <w:tcPr>
            <w:tcW w:type="dxa" w:w="1728"/>
          </w:tcPr>
          <w:p>
            <w:r>
              <w:t>Sky flash tint</w:t>
            </w:r>
          </w:p>
        </w:tc>
        <w:tc>
          <w:tcPr>
            <w:tcW w:type="dxa" w:w="1728"/>
          </w:tcPr>
          <w:p>
            <w:r>
              <w:t>cl_avfx_lightning_sky_flash_tint 0.00 1.00 0.05</w:t>
            </w:r>
          </w:p>
        </w:tc>
        <w:tc>
          <w:tcPr>
            <w:tcW w:type="dxa" w:w="1728"/>
          </w:tcPr>
          <w:p>
            <w:r>
              <w:t>Sky-flash tint: 0 = cold white-blue, 0.65 = default gentle storm-blue, 1.0 = violet-blue. Live.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cl_avfx_defaults_storm_sky</w:t>
            </w:r>
          </w:p>
        </w:tc>
        <w:tc>
          <w:tcPr>
            <w:tcW w:type="dxa" w:w="1728"/>
          </w:tcPr>
          <w:p>
            <w:r>
              <w:t>Reset every parameter in this submenu to its default value.</w:t>
            </w:r>
          </w:p>
        </w:tc>
      </w:tr>
    </w:tbl>
    <w:p>
      <w:pPr>
        <w:pStyle w:val="Heading3"/>
      </w:pPr>
      <w:r>
        <w:t>Sun Settings (q2prox_avfx_sun)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>
              <w:t>Time mode</w:t>
            </w:r>
          </w:p>
        </w:tc>
        <w:tc>
          <w:tcPr>
            <w:tcW w:type="dxa" w:w="1728"/>
          </w:tcPr>
          <w:p>
            <w:r>
              <w:t>cl_avfx_sun_mode Manual 0 Day cycle 1 Real clock 2</w:t>
            </w:r>
          </w:p>
        </w:tc>
        <w:tc>
          <w:tcPr>
            <w:tcW w:type="dxa" w:w="1728"/>
          </w:tcPr>
          <w:p>
            <w:r>
              <w:t>Time mode.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>
              <w:t>Hour of day</w:t>
            </w:r>
          </w:p>
        </w:tc>
        <w:tc>
          <w:tcPr>
            <w:tcW w:type="dxa" w:w="1728"/>
          </w:tcPr>
          <w:p>
            <w:r>
              <w:t>cl_avfx_sun_time 0.0 24.0 0.083333</w:t>
            </w:r>
          </w:p>
        </w:tc>
        <w:tc>
          <w:tcPr>
            <w:tcW w:type="dxa" w:w="1728"/>
          </w:tcPr>
          <w:p>
            <w:r>
              <w:t>Hour of day, shown as HH:MM. Step is 5 minutes. Last-touched wins in Manual mode: Hour vs Azimuth/Elevation.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>
              <w:t>Day length</w:t>
            </w:r>
          </w:p>
        </w:tc>
        <w:tc>
          <w:tcPr>
            <w:tcW w:type="dxa" w:w="1728"/>
          </w:tcPr>
          <w:p>
            <w:r>
              <w:t>cl_avfx_sun_day_length 0.5 1440.0 0.5</w:t>
            </w:r>
          </w:p>
        </w:tc>
        <w:tc>
          <w:tcPr>
            <w:tcW w:type="dxa" w:w="1728"/>
          </w:tcPr>
          <w:p>
            <w:r>
              <w:t>Day length.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>
              <w:t>Sun azimuth</w:t>
            </w:r>
          </w:p>
        </w:tc>
        <w:tc>
          <w:tcPr>
            <w:tcW w:type="dxa" w:w="1728"/>
          </w:tcPr>
          <w:p>
            <w:r>
              <w:t>cl_avfx_sun_azimuth 0 359 1</w:t>
            </w:r>
          </w:p>
        </w:tc>
        <w:tc>
          <w:tcPr>
            <w:tcW w:type="dxa" w:w="1728"/>
          </w:tcPr>
          <w:p>
            <w:r>
              <w:t>Sun azimuth.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>
              <w:t>Sun elevation</w:t>
            </w:r>
          </w:p>
        </w:tc>
        <w:tc>
          <w:tcPr>
            <w:tcW w:type="dxa" w:w="1728"/>
          </w:tcPr>
          <w:p>
            <w:r>
              <w:t>cl_avfx_sun_elevation -90 90 1</w:t>
            </w:r>
          </w:p>
        </w:tc>
        <w:tc>
          <w:tcPr>
            <w:tcW w:type="dxa" w:w="1728"/>
          </w:tcPr>
          <w:p>
            <w:r>
              <w:t>Sun elevation. Manual mode = exact elevation; Day Cycle / Real Clock = max-Q2-BSP sky arc steepness.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>
              <w:t>Sun size</w:t>
            </w:r>
          </w:p>
        </w:tc>
        <w:tc>
          <w:tcPr>
            <w:tcW w:type="dxa" w:w="1728"/>
          </w:tcPr>
          <w:p>
            <w:r>
              <w:t>cl_avfx_sun_size 0.1 5.0 0.05</w:t>
            </w:r>
          </w:p>
        </w:tc>
        <w:tc>
          <w:tcPr>
            <w:tcW w:type="dxa" w:w="1728"/>
          </w:tcPr>
          <w:p>
            <w:r>
              <w:t>Sun size (also scales sun scene lighting).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>
              <w:t>Sun brightness</w:t>
            </w:r>
          </w:p>
        </w:tc>
        <w:tc>
          <w:tcPr>
            <w:tcW w:type="dxa" w:w="1728"/>
          </w:tcPr>
          <w:p>
            <w:r>
              <w:t>cl_avfx_sun_brightness 0.0 5.0 0.05</w:t>
            </w:r>
          </w:p>
        </w:tc>
        <w:tc>
          <w:tcPr>
            <w:tcW w:type="dxa" w:w="1728"/>
          </w:tcPr>
          <w:p>
            <w:r>
              <w:t>Sun brightness.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>
              <w:t>Sun halo size</w:t>
            </w:r>
          </w:p>
        </w:tc>
        <w:tc>
          <w:tcPr>
            <w:tcW w:type="dxa" w:w="1728"/>
          </w:tcPr>
          <w:p>
            <w:r>
              <w:t>cl_avfx_sun_halo_size 0.0 4.0 0.01</w:t>
            </w:r>
          </w:p>
        </w:tc>
        <w:tc>
          <w:tcPr>
            <w:tcW w:type="dxa" w:w="1728"/>
          </w:tcPr>
          <w:p>
            <w:r>
              <w:t>Sun local halo size.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>
              <w:t>Sun halo brightness</w:t>
            </w:r>
          </w:p>
        </w:tc>
        <w:tc>
          <w:tcPr>
            <w:tcW w:type="dxa" w:w="1728"/>
          </w:tcPr>
          <w:p>
            <w:r>
              <w:t>cl_avfx_sun_halo_brightness 0.0 5.0 0.05</w:t>
            </w:r>
          </w:p>
        </w:tc>
        <w:tc>
          <w:tcPr>
            <w:tcW w:type="dxa" w:w="1728"/>
          </w:tcPr>
          <w:p>
            <w:r>
              <w:t>Sun local halo brightness.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>
              <w:t>Sun halo opacity</w:t>
            </w:r>
          </w:p>
        </w:tc>
        <w:tc>
          <w:tcPr>
            <w:tcW w:type="dxa" w:w="1728"/>
          </w:tcPr>
          <w:p>
            <w:r>
              <w:t>cl_avfx_sun_halo_alpha 0.0 1.0 0.05</w:t>
            </w:r>
          </w:p>
        </w:tc>
        <w:tc>
          <w:tcPr>
            <w:tcW w:type="dxa" w:w="1728"/>
          </w:tcPr>
          <w:p>
            <w:r>
              <w:t>Sun local halo opacity.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>
              <w:t>Sun: red</w:t>
            </w:r>
          </w:p>
        </w:tc>
        <w:tc>
          <w:tcPr>
            <w:tcW w:type="dxa" w:w="1728"/>
          </w:tcPr>
          <w:p>
            <w:r>
              <w:t>cl_avfx_sun_color_r 0.0 2.0 0.01</w:t>
            </w:r>
          </w:p>
        </w:tc>
        <w:tc>
          <w:tcPr>
            <w:tcW w:type="dxa" w:w="1728"/>
          </w:tcPr>
          <w:p>
            <w:r>
              <w:t>Sun color red.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>
              <w:t>Sun: green</w:t>
            </w:r>
          </w:p>
        </w:tc>
        <w:tc>
          <w:tcPr>
            <w:tcW w:type="dxa" w:w="1728"/>
          </w:tcPr>
          <w:p>
            <w:r>
              <w:t>cl_avfx_sun_color_g 0.0 2.0 0.01</w:t>
            </w:r>
          </w:p>
        </w:tc>
        <w:tc>
          <w:tcPr>
            <w:tcW w:type="dxa" w:w="1728"/>
          </w:tcPr>
          <w:p>
            <w:r>
              <w:t>Sun color green.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>
              <w:t>Sun: blue</w:t>
            </w:r>
          </w:p>
        </w:tc>
        <w:tc>
          <w:tcPr>
            <w:tcW w:type="dxa" w:w="1728"/>
          </w:tcPr>
          <w:p>
            <w:r>
              <w:t>cl_avfx_sun_color_b 0.0 2.0 0.01</w:t>
            </w:r>
          </w:p>
        </w:tc>
        <w:tc>
          <w:tcPr>
            <w:tcW w:type="dxa" w:w="1728"/>
          </w:tcPr>
          <w:p>
            <w:r>
              <w:t>Sun color blue.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>
              <w:t>Sun cloud occlusion</w:t>
            </w:r>
          </w:p>
        </w:tc>
        <w:tc>
          <w:tcPr>
            <w:tcW w:type="dxa" w:w="1728"/>
          </w:tcPr>
          <w:p>
            <w:r>
              <w:t>cl_avfx_sun_cloud_occlusion 0.0 1.0 0.05</w:t>
            </w:r>
          </w:p>
        </w:tc>
        <w:tc>
          <w:tcPr>
            <w:tcW w:type="dxa" w:w="1728"/>
          </w:tcPr>
          <w:p>
            <w:r>
              <w:t>Sun cloud occlusion.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Sun disk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Lighting</w:t>
            </w:r>
          </w:p>
        </w:tc>
        <w:tc>
          <w:tcPr>
            <w:tcW w:type="dxa" w:w="1728"/>
          </w:tcPr>
          <w:p>
            <w:r>
              <w:t>Lighting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Lighting</w:t>
            </w:r>
          </w:p>
        </w:tc>
        <w:tc>
          <w:tcPr>
            <w:tcW w:type="dxa" w:w="1728"/>
          </w:tcPr>
          <w:p>
            <w:r>
              <w:t>Sun lighting multiplier</w:t>
            </w:r>
          </w:p>
        </w:tc>
        <w:tc>
          <w:tcPr>
            <w:tcW w:type="dxa" w:w="1728"/>
          </w:tcPr>
          <w:p>
            <w:r>
              <w:t>cl_avfx_sun_lighting_multiplier 1 20 0.5</w:t>
            </w:r>
          </w:p>
        </w:tc>
        <w:tc>
          <w:tcPr>
            <w:tcW w:type="dxa" w:w="1728"/>
          </w:tcPr>
          <w:p>
            <w:r>
              <w:t>Boosts sun lighting on AVFX water/snow/puddles/rain only (world and sky unaffected). 1 = previous, 5 = default, up to 20; keeps puddles bright at a low, sky-safe sun brightness.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Lighting</w:t>
            </w:r>
          </w:p>
        </w:tc>
        <w:tc>
          <w:tcPr>
            <w:tcW w:type="dxa" w:w="1728"/>
          </w:tcPr>
          <w:p>
            <w:r>
              <w:t>Sun world light</w:t>
            </w:r>
          </w:p>
        </w:tc>
        <w:tc>
          <w:tcPr>
            <w:tcW w:type="dxa" w:w="1728"/>
          </w:tcPr>
          <w:p>
            <w:r>
              <w:t>cl_avfx_sun_world_light 0.0 3.0 0.05</w:t>
            </w:r>
          </w:p>
        </w:tc>
        <w:tc>
          <w:tcPr>
            <w:tcW w:type="dxa" w:w="1728"/>
          </w:tcPr>
          <w:p>
            <w:r>
              <w:t>Sun world light.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Lighting</w:t>
            </w:r>
          </w:p>
        </w:tc>
        <w:tc>
          <w:tcPr>
            <w:tcW w:type="dxa" w:w="1728"/>
          </w:tcPr>
          <w:p>
            <w:r>
              <w:t>Sun entity light</w:t>
            </w:r>
          </w:p>
        </w:tc>
        <w:tc>
          <w:tcPr>
            <w:tcW w:type="dxa" w:w="1728"/>
          </w:tcPr>
          <w:p>
            <w:r>
              <w:t>cl_avfx_sun_entity_light 0.0 3.0 0.05</w:t>
            </w:r>
          </w:p>
        </w:tc>
        <w:tc>
          <w:tcPr>
            <w:tcW w:type="dxa" w:w="1728"/>
          </w:tcPr>
          <w:p>
            <w:r>
              <w:t>Sun entity light.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Lighting</w:t>
            </w:r>
          </w:p>
        </w:tc>
        <w:tc>
          <w:tcPr>
            <w:tcW w:type="dxa" w:w="1728"/>
          </w:tcPr>
          <w:p>
            <w:r>
              <w:t>Sun indoor leak</w:t>
            </w:r>
          </w:p>
        </w:tc>
        <w:tc>
          <w:tcPr>
            <w:tcW w:type="dxa" w:w="1728"/>
          </w:tcPr>
          <w:p>
            <w:r>
              <w:t>cl_avfx_sun_indoor_leak 0.0 1.0 0.05</w:t>
            </w:r>
          </w:p>
        </w:tc>
        <w:tc>
          <w:tcPr>
            <w:tcW w:type="dxa" w:w="1728"/>
          </w:tcPr>
          <w:p>
            <w:r>
              <w:t>Sun light fraction that leaks indoors. 0.90 (default) = strong accepted leak. 0 = no leak when sky invisible (outdoor unchanged). 1 = indoor matches outdoor celestial. Smooth ~300 ms transition.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Lighting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Sun rays</w:t>
            </w:r>
          </w:p>
        </w:tc>
        <w:tc>
          <w:tcPr>
            <w:tcW w:type="dxa" w:w="1728"/>
          </w:tcPr>
          <w:p>
            <w:r>
              <w:t>Sun rays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rays</w:t>
            </w:r>
          </w:p>
        </w:tc>
        <w:tc>
          <w:tcPr>
            <w:tcW w:type="dxa" w:w="1728"/>
          </w:tcPr>
          <w:p>
            <w:r>
              <w:t>God rays intensity</w:t>
            </w:r>
          </w:p>
        </w:tc>
        <w:tc>
          <w:tcPr>
            <w:tcW w:type="dxa" w:w="1728"/>
          </w:tcPr>
          <w:p>
            <w:r>
              <w:t>cl_avfx_sun_godrays_intensity 0.0 2.0 0.05</w:t>
            </w:r>
          </w:p>
        </w:tc>
        <w:tc>
          <w:tcPr>
            <w:tcW w:type="dxa" w:w="1728"/>
          </w:tcPr>
          <w:p>
            <w:r>
              <w:t>God rays overall intensity multiplier. 1.45 (default) baseline; 0 = invisible; up to 2.0 for cinematic strong rays. Multiplies the final visibility envelope (horizon × front × screen × cloud × sun brightness).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rays</w:t>
            </w:r>
          </w:p>
        </w:tc>
        <w:tc>
          <w:tcPr>
            <w:tcW w:type="dxa" w:w="1728"/>
          </w:tcPr>
          <w:p>
            <w:r>
              <w:t>God rays density</w:t>
            </w:r>
          </w:p>
        </w:tc>
        <w:tc>
          <w:tcPr>
            <w:tcW w:type="dxa" w:w="1728"/>
          </w:tcPr>
          <w:p>
            <w:r>
              <w:t>cl_avfx_sun_godrays_density 0.0 2.0 0.05</w:t>
            </w:r>
          </w:p>
        </w:tc>
        <w:tc>
          <w:tcPr>
            <w:tcW w:type="dxa" w:w="1728"/>
          </w:tcPr>
          <w:p>
            <w:r>
              <w:t>Sample spacing / density along radial-blur direction (GPU Gems density). 0.85 (default); lower = tighter rays close to sun; higher = longer streaks across screen.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rays</w:t>
            </w:r>
          </w:p>
        </w:tc>
        <w:tc>
          <w:tcPr>
            <w:tcW w:type="dxa" w:w="1728"/>
          </w:tcPr>
          <w:p>
            <w:r>
              <w:t>God rays decay</w:t>
            </w:r>
          </w:p>
        </w:tc>
        <w:tc>
          <w:tcPr>
            <w:tcW w:type="dxa" w:w="1728"/>
          </w:tcPr>
          <w:p>
            <w:r>
              <w:t>cl_avfx_sun_godrays_decay 0.0 1.0 0.01</w:t>
            </w:r>
          </w:p>
        </w:tc>
        <w:tc>
          <w:tcPr>
            <w:tcW w:type="dxa" w:w="1728"/>
          </w:tcPr>
          <w:p>
            <w:r>
              <w:t>Per-sample falloff multiplier (GPU Gems decay). 0.91 (default) smooth gradual fade; lower = faster fade (tighter rays); 1.0 = no decay (rays extend uniformly — usually too bright).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rays</w:t>
            </w:r>
          </w:p>
        </w:tc>
        <w:tc>
          <w:tcPr>
            <w:tcW w:type="dxa" w:w="1728"/>
          </w:tcPr>
          <w:p>
            <w:r>
              <w:t>God rays weight</w:t>
            </w:r>
          </w:p>
        </w:tc>
        <w:tc>
          <w:tcPr>
            <w:tcW w:type="dxa" w:w="1728"/>
          </w:tcPr>
          <w:p>
            <w:r>
              <w:t>cl_avfx_sun_godrays_weight 0.0 2.0 0.05</w:t>
            </w:r>
          </w:p>
        </w:tc>
        <w:tc>
          <w:tcPr>
            <w:tcW w:type="dxa" w:w="1728"/>
          </w:tcPr>
          <w:p>
            <w:r>
              <w:t>Per-sample brightness weight (GPU Gems weight). 0.55 (default) natural ray strength; higher brightens each sample; lower weakens.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rays</w:t>
            </w:r>
          </w:p>
        </w:tc>
        <w:tc>
          <w:tcPr>
            <w:tcW w:type="dxa" w:w="1728"/>
          </w:tcPr>
          <w:p>
            <w:r>
              <w:t>God rays exposure</w:t>
            </w:r>
          </w:p>
        </w:tc>
        <w:tc>
          <w:tcPr>
            <w:tcW w:type="dxa" w:w="1728"/>
          </w:tcPr>
          <w:p>
            <w:r>
              <w:t>cl_avfx_sun_godrays_exposure 0.0 2.0 0.05</w:t>
            </w:r>
          </w:p>
        </w:tc>
        <w:tc>
          <w:tcPr>
            <w:tcW w:type="dxa" w:w="1728"/>
          </w:tcPr>
          <w:p>
            <w:r>
              <w:t>Final exposure on the accumulated radial-blur result (GPU Gems exposure). 0.15 (default) tasteful glow; higher produces overexposed rays.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rays</w:t>
            </w:r>
          </w:p>
        </w:tc>
        <w:tc>
          <w:tcPr>
            <w:tcW w:type="dxa" w:w="1728"/>
          </w:tcPr>
          <w:p>
            <w:r>
              <w:t>God rays samples</w:t>
            </w:r>
          </w:p>
        </w:tc>
        <w:tc>
          <w:tcPr>
            <w:tcW w:type="dxa" w:w="1728"/>
          </w:tcPr>
          <w:p>
            <w:r>
              <w:t>cl_avfx_sun_godrays_samples 8 96 1</w:t>
            </w:r>
          </w:p>
        </w:tc>
        <w:tc>
          <w:tcPr>
            <w:tcW w:type="dxa" w:w="1728"/>
          </w:tcPr>
          <w:p>
            <w:r>
              <w:t>Number of radial-blur sample taps per fragment. 51 (default) balanced quality/cost; higher smoother continuous streaks; lower banded but cheaper. GPU cost ≈ linear in samples × screen pixels.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Sun rays</w:t>
            </w:r>
          </w:p>
        </w:tc>
        <w:tc>
          <w:tcPr>
            <w:tcW w:type="dxa" w:w="1728"/>
          </w:tcPr>
          <w:p>
            <w:r>
              <w:t>God rays cloud mask</w:t>
            </w:r>
          </w:p>
        </w:tc>
        <w:tc>
          <w:tcPr>
            <w:tcW w:type="dxa" w:w="1728"/>
          </w:tcPr>
          <w:p>
            <w:r>
              <w:t>cl_avfx_sun_godrays_cloud_mask 0.0 1.0 0.05</w:t>
            </w:r>
          </w:p>
        </w:tc>
        <w:tc>
          <w:tcPr>
            <w:tcW w:type="dxa" w:w="1728"/>
          </w:tcPr>
          <w:p>
            <w:r>
              <w:t>How strongly clouds mask god rays. 0 = clouds do not affect rays; 0.90 (default) = accepted smoothed cloud attenuation. Set below 1 to keep rays visible through light overcast.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Sun rays</w:t>
            </w:r>
          </w:p>
        </w:tc>
        <w:tc>
          <w:tcPr>
            <w:tcW w:type="dxa" w:w="1728"/>
          </w:tcPr>
          <w:p>
            <w:r>
              <w:t>Cloud Sunbeams... (X)</w:t>
            </w:r>
          </w:p>
        </w:tc>
        <w:tc>
          <w:tcPr>
            <w:tcW w:type="dxa" w:w="1728"/>
          </w:tcPr>
          <w:p>
            <w:r>
              <w:t>pushmenu q2prox_avfx_sun_cloud_beams</w:t>
            </w:r>
          </w:p>
        </w:tc>
        <w:tc>
          <w:tcPr>
            <w:tcW w:type="dxa" w:w="1728"/>
          </w:tcPr>
          <w:p>
            <w:r>
              <w:t>Open Cloud Sunbeams: light shafts through the gaps between the visible clouds, layered on the god rays.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Sun rays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Submenus &amp; reset</w:t>
            </w:r>
          </w:p>
        </w:tc>
        <w:tc>
          <w:tcPr>
            <w:tcW w:type="dxa" w:w="1728"/>
          </w:tcPr>
          <w:p>
            <w:r>
              <w:t>Submenus &amp; reset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reset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cl_avfx_defaults_sun</w:t>
            </w:r>
          </w:p>
        </w:tc>
        <w:tc>
          <w:tcPr>
            <w:tcW w:type="dxa" w:w="1728"/>
          </w:tcPr>
          <w:p>
            <w:r>
              <w:t>Reset every parameter in this submenu to its default value.</w:t>
            </w:r>
          </w:p>
        </w:tc>
      </w:tr>
    </w:tbl>
    <w:p>
      <w:pPr>
        <w:pStyle w:val="Heading3"/>
      </w:pPr>
      <w:r>
        <w:t>Q2PRO-X / Cloud Sunbeams (q2prox_avfx_sun_cloud_beams)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Intensity</w:t>
            </w:r>
          </w:p>
        </w:tc>
        <w:tc>
          <w:tcPr>
            <w:tcW w:type="dxa" w:w="1728"/>
          </w:tcPr>
          <w:p>
            <w:r>
              <w:t>cl_avfx_sun_godrays_cloud_beams_intensity 0.0 3.0 0.05</w:t>
            </w:r>
          </w:p>
        </w:tc>
        <w:tc>
          <w:tcPr>
            <w:tcW w:type="dxa" w:w="1728"/>
          </w:tcPr>
          <w:p>
            <w:r>
              <w:t>Brightness of the cloud sunbeams only (base god rays unaffected). 1.45 default; up to 3.0 strong.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Gap selectivity</w:t>
            </w:r>
          </w:p>
        </w:tc>
        <w:tc>
          <w:tcPr>
            <w:tcW w:type="dxa" w:w="1728"/>
          </w:tcPr>
          <w:p>
            <w:r>
              <w:t>cl_avfx_sun_godrays_cloud_beams_gap_power 0.2 4.0 0.05</w:t>
            </w:r>
          </w:p>
        </w:tc>
        <w:tc>
          <w:tcPr>
            <w:tcW w:type="dxa" w:w="1728"/>
          </w:tcPr>
          <w:p>
            <w:r>
              <w:t>Gap selectivity. Higher = beams only through clearer gaps; lower = also through thin cloud. 1.45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Cloud presence</w:t>
            </w:r>
          </w:p>
        </w:tc>
        <w:tc>
          <w:tcPr>
            <w:tcW w:type="dxa" w:w="1728"/>
          </w:tcPr>
          <w:p>
            <w:r>
              <w:t>cl_avfx_sun_godrays_cloud_beams_presence 0.0 1.0 0.05</w:t>
            </w:r>
          </w:p>
        </w:tc>
        <w:tc>
          <w:tcPr>
            <w:tcW w:type="dxa" w:w="1728"/>
          </w:tcPr>
          <w:p>
            <w:r>
              <w:t>How much nearby cloud mass is needed for a gap to form a shaft. Higher = no rays in clear sky (shafts through broken cloud only). 0.40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Softness</w:t>
            </w:r>
          </w:p>
        </w:tc>
        <w:tc>
          <w:tcPr>
            <w:tcW w:type="dxa" w:w="1728"/>
          </w:tcPr>
          <w:p>
            <w:r>
              <w:t>cl_avfx_sun_godrays_cloud_beams_softness 0.0 1.0 0.05</w:t>
            </w:r>
          </w:p>
        </w:tc>
        <w:tc>
          <w:tcPr>
            <w:tcW w:type="dxa" w:w="1728"/>
          </w:tcPr>
          <w:p>
            <w:r>
              <w:t>Width of the cloud-presence ramp. Higher = broader, softer shafts. 0.45 default.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cl_avfx_defaults_sun_cloud_beams</w:t>
            </w:r>
          </w:p>
        </w:tc>
        <w:tc>
          <w:tcPr>
            <w:tcW w:type="dxa" w:w="1728"/>
          </w:tcPr>
          <w:p>
            <w:r>
              <w:t>Reset every parameter in this submenu to its default value.</w:t>
            </w:r>
          </w:p>
        </w:tc>
      </w:tr>
    </w:tbl>
    <w:p>
      <w:pPr>
        <w:pStyle w:val="Heading3"/>
      </w:pPr>
      <w:r>
        <w:t>Moon Settings (q2prox_avfx_moon)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Position &amp; disk</w:t>
            </w:r>
          </w:p>
        </w:tc>
        <w:tc>
          <w:tcPr>
            <w:tcW w:type="dxa" w:w="1728"/>
          </w:tcPr>
          <w:p>
            <w:r>
              <w:t>Position &amp; disk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Position &amp; disk</w:t>
            </w:r>
          </w:p>
        </w:tc>
        <w:tc>
          <w:tcPr>
            <w:tcW w:type="dxa" w:w="1728"/>
          </w:tcPr>
          <w:p>
            <w:r>
              <w:t>Moon mode</w:t>
            </w:r>
          </w:p>
        </w:tc>
        <w:tc>
          <w:tcPr>
            <w:tcW w:type="dxa" w:w="1728"/>
          </w:tcPr>
          <w:p>
            <w:r>
              <w:t>cl_avfx_moon_mode Manual 0 Opposite sun 1 Cycle/Clock 2</w:t>
            </w:r>
          </w:p>
        </w:tc>
        <w:tc>
          <w:tcPr>
            <w:tcW w:type="dxa" w:w="1728"/>
          </w:tcPr>
          <w:p>
            <w:r>
              <w:t>Moon mode.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Position &amp; disk</w:t>
            </w:r>
          </w:p>
        </w:tc>
        <w:tc>
          <w:tcPr>
            <w:tcW w:type="dxa" w:w="1728"/>
          </w:tcPr>
          <w:p>
            <w:r>
              <w:t>Moon azimuth</w:t>
            </w:r>
          </w:p>
        </w:tc>
        <w:tc>
          <w:tcPr>
            <w:tcW w:type="dxa" w:w="1728"/>
          </w:tcPr>
          <w:p>
            <w:r>
              <w:t>cl_avfx_moon_azimuth 0 359 1</w:t>
            </w:r>
          </w:p>
        </w:tc>
        <w:tc>
          <w:tcPr>
            <w:tcW w:type="dxa" w:w="1728"/>
          </w:tcPr>
          <w:p>
            <w:r>
              <w:t>Moon azimuth.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Position &amp; disk</w:t>
            </w:r>
          </w:p>
        </w:tc>
        <w:tc>
          <w:tcPr>
            <w:tcW w:type="dxa" w:w="1728"/>
          </w:tcPr>
          <w:p>
            <w:r>
              <w:t>Moon elevation</w:t>
            </w:r>
          </w:p>
        </w:tc>
        <w:tc>
          <w:tcPr>
            <w:tcW w:type="dxa" w:w="1728"/>
          </w:tcPr>
          <w:p>
            <w:r>
              <w:t>cl_avfx_moon_elevation -90 90 1</w:t>
            </w:r>
          </w:p>
        </w:tc>
        <w:tc>
          <w:tcPr>
            <w:tcW w:type="dxa" w:w="1728"/>
          </w:tcPr>
          <w:p>
            <w:r>
              <w:t>Moon elevation.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Position &amp; disk</w:t>
            </w:r>
          </w:p>
        </w:tc>
        <w:tc>
          <w:tcPr>
            <w:tcW w:type="dxa" w:w="1728"/>
          </w:tcPr>
          <w:p>
            <w:r>
              <w:t>Moon phase</w:t>
            </w:r>
          </w:p>
        </w:tc>
        <w:tc>
          <w:tcPr>
            <w:tcW w:type="dxa" w:w="1728"/>
          </w:tcPr>
          <w:p>
            <w:r>
              <w:t>cl_avfx_moon_phase 0.0 1.0 0.05</w:t>
            </w:r>
          </w:p>
        </w:tc>
        <w:tc>
          <w:tcPr>
            <w:tcW w:type="dxa" w:w="1728"/>
          </w:tcPr>
          <w:p>
            <w:r>
              <w:t>Moon phase.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Position &amp; disk</w:t>
            </w:r>
          </w:p>
        </w:tc>
        <w:tc>
          <w:tcPr>
            <w:tcW w:type="dxa" w:w="1728"/>
          </w:tcPr>
          <w:p>
            <w:r>
              <w:t>Moon size</w:t>
            </w:r>
          </w:p>
        </w:tc>
        <w:tc>
          <w:tcPr>
            <w:tcW w:type="dxa" w:w="1728"/>
          </w:tcPr>
          <w:p>
            <w:r>
              <w:t>cl_avfx_moon_size 0.1 100.0 0.15</w:t>
            </w:r>
          </w:p>
        </w:tc>
        <w:tc>
          <w:tcPr>
            <w:tcW w:type="dxa" w:w="1728"/>
          </w:tcPr>
          <w:p>
            <w:r>
              <w:t>Moon size (menu up to 100.0; console/cfg engine range still up to 3000.0; scene lighting stays bounded; phase stays separate).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Position &amp; disk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Appearance &amp; glow</w:t>
            </w:r>
          </w:p>
        </w:tc>
        <w:tc>
          <w:tcPr>
            <w:tcW w:type="dxa" w:w="1728"/>
          </w:tcPr>
          <w:p>
            <w:r>
              <w:t>Appearance &amp; glow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 &amp; glow</w:t>
            </w:r>
          </w:p>
        </w:tc>
        <w:tc>
          <w:tcPr>
            <w:tcW w:type="dxa" w:w="1728"/>
          </w:tcPr>
          <w:p>
            <w:r>
              <w:t>Edge smoothing inset</w:t>
            </w:r>
          </w:p>
        </w:tc>
        <w:tc>
          <w:tcPr>
            <w:tcW w:type="dxa" w:w="1728"/>
          </w:tcPr>
          <w:p>
            <w:r>
              <w:t>cl_avfx_moon_edge_smooth_inset 0.00 0.30 0.01</w:t>
            </w:r>
          </w:p>
        </w:tc>
        <w:tc>
          <w:tcPr>
            <w:tcW w:type="dxa" w:w="1728"/>
          </w:tcPr>
          <w:p>
            <w:r>
              <w:t>Optional smoothing inset from the moon edge/terminator. 0 disables smoothing and keeps crater detail sharp; higher values make a wider clean soft band.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 &amp; glow</w:t>
            </w:r>
          </w:p>
        </w:tc>
        <w:tc>
          <w:tcPr>
            <w:tcW w:type="dxa" w:w="1728"/>
          </w:tcPr>
          <w:p>
            <w:r>
              <w:t>Moon brightness</w:t>
            </w:r>
          </w:p>
        </w:tc>
        <w:tc>
          <w:tcPr>
            <w:tcW w:type="dxa" w:w="1728"/>
          </w:tcPr>
          <w:p>
            <w:r>
              <w:t>cl_avfx_moon_brightness 0.0 5.0 0.05</w:t>
            </w:r>
          </w:p>
        </w:tc>
        <w:tc>
          <w:tcPr>
            <w:tcW w:type="dxa" w:w="1728"/>
          </w:tcPr>
          <w:p>
            <w:r>
              <w:t>Moon brightness.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 &amp; glow</w:t>
            </w:r>
          </w:p>
        </w:tc>
        <w:tc>
          <w:tcPr>
            <w:tcW w:type="dxa" w:w="1728"/>
          </w:tcPr>
          <w:p>
            <w:r>
              <w:t>Moon sky brightness</w:t>
            </w:r>
          </w:p>
        </w:tc>
        <w:tc>
          <w:tcPr>
            <w:tcW w:type="dxa" w:w="1728"/>
          </w:tcPr>
          <w:p>
            <w:r>
              <w:t>cl_avfx_moon_sky_brightness 0.0 1.0 0.01</w:t>
            </w:r>
          </w:p>
        </w:tc>
        <w:tc>
          <w:tcPr>
            <w:tcW w:type="dxa" w:w="1728"/>
          </w:tcPr>
          <w:p>
            <w:r>
              <w:t>How strongly moon brightness lifts the surrounding sky. Local halo has separate controls below.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 &amp; glow</w:t>
            </w:r>
          </w:p>
        </w:tc>
        <w:tc>
          <w:tcPr>
            <w:tcW w:type="dxa" w:w="1728"/>
          </w:tcPr>
          <w:p>
            <w:r>
              <w:t>Moon: red</w:t>
            </w:r>
          </w:p>
        </w:tc>
        <w:tc>
          <w:tcPr>
            <w:tcW w:type="dxa" w:w="1728"/>
          </w:tcPr>
          <w:p>
            <w:r>
              <w:t>cl_avfx_moon_color_r 0.0 2.0 0.01</w:t>
            </w:r>
          </w:p>
        </w:tc>
        <w:tc>
          <w:tcPr>
            <w:tcW w:type="dxa" w:w="1728"/>
          </w:tcPr>
          <w:p>
            <w:r>
              <w:t>Moon color red channel. 0.78 (default). Tints the moon disk/halo AND moon-lit world, entities, snow/water/particles and volumetric scatter.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 &amp; glow</w:t>
            </w:r>
          </w:p>
        </w:tc>
        <w:tc>
          <w:tcPr>
            <w:tcW w:type="dxa" w:w="1728"/>
          </w:tcPr>
          <w:p>
            <w:r>
              <w:t>Moon: green</w:t>
            </w:r>
          </w:p>
        </w:tc>
        <w:tc>
          <w:tcPr>
            <w:tcW w:type="dxa" w:w="1728"/>
          </w:tcPr>
          <w:p>
            <w:r>
              <w:t>cl_avfx_moon_color_g 0.0 2.0 0.01</w:t>
            </w:r>
          </w:p>
        </w:tc>
        <w:tc>
          <w:tcPr>
            <w:tcW w:type="dxa" w:w="1728"/>
          </w:tcPr>
          <w:p>
            <w:r>
              <w:t>Moon color green channel. 0.86 (default).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 &amp; glow</w:t>
            </w:r>
          </w:p>
        </w:tc>
        <w:tc>
          <w:tcPr>
            <w:tcW w:type="dxa" w:w="1728"/>
          </w:tcPr>
          <w:p>
            <w:r>
              <w:t>Moon: blue</w:t>
            </w:r>
          </w:p>
        </w:tc>
        <w:tc>
          <w:tcPr>
            <w:tcW w:type="dxa" w:w="1728"/>
          </w:tcPr>
          <w:p>
            <w:r>
              <w:t>cl_avfx_moon_color_b 0.0 2.0 0.01</w:t>
            </w:r>
          </w:p>
        </w:tc>
        <w:tc>
          <w:tcPr>
            <w:tcW w:type="dxa" w:w="1728"/>
          </w:tcPr>
          <w:p>
            <w:r>
              <w:t>Moon color blue channel. 1.00 (default).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 &amp; glow</w:t>
            </w:r>
          </w:p>
        </w:tc>
        <w:tc>
          <w:tcPr>
            <w:tcW w:type="dxa" w:w="1728"/>
          </w:tcPr>
          <w:p>
            <w:r>
              <w:t>Dark side visibility</w:t>
            </w:r>
          </w:p>
        </w:tc>
        <w:tc>
          <w:tcPr>
            <w:tcW w:type="dxa" w:w="1728"/>
          </w:tcPr>
          <w:p>
            <w:r>
              <w:t>cl_avfx_moon_dark_side_visibility 0.0 1.0 0.01</w:t>
            </w:r>
          </w:p>
        </w:tc>
        <w:tc>
          <w:tcPr>
            <w:tcW w:type="dxa" w:w="1728"/>
          </w:tcPr>
          <w:p>
            <w:r>
              <w:t>Visibility of the unlit moon body. Smooth nonlinear curve: 0.0 removes the unlit body and star mask; 1.0 keeps the accepted dark disk.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 &amp; glow</w:t>
            </w:r>
          </w:p>
        </w:tc>
        <w:tc>
          <w:tcPr>
            <w:tcW w:type="dxa" w:w="1728"/>
          </w:tcPr>
          <w:p>
            <w:r>
              <w:t>Moon halo size</w:t>
            </w:r>
          </w:p>
        </w:tc>
        <w:tc>
          <w:tcPr>
            <w:tcW w:type="dxa" w:w="1728"/>
          </w:tcPr>
          <w:p>
            <w:r>
              <w:t>cl_avfx_moon_halo_size 0.0 4.0 0.01</w:t>
            </w:r>
          </w:p>
        </w:tc>
        <w:tc>
          <w:tcPr>
            <w:tcW w:type="dxa" w:w="1728"/>
          </w:tcPr>
          <w:p>
            <w:r>
              <w:t>Moon local halo size.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 &amp; glow</w:t>
            </w:r>
          </w:p>
        </w:tc>
        <w:tc>
          <w:tcPr>
            <w:tcW w:type="dxa" w:w="1728"/>
          </w:tcPr>
          <w:p>
            <w:r>
              <w:t>Moon halo brightness</w:t>
            </w:r>
          </w:p>
        </w:tc>
        <w:tc>
          <w:tcPr>
            <w:tcW w:type="dxa" w:w="1728"/>
          </w:tcPr>
          <w:p>
            <w:r>
              <w:t>cl_avfx_moon_halo_brightness 0.0 5.0 0.05</w:t>
            </w:r>
          </w:p>
        </w:tc>
        <w:tc>
          <w:tcPr>
            <w:tcW w:type="dxa" w:w="1728"/>
          </w:tcPr>
          <w:p>
            <w:r>
              <w:t>Moon local halo brightness.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 &amp; glow</w:t>
            </w:r>
          </w:p>
        </w:tc>
        <w:tc>
          <w:tcPr>
            <w:tcW w:type="dxa" w:w="1728"/>
          </w:tcPr>
          <w:p>
            <w:r>
              <w:t>Moon halo opacity</w:t>
            </w:r>
          </w:p>
        </w:tc>
        <w:tc>
          <w:tcPr>
            <w:tcW w:type="dxa" w:w="1728"/>
          </w:tcPr>
          <w:p>
            <w:r>
              <w:t>cl_avfx_moon_halo_alpha 0.0 1.0 0.05</w:t>
            </w:r>
          </w:p>
        </w:tc>
        <w:tc>
          <w:tcPr>
            <w:tcW w:type="dxa" w:w="1728"/>
          </w:tcPr>
          <w:p>
            <w:r>
              <w:t>Moon local halo opacity.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 &amp; glow</w:t>
            </w:r>
          </w:p>
        </w:tc>
        <w:tc>
          <w:tcPr>
            <w:tcW w:type="dxa" w:w="1728"/>
          </w:tcPr>
          <w:p>
            <w:r>
              <w:t>Moon cloud occlusion</w:t>
            </w:r>
          </w:p>
        </w:tc>
        <w:tc>
          <w:tcPr>
            <w:tcW w:type="dxa" w:w="1728"/>
          </w:tcPr>
          <w:p>
            <w:r>
              <w:t>cl_avfx_moon_cloud_occlusion 0.0 1.0 0.05</w:t>
            </w:r>
          </w:p>
        </w:tc>
        <w:tc>
          <w:tcPr>
            <w:tcW w:type="dxa" w:w="1728"/>
          </w:tcPr>
          <w:p>
            <w:r>
              <w:t>Moon cloud occlusion.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Appearance &amp; glow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Lighting</w:t>
            </w:r>
          </w:p>
        </w:tc>
        <w:tc>
          <w:tcPr>
            <w:tcW w:type="dxa" w:w="1728"/>
          </w:tcPr>
          <w:p>
            <w:r>
              <w:t>Lighting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Lighting</w:t>
            </w:r>
          </w:p>
        </w:tc>
        <w:tc>
          <w:tcPr>
            <w:tcW w:type="dxa" w:w="1728"/>
          </w:tcPr>
          <w:p>
            <w:r>
              <w:t>Moon world light</w:t>
            </w:r>
          </w:p>
        </w:tc>
        <w:tc>
          <w:tcPr>
            <w:tcW w:type="dxa" w:w="1728"/>
          </w:tcPr>
          <w:p>
            <w:r>
              <w:t>cl_avfx_moon_world_light 0.0 3.0 0.05</w:t>
            </w:r>
          </w:p>
        </w:tc>
        <w:tc>
          <w:tcPr>
            <w:tcW w:type="dxa" w:w="1728"/>
          </w:tcPr>
          <w:p>
            <w:r>
              <w:t>Moon world light.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Lighting</w:t>
            </w:r>
          </w:p>
        </w:tc>
        <w:tc>
          <w:tcPr>
            <w:tcW w:type="dxa" w:w="1728"/>
          </w:tcPr>
          <w:p>
            <w:r>
              <w:t>Moon entity light</w:t>
            </w:r>
          </w:p>
        </w:tc>
        <w:tc>
          <w:tcPr>
            <w:tcW w:type="dxa" w:w="1728"/>
          </w:tcPr>
          <w:p>
            <w:r>
              <w:t>cl_avfx_moon_entity_light 0.0 3.0 0.05</w:t>
            </w:r>
          </w:p>
        </w:tc>
        <w:tc>
          <w:tcPr>
            <w:tcW w:type="dxa" w:w="1728"/>
          </w:tcPr>
          <w:p>
            <w:r>
              <w:t>Moon entity light.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Lighting</w:t>
            </w:r>
          </w:p>
        </w:tc>
        <w:tc>
          <w:tcPr>
            <w:tcW w:type="dxa" w:w="1728"/>
          </w:tcPr>
          <w:p>
            <w:r>
              <w:t>Moon indoor leak</w:t>
            </w:r>
          </w:p>
        </w:tc>
        <w:tc>
          <w:tcPr>
            <w:tcW w:type="dxa" w:w="1728"/>
          </w:tcPr>
          <w:p>
            <w:r>
              <w:t>cl_avfx_moon_indoor_leak 0.0 1.0 0.05</w:t>
            </w:r>
          </w:p>
        </w:tc>
        <w:tc>
          <w:tcPr>
            <w:tcW w:type="dxa" w:w="1728"/>
          </w:tcPr>
          <w:p>
            <w:r>
              <w:t>Fraction of moonlight that leaks into indoor / closed spaces. 1.0 (default) = indoor spaces receive the same celestial lighting as outdoor view. 0 = no moonlight leaks indoors when no sky is visible. Smooth ~300 ms transition based on view-side sky exposure.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Lighting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cl_avfx_defaults_moon</w:t>
            </w:r>
          </w:p>
        </w:tc>
        <w:tc>
          <w:tcPr>
            <w:tcW w:type="dxa" w:w="1728"/>
          </w:tcPr>
          <w:p>
            <w:r>
              <w:t>Reset every parameter in this submenu to its default value.</w:t>
            </w:r>
          </w:p>
        </w:tc>
      </w:tr>
    </w:tbl>
    <w:p>
      <w:pPr>
        <w:pStyle w:val="Heading3"/>
      </w:pPr>
      <w:r>
        <w:t>Stars Settings (q2prox_avfx_stars)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Background mode</w:t>
            </w:r>
          </w:p>
        </w:tc>
        <w:tc>
          <w:tcPr>
            <w:tcW w:type="dxa" w:w="1728"/>
          </w:tcPr>
          <w:p>
            <w:r>
              <w:t>cl_avfx_stars_background_mode Generated background 0 Real catalog 1 Real catalog + generated background 2</w:t>
            </w:r>
          </w:p>
        </w:tc>
        <w:tc>
          <w:tcPr>
            <w:tcW w:type="dxa" w:w="1728"/>
          </w:tcPr>
          <w:p>
            <w:r>
              <w:t>Background star source. Generated / Real catalog / Real catalog + generated.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Global brightness</w:t>
            </w:r>
          </w:p>
        </w:tc>
        <w:tc>
          <w:tcPr>
            <w:tcW w:type="dxa" w:w="1728"/>
          </w:tcPr>
          <w:p>
            <w:r>
              <w:t>cl_avfx_stars_brightness 0.0 3.0 0.05</w:t>
            </w:r>
          </w:p>
        </w:tc>
        <w:tc>
          <w:tcPr>
            <w:tcW w:type="dxa" w:w="1728"/>
          </w:tcPr>
          <w:p>
            <w:r>
              <w:t>Global brightness multiplier for all stars. 3.0 default.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Sections</w:t>
            </w:r>
          </w:p>
        </w:tc>
        <w:tc>
          <w:tcPr>
            <w:tcW w:type="dxa" w:w="1728"/>
          </w:tcPr>
          <w:p>
            <w:r>
              <w:t>Sections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Sections</w:t>
            </w:r>
          </w:p>
        </w:tc>
        <w:tc>
          <w:tcPr>
            <w:tcW w:type="dxa" w:w="1728"/>
          </w:tcPr>
          <w:p>
            <w:r>
              <w:t>Visibility and fade...</w:t>
            </w:r>
          </w:p>
        </w:tc>
        <w:tc>
          <w:tcPr>
            <w:tcW w:type="dxa" w:w="1728"/>
          </w:tcPr>
          <w:p>
            <w:r>
              <w:t>pushmenu q2prox_avfx_stars_visibility</w:t>
            </w:r>
          </w:p>
        </w:tc>
        <w:tc>
          <w:tcPr>
            <w:tcW w:type="dxa" w:w="1728"/>
          </w:tcPr>
          <w:p>
            <w:r>
              <w:t>Open star visibility and sky-fade controls.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Sections</w:t>
            </w:r>
          </w:p>
        </w:tc>
        <w:tc>
          <w:tcPr>
            <w:tcW w:type="dxa" w:w="1728"/>
          </w:tcPr>
          <w:p>
            <w:r>
              <w:t>Catalog and background...</w:t>
            </w:r>
          </w:p>
        </w:tc>
        <w:tc>
          <w:tcPr>
            <w:tcW w:type="dxa" w:w="1728"/>
          </w:tcPr>
          <w:p>
            <w:r>
              <w:t>pushmenu q2prox_avfx_stars_catalog</w:t>
            </w:r>
          </w:p>
        </w:tc>
        <w:tc>
          <w:tcPr>
            <w:tcW w:type="dxa" w:w="1728"/>
          </w:tcPr>
          <w:p>
            <w:r>
              <w:t>Open real catalog and generated background star controls.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Sections</w:t>
            </w:r>
          </w:p>
        </w:tc>
        <w:tc>
          <w:tcPr>
            <w:tcW w:type="dxa" w:w="1728"/>
          </w:tcPr>
          <w:p>
            <w:r>
              <w:t>Bloom and orientation...</w:t>
            </w:r>
          </w:p>
        </w:tc>
        <w:tc>
          <w:tcPr>
            <w:tcW w:type="dxa" w:w="1728"/>
          </w:tcPr>
          <w:p>
            <w:r>
              <w:t>pushmenu q2prox_avfx_stars_bloom_orientation</w:t>
            </w:r>
          </w:p>
        </w:tc>
        <w:tc>
          <w:tcPr>
            <w:tcW w:type="dxa" w:w="1728"/>
          </w:tcPr>
          <w:p>
            <w:r>
              <w:t>Open star bloom and celestial-sphere orientation controls.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Sections</w:t>
            </w:r>
          </w:p>
        </w:tc>
        <w:tc>
          <w:tcPr>
            <w:tcW w:type="dxa" w:w="1728"/>
          </w:tcPr>
          <w:p>
            <w:r>
              <w:t>Colors and twinkle...</w:t>
            </w:r>
          </w:p>
        </w:tc>
        <w:tc>
          <w:tcPr>
            <w:tcW w:type="dxa" w:w="1728"/>
          </w:tcPr>
          <w:p>
            <w:r>
              <w:t>pushmenu q2prox_avfx_stars_color</w:t>
            </w:r>
          </w:p>
        </w:tc>
        <w:tc>
          <w:tcPr>
            <w:tcW w:type="dxa" w:w="1728"/>
          </w:tcPr>
          <w:p>
            <w:r>
              <w:t>Open colourful accent stars and smooth twinkle controls.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Sections</w:t>
            </w:r>
          </w:p>
        </w:tc>
        <w:tc>
          <w:tcPr>
            <w:tcW w:type="dxa" w:w="1728"/>
          </w:tcPr>
          <w:p>
            <w:r>
              <w:t>Planets and constellations...</w:t>
            </w:r>
          </w:p>
        </w:tc>
        <w:tc>
          <w:tcPr>
            <w:tcW w:type="dxa" w:w="1728"/>
          </w:tcPr>
          <w:p>
            <w:r>
              <w:t>pushmenu q2prox_avfx_stars_objects</w:t>
            </w:r>
          </w:p>
        </w:tc>
        <w:tc>
          <w:tcPr>
            <w:tcW w:type="dxa" w:w="1728"/>
          </w:tcPr>
          <w:p>
            <w:r>
              <w:t>Open planets, constellations and Milky Way menus.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Sections</w:t>
            </w:r>
          </w:p>
        </w:tc>
        <w:tc>
          <w:tcPr>
            <w:tcW w:type="dxa" w:w="1728"/>
          </w:tcPr>
          <w:p>
            <w:r>
              <w:t>Meteors and comets... (X)</w:t>
            </w:r>
          </w:p>
        </w:tc>
        <w:tc>
          <w:tcPr>
            <w:tcW w:type="dxa" w:w="1728"/>
          </w:tcPr>
          <w:p>
            <w:r>
              <w:t>pushmenu q2prox_avfx_meteors</w:t>
            </w:r>
          </w:p>
        </w:tc>
        <w:tc>
          <w:tcPr>
            <w:tcW w:type="dxa" w:w="1728"/>
          </w:tcPr>
          <w:p>
            <w:r>
              <w:t>Open meteors settings.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Sections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cl_avfx_defaults_stars</w:t>
            </w:r>
          </w:p>
        </w:tc>
        <w:tc>
          <w:tcPr>
            <w:tcW w:type="dxa" w:w="1728"/>
          </w:tcPr>
          <w:p>
            <w:r>
              <w:t>Reset only the star controls shown in this menu.</w:t>
            </w:r>
          </w:p>
        </w:tc>
      </w:tr>
    </w:tbl>
    <w:p>
      <w:pPr>
        <w:pStyle w:val="Heading3"/>
      </w:pPr>
      <w:r>
        <w:t>Stars / Visibility (q2prox_avfx_stars_visibility)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Cloud occlusion</w:t>
            </w:r>
          </w:p>
        </w:tc>
        <w:tc>
          <w:tcPr>
            <w:tcW w:type="dxa" w:w="1728"/>
          </w:tcPr>
          <w:p>
            <w:r>
              <w:t>cl_avfx_stars_cloud_occlusion 0.0 1.0 0.05</w:t>
            </w:r>
          </w:p>
        </w:tc>
        <w:tc>
          <w:tcPr>
            <w:tcW w:type="dxa" w:w="1728"/>
          </w:tcPr>
          <w:p>
            <w:r>
              <w:t>Cloud occlusion strength. 0.35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Daylight fade</w:t>
            </w:r>
          </w:p>
        </w:tc>
        <w:tc>
          <w:tcPr>
            <w:tcW w:type="dxa" w:w="1728"/>
          </w:tcPr>
          <w:p>
            <w:r>
              <w:t>cl_avfx_stars_day_fade 0.0 1.0 0.05</w:t>
            </w:r>
          </w:p>
        </w:tc>
        <w:tc>
          <w:tcPr>
            <w:tcW w:type="dxa" w:w="1728"/>
          </w:tcPr>
          <w:p>
            <w:r>
              <w:t>Daylight fade strength. 1.0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Moonlight fade</w:t>
            </w:r>
          </w:p>
        </w:tc>
        <w:tc>
          <w:tcPr>
            <w:tcW w:type="dxa" w:w="1728"/>
          </w:tcPr>
          <w:p>
            <w:r>
              <w:t>cl_avfx_stars_moon_fade 0.0 1.0 0.05</w:t>
            </w:r>
          </w:p>
        </w:tc>
        <w:tc>
          <w:tcPr>
            <w:tcW w:type="dxa" w:w="1728"/>
          </w:tcPr>
          <w:p>
            <w:r>
              <w:t>Full-moon fade strength. 1.0 default.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Sky extent</w:t>
            </w:r>
          </w:p>
        </w:tc>
        <w:tc>
          <w:tcPr>
            <w:tcW w:type="dxa" w:w="1728"/>
          </w:tcPr>
          <w:p>
            <w:r>
              <w:t>cl_avfx_stars_horizon_clip Full sphere 0 Clip at horizon 1</w:t>
            </w:r>
          </w:p>
        </w:tc>
        <w:tc>
          <w:tcPr>
            <w:tcW w:type="dxa" w:w="1728"/>
          </w:tcPr>
          <w:p>
            <w:r>
              <w:t>Star sky extent. Full sphere or clipped at the horizon.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Stars main...</w:t>
            </w:r>
          </w:p>
        </w:tc>
        <w:tc>
          <w:tcPr>
            <w:tcW w:type="dxa" w:w="1728"/>
          </w:tcPr>
          <w:p>
            <w:r>
              <w:t>pushmenu q2prox_avfx_stars</w:t>
            </w:r>
          </w:p>
        </w:tc>
        <w:tc>
          <w:tcPr>
            <w:tcW w:type="dxa" w:w="1728"/>
          </w:tcPr>
          <w:p>
            <w:r>
              <w:t>Back to the main Stars menu.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Catalog and background...</w:t>
            </w:r>
          </w:p>
        </w:tc>
        <w:tc>
          <w:tcPr>
            <w:tcW w:type="dxa" w:w="1728"/>
          </w:tcPr>
          <w:p>
            <w:r>
              <w:t>pushmenu q2prox_avfx_stars_catalog</w:t>
            </w:r>
          </w:p>
        </w:tc>
        <w:tc>
          <w:tcPr>
            <w:tcW w:type="dxa" w:w="1728"/>
          </w:tcPr>
          <w:p>
            <w:r>
              <w:t>Open catalog/background settings.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cl_avfx_defaults_stars_visibility</w:t>
            </w:r>
          </w:p>
        </w:tc>
        <w:tc>
          <w:tcPr>
            <w:tcW w:type="dxa" w:w="1728"/>
          </w:tcPr>
          <w:p>
            <w:r>
              <w:t>Reset only the visibility controls shown in this menu.</w:t>
            </w:r>
          </w:p>
        </w:tc>
      </w:tr>
    </w:tbl>
    <w:p>
      <w:pPr>
        <w:pStyle w:val="Heading3"/>
      </w:pPr>
      <w:r>
        <w:t>Stars / Catalog and background (q2prox_avfx_stars_catalog)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Real catalog</w:t>
            </w:r>
          </w:p>
        </w:tc>
        <w:tc>
          <w:tcPr>
            <w:tcW w:type="dxa" w:w="1728"/>
          </w:tcPr>
          <w:p>
            <w:r>
              <w:t>Real catalog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Real catalog</w:t>
            </w:r>
          </w:p>
        </w:tc>
        <w:tc>
          <w:tcPr>
            <w:tcW w:type="dxa" w:w="1728"/>
          </w:tcPr>
          <w:p>
            <w:r>
              <w:t>Real star count</w:t>
            </w:r>
          </w:p>
        </w:tc>
        <w:tc>
          <w:tcPr>
            <w:tcW w:type="dxa" w:w="1728"/>
          </w:tcPr>
          <w:p>
            <w:r>
              <w:t>cl_avfx_stars_real_count 64 2048 16</w:t>
            </w:r>
          </w:p>
        </w:tc>
        <w:tc>
          <w:tcPr>
            <w:tcW w:type="dxa" w:w="1728"/>
          </w:tcPr>
          <w:p>
            <w:r>
              <w:t>Requested real catalog star count.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Real catalog</w:t>
            </w:r>
          </w:p>
        </w:tc>
        <w:tc>
          <w:tcPr>
            <w:tcW w:type="dxa" w:w="1728"/>
          </w:tcPr>
          <w:p>
            <w:r>
              <w:t>Real star brightness</w:t>
            </w:r>
          </w:p>
        </w:tc>
        <w:tc>
          <w:tcPr>
            <w:tcW w:type="dxa" w:w="1728"/>
          </w:tcPr>
          <w:p>
            <w:r>
              <w:t>cl_avfx_stars_real_brightness 0.0 3.0 0.05</w:t>
            </w:r>
          </w:p>
        </w:tc>
        <w:tc>
          <w:tcPr>
            <w:tcW w:type="dxa" w:w="1728"/>
          </w:tcPr>
          <w:p>
            <w:r>
              <w:t>Real catalog brightness multiplier. 3.0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Real catalog</w:t>
            </w:r>
          </w:p>
        </w:tc>
        <w:tc>
          <w:tcPr>
            <w:tcW w:type="dxa" w:w="1728"/>
          </w:tcPr>
          <w:p>
            <w:r>
              <w:t>Real star size</w:t>
            </w:r>
          </w:p>
        </w:tc>
        <w:tc>
          <w:tcPr>
            <w:tcW w:type="dxa" w:w="1728"/>
          </w:tcPr>
          <w:p>
            <w:r>
              <w:t>cl_avfx_stars_real_size 0.05 4.0 0.05</w:t>
            </w:r>
          </w:p>
        </w:tc>
        <w:tc>
          <w:tcPr>
            <w:tcW w:type="dxa" w:w="1728"/>
          </w:tcPr>
          <w:p>
            <w:r>
              <w:t>Real star angular size multiplier. 0.05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Real catalog</w:t>
            </w:r>
          </w:p>
        </w:tc>
        <w:tc>
          <w:tcPr>
            <w:tcW w:type="dxa" w:w="1728"/>
          </w:tcPr>
          <w:p>
            <w:r>
              <w:t>Bright star size</w:t>
            </w:r>
          </w:p>
        </w:tc>
        <w:tc>
          <w:tcPr>
            <w:tcW w:type="dxa" w:w="1728"/>
          </w:tcPr>
          <w:p>
            <w:r>
              <w:t>cl_avfx_stars_real_bright_size 0.0 4.0 0.05</w:t>
            </w:r>
          </w:p>
        </w:tc>
        <w:tc>
          <w:tcPr>
            <w:tcW w:type="dxa" w:w="1728"/>
          </w:tcPr>
          <w:p>
            <w:r>
              <w:t>Extra apparent-magnitude diameter for the brightest real catalog stars. 0 keeps all real stars at the accepted compact size; higher values make Sirius/Rigel/Vega-class stars visibly larger than ordinary stars.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Real catalog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Background stars</w:t>
            </w:r>
          </w:p>
        </w:tc>
        <w:tc>
          <w:tcPr>
            <w:tcW w:type="dxa" w:w="1728"/>
          </w:tcPr>
          <w:p>
            <w:r>
              <w:t>Background stars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Background stars</w:t>
            </w:r>
          </w:p>
        </w:tc>
        <w:tc>
          <w:tcPr>
            <w:tcW w:type="dxa" w:w="1728"/>
          </w:tcPr>
          <w:p>
            <w:r>
              <w:t>Background density</w:t>
            </w:r>
          </w:p>
        </w:tc>
        <w:tc>
          <w:tcPr>
            <w:tcW w:type="dxa" w:w="1728"/>
          </w:tcPr>
          <w:p>
            <w:r>
              <w:t>cl_avfx_stars_procedural_count 0 20000 250</w:t>
            </w:r>
          </w:p>
        </w:tc>
        <w:tc>
          <w:tcPr>
            <w:tcW w:type="dxa" w:w="1728"/>
          </w:tcPr>
          <w:p>
            <w:r>
              <w:t>Procedural faint background star count. Default 12000.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Background stars</w:t>
            </w:r>
          </w:p>
        </w:tc>
        <w:tc>
          <w:tcPr>
            <w:tcW w:type="dxa" w:w="1728"/>
          </w:tcPr>
          <w:p>
            <w:r>
              <w:t>Background star size</w:t>
            </w:r>
          </w:p>
        </w:tc>
        <w:tc>
          <w:tcPr>
            <w:tcW w:type="dxa" w:w="1728"/>
          </w:tcPr>
          <w:p>
            <w:r>
              <w:t>cl_avfx_stars_size 0.05 4.0 0.05</w:t>
            </w:r>
          </w:p>
        </w:tc>
        <w:tc>
          <w:tcPr>
            <w:tcW w:type="dxa" w:w="1728"/>
          </w:tcPr>
          <w:p>
            <w:r>
              <w:t>Visual size multiplier for procedural background stars. 0.20 default.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Background stars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Star god rays</w:t>
            </w:r>
          </w:p>
        </w:tc>
        <w:tc>
          <w:tcPr>
            <w:tcW w:type="dxa" w:w="1728"/>
          </w:tcPr>
          <w:p>
            <w:r>
              <w:t>Star god rays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Star god rays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Star god rays</w:t>
            </w:r>
          </w:p>
        </w:tc>
        <w:tc>
          <w:tcPr>
            <w:tcW w:type="dxa" w:w="1728"/>
          </w:tcPr>
          <w:p>
            <w:r>
              <w:t>Stars main...</w:t>
            </w:r>
          </w:p>
        </w:tc>
        <w:tc>
          <w:tcPr>
            <w:tcW w:type="dxa" w:w="1728"/>
          </w:tcPr>
          <w:p>
            <w:r>
              <w:t>pushmenu q2prox_avfx_stars</w:t>
            </w:r>
          </w:p>
        </w:tc>
        <w:tc>
          <w:tcPr>
            <w:tcW w:type="dxa" w:w="1728"/>
          </w:tcPr>
          <w:p>
            <w:r>
              <w:t>Back to the main Stars menu.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Star god rays</w:t>
            </w:r>
          </w:p>
        </w:tc>
        <w:tc>
          <w:tcPr>
            <w:tcW w:type="dxa" w:w="1728"/>
          </w:tcPr>
          <w:p>
            <w:r>
              <w:t>Visibility...</w:t>
            </w:r>
          </w:p>
        </w:tc>
        <w:tc>
          <w:tcPr>
            <w:tcW w:type="dxa" w:w="1728"/>
          </w:tcPr>
          <w:p>
            <w:r>
              <w:t>pushmenu q2prox_avfx_stars_visibility</w:t>
            </w:r>
          </w:p>
        </w:tc>
        <w:tc>
          <w:tcPr>
            <w:tcW w:type="dxa" w:w="1728"/>
          </w:tcPr>
          <w:p>
            <w:r>
              <w:t>Open visibility settings.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Star god rays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Star god rays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cl_avfx_defaults_stars_catalog</w:t>
            </w:r>
          </w:p>
        </w:tc>
        <w:tc>
          <w:tcPr>
            <w:tcW w:type="dxa" w:w="1728"/>
          </w:tcPr>
          <w:p>
            <w:r>
              <w:t>Reset only the catalog/background controls shown in this menu.</w:t>
            </w:r>
          </w:p>
        </w:tc>
      </w:tr>
    </w:tbl>
    <w:p>
      <w:pPr>
        <w:pStyle w:val="Heading3"/>
      </w:pPr>
      <w:r>
        <w:t>Stars / Bloom and orientation (q2prox_avfx_stars_bloom_orientation)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Star bloom</w:t>
            </w:r>
          </w:p>
        </w:tc>
        <w:tc>
          <w:tcPr>
            <w:tcW w:type="dxa" w:w="1728"/>
          </w:tcPr>
          <w:p>
            <w:r>
              <w:t>Star bloom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Star bloom</w:t>
            </w:r>
          </w:p>
        </w:tc>
        <w:tc>
          <w:tcPr>
            <w:tcW w:type="dxa" w:w="1728"/>
          </w:tcPr>
          <w:p>
            <w:r>
              <w:t>Stars bloom intensity</w:t>
            </w:r>
          </w:p>
        </w:tc>
        <w:tc>
          <w:tcPr>
            <w:tcW w:type="dxa" w:w="1728"/>
          </w:tcPr>
          <w:p>
            <w:r>
              <w:t>cl_avfx_stars_bloom_intensity 0.0 3.0 0.05</w:t>
            </w:r>
          </w:p>
        </w:tc>
        <w:tc>
          <w:tcPr>
            <w:tcW w:type="dxa" w:w="1728"/>
          </w:tcPr>
          <w:p>
            <w:r>
              <w:t>Stars bloom intensity. 1.10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Star bloom</w:t>
            </w:r>
          </w:p>
        </w:tc>
        <w:tc>
          <w:tcPr>
            <w:tcW w:type="dxa" w:w="1728"/>
          </w:tcPr>
          <w:p>
            <w:r>
              <w:t>Stars bloom threshold</w:t>
            </w:r>
          </w:p>
        </w:tc>
        <w:tc>
          <w:tcPr>
            <w:tcW w:type="dxa" w:w="1728"/>
          </w:tcPr>
          <w:p>
            <w:r>
              <w:t>cl_avfx_stars_bloom_threshold 0.0 3.0 0.05</w:t>
            </w:r>
          </w:p>
        </w:tc>
        <w:tc>
          <w:tcPr>
            <w:tcW w:type="dxa" w:w="1728"/>
          </w:tcPr>
          <w:p>
            <w:r>
              <w:t>Stars bloom emissive threshold. 0.10 default.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Star bloom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Sky orientation</w:t>
            </w:r>
          </w:p>
        </w:tc>
        <w:tc>
          <w:tcPr>
            <w:tcW w:type="dxa" w:w="1728"/>
          </w:tcPr>
          <w:p>
            <w:r>
              <w:t>Sky orientation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Sky orientation</w:t>
            </w:r>
          </w:p>
        </w:tc>
        <w:tc>
          <w:tcPr>
            <w:tcW w:type="dxa" w:w="1728"/>
          </w:tcPr>
          <w:p>
            <w:r>
              <w:t>Orientation mode</w:t>
            </w:r>
          </w:p>
        </w:tc>
        <w:tc>
          <w:tcPr>
            <w:tcW w:type="dxa" w:w="1728"/>
          </w:tcPr>
          <w:p>
            <w:r>
              <w:t>cl_avfx_stars_orientation_mode Manual 0 Sidereal auto 1 AVFX day cycle 2</w:t>
            </w:r>
          </w:p>
        </w:tc>
        <w:tc>
          <w:tcPr>
            <w:tcW w:type="dxa" w:w="1728"/>
          </w:tcPr>
          <w:p>
            <w:r>
              <w:t>Celestial sphere orientation source.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Sky orientation</w:t>
            </w:r>
          </w:p>
        </w:tc>
        <w:tc>
          <w:tcPr>
            <w:tcW w:type="dxa" w:w="1728"/>
          </w:tcPr>
          <w:p>
            <w:r>
              <w:t>Yaw</w:t>
            </w:r>
          </w:p>
        </w:tc>
        <w:tc>
          <w:tcPr>
            <w:tcW w:type="dxa" w:w="1728"/>
          </w:tcPr>
          <w:p>
            <w:r>
              <w:t>cl_avfx_stars_yaw -360 360 1</w:t>
            </w:r>
          </w:p>
        </w:tc>
        <w:tc>
          <w:tcPr>
            <w:tcW w:type="dxa" w:w="1728"/>
          </w:tcPr>
          <w:p>
            <w:r>
              <w:t>Manual yaw offset, degrees.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Sky orientation</w:t>
            </w:r>
          </w:p>
        </w:tc>
        <w:tc>
          <w:tcPr>
            <w:tcW w:type="dxa" w:w="1728"/>
          </w:tcPr>
          <w:p>
            <w:r>
              <w:t>Pitch</w:t>
            </w:r>
          </w:p>
        </w:tc>
        <w:tc>
          <w:tcPr>
            <w:tcW w:type="dxa" w:w="1728"/>
          </w:tcPr>
          <w:p>
            <w:r>
              <w:t>cl_avfx_stars_pitch -90 90 1</w:t>
            </w:r>
          </w:p>
        </w:tc>
        <w:tc>
          <w:tcPr>
            <w:tcW w:type="dxa" w:w="1728"/>
          </w:tcPr>
          <w:p>
            <w:r>
              <w:t>Manual pitch offset, degrees.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Sky orientation</w:t>
            </w:r>
          </w:p>
        </w:tc>
        <w:tc>
          <w:tcPr>
            <w:tcW w:type="dxa" w:w="1728"/>
          </w:tcPr>
          <w:p>
            <w:r>
              <w:t>Roll</w:t>
            </w:r>
          </w:p>
        </w:tc>
        <w:tc>
          <w:tcPr>
            <w:tcW w:type="dxa" w:w="1728"/>
          </w:tcPr>
          <w:p>
            <w:r>
              <w:t>cl_avfx_stars_roll -180 180 1</w:t>
            </w:r>
          </w:p>
        </w:tc>
        <w:tc>
          <w:tcPr>
            <w:tcW w:type="dxa" w:w="1728"/>
          </w:tcPr>
          <w:p>
            <w:r>
              <w:t>Manual roll offset, degrees.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Sky orientation</w:t>
            </w:r>
          </w:p>
        </w:tc>
        <w:tc>
          <w:tcPr>
            <w:tcW w:type="dxa" w:w="1728"/>
          </w:tcPr>
          <w:p>
            <w:r>
              <w:t>Auto rotation speed</w:t>
            </w:r>
          </w:p>
        </w:tc>
        <w:tc>
          <w:tcPr>
            <w:tcW w:type="dxa" w:w="1728"/>
          </w:tcPr>
          <w:p>
            <w:r>
              <w:t>cl_avfx_stars_auto_speed 0.0 10.0 0.1</w:t>
            </w:r>
          </w:p>
        </w:tc>
        <w:tc>
          <w:tcPr>
            <w:tcW w:type="dxa" w:w="1728"/>
          </w:tcPr>
          <w:p>
            <w:r>
              <w:t>Auto-rotation rate multiplier. 1.0 default; 0 freezes auto.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Sky orientation</w:t>
            </w:r>
          </w:p>
        </w:tc>
        <w:tc>
          <w:tcPr>
            <w:tcW w:type="dxa" w:w="1728"/>
          </w:tcPr>
          <w:p>
            <w:r>
              <w:t>Auto rotation phase</w:t>
            </w:r>
          </w:p>
        </w:tc>
        <w:tc>
          <w:tcPr>
            <w:tcW w:type="dxa" w:w="1728"/>
          </w:tcPr>
          <w:p>
            <w:r>
              <w:t>cl_avfx_stars_auto_time -86400 86400 60</w:t>
            </w:r>
          </w:p>
        </w:tc>
        <w:tc>
          <w:tcPr>
            <w:tcW w:type="dxa" w:w="1728"/>
          </w:tcPr>
          <w:p>
            <w:r>
              <w:t>Static phase seed for auto-rotation, seconds.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Sky orientation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Sky orientation</w:t>
            </w:r>
          </w:p>
        </w:tc>
        <w:tc>
          <w:tcPr>
            <w:tcW w:type="dxa" w:w="1728"/>
          </w:tcPr>
          <w:p>
            <w:r>
              <w:t>Stars main...</w:t>
            </w:r>
          </w:p>
        </w:tc>
        <w:tc>
          <w:tcPr>
            <w:tcW w:type="dxa" w:w="1728"/>
          </w:tcPr>
          <w:p>
            <w:r>
              <w:t>pushmenu q2prox_avfx_stars</w:t>
            </w:r>
          </w:p>
        </w:tc>
        <w:tc>
          <w:tcPr>
            <w:tcW w:type="dxa" w:w="1728"/>
          </w:tcPr>
          <w:p>
            <w:r>
              <w:t>Back to the main Stars menu.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Sky orientation</w:t>
            </w:r>
          </w:p>
        </w:tc>
        <w:tc>
          <w:tcPr>
            <w:tcW w:type="dxa" w:w="1728"/>
          </w:tcPr>
          <w:p>
            <w:r>
              <w:t>Colors and twinkle...</w:t>
            </w:r>
          </w:p>
        </w:tc>
        <w:tc>
          <w:tcPr>
            <w:tcW w:type="dxa" w:w="1728"/>
          </w:tcPr>
          <w:p>
            <w:r>
              <w:t>pushmenu q2prox_avfx_stars_color</w:t>
            </w:r>
          </w:p>
        </w:tc>
        <w:tc>
          <w:tcPr>
            <w:tcW w:type="dxa" w:w="1728"/>
          </w:tcPr>
          <w:p>
            <w:r>
              <w:t>Open color and twinkle settings.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Sky orientation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Sky orientation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cl_avfx_defaults_stars_bloom_orientation</w:t>
            </w:r>
          </w:p>
        </w:tc>
        <w:tc>
          <w:tcPr>
            <w:tcW w:type="dxa" w:w="1728"/>
          </w:tcPr>
          <w:p>
            <w:r>
              <w:t>Reset only the bloom/orientation controls shown in this menu.</w:t>
            </w:r>
          </w:p>
        </w:tc>
      </w:tr>
    </w:tbl>
    <w:p>
      <w:pPr>
        <w:pStyle w:val="Heading3"/>
      </w:pPr>
      <w:r>
        <w:t>Stars / Colors and twinkle (q2prox_avfx_stars_color)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Color</w:t>
            </w:r>
          </w:p>
        </w:tc>
        <w:tc>
          <w:tcPr>
            <w:tcW w:type="dxa" w:w="1728"/>
          </w:tcPr>
          <w:p>
            <w:r>
              <w:t>Color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Color</w:t>
            </w:r>
          </w:p>
        </w:tc>
        <w:tc>
          <w:tcPr>
            <w:tcW w:type="dxa" w:w="1728"/>
          </w:tcPr>
          <w:p>
            <w:r>
              <w:t>Colored fraction</w:t>
            </w:r>
          </w:p>
        </w:tc>
        <w:tc>
          <w:tcPr>
            <w:tcW w:type="dxa" w:w="1728"/>
          </w:tcPr>
          <w:p>
            <w:r>
              <w:t>cl_avfx_stars_colorful_fraction 0.0 0.50 0.01</w:t>
            </w:r>
          </w:p>
        </w:tc>
        <w:tc>
          <w:tcPr>
            <w:tcW w:type="dxa" w:w="1728"/>
          </w:tcPr>
          <w:p>
            <w:r>
              <w:t>Fraction of stars eligible for an accent tint. 0.08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Color</w:t>
            </w:r>
          </w:p>
        </w:tc>
        <w:tc>
          <w:tcPr>
            <w:tcW w:type="dxa" w:w="1728"/>
          </w:tcPr>
          <w:p>
            <w:r>
              <w:t>Color intensity</w:t>
            </w:r>
          </w:p>
        </w:tc>
        <w:tc>
          <w:tcPr>
            <w:tcW w:type="dxa" w:w="1728"/>
          </w:tcPr>
          <w:p>
            <w:r>
              <w:t>cl_avfx_stars_colorful_intensity 0.0 2.0 0.05</w:t>
            </w:r>
          </w:p>
        </w:tc>
        <w:tc>
          <w:tcPr>
            <w:tcW w:type="dxa" w:w="1728"/>
          </w:tcPr>
          <w:p>
            <w:r>
              <w:t>Saturation / emissive weight of coloured stars only. 1.00 default.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Twinkle</w:t>
            </w:r>
          </w:p>
        </w:tc>
        <w:tc>
          <w:tcPr>
            <w:tcW w:type="dxa" w:w="1728"/>
          </w:tcPr>
          <w:p>
            <w:r>
              <w:t>Twinkle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Twinkle</w:t>
            </w:r>
          </w:p>
        </w:tc>
        <w:tc>
          <w:tcPr>
            <w:tcW w:type="dxa" w:w="1728"/>
          </w:tcPr>
          <w:p>
            <w:r>
              <w:t>Colored twinkle</w:t>
            </w:r>
          </w:p>
        </w:tc>
        <w:tc>
          <w:tcPr>
            <w:tcW w:type="dxa" w:w="1728"/>
          </w:tcPr>
          <w:p>
            <w:r>
              <w:t>cl_avfx_stars_colorful_twinkle 0.0 1.0 0.05</w:t>
            </w:r>
          </w:p>
        </w:tc>
        <w:tc>
          <w:tcPr>
            <w:tcW w:type="dxa" w:w="1728"/>
          </w:tcPr>
          <w:p>
            <w:r>
              <w:t>How strongly the coloured and white-twinkle subset pulses. 0.75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Twinkle</w:t>
            </w:r>
          </w:p>
        </w:tc>
        <w:tc>
          <w:tcPr>
            <w:tcW w:type="dxa" w:w="1728"/>
          </w:tcPr>
          <w:p>
            <w:r>
              <w:t>Twinkle speed</w:t>
            </w:r>
          </w:p>
        </w:tc>
        <w:tc>
          <w:tcPr>
            <w:tcW w:type="dxa" w:w="1728"/>
          </w:tcPr>
          <w:p>
            <w:r>
              <w:t>cl_avfx_stars_colorful_twinkle_speed 0.05 4.0 0.05</w:t>
            </w:r>
          </w:p>
        </w:tc>
        <w:tc>
          <w:tcPr>
            <w:tcW w:type="dxa" w:w="1728"/>
          </w:tcPr>
          <w:p>
            <w:r>
              <w:t>Twinkle speed multiplier. 1.00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Twinkle</w:t>
            </w:r>
          </w:p>
        </w:tc>
        <w:tc>
          <w:tcPr>
            <w:tcW w:type="dxa" w:w="1728"/>
          </w:tcPr>
          <w:p>
            <w:r>
              <w:t>Twinkle cycle</w:t>
            </w:r>
          </w:p>
        </w:tc>
        <w:tc>
          <w:tcPr>
            <w:tcW w:type="dxa" w:w="1728"/>
          </w:tcPr>
          <w:p>
            <w:r>
              <w:t>cl_avfx_stars_colorful_twinkle_seconds 1.0 12.0 0.5</w:t>
            </w:r>
          </w:p>
        </w:tc>
        <w:tc>
          <w:tcPr>
            <w:tcW w:type="dxa" w:w="1728"/>
          </w:tcPr>
          <w:p>
            <w:r>
              <w:t>Base full dim-bright-dim cycle length, seconds. 4.00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Twinkle</w:t>
            </w:r>
          </w:p>
        </w:tc>
        <w:tc>
          <w:tcPr>
            <w:tcW w:type="dxa" w:w="1728"/>
          </w:tcPr>
          <w:p>
            <w:r>
              <w:t>Minimum brightness</w:t>
            </w:r>
          </w:p>
        </w:tc>
        <w:tc>
          <w:tcPr>
            <w:tcW w:type="dxa" w:w="1728"/>
          </w:tcPr>
          <w:p>
            <w:r>
              <w:t>cl_avfx_stars_colorful_twinkle_floor 0.0 0.50 0.01</w:t>
            </w:r>
          </w:p>
        </w:tc>
        <w:tc>
          <w:tcPr>
            <w:tcW w:type="dxa" w:w="1728"/>
          </w:tcPr>
          <w:p>
            <w:r>
              <w:t>Minimum brightness at the dim point. 0.04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Twinkle</w:t>
            </w:r>
          </w:p>
        </w:tc>
        <w:tc>
          <w:tcPr>
            <w:tcW w:type="dxa" w:w="1728"/>
          </w:tcPr>
          <w:p>
            <w:r>
              <w:t>White-star twinkle fraction</w:t>
            </w:r>
          </w:p>
        </w:tc>
        <w:tc>
          <w:tcPr>
            <w:tcW w:type="dxa" w:w="1728"/>
          </w:tcPr>
          <w:p>
            <w:r>
              <w:t>cl_avfx_stars_white_twinkle_fraction 0.0 0.50 0.01</w:t>
            </w:r>
          </w:p>
        </w:tc>
        <w:tc>
          <w:tcPr>
            <w:tcW w:type="dxa" w:w="1728"/>
          </w:tcPr>
          <w:p>
            <w:r>
              <w:t>Fraction of ordinary white stars that also twinkle. 0.00 default.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Twinkle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Twinkle</w:t>
            </w:r>
          </w:p>
        </w:tc>
        <w:tc>
          <w:tcPr>
            <w:tcW w:type="dxa" w:w="1728"/>
          </w:tcPr>
          <w:p>
            <w:r>
              <w:t>Stars main...</w:t>
            </w:r>
          </w:p>
        </w:tc>
        <w:tc>
          <w:tcPr>
            <w:tcW w:type="dxa" w:w="1728"/>
          </w:tcPr>
          <w:p>
            <w:r>
              <w:t>pushmenu q2prox_avfx_stars</w:t>
            </w:r>
          </w:p>
        </w:tc>
        <w:tc>
          <w:tcPr>
            <w:tcW w:type="dxa" w:w="1728"/>
          </w:tcPr>
          <w:p>
            <w:r>
              <w:t>Back to the main Stars menu.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Twinkle</w:t>
            </w:r>
          </w:p>
        </w:tc>
        <w:tc>
          <w:tcPr>
            <w:tcW w:type="dxa" w:w="1728"/>
          </w:tcPr>
          <w:p>
            <w:r>
              <w:t>Bloom and orientation...</w:t>
            </w:r>
          </w:p>
        </w:tc>
        <w:tc>
          <w:tcPr>
            <w:tcW w:type="dxa" w:w="1728"/>
          </w:tcPr>
          <w:p>
            <w:r>
              <w:t>pushmenu q2prox_avfx_stars_bloom_orientation</w:t>
            </w:r>
          </w:p>
        </w:tc>
        <w:tc>
          <w:tcPr>
            <w:tcW w:type="dxa" w:w="1728"/>
          </w:tcPr>
          <w:p>
            <w:r>
              <w:t>Open bloom and orientation settings.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Twinkle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Twinkle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cl_avfx_defaults_stars_color</w:t>
            </w:r>
          </w:p>
        </w:tc>
        <w:tc>
          <w:tcPr>
            <w:tcW w:type="dxa" w:w="1728"/>
          </w:tcPr>
          <w:p>
            <w:r>
              <w:t>Reset only the color/twinkle controls shown in this menu.</w:t>
            </w:r>
          </w:p>
        </w:tc>
      </w:tr>
    </w:tbl>
    <w:p>
      <w:pPr>
        <w:pStyle w:val="Heading3"/>
      </w:pPr>
      <w:r>
        <w:t>Stars / Planets and constellations (q2prox_avfx_stars_objects)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Milky Way...</w:t>
            </w:r>
          </w:p>
        </w:tc>
        <w:tc>
          <w:tcPr>
            <w:tcW w:type="dxa" w:w="1728"/>
          </w:tcPr>
          <w:p>
            <w:r>
              <w:t>pushmenu q2prox_avfx_stars_milky_way</w:t>
            </w:r>
          </w:p>
        </w:tc>
        <w:tc>
          <w:tcPr>
            <w:tcW w:type="dxa" w:w="1728"/>
          </w:tcPr>
          <w:p>
            <w:r>
              <w:t>Open Milky Way controls.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Planets...</w:t>
            </w:r>
          </w:p>
        </w:tc>
        <w:tc>
          <w:tcPr>
            <w:tcW w:type="dxa" w:w="1728"/>
          </w:tcPr>
          <w:p>
            <w:r>
              <w:t>pushmenu q2prox_avfx_stars_planets</w:t>
            </w:r>
          </w:p>
        </w:tc>
        <w:tc>
          <w:tcPr>
            <w:tcW w:type="dxa" w:w="1728"/>
          </w:tcPr>
          <w:p>
            <w:r>
              <w:t>Open planet controls.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Constellations...</w:t>
            </w:r>
          </w:p>
        </w:tc>
        <w:tc>
          <w:tcPr>
            <w:tcW w:type="dxa" w:w="1728"/>
          </w:tcPr>
          <w:p>
            <w:r>
              <w:t>pushmenu q2prox_avfx_stars_constellations</w:t>
            </w:r>
          </w:p>
        </w:tc>
        <w:tc>
          <w:tcPr>
            <w:tcW w:type="dxa" w:w="1728"/>
          </w:tcPr>
          <w:p>
            <w:r>
              <w:t>Open constellation-line controls.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Stars main...</w:t>
            </w:r>
          </w:p>
        </w:tc>
        <w:tc>
          <w:tcPr>
            <w:tcW w:type="dxa" w:w="1728"/>
          </w:tcPr>
          <w:p>
            <w:r>
              <w:t>pushmenu q2prox_avfx_stars</w:t>
            </w:r>
          </w:p>
        </w:tc>
        <w:tc>
          <w:tcPr>
            <w:tcW w:type="dxa" w:w="1728"/>
          </w:tcPr>
          <w:p>
            <w:r>
              <w:t>Back to the main Stars menu.</w:t>
            </w:r>
          </w:p>
        </w:tc>
      </w:tr>
    </w:tbl>
    <w:p>
      <w:pPr>
        <w:pStyle w:val="Heading3"/>
      </w:pPr>
      <w:r>
        <w:t>Stars / Milky Way (q2prox_avfx_stars_milky_way)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Brightness</w:t>
            </w:r>
          </w:p>
        </w:tc>
        <w:tc>
          <w:tcPr>
            <w:tcW w:type="dxa" w:w="1728"/>
          </w:tcPr>
          <w:p>
            <w:r>
              <w:t>cl_avfx_stars_milky_way_brightness 0.0 3.0 0.05</w:t>
            </w:r>
          </w:p>
        </w:tc>
        <w:tc>
          <w:tcPr>
            <w:tcW w:type="dxa" w:w="1728"/>
          </w:tcPr>
          <w:p>
            <w:r>
              <w:t>Milky Way brightness. 1.25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Width</w:t>
            </w:r>
          </w:p>
        </w:tc>
        <w:tc>
          <w:tcPr>
            <w:tcW w:type="dxa" w:w="1728"/>
          </w:tcPr>
          <w:p>
            <w:r>
              <w:t>cl_avfx_stars_milky_way_width 0.05 2.0 0.05</w:t>
            </w:r>
          </w:p>
        </w:tc>
        <w:tc>
          <w:tcPr>
            <w:tcW w:type="dxa" w:w="1728"/>
          </w:tcPr>
          <w:p>
            <w:r>
              <w:t>Milky Way angular band thickness. 0.70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Contrast</w:t>
            </w:r>
          </w:p>
        </w:tc>
        <w:tc>
          <w:tcPr>
            <w:tcW w:type="dxa" w:w="1728"/>
          </w:tcPr>
          <w:p>
            <w:r>
              <w:t>cl_avfx_stars_milky_way_contrast 0.0 2.0 0.05</w:t>
            </w:r>
          </w:p>
        </w:tc>
        <w:tc>
          <w:tcPr>
            <w:tcW w:type="dxa" w:w="1728"/>
          </w:tcPr>
          <w:p>
            <w:r>
              <w:t>Milky Way noise contrast. 0.40 default.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Planets and constellations...</w:t>
            </w:r>
          </w:p>
        </w:tc>
        <w:tc>
          <w:tcPr>
            <w:tcW w:type="dxa" w:w="1728"/>
          </w:tcPr>
          <w:p>
            <w:r>
              <w:t>pushmenu q2prox_avfx_stars_objects</w:t>
            </w:r>
          </w:p>
        </w:tc>
        <w:tc>
          <w:tcPr>
            <w:tcW w:type="dxa" w:w="1728"/>
          </w:tcPr>
          <w:p>
            <w:r>
              <w:t>Back to planets and constellations.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Planets...</w:t>
            </w:r>
          </w:p>
        </w:tc>
        <w:tc>
          <w:tcPr>
            <w:tcW w:type="dxa" w:w="1728"/>
          </w:tcPr>
          <w:p>
            <w:r>
              <w:t>pushmenu q2prox_avfx_stars_planets</w:t>
            </w:r>
          </w:p>
        </w:tc>
        <w:tc>
          <w:tcPr>
            <w:tcW w:type="dxa" w:w="1728"/>
          </w:tcPr>
          <w:p>
            <w:r>
              <w:t>Open planet controls.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cl_avfx_defaults_stars_milky_way</w:t>
            </w:r>
          </w:p>
        </w:tc>
        <w:tc>
          <w:tcPr>
            <w:tcW w:type="dxa" w:w="1728"/>
          </w:tcPr>
          <w:p>
            <w:r>
              <w:t>Reset only the Milky Way controls shown in this menu.</w:t>
            </w:r>
          </w:p>
        </w:tc>
      </w:tr>
    </w:tbl>
    <w:p>
      <w:pPr>
        <w:pStyle w:val="Heading3"/>
      </w:pPr>
      <w:r>
        <w:t>Stars / Planets (q2prox_avfx_stars_planets)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Brightness</w:t>
            </w:r>
          </w:p>
        </w:tc>
        <w:tc>
          <w:tcPr>
            <w:tcW w:type="dxa" w:w="1728"/>
          </w:tcPr>
          <w:p>
            <w:r>
              <w:t>cl_avfx_planets_brightness 0.0 3.0 0.05</w:t>
            </w:r>
          </w:p>
        </w:tc>
        <w:tc>
          <w:tcPr>
            <w:tcW w:type="dxa" w:w="1728"/>
          </w:tcPr>
          <w:p>
            <w:r>
              <w:t>Planets brightness. 1.95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All planets scale</w:t>
            </w:r>
          </w:p>
        </w:tc>
        <w:tc>
          <w:tcPr>
            <w:tcW w:type="dxa" w:w="1728"/>
          </w:tcPr>
          <w:p>
            <w:r>
              <w:t>cl_avfx_planets_size 0.01 4.0 0.01</w:t>
            </w:r>
          </w:p>
        </w:tc>
        <w:tc>
          <w:tcPr>
            <w:tcW w:type="dxa" w:w="1728"/>
          </w:tcPr>
          <w:p>
            <w:r>
              <w:t>Global visual scale for all planets. 0.01 = star-sized point; 0.45 default; higher values stylize every planet larger at once.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Glow size</w:t>
            </w:r>
          </w:p>
        </w:tc>
        <w:tc>
          <w:tcPr>
            <w:tcW w:type="dxa" w:w="1728"/>
          </w:tcPr>
          <w:p>
            <w:r>
              <w:t>cl_avfx_planets_glow_size 0.0 4.0 0.01</w:t>
            </w:r>
          </w:p>
        </w:tc>
        <w:tc>
          <w:tcPr>
            <w:tcW w:type="dxa" w:w="1728"/>
          </w:tcPr>
          <w:p>
            <w:r>
              <w:t>Forced glow radius around planets. 1.0 = previous look; 0 removes the planet glow; higher values spread it wider.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Glow brightness</w:t>
            </w:r>
          </w:p>
        </w:tc>
        <w:tc>
          <w:tcPr>
            <w:tcW w:type="dxa" w:w="1728"/>
          </w:tcPr>
          <w:p>
            <w:r>
              <w:t>cl_avfx_planets_glow_brightness 0.0 5.0 0.05</w:t>
            </w:r>
          </w:p>
        </w:tc>
        <w:tc>
          <w:tcPr>
            <w:tcW w:type="dxa" w:w="1728"/>
          </w:tcPr>
          <w:p>
            <w:r>
              <w:t>Forced glow brightness around planets. 1.0 = previous look; 0 removes glow brightness; higher values make it stronger.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Glow opacity</w:t>
            </w:r>
          </w:p>
        </w:tc>
        <w:tc>
          <w:tcPr>
            <w:tcW w:type="dxa" w:w="1728"/>
          </w:tcPr>
          <w:p>
            <w:r>
              <w:t>cl_avfx_planets_glow_alpha 0.0 1.0 0.05</w:t>
            </w:r>
          </w:p>
        </w:tc>
        <w:tc>
          <w:tcPr>
            <w:tcW w:type="dxa" w:w="1728"/>
          </w:tcPr>
          <w:p>
            <w:r>
              <w:t>Forced glow opacity around planets. 1.0 = previous look; 0 makes the glow fully transparent. Does not change the planet point itself.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>
              <w:t>Mercury lon</w:t>
            </w:r>
          </w:p>
        </w:tc>
        <w:tc>
          <w:tcPr>
            <w:tcW w:type="dxa" w:w="1728"/>
          </w:tcPr>
          <w:p>
            <w:r>
              <w:t>cl_avfx_planet_mercury_lon 0 360 1</w:t>
            </w:r>
          </w:p>
        </w:tc>
        <w:tc>
          <w:tcPr>
            <w:tcW w:type="dxa" w:w="1728"/>
          </w:tcPr>
          <w:p>
            <w:r>
              <w:t>Mercury ecliptic longitude. Default 252.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>
              <w:t>Mercury lat</w:t>
            </w:r>
          </w:p>
        </w:tc>
        <w:tc>
          <w:tcPr>
            <w:tcW w:type="dxa" w:w="1728"/>
          </w:tcPr>
          <w:p>
            <w:r>
              <w:t>cl_avfx_planet_mercury_lat -10 10 0.1</w:t>
            </w:r>
          </w:p>
        </w:tc>
        <w:tc>
          <w:tcPr>
            <w:tcW w:type="dxa" w:w="1728"/>
          </w:tcPr>
          <w:p>
            <w:r>
              <w:t>Mercury ecliptic latitude.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>
              <w:t>Venus lon</w:t>
            </w:r>
          </w:p>
        </w:tc>
        <w:tc>
          <w:tcPr>
            <w:tcW w:type="dxa" w:w="1728"/>
          </w:tcPr>
          <w:p>
            <w:r>
              <w:t>cl_avfx_planet_venus_lon 0 360 1</w:t>
            </w:r>
          </w:p>
        </w:tc>
        <w:tc>
          <w:tcPr>
            <w:tcW w:type="dxa" w:w="1728"/>
          </w:tcPr>
          <w:p>
            <w:r>
              <w:t>Venus ecliptic longitude. Default 181.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>
              <w:t>Venus lat</w:t>
            </w:r>
          </w:p>
        </w:tc>
        <w:tc>
          <w:tcPr>
            <w:tcW w:type="dxa" w:w="1728"/>
          </w:tcPr>
          <w:p>
            <w:r>
              <w:t>cl_avfx_planet_venus_lat -10 10 0.1</w:t>
            </w:r>
          </w:p>
        </w:tc>
        <w:tc>
          <w:tcPr>
            <w:tcW w:type="dxa" w:w="1728"/>
          </w:tcPr>
          <w:p>
            <w:r>
              <w:t>Venus ecliptic latitude.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>
              <w:t>Mars lon</w:t>
            </w:r>
          </w:p>
        </w:tc>
        <w:tc>
          <w:tcPr>
            <w:tcW w:type="dxa" w:w="1728"/>
          </w:tcPr>
          <w:p>
            <w:r>
              <w:t>cl_avfx_planet_mars_lon 0 360 1</w:t>
            </w:r>
          </w:p>
        </w:tc>
        <w:tc>
          <w:tcPr>
            <w:tcW w:type="dxa" w:w="1728"/>
          </w:tcPr>
          <w:p>
            <w:r>
              <w:t>Mars ecliptic longitude. Default 336.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>
              <w:t>Mars lat</w:t>
            </w:r>
          </w:p>
        </w:tc>
        <w:tc>
          <w:tcPr>
            <w:tcW w:type="dxa" w:w="1728"/>
          </w:tcPr>
          <w:p>
            <w:r>
              <w:t>cl_avfx_planet_mars_lat -10 10 0.1</w:t>
            </w:r>
          </w:p>
        </w:tc>
        <w:tc>
          <w:tcPr>
            <w:tcW w:type="dxa" w:w="1728"/>
          </w:tcPr>
          <w:p>
            <w:r>
              <w:t>Mars ecliptic latitude.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>
              <w:t>Jupiter lon</w:t>
            </w:r>
          </w:p>
        </w:tc>
        <w:tc>
          <w:tcPr>
            <w:tcW w:type="dxa" w:w="1728"/>
          </w:tcPr>
          <w:p>
            <w:r>
              <w:t>cl_avfx_planet_jupiter_lon 0 360 1</w:t>
            </w:r>
          </w:p>
        </w:tc>
        <w:tc>
          <w:tcPr>
            <w:tcW w:type="dxa" w:w="1728"/>
          </w:tcPr>
          <w:p>
            <w:r>
              <w:t>Jupiter ecliptic longitude. Default 34.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>
              <w:t>Jupiter lat</w:t>
            </w:r>
          </w:p>
        </w:tc>
        <w:tc>
          <w:tcPr>
            <w:tcW w:type="dxa" w:w="1728"/>
          </w:tcPr>
          <w:p>
            <w:r>
              <w:t>cl_avfx_planet_jupiter_lat -10 10 0.1</w:t>
            </w:r>
          </w:p>
        </w:tc>
        <w:tc>
          <w:tcPr>
            <w:tcW w:type="dxa" w:w="1728"/>
          </w:tcPr>
          <w:p>
            <w:r>
              <w:t>Jupiter ecliptic latitude.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>
              <w:t>Saturn lon</w:t>
            </w:r>
          </w:p>
        </w:tc>
        <w:tc>
          <w:tcPr>
            <w:tcW w:type="dxa" w:w="1728"/>
          </w:tcPr>
          <w:p>
            <w:r>
              <w:t>cl_avfx_planet_saturn_lon 0 360 1</w:t>
            </w:r>
          </w:p>
        </w:tc>
        <w:tc>
          <w:tcPr>
            <w:tcW w:type="dxa" w:w="1728"/>
          </w:tcPr>
          <w:p>
            <w:r>
              <w:t>Saturn ecliptic longitude. Default 49.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>
              <w:t>Saturn lat</w:t>
            </w:r>
          </w:p>
        </w:tc>
        <w:tc>
          <w:tcPr>
            <w:tcW w:type="dxa" w:w="1728"/>
          </w:tcPr>
          <w:p>
            <w:r>
              <w:t>cl_avfx_planet_saturn_lat -10 10 0.1</w:t>
            </w:r>
          </w:p>
        </w:tc>
        <w:tc>
          <w:tcPr>
            <w:tcW w:type="dxa" w:w="1728"/>
          </w:tcPr>
          <w:p>
            <w:r>
              <w:t>Saturn ecliptic latitude.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Placement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Navigation</w:t>
            </w:r>
          </w:p>
        </w:tc>
        <w:tc>
          <w:tcPr>
            <w:tcW w:type="dxa" w:w="1728"/>
          </w:tcPr>
          <w:p>
            <w:r>
              <w:t>Navigation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Navigation</w:t>
            </w:r>
          </w:p>
        </w:tc>
        <w:tc>
          <w:tcPr>
            <w:tcW w:type="dxa" w:w="1728"/>
          </w:tcPr>
          <w:p>
            <w:r>
              <w:t>Planets and constellations...</w:t>
            </w:r>
          </w:p>
        </w:tc>
        <w:tc>
          <w:tcPr>
            <w:tcW w:type="dxa" w:w="1728"/>
          </w:tcPr>
          <w:p>
            <w:r>
              <w:t>pushmenu q2prox_avfx_stars_objects</w:t>
            </w:r>
          </w:p>
        </w:tc>
        <w:tc>
          <w:tcPr>
            <w:tcW w:type="dxa" w:w="1728"/>
          </w:tcPr>
          <w:p>
            <w:r>
              <w:t>Back to planets and constellations.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Navigation</w:t>
            </w:r>
          </w:p>
        </w:tc>
        <w:tc>
          <w:tcPr>
            <w:tcW w:type="dxa" w:w="1728"/>
          </w:tcPr>
          <w:p>
            <w:r>
              <w:t>Constellations...</w:t>
            </w:r>
          </w:p>
        </w:tc>
        <w:tc>
          <w:tcPr>
            <w:tcW w:type="dxa" w:w="1728"/>
          </w:tcPr>
          <w:p>
            <w:r>
              <w:t>pushmenu q2prox_avfx_stars_constellations</w:t>
            </w:r>
          </w:p>
        </w:tc>
        <w:tc>
          <w:tcPr>
            <w:tcW w:type="dxa" w:w="1728"/>
          </w:tcPr>
          <w:p>
            <w:r>
              <w:t>Open constellation controls.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Navigation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Navigation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cl_avfx_defaults_stars_planets</w:t>
            </w:r>
          </w:p>
        </w:tc>
        <w:tc>
          <w:tcPr>
            <w:tcW w:type="dxa" w:w="1728"/>
          </w:tcPr>
          <w:p>
            <w:r>
              <w:t>Reset only the planet controls shown in this menu.</w:t>
            </w:r>
          </w:p>
        </w:tc>
      </w:tr>
    </w:tbl>
    <w:p>
      <w:pPr>
        <w:pStyle w:val="Heading3"/>
      </w:pPr>
      <w:r>
        <w:t>Stars / Constellations (q2prox_avfx_stars_constellations)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Constellation alpha</w:t>
            </w:r>
          </w:p>
        </w:tc>
        <w:tc>
          <w:tcPr>
            <w:tcW w:type="dxa" w:w="1728"/>
          </w:tcPr>
          <w:p>
            <w:r>
              <w:t>cl_avfx_constellation_alpha 0.0 1.0 0.05</w:t>
            </w:r>
          </w:p>
        </w:tc>
        <w:tc>
          <w:tcPr>
            <w:tcW w:type="dxa" w:w="1728"/>
          </w:tcPr>
          <w:p>
            <w:r>
              <w:t>Constellation line alpha. 0.05 default.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Real lines mode</w:t>
            </w:r>
          </w:p>
        </w:tc>
        <w:tc>
          <w:tcPr>
            <w:tcW w:type="dxa" w:w="1728"/>
          </w:tcPr>
          <w:p>
            <w:r>
              <w:t>cl_avfx_constellations_real_mode Classic 27 0 Major 13 1 All Western 2</w:t>
            </w:r>
          </w:p>
        </w:tc>
        <w:tc>
          <w:tcPr>
            <w:tcW w:type="dxa" w:w="1728"/>
          </w:tcPr>
          <w:p>
            <w:r>
              <w:t>Real lines mode.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Real line count</w:t>
            </w:r>
          </w:p>
        </w:tc>
        <w:tc>
          <w:tcPr>
            <w:tcW w:type="dxa" w:w="1728"/>
          </w:tcPr>
          <w:p>
            <w:r>
              <w:t>cl_avfx_constellations_real_count 13 674 16</w:t>
            </w:r>
          </w:p>
        </w:tc>
        <w:tc>
          <w:tcPr>
            <w:tcW w:type="dxa" w:w="1728"/>
          </w:tcPr>
          <w:p>
            <w:r>
              <w:t>Real line count cap. 256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Real line alpha</w:t>
            </w:r>
          </w:p>
        </w:tc>
        <w:tc>
          <w:tcPr>
            <w:tcW w:type="dxa" w:w="1728"/>
          </w:tcPr>
          <w:p>
            <w:r>
              <w:t>cl_avfx_constellations_real_alpha 0.0 1.0 0.05</w:t>
            </w:r>
          </w:p>
        </w:tc>
        <w:tc>
          <w:tcPr>
            <w:tcW w:type="dxa" w:w="1728"/>
          </w:tcPr>
          <w:p>
            <w:r>
              <w:t>Real constellation line alpha. 0.15 default.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Planets and constellations...</w:t>
            </w:r>
          </w:p>
        </w:tc>
        <w:tc>
          <w:tcPr>
            <w:tcW w:type="dxa" w:w="1728"/>
          </w:tcPr>
          <w:p>
            <w:r>
              <w:t>pushmenu q2prox_avfx_stars_objects</w:t>
            </w:r>
          </w:p>
        </w:tc>
        <w:tc>
          <w:tcPr>
            <w:tcW w:type="dxa" w:w="1728"/>
          </w:tcPr>
          <w:p>
            <w:r>
              <w:t>Back to planets and constellations.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Milky Way...</w:t>
            </w:r>
          </w:p>
        </w:tc>
        <w:tc>
          <w:tcPr>
            <w:tcW w:type="dxa" w:w="1728"/>
          </w:tcPr>
          <w:p>
            <w:r>
              <w:t>pushmenu q2prox_avfx_stars_milky_way</w:t>
            </w:r>
          </w:p>
        </w:tc>
        <w:tc>
          <w:tcPr>
            <w:tcW w:type="dxa" w:w="1728"/>
          </w:tcPr>
          <w:p>
            <w:r>
              <w:t>Open Milky Way controls.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cl_avfx_defaults_stars_constellations</w:t>
            </w:r>
          </w:p>
        </w:tc>
        <w:tc>
          <w:tcPr>
            <w:tcW w:type="dxa" w:w="1728"/>
          </w:tcPr>
          <w:p>
            <w:r>
              <w:t>Reset only the constellation controls shown in this menu.</w:t>
            </w:r>
          </w:p>
        </w:tc>
      </w:tr>
    </w:tbl>
    <w:p>
      <w:pPr>
        <w:pStyle w:val="Heading3"/>
      </w:pPr>
      <w:r>
        <w:t>Meteors Settings (q2prox_avfx_meteors)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Meteor parameters</w:t>
            </w:r>
          </w:p>
        </w:tc>
        <w:tc>
          <w:tcPr>
            <w:tcW w:type="dxa" w:w="1728"/>
          </w:tcPr>
          <w:p>
            <w:r>
              <w:t>Meteor parameters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Meteor parameters</w:t>
            </w:r>
          </w:p>
        </w:tc>
        <w:tc>
          <w:tcPr>
            <w:tcW w:type="dxa" w:w="1728"/>
          </w:tcPr>
          <w:p>
            <w:r>
              <w:t>Meteor rate</w:t>
            </w:r>
          </w:p>
        </w:tc>
        <w:tc>
          <w:tcPr>
            <w:tcW w:type="dxa" w:w="1728"/>
          </w:tcPr>
          <w:p>
            <w:r>
              <w:t>cl_avfx_meteor_rate 0.0 60.0 0.5</w:t>
            </w:r>
          </w:p>
        </w:tc>
        <w:tc>
          <w:tcPr>
            <w:tcW w:type="dxa" w:w="1728"/>
          </w:tcPr>
          <w:p>
            <w:r>
              <w:t>Average meteor spawn rate. 0 = none; 60 (default) ≈ one/sec dense shower; lower = sparser.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Meteor parameters</w:t>
            </w:r>
          </w:p>
        </w:tc>
        <w:tc>
          <w:tcPr>
            <w:tcW w:type="dxa" w:w="1728"/>
          </w:tcPr>
          <w:p>
            <w:r>
              <w:t>Meteor brightness</w:t>
            </w:r>
          </w:p>
        </w:tc>
        <w:tc>
          <w:tcPr>
            <w:tcW w:type="dxa" w:w="1728"/>
          </w:tcPr>
          <w:p>
            <w:r>
              <w:t>cl_avfx_meteor_brightness 0.0 5.0 0.05</w:t>
            </w:r>
          </w:p>
        </w:tc>
        <w:tc>
          <w:tcPr>
            <w:tcW w:type="dxa" w:w="1728"/>
          </w:tcPr>
          <w:p>
            <w:r>
              <w:t>Meteor head brightness. 5.0 (default) bright cinematic.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Meteor parameters</w:t>
            </w:r>
          </w:p>
        </w:tc>
        <w:tc>
          <w:tcPr>
            <w:tcW w:type="dxa" w:w="1728"/>
          </w:tcPr>
          <w:p>
            <w:r>
              <w:t>Meteor size</w:t>
            </w:r>
          </w:p>
        </w:tc>
        <w:tc>
          <w:tcPr>
            <w:tcW w:type="dxa" w:w="1728"/>
          </w:tcPr>
          <w:p>
            <w:r>
              <w:t>cl_avfx_meteor_size 0.1 5.0 0.05</w:t>
            </w:r>
          </w:p>
        </w:tc>
        <w:tc>
          <w:tcPr>
            <w:tcW w:type="dxa" w:w="1728"/>
          </w:tcPr>
          <w:p>
            <w:r>
              <w:t>Meteor angular size. 1.5 (default) baseline cinematic head.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Meteor parameters</w:t>
            </w:r>
          </w:p>
        </w:tc>
        <w:tc>
          <w:tcPr>
            <w:tcW w:type="dxa" w:w="1728"/>
          </w:tcPr>
          <w:p>
            <w:r>
              <w:t>Meteor speed</w:t>
            </w:r>
          </w:p>
        </w:tc>
        <w:tc>
          <w:tcPr>
            <w:tcW w:type="dxa" w:w="1728"/>
          </w:tcPr>
          <w:p>
            <w:r>
              <w:t>cl_avfx_meteor_speed 0.1 5.0 0.05</w:t>
            </w:r>
          </w:p>
        </w:tc>
        <w:tc>
          <w:tcPr>
            <w:tcW w:type="dxa" w:w="1728"/>
          </w:tcPr>
          <w:p>
            <w:r>
              <w:t>Meteor angular speed. 0.55 (default) slow drift.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Meteor parameters</w:t>
            </w:r>
          </w:p>
        </w:tc>
        <w:tc>
          <w:tcPr>
            <w:tcW w:type="dxa" w:w="1728"/>
          </w:tcPr>
          <w:p>
            <w:r>
              <w:t>Trail length</w:t>
            </w:r>
          </w:p>
        </w:tc>
        <w:tc>
          <w:tcPr>
            <w:tcW w:type="dxa" w:w="1728"/>
          </w:tcPr>
          <w:p>
            <w:r>
              <w:t>cl_avfx_meteor_trail_length 0.0 5.0 0.05</w:t>
            </w:r>
          </w:p>
        </w:tc>
        <w:tc>
          <w:tcPr>
            <w:tcW w:type="dxa" w:w="1728"/>
          </w:tcPr>
          <w:p>
            <w:r>
              <w:t>Trail length. 0 = head only; 3.35 (default) long cinematic tail.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Meteor parameters</w:t>
            </w:r>
          </w:p>
        </w:tc>
        <w:tc>
          <w:tcPr>
            <w:tcW w:type="dxa" w:w="1728"/>
          </w:tcPr>
          <w:p>
            <w:r>
              <w:t>Train time</w:t>
            </w:r>
          </w:p>
        </w:tc>
        <w:tc>
          <w:tcPr>
            <w:tcW w:type="dxa" w:w="1728"/>
          </w:tcPr>
          <w:p>
            <w:r>
              <w:t>cl_avfx_meteor_train_time 0.0 15.0 0.25</w:t>
            </w:r>
          </w:p>
        </w:tc>
        <w:tc>
          <w:tcPr>
            <w:tcW w:type="dxa" w:w="1728"/>
          </w:tcPr>
          <w:p>
            <w:r>
              <w:t>Persistent train afterglow seconds. 6.75 (default) long glowing train.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Meteor parameters</w:t>
            </w:r>
          </w:p>
        </w:tc>
        <w:tc>
          <w:tcPr>
            <w:tcW w:type="dxa" w:w="1728"/>
          </w:tcPr>
          <w:p>
            <w:r>
              <w:t>Fragmentation</w:t>
            </w:r>
          </w:p>
        </w:tc>
        <w:tc>
          <w:tcPr>
            <w:tcW w:type="dxa" w:w="1728"/>
          </w:tcPr>
          <w:p>
            <w:r>
              <w:t>cl_avfx_meteor_fragmentation 0.0 1.0 0.05</w:t>
            </w:r>
          </w:p>
        </w:tc>
        <w:tc>
          <w:tcPr>
            <w:tcW w:type="dxa" w:w="1728"/>
          </w:tcPr>
          <w:p>
            <w:r>
              <w:t>Probability of mid-flight fragmentation. 0.2 (default).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Meteor parameters</w:t>
            </w:r>
          </w:p>
        </w:tc>
        <w:tc>
          <w:tcPr>
            <w:tcW w:type="dxa" w:w="1728"/>
          </w:tcPr>
          <w:p>
            <w:r>
              <w:t>Cloud occlusion</w:t>
            </w:r>
          </w:p>
        </w:tc>
        <w:tc>
          <w:tcPr>
            <w:tcW w:type="dxa" w:w="1728"/>
          </w:tcPr>
          <w:p>
            <w:r>
              <w:t>cl_avfx_meteor_cloud_occlusion 0.0 1.0 0.05</w:t>
            </w:r>
          </w:p>
        </w:tc>
        <w:tc>
          <w:tcPr>
            <w:tcW w:type="dxa" w:w="1728"/>
          </w:tcPr>
          <w:p>
            <w:r>
              <w:t>Cloud occlusion strength. 0.8 (default) significant dimming behind clouds.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Meteor parameters</w:t>
            </w:r>
          </w:p>
        </w:tc>
        <w:tc>
          <w:tcPr>
            <w:tcW w:type="dxa" w:w="1728"/>
          </w:tcPr>
          <w:p>
            <w:r>
              <w:t>Burn-up chance</w:t>
            </w:r>
          </w:p>
        </w:tc>
        <w:tc>
          <w:tcPr>
            <w:tcW w:type="dxa" w:w="1728"/>
          </w:tcPr>
          <w:p>
            <w:r>
              <w:t>cl_avfx_meteor_burnup_chance 0.0 1.0 0.05</w:t>
            </w:r>
          </w:p>
        </w:tc>
        <w:tc>
          <w:tcPr>
            <w:tcW w:type="dxa" w:w="1728"/>
          </w:tcPr>
          <w:p>
            <w:r>
              <w:t>Probability of early burn-up before horizon. 1.0 (default) = all extinguish before horizon.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Meteor parameters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Submenus &amp; reset</w:t>
            </w:r>
          </w:p>
        </w:tc>
        <w:tc>
          <w:tcPr>
            <w:tcW w:type="dxa" w:w="1728"/>
          </w:tcPr>
          <w:p>
            <w:r>
              <w:t>Submenus &amp; reset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reset</w:t>
            </w:r>
          </w:p>
        </w:tc>
        <w:tc>
          <w:tcPr>
            <w:tcW w:type="dxa" w:w="1728"/>
          </w:tcPr>
          <w:p>
            <w:r>
              <w:t>Impact meteors... (X)</w:t>
            </w:r>
          </w:p>
        </w:tc>
        <w:tc>
          <w:tcPr>
            <w:tcW w:type="dxa" w:w="1728"/>
          </w:tcPr>
          <w:p>
            <w:r>
              <w:t>pushmenu q2prox_avfx_meteor_impact</w:t>
            </w:r>
          </w:p>
        </w:tc>
        <w:tc>
          <w:tcPr>
            <w:tcW w:type="dxa" w:w="1728"/>
          </w:tcPr>
          <w:p>
            <w:r>
              <w:t>Open impact meteors settings. Default OFF (opt-in).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reset</w:t>
            </w:r>
          </w:p>
        </w:tc>
        <w:tc>
          <w:tcPr>
            <w:tcW w:type="dxa" w:w="1728"/>
          </w:tcPr>
          <w:p>
            <w:r>
              <w:t>Comets... (X)</w:t>
            </w:r>
          </w:p>
        </w:tc>
        <w:tc>
          <w:tcPr>
            <w:tcW w:type="dxa" w:w="1728"/>
          </w:tcPr>
          <w:p>
            <w:r>
              <w:t>pushmenu q2prox_avfx_comets</w:t>
            </w:r>
          </w:p>
        </w:tc>
        <w:tc>
          <w:tcPr>
            <w:tcW w:type="dxa" w:w="1728"/>
          </w:tcPr>
          <w:p>
            <w:r>
              <w:t>Open comets settings (slow rare sky bodies with coma + dust + ion tails). Default OFF.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Submenus &amp; reset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reset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cl_avfx_defaults_meteors</w:t>
            </w:r>
          </w:p>
        </w:tc>
        <w:tc>
          <w:tcPr>
            <w:tcW w:type="dxa" w:w="1728"/>
          </w:tcPr>
          <w:p>
            <w:r>
              <w:t>Reset every parameter in this submenu to its default value.</w:t>
            </w:r>
          </w:p>
        </w:tc>
      </w:tr>
    </w:tbl>
    <w:p>
      <w:pPr>
        <w:pStyle w:val="Heading3"/>
      </w:pPr>
      <w:r>
        <w:t>Comets Settings (q2prox_avfx_comets)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Comet rate</w:t>
            </w:r>
          </w:p>
        </w:tc>
        <w:tc>
          <w:tcPr>
            <w:tcW w:type="dxa" w:w="1728"/>
          </w:tcPr>
          <w:p>
            <w:r>
              <w:t>cl_avfx_comet_rate 0.0 2.0 0.01</w:t>
            </w:r>
          </w:p>
        </w:tc>
        <w:tc>
          <w:tcPr>
            <w:tcW w:type="dxa" w:w="1728"/>
          </w:tcPr>
          <w:p>
            <w:r>
              <w:t>Comet spawn rate (events/min). 2.0 (default) — one every 30 s, dense show.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Brightness</w:t>
            </w:r>
          </w:p>
        </w:tc>
        <w:tc>
          <w:tcPr>
            <w:tcW w:type="dxa" w:w="1728"/>
          </w:tcPr>
          <w:p>
            <w:r>
              <w:t>cl_avfx_comet_brightness 0.0 5.0 0.05</w:t>
            </w:r>
          </w:p>
        </w:tc>
        <w:tc>
          <w:tcPr>
            <w:tcW w:type="dxa" w:w="1728"/>
          </w:tcPr>
          <w:p>
            <w:r>
              <w:t>Brightness multiplier. 2.65 (default) bright cinematic.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Size</w:t>
            </w:r>
          </w:p>
        </w:tc>
        <w:tc>
          <w:tcPr>
            <w:tcW w:type="dxa" w:w="1728"/>
          </w:tcPr>
          <w:p>
            <w:r>
              <w:t>cl_avfx_comet_size 0.1 5.0 0.05</w:t>
            </w:r>
          </w:p>
        </w:tc>
        <w:tc>
          <w:tcPr>
            <w:tcW w:type="dxa" w:w="1728"/>
          </w:tcPr>
          <w:p>
            <w:r>
              <w:t>Coma size. 1.75 (default).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Speed</w:t>
            </w:r>
          </w:p>
        </w:tc>
        <w:tc>
          <w:tcPr>
            <w:tcW w:type="dxa" w:w="1728"/>
          </w:tcPr>
          <w:p>
            <w:r>
              <w:t>cl_avfx_comet_speed 0.05 5.0 0.05</w:t>
            </w:r>
          </w:p>
        </w:tc>
        <w:tc>
          <w:tcPr>
            <w:tcW w:type="dxa" w:w="1728"/>
          </w:tcPr>
          <w:p>
            <w:r>
              <w:t>Angular speed. 1.0 (default).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Tails</w:t>
            </w:r>
          </w:p>
        </w:tc>
        <w:tc>
          <w:tcPr>
            <w:tcW w:type="dxa" w:w="1728"/>
          </w:tcPr>
          <w:p>
            <w:r>
              <w:t>Tails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Tails</w:t>
            </w:r>
          </w:p>
        </w:tc>
        <w:tc>
          <w:tcPr>
            <w:tcW w:type="dxa" w:w="1728"/>
          </w:tcPr>
          <w:p>
            <w:r>
              <w:t>Tail length</w:t>
            </w:r>
          </w:p>
        </w:tc>
        <w:tc>
          <w:tcPr>
            <w:tcW w:type="dxa" w:w="1728"/>
          </w:tcPr>
          <w:p>
            <w:r>
              <w:t>cl_avfx_comet_tail_length 0.0 5.0 0.05</w:t>
            </w:r>
          </w:p>
        </w:tc>
        <w:tc>
          <w:tcPr>
            <w:tcW w:type="dxa" w:w="1728"/>
          </w:tcPr>
          <w:p>
            <w:r>
              <w:t>Tail length. 3.0 (default) cinematic.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Tails</w:t>
            </w:r>
          </w:p>
        </w:tc>
        <w:tc>
          <w:tcPr>
            <w:tcW w:type="dxa" w:w="1728"/>
          </w:tcPr>
          <w:p>
            <w:r>
              <w:t>Tail width</w:t>
            </w:r>
          </w:p>
        </w:tc>
        <w:tc>
          <w:tcPr>
            <w:tcW w:type="dxa" w:w="1728"/>
          </w:tcPr>
          <w:p>
            <w:r>
              <w:t>cl_avfx_comet_tail_width 0.1 5.0 0.05</w:t>
            </w:r>
          </w:p>
        </w:tc>
        <w:tc>
          <w:tcPr>
            <w:tcW w:type="dxa" w:w="1728"/>
          </w:tcPr>
          <w:p>
            <w:r>
              <w:t>Tail width. 2.35 (default) cinematic broad.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Occlusion &amp; bloom</w:t>
            </w:r>
          </w:p>
        </w:tc>
        <w:tc>
          <w:tcPr>
            <w:tcW w:type="dxa" w:w="1728"/>
          </w:tcPr>
          <w:p>
            <w:r>
              <w:t>Occlusion &amp; bloom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Occlusion &amp; bloom</w:t>
            </w:r>
          </w:p>
        </w:tc>
        <w:tc>
          <w:tcPr>
            <w:tcW w:type="dxa" w:w="1728"/>
          </w:tcPr>
          <w:p>
            <w:r>
              <w:t>Cloud occlusion</w:t>
            </w:r>
          </w:p>
        </w:tc>
        <w:tc>
          <w:tcPr>
            <w:tcW w:type="dxa" w:w="1728"/>
          </w:tcPr>
          <w:p>
            <w:r>
              <w:t>cl_avfx_comet_cloud_occlusion 0.0 1.0 0.05</w:t>
            </w:r>
          </w:p>
        </w:tc>
        <w:tc>
          <w:tcPr>
            <w:tcW w:type="dxa" w:w="1728"/>
          </w:tcPr>
          <w:p>
            <w:r>
              <w:t>Cloud occlusion. 0.30 (default) light dimming.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Occlusion &amp; bloom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cl_avfx_defaults_comets</w:t>
            </w:r>
          </w:p>
        </w:tc>
        <w:tc>
          <w:tcPr>
            <w:tcW w:type="dxa" w:w="1728"/>
          </w:tcPr>
          <w:p>
            <w:r>
              <w:t>Reset every parameter in this submenu to its default value.</w:t>
            </w:r>
          </w:p>
        </w:tc>
      </w:tr>
    </w:tbl>
    <w:p>
      <w:pPr>
        <w:pStyle w:val="Heading3"/>
      </w:pPr>
      <w:r>
        <w:t>Impact Meteors Settings (q2prox_avfx_meteor_impact)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Spawning</w:t>
            </w:r>
          </w:p>
        </w:tc>
        <w:tc>
          <w:tcPr>
            <w:tcW w:type="dxa" w:w="1728"/>
          </w:tcPr>
          <w:p>
            <w:r>
              <w:t>Spawning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Spawning</w:t>
            </w:r>
          </w:p>
        </w:tc>
        <w:tc>
          <w:tcPr>
            <w:tcW w:type="dxa" w:w="1728"/>
          </w:tcPr>
          <w:p>
            <w:r>
              <w:t>Impact rate</w:t>
            </w:r>
          </w:p>
        </w:tc>
        <w:tc>
          <w:tcPr>
            <w:tcW w:type="dxa" w:w="1728"/>
          </w:tcPr>
          <w:p>
            <w:r>
              <w:t>cl_avfx_meteor_impact_rate 0.0 60.0 0.5</w:t>
            </w:r>
          </w:p>
        </w:tc>
        <w:tc>
          <w:tcPr>
            <w:tcW w:type="dxa" w:w="1728"/>
          </w:tcPr>
          <w:p>
            <w:r>
              <w:t>Impact spawn rate per minute. 60 (default) ≈ one per second.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Spawning</w:t>
            </w:r>
          </w:p>
        </w:tc>
        <w:tc>
          <w:tcPr>
            <w:tcW w:type="dxa" w:w="1728"/>
          </w:tcPr>
          <w:p>
            <w:r>
              <w:t>Descent duration</w:t>
            </w:r>
          </w:p>
        </w:tc>
        <w:tc>
          <w:tcPr>
            <w:tcW w:type="dxa" w:w="1728"/>
          </w:tcPr>
          <w:p>
            <w:r>
              <w:t>cl_avfx_meteor_impact_descent_seconds 1.0 120.0 1.0</w:t>
            </w:r>
          </w:p>
        </w:tc>
        <w:tc>
          <w:tcPr>
            <w:tcW w:type="dxa" w:w="1728"/>
          </w:tcPr>
          <w:p>
            <w:r>
              <w:t>Descent duration in seconds. 3 (default) fast cinematic.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Spawning</w:t>
            </w:r>
          </w:p>
        </w:tc>
        <w:tc>
          <w:tcPr>
            <w:tcW w:type="dxa" w:w="1728"/>
          </w:tcPr>
          <w:p>
            <w:r>
              <w:t>Target radius</w:t>
            </w:r>
          </w:p>
        </w:tc>
        <w:tc>
          <w:tcPr>
            <w:tcW w:type="dxa" w:w="1728"/>
          </w:tcPr>
          <w:p>
            <w:r>
              <w:t>cl_avfx_meteor_impact_radius 64 8192 64</w:t>
            </w:r>
          </w:p>
        </w:tc>
        <w:tc>
          <w:tcPr>
            <w:tcW w:type="dxa" w:w="1728"/>
          </w:tcPr>
          <w:p>
            <w:r>
              <w:t>Target radius around player (wu). 1664 (default) wide play area.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Brightness</w:t>
            </w:r>
          </w:p>
        </w:tc>
        <w:tc>
          <w:tcPr>
            <w:tcW w:type="dxa" w:w="1728"/>
          </w:tcPr>
          <w:p>
            <w:r>
              <w:t>cl_avfx_meteor_impact_brightness 0.0 3.0 0.05</w:t>
            </w:r>
          </w:p>
        </w:tc>
        <w:tc>
          <w:tcPr>
            <w:tcW w:type="dxa" w:w="1728"/>
          </w:tcPr>
          <w:p>
            <w:r>
              <w:t>Head light brightness multiplier. 1.45 (default).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Size</w:t>
            </w:r>
          </w:p>
        </w:tc>
        <w:tc>
          <w:tcPr>
            <w:tcW w:type="dxa" w:w="1728"/>
          </w:tcPr>
          <w:p>
            <w:r>
              <w:t>cl_avfx_meteor_impact_size 0.10 3.00 0.05</w:t>
            </w:r>
          </w:p>
        </w:tc>
        <w:tc>
          <w:tcPr>
            <w:tcW w:type="dxa" w:w="1728"/>
          </w:tcPr>
          <w:p>
            <w:r>
              <w:t>Head size growth multiplier. 0.40 (default).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Impact intensity</w:t>
            </w:r>
          </w:p>
        </w:tc>
        <w:tc>
          <w:tcPr>
            <w:tcW w:type="dxa" w:w="1728"/>
          </w:tcPr>
          <w:p>
            <w:r>
              <w:t>cl_avfx_meteor_impact_intensity 0.0 5.0 0.05</w:t>
            </w:r>
          </w:p>
        </w:tc>
        <w:tc>
          <w:tcPr>
            <w:tcW w:type="dxa" w:w="1728"/>
          </w:tcPr>
          <w:p>
            <w:r>
              <w:t>Final impact flash intensity multiplier. 2.55 (default).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Ground glow</w:t>
            </w:r>
          </w:p>
        </w:tc>
        <w:tc>
          <w:tcPr>
            <w:tcW w:type="dxa" w:w="1728"/>
          </w:tcPr>
          <w:p>
            <w:r>
              <w:t>cl_avfx_meteor_impact_ground_glow_seconds 0.0 60.0 0.5</w:t>
            </w:r>
          </w:p>
        </w:tc>
        <w:tc>
          <w:tcPr>
            <w:tcW w:type="dxa" w:w="1728"/>
          </w:tcPr>
          <w:p>
            <w:r>
              <w:t>Warm ground glow seconds after impact. 14.0 (default).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Tail density</w:t>
            </w:r>
          </w:p>
        </w:tc>
        <w:tc>
          <w:tcPr>
            <w:tcW w:type="dxa" w:w="1728"/>
          </w:tcPr>
          <w:p>
            <w:r>
              <w:t>cl_avfx_meteor_impact_tail_density 0.0 3.0 0.05</w:t>
            </w:r>
          </w:p>
        </w:tc>
        <w:tc>
          <w:tcPr>
            <w:tcW w:type="dxa" w:w="1728"/>
          </w:tcPr>
          <w:p>
            <w:r>
              <w:t>Tail density multiplier. 3.00 (default).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Shatter density</w:t>
            </w:r>
          </w:p>
        </w:tc>
        <w:tc>
          <w:tcPr>
            <w:tcW w:type="dxa" w:w="1728"/>
          </w:tcPr>
          <w:p>
            <w:r>
              <w:t>cl_avfx_meteor_impact_shatter_density 0.0 4.0 0.05</w:t>
            </w:r>
          </w:p>
        </w:tc>
        <w:tc>
          <w:tcPr>
            <w:tcW w:type="dxa" w:w="1728"/>
          </w:tcPr>
          <w:p>
            <w:r>
              <w:t>Shatter density multiplier. 3.55 (default).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Puddle evaporation</w:t>
            </w:r>
          </w:p>
        </w:tc>
        <w:tc>
          <w:tcPr>
            <w:tcW w:type="dxa" w:w="1728"/>
          </w:tcPr>
          <w:p>
            <w:r>
              <w:t>Puddle evaporation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Puddle evaporation</w:t>
            </w:r>
          </w:p>
        </w:tc>
        <w:tc>
          <w:tcPr>
            <w:tcW w:type="dxa" w:w="1728"/>
          </w:tcPr>
          <w:p>
            <w:r>
              <w:t>Evap radius</w:t>
            </w:r>
          </w:p>
        </w:tc>
        <w:tc>
          <w:tcPr>
            <w:tcW w:type="dxa" w:w="1728"/>
          </w:tcPr>
          <w:p>
            <w:r>
              <w:t>cl_avfx_meteor_impact_puddle_evap_radius 0 2048 16</w:t>
            </w:r>
          </w:p>
        </w:tc>
        <w:tc>
          <w:tcPr>
            <w:tcW w:type="dxa" w:w="1728"/>
          </w:tcPr>
          <w:p>
            <w:r>
              <w:t>Evap halo radius (wu). 400 (default).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Camera shake</w:t>
            </w:r>
          </w:p>
        </w:tc>
        <w:tc>
          <w:tcPr>
            <w:tcW w:type="dxa" w:w="1728"/>
          </w:tcPr>
          <w:p>
            <w:r>
              <w:t>Camera shake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Camera shake</w:t>
            </w:r>
          </w:p>
        </w:tc>
        <w:tc>
          <w:tcPr>
            <w:tcW w:type="dxa" w:w="1728"/>
          </w:tcPr>
          <w:p>
            <w:r>
              <w:t>Shake strength</w:t>
            </w:r>
          </w:p>
        </w:tc>
        <w:tc>
          <w:tcPr>
            <w:tcW w:type="dxa" w:w="1728"/>
          </w:tcPr>
          <w:p>
            <w:r>
              <w:t>cl_avfx_meteor_impact_shake_strength 0.0 3.0 0.05</w:t>
            </w:r>
          </w:p>
        </w:tc>
        <w:tc>
          <w:tcPr>
            <w:tcW w:type="dxa" w:w="1728"/>
          </w:tcPr>
          <w:p>
            <w:r>
              <w:t>Shake amplitude multiplier. 1.0 (default).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Camera shake</w:t>
            </w:r>
          </w:p>
        </w:tc>
        <w:tc>
          <w:tcPr>
            <w:tcW w:type="dxa" w:w="1728"/>
          </w:tcPr>
          <w:p>
            <w:r>
              <w:t>Shake radius</w:t>
            </w:r>
          </w:p>
        </w:tc>
        <w:tc>
          <w:tcPr>
            <w:tcW w:type="dxa" w:w="1728"/>
          </w:tcPr>
          <w:p>
            <w:r>
              <w:t>cl_avfx_meteor_impact_shake_radius 0.0 3.0 0.05</w:t>
            </w:r>
          </w:p>
        </w:tc>
        <w:tc>
          <w:tcPr>
            <w:tcW w:type="dxa" w:w="1728"/>
          </w:tcPr>
          <w:p>
            <w:r>
              <w:t>Shake falloff radius multiplier. 1.0 (default).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Camera shake</w:t>
            </w:r>
          </w:p>
        </w:tc>
        <w:tc>
          <w:tcPr>
            <w:tcW w:type="dxa" w:w="1728"/>
          </w:tcPr>
          <w:p>
            <w:r>
              <w:t>Shake clamp</w:t>
            </w:r>
          </w:p>
        </w:tc>
        <w:tc>
          <w:tcPr>
            <w:tcW w:type="dxa" w:w="1728"/>
          </w:tcPr>
          <w:p>
            <w:r>
              <w:t>cl_avfx_meteor_impact_shake_max 0.0 5.0 0.05</w:t>
            </w:r>
          </w:p>
        </w:tc>
        <w:tc>
          <w:tcPr>
            <w:tcW w:type="dxa" w:w="1728"/>
          </w:tcPr>
          <w:p>
            <w:r>
              <w:t>Shake clamp in degrees. 1.5 (default).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Camera shake</w:t>
            </w:r>
          </w:p>
        </w:tc>
        <w:tc>
          <w:tcPr>
            <w:tcW w:type="dxa" w:w="1728"/>
          </w:tcPr>
          <w:p>
            <w:r>
              <w:t>Shimmer strength</w:t>
            </w:r>
          </w:p>
        </w:tc>
        <w:tc>
          <w:tcPr>
            <w:tcW w:type="dxa" w:w="1728"/>
          </w:tcPr>
          <w:p>
            <w:r>
              <w:t>cl_avfx_meteor_impact_shimmer_strength 0 2 0.05</w:t>
            </w:r>
          </w:p>
        </w:tc>
        <w:tc>
          <w:tcPr>
            <w:tcW w:type="dxa" w:w="1728"/>
          </w:tcPr>
          <w:p>
            <w:r>
              <w:t>Heat-shimmer distortion strength. 0.5 = default.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Camera shake</w:t>
            </w:r>
          </w:p>
        </w:tc>
        <w:tc>
          <w:tcPr>
            <w:tcW w:type="dxa" w:w="1728"/>
          </w:tcPr>
          <w:p>
            <w:r>
              <w:t>Shimmer radius</w:t>
            </w:r>
          </w:p>
        </w:tc>
        <w:tc>
          <w:tcPr>
            <w:tcW w:type="dxa" w:w="1728"/>
          </w:tcPr>
          <w:p>
            <w:r>
              <w:t>cl_avfx_meteor_impact_shimmer_radius 0.5 3 0.05</w:t>
            </w:r>
          </w:p>
        </w:tc>
        <w:tc>
          <w:tcPr>
            <w:tcW w:type="dxa" w:w="1728"/>
          </w:tcPr>
          <w:p>
            <w:r>
              <w:t>Heat-shimmer area radius around each bolide. 1.0 = default.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Camera shake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Submenu &amp; reset</w:t>
            </w:r>
          </w:p>
        </w:tc>
        <w:tc>
          <w:tcPr>
            <w:tcW w:type="dxa" w:w="1728"/>
          </w:tcPr>
          <w:p>
            <w:r>
              <w:t>Submenu &amp; reset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 &amp; reset</w:t>
            </w:r>
          </w:p>
        </w:tc>
        <w:tc>
          <w:tcPr>
            <w:tcW w:type="dxa" w:w="1728"/>
          </w:tcPr>
          <w:p>
            <w:r>
              <w:t>SP gameplay damage...</w:t>
            </w:r>
          </w:p>
        </w:tc>
        <w:tc>
          <w:tcPr>
            <w:tcW w:type="dxa" w:w="1728"/>
          </w:tcPr>
          <w:p>
            <w:r>
              <w:t>pushmenu q2prox_avfx_meteor_impact_damage</w:t>
            </w:r>
          </w:p>
        </w:tc>
        <w:tc>
          <w:tcPr>
            <w:tcW w:type="dxa" w:w="1728"/>
          </w:tcPr>
          <w:p>
            <w:r>
              <w:t>Open SP gameplay damage submenu.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Submenu &amp; reset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 &amp; reset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cl_avfx_defaults_meteor_impact</w:t>
            </w:r>
          </w:p>
        </w:tc>
        <w:tc>
          <w:tcPr>
            <w:tcW w:type="dxa" w:w="1728"/>
          </w:tcPr>
          <w:p>
            <w:r>
              <w:t>Reset every parameter in this submenu to its default value.</w:t>
            </w:r>
          </w:p>
        </w:tc>
      </w:tr>
    </w:tbl>
    <w:p>
      <w:pPr>
        <w:pStyle w:val="Heading3"/>
      </w:pPr>
      <w:r>
        <w:t>Impact Meteors / SP Damage (q2prox_avfx_meteor_impact_damage)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Damage</w:t>
            </w:r>
          </w:p>
        </w:tc>
        <w:tc>
          <w:tcPr>
            <w:tcW w:type="dxa" w:w="1728"/>
          </w:tcPr>
          <w:p>
            <w:r>
              <w:t>cl_sp_avfx_meteor_impact_damage_amount 0 2000 10</w:t>
            </w:r>
          </w:p>
        </w:tc>
        <w:tc>
          <w:tcPr>
            <w:tcW w:type="dxa" w:w="1728"/>
          </w:tcPr>
          <w:p>
            <w:r>
              <w:t>Peak damage at impact (260 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Radius</w:t>
            </w:r>
          </w:p>
        </w:tc>
        <w:tc>
          <w:tcPr>
            <w:tcW w:type="dxa" w:w="1728"/>
          </w:tcPr>
          <w:p>
            <w:r>
              <w:t>cl_sp_avfx_meteor_impact_damage_radius 0 4096 32</w:t>
            </w:r>
          </w:p>
        </w:tc>
        <w:tc>
          <w:tcPr>
            <w:tcW w:type="dxa" w:w="1728"/>
          </w:tcPr>
          <w:p>
            <w:r>
              <w:t>Damage radius (640 default wu).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Knockback</w:t>
            </w:r>
          </w:p>
        </w:tc>
        <w:tc>
          <w:tcPr>
            <w:tcW w:type="dxa" w:w="1728"/>
          </w:tcPr>
          <w:p>
            <w:r>
              <w:t>cl_sp_avfx_meteor_impact_damage_knockback 0 500 5</w:t>
            </w:r>
          </w:p>
        </w:tc>
        <w:tc>
          <w:tcPr>
            <w:tcW w:type="dxa" w:w="1728"/>
          </w:tcPr>
          <w:p>
            <w:r>
              <w:t>Knockback impulse (140 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Falloff</w:t>
            </w:r>
          </w:p>
        </w:tc>
        <w:tc>
          <w:tcPr>
            <w:tcW w:type="dxa" w:w="1728"/>
          </w:tcPr>
          <w:p>
            <w:r>
              <w:t>cl_sp_avfx_meteor_impact_damage_falloff 0.0 1.0 0.05</w:t>
            </w:r>
          </w:p>
        </w:tc>
        <w:tc>
          <w:tcPr>
            <w:tcW w:type="dxa" w:w="1728"/>
          </w:tcPr>
          <w:p>
            <w:r>
              <w:t>Edge falloff slope (0.75 default = 25% at edge).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to defaults</w:t>
            </w:r>
          </w:p>
        </w:tc>
        <w:tc>
          <w:tcPr>
            <w:tcW w:type="dxa" w:w="1728"/>
          </w:tcPr>
          <w:p>
            <w:r>
              <w:t>cl_avfx_defaults_meteor_impact_damage</w:t>
            </w:r>
          </w:p>
        </w:tc>
        <w:tc>
          <w:tcPr>
            <w:tcW w:type="dxa" w:w="1728"/>
          </w:tcPr>
          <w:p>
            <w:r>
              <w:t>Reset every parameter in this submenu to its default value.</w:t>
            </w:r>
          </w:p>
        </w:tc>
      </w:tr>
    </w:tbl>
    <w:p>
      <w:pPr>
        <w:pStyle w:val="Heading3"/>
      </w:pPr>
      <w:r>
        <w:t>Volumetric fog / mist (q2prox_avfx_volfog)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Quality</w:t>
            </w:r>
          </w:p>
        </w:tc>
        <w:tc>
          <w:tcPr>
            <w:tcW w:type="dxa" w:w="1728"/>
          </w:tcPr>
          <w:p>
            <w:r>
              <w:t>cl_avfx_volfog_quality Low 0 Standard 1 Ultra 2</w:t>
            </w:r>
          </w:p>
        </w:tc>
        <w:tc>
          <w:tcPr>
            <w:tcW w:type="dxa" w:w="1728"/>
          </w:tcPr>
          <w:p>
            <w:r>
              <w:t>Quality preset. Low reduces steps; Standard is baseline; Ultra increases steps.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Render scale</w:t>
            </w:r>
          </w:p>
        </w:tc>
        <w:tc>
          <w:tcPr>
            <w:tcW w:type="dxa" w:w="1728"/>
          </w:tcPr>
          <w:p>
            <w:r>
              <w:t>cl_avfx_volfog_render_scale 0.25 1.00 0.05</w:t>
            </w:r>
          </w:p>
        </w:tc>
        <w:tc>
          <w:tcPr>
            <w:tcW w:type="dxa" w:w="1728"/>
          </w:tcPr>
          <w:p>
            <w:r>
              <w:t>Performance scale for effective raymarch steps.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Raymarch steps</w:t>
            </w:r>
          </w:p>
        </w:tc>
        <w:tc>
          <w:tcPr>
            <w:tcW w:type="dxa" w:w="1728"/>
          </w:tcPr>
          <w:p>
            <w:r>
              <w:t>cl_avfx_volfog_steps 8 128 1</w:t>
            </w:r>
          </w:p>
        </w:tc>
        <w:tc>
          <w:tcPr>
            <w:tcW w:type="dxa" w:w="1728"/>
          </w:tcPr>
          <w:p>
            <w:r>
              <w:t>Requested raymarch sample count; effective count also uses quality and render scale.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Shape and distance... (X)</w:t>
            </w:r>
          </w:p>
        </w:tc>
        <w:tc>
          <w:tcPr>
            <w:tcW w:type="dxa" w:w="1728"/>
          </w:tcPr>
          <w:p>
            <w:r>
              <w:t>pushmenu q2prox_avfx_volfog_shape</w:t>
            </w:r>
          </w:p>
        </w:tc>
        <w:tc>
          <w:tcPr>
            <w:tcW w:type="dxa" w:w="1728"/>
          </w:tcPr>
          <w:p>
            <w:r>
              <w:t>Open fog distance, height and layer-shape controls.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Density and noise... (X)</w:t>
            </w:r>
          </w:p>
        </w:tc>
        <w:tc>
          <w:tcPr>
            <w:tcW w:type="dxa" w:w="1728"/>
          </w:tcPr>
          <w:p>
            <w:r>
              <w:t>pushmenu q2prox_avfx_volfog_look</w:t>
            </w:r>
          </w:p>
        </w:tc>
        <w:tc>
          <w:tcPr>
            <w:tcW w:type="dxa" w:w="1728"/>
          </w:tcPr>
          <w:p>
            <w:r>
              <w:t>Open density, noise, color and wind controls.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Fog lighting... (X)</w:t>
            </w:r>
          </w:p>
        </w:tc>
        <w:tc>
          <w:tcPr>
            <w:tcW w:type="dxa" w:w="1728"/>
          </w:tcPr>
          <w:p>
            <w:r>
              <w:t>pushmenu q2prox_avfx_volfog_lighting</w:t>
            </w:r>
          </w:p>
        </w:tc>
        <w:tc>
          <w:tcPr>
            <w:tcW w:type="dxa" w:w="1728"/>
          </w:tcPr>
          <w:p>
            <w:r>
              <w:t>Open sun, moon, lightning, flashlight and debug controls.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cl_avfx_defaults_volfog</w:t>
            </w:r>
          </w:p>
        </w:tc>
        <w:tc>
          <w:tcPr>
            <w:tcW w:type="dxa" w:w="1728"/>
          </w:tcPr>
          <w:p>
            <w:r>
              <w:t>Reset only the volumetric-fog controls shown in this menu.</w:t>
            </w:r>
          </w:p>
        </w:tc>
      </w:tr>
    </w:tbl>
    <w:p>
      <w:pPr>
        <w:pStyle w:val="Heading3"/>
      </w:pPr>
      <w:r>
        <w:t>Volumetric fog shape (q2prox_avfx_volfog_shape)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View distance</w:t>
            </w:r>
          </w:p>
        </w:tc>
        <w:tc>
          <w:tcPr>
            <w:tcW w:type="dxa" w:w="1728"/>
          </w:tcPr>
          <w:p>
            <w:r>
              <w:t>cl_avfx_volfog_view_distance 128 8192 16</w:t>
            </w:r>
          </w:p>
        </w:tc>
        <w:tc>
          <w:tcPr>
            <w:tcW w:type="dxa" w:w="1728"/>
          </w:tcPr>
          <w:p>
            <w:r>
              <w:t>Max raymarch distance. Default 4096 world units; 8192 is full long range.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Start distance</w:t>
            </w:r>
          </w:p>
        </w:tc>
        <w:tc>
          <w:tcPr>
            <w:tcW w:type="dxa" w:w="1728"/>
          </w:tcPr>
          <w:p>
            <w:r>
              <w:t>cl_avfx_volfog_start_distance 0 2048 8</w:t>
            </w:r>
          </w:p>
        </w:tc>
        <w:tc>
          <w:tcPr>
            <w:tcW w:type="dxa" w:w="1728"/>
          </w:tcPr>
          <w:p>
            <w:r>
              <w:t>Start distance from camera. Default 248 world units.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Near fade</w:t>
            </w:r>
          </w:p>
        </w:tc>
        <w:tc>
          <w:tcPr>
            <w:tcW w:type="dxa" w:w="1728"/>
          </w:tcPr>
          <w:p>
            <w:r>
              <w:t>cl_avfx_volfog_near_fade 0 2048 8</w:t>
            </w:r>
          </w:p>
        </w:tc>
        <w:tc>
          <w:tcPr>
            <w:tcW w:type="dxa" w:w="1728"/>
          </w:tcPr>
          <w:p>
            <w:r>
              <w:t>Near-fade window. Default 344 world units.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Base height</w:t>
            </w:r>
          </w:p>
        </w:tc>
        <w:tc>
          <w:tcPr>
            <w:tcW w:type="dxa" w:w="1728"/>
          </w:tcPr>
          <w:p>
            <w:r>
              <w:t>cl_avfx_volfog_base_height -4096 4096 8</w:t>
            </w:r>
          </w:p>
        </w:tc>
        <w:tc>
          <w:tcPr>
            <w:tcW w:type="dxa" w:w="1728"/>
          </w:tcPr>
          <w:p>
            <w:r>
              <w:t>Base height of the fog layer. 0 = floor, negative = below, positive = higher.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Layer thickness</w:t>
            </w:r>
          </w:p>
        </w:tc>
        <w:tc>
          <w:tcPr>
            <w:tcW w:type="dxa" w:w="1728"/>
          </w:tcPr>
          <w:p>
            <w:r>
              <w:t>cl_avfx_volfog_height 0 4096 16</w:t>
            </w:r>
          </w:p>
        </w:tc>
        <w:tc>
          <w:tcPr>
            <w:tcW w:type="dxa" w:w="1728"/>
          </w:tcPr>
          <w:p>
            <w:r>
              <w:t>Layer thickness above base. Default 3504 world units.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Falloff</w:t>
            </w:r>
          </w:p>
        </w:tc>
        <w:tc>
          <w:tcPr>
            <w:tcW w:type="dxa" w:w="1728"/>
          </w:tcPr>
          <w:p>
            <w:r>
              <w:t>cl_avfx_volfog_falloff 0.05 8.0 0.05</w:t>
            </w:r>
          </w:p>
        </w:tc>
        <w:tc>
          <w:tcPr>
            <w:tcW w:type="dxa" w:w="1728"/>
          </w:tcPr>
          <w:p>
            <w:r>
              <w:t>Density falloff exponent above the base height.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cl_avfx_defaults_volfog_shape</w:t>
            </w:r>
          </w:p>
        </w:tc>
        <w:tc>
          <w:tcPr>
            <w:tcW w:type="dxa" w:w="1728"/>
          </w:tcPr>
          <w:p>
            <w:r>
              <w:t>Reset only the fog shape controls shown in this menu.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Back to volumetric fog... (X)</w:t>
            </w:r>
          </w:p>
        </w:tc>
        <w:tc>
          <w:tcPr>
            <w:tcW w:type="dxa" w:w="1728"/>
          </w:tcPr>
          <w:p>
            <w:r>
              <w:t>pushmenu q2prox_avfx_volfog</w:t>
            </w:r>
          </w:p>
        </w:tc>
        <w:tc>
          <w:tcPr>
            <w:tcW w:type="dxa" w:w="1728"/>
          </w:tcPr>
          <w:p>
            <w:r>
              <w:t>Return to the main volumetric-fog menu.</w:t>
            </w:r>
          </w:p>
        </w:tc>
      </w:tr>
    </w:tbl>
    <w:p>
      <w:pPr>
        <w:pStyle w:val="Heading3"/>
      </w:pPr>
      <w:r>
        <w:t>Volumetric fog look (q2prox_avfx_volfog_look)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Density &amp; scattering</w:t>
            </w:r>
          </w:p>
        </w:tc>
        <w:tc>
          <w:tcPr>
            <w:tcW w:type="dxa" w:w="1728"/>
          </w:tcPr>
          <w:p>
            <w:r>
              <w:t>Density &amp; scattering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Density &amp; scattering</w:t>
            </w:r>
          </w:p>
        </w:tc>
        <w:tc>
          <w:tcPr>
            <w:tcW w:type="dxa" w:w="1728"/>
          </w:tcPr>
          <w:p>
            <w:r>
              <w:t>Density</w:t>
            </w:r>
          </w:p>
        </w:tc>
        <w:tc>
          <w:tcPr>
            <w:tcW w:type="dxa" w:w="1728"/>
          </w:tcPr>
          <w:p>
            <w:r>
              <w:t>cl_avfx_volfog_density 0.0 2.0 0.05</w:t>
            </w:r>
          </w:p>
        </w:tc>
        <w:tc>
          <w:tcPr>
            <w:tcW w:type="dxa" w:w="1728"/>
          </w:tcPr>
          <w:p>
            <w:r>
              <w:t>Base density.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Density &amp; scattering</w:t>
            </w:r>
          </w:p>
        </w:tc>
        <w:tc>
          <w:tcPr>
            <w:tcW w:type="dxa" w:w="1728"/>
          </w:tcPr>
          <w:p>
            <w:r>
              <w:t>Opacity</w:t>
            </w:r>
          </w:p>
        </w:tc>
        <w:tc>
          <w:tcPr>
            <w:tcW w:type="dxa" w:w="1728"/>
          </w:tcPr>
          <w:p>
            <w:r>
              <w:t>cl_avfx_volfog_opacity 0.0 1.0 0.05</w:t>
            </w:r>
          </w:p>
        </w:tc>
        <w:tc>
          <w:tcPr>
            <w:tcW w:type="dxa" w:w="1728"/>
          </w:tcPr>
          <w:p>
            <w:r>
              <w:t>Final opacity.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Density &amp; scattering</w:t>
            </w:r>
          </w:p>
        </w:tc>
        <w:tc>
          <w:tcPr>
            <w:tcW w:type="dxa" w:w="1728"/>
          </w:tcPr>
          <w:p>
            <w:r>
              <w:t>Extinction</w:t>
            </w:r>
          </w:p>
        </w:tc>
        <w:tc>
          <w:tcPr>
            <w:tcW w:type="dxa" w:w="1728"/>
          </w:tcPr>
          <w:p>
            <w:r>
              <w:t>cl_avfx_volfog_extinction 0.0 4.0 0.05</w:t>
            </w:r>
          </w:p>
        </w:tc>
        <w:tc>
          <w:tcPr>
            <w:tcW w:type="dxa" w:w="1728"/>
          </w:tcPr>
          <w:p>
            <w:r>
              <w:t>Per-step extinction strength.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Density &amp; scattering</w:t>
            </w:r>
          </w:p>
        </w:tc>
        <w:tc>
          <w:tcPr>
            <w:tcW w:type="dxa" w:w="1728"/>
          </w:tcPr>
          <w:p>
            <w:r>
              <w:t>Anisotropy</w:t>
            </w:r>
          </w:p>
        </w:tc>
        <w:tc>
          <w:tcPr>
            <w:tcW w:type="dxa" w:w="1728"/>
          </w:tcPr>
          <w:p>
            <w:r>
              <w:t>cl_avfx_volfog_anisotropy -0.5 0.9 0.05</w:t>
            </w:r>
          </w:p>
        </w:tc>
        <w:tc>
          <w:tcPr>
            <w:tcW w:type="dxa" w:w="1728"/>
          </w:tcPr>
          <w:p>
            <w:r>
              <w:t>HG anisotropy for sun/moon scatter. 0 = isotropic; positive = forward scatter; negative = backward scatter.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Density &amp; scattering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Noise &amp; patchiness</w:t>
            </w:r>
          </w:p>
        </w:tc>
        <w:tc>
          <w:tcPr>
            <w:tcW w:type="dxa" w:w="1728"/>
          </w:tcPr>
          <w:p>
            <w:r>
              <w:t>Noise &amp; patchiness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Noise &amp; patchiness</w:t>
            </w:r>
          </w:p>
        </w:tc>
        <w:tc>
          <w:tcPr>
            <w:tcW w:type="dxa" w:w="1728"/>
          </w:tcPr>
          <w:p>
            <w:r>
              <w:t>Noise</w:t>
            </w:r>
          </w:p>
        </w:tc>
        <w:tc>
          <w:tcPr>
            <w:tcW w:type="dxa" w:w="1728"/>
          </w:tcPr>
          <w:p>
            <w:r>
              <w:t>cl_avfx_volfog_noise 0.0 1.0 0.05</w:t>
            </w:r>
          </w:p>
        </w:tc>
        <w:tc>
          <w:tcPr>
            <w:tcW w:type="dxa" w:w="1728"/>
          </w:tcPr>
          <w:p>
            <w:r>
              <w:t>Noise strength. 0 = smooth, 1 = maximum patchiness.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Noise &amp; patchiness</w:t>
            </w:r>
          </w:p>
        </w:tc>
        <w:tc>
          <w:tcPr>
            <w:tcW w:type="dxa" w:w="1728"/>
          </w:tcPr>
          <w:p>
            <w:r>
              <w:t>Noise scale</w:t>
            </w:r>
          </w:p>
        </w:tc>
        <w:tc>
          <w:tcPr>
            <w:tcW w:type="dxa" w:w="1728"/>
          </w:tcPr>
          <w:p>
            <w:r>
              <w:t>cl_avfx_volfog_noise_scale 0.05 8.0 0.05</w:t>
            </w:r>
          </w:p>
        </w:tc>
        <w:tc>
          <w:tcPr>
            <w:tcW w:type="dxa" w:w="1728"/>
          </w:tcPr>
          <w:p>
            <w:r>
              <w:t>Noise spatial scale.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Noise &amp; patchiness</w:t>
            </w:r>
          </w:p>
        </w:tc>
        <w:tc>
          <w:tcPr>
            <w:tcW w:type="dxa" w:w="1728"/>
          </w:tcPr>
          <w:p>
            <w:r>
              <w:t>Patchiness</w:t>
            </w:r>
          </w:p>
        </w:tc>
        <w:tc>
          <w:tcPr>
            <w:tcW w:type="dxa" w:w="1728"/>
          </w:tcPr>
          <w:p>
            <w:r>
              <w:t>cl_avfx_volfog_patchiness 0.0 1.0 0.05</w:t>
            </w:r>
          </w:p>
        </w:tc>
        <w:tc>
          <w:tcPr>
            <w:tcW w:type="dxa" w:w="1728"/>
          </w:tcPr>
          <w:p>
            <w:r>
              <w:t>Patch amplitude.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Noise &amp; patchiness</w:t>
            </w:r>
          </w:p>
        </w:tc>
        <w:tc>
          <w:tcPr>
            <w:tcW w:type="dxa" w:w="1728"/>
          </w:tcPr>
          <w:p>
            <w:r>
              <w:t>Seed</w:t>
            </w:r>
          </w:p>
        </w:tc>
        <w:tc>
          <w:tcPr>
            <w:tcW w:type="dxa" w:w="1728"/>
          </w:tcPr>
          <w:p>
            <w:r>
              <w:t>cl_avfx_volfog_seed 0 65535 1</w:t>
            </w:r>
          </w:p>
        </w:tc>
        <w:tc>
          <w:tcPr>
            <w:tcW w:type="dxa" w:w="1728"/>
          </w:tcPr>
          <w:p>
            <w:r>
              <w:t>Noise field seed. Set evolution speed to 0 to freeze the layout for screenshots.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Noise &amp; patchiness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Wind &amp; animation</w:t>
            </w:r>
          </w:p>
        </w:tc>
        <w:tc>
          <w:tcPr>
            <w:tcW w:type="dxa" w:w="1728"/>
          </w:tcPr>
          <w:p>
            <w:r>
              <w:t>Wind &amp; animation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 &amp; animation</w:t>
            </w:r>
          </w:p>
        </w:tc>
        <w:tc>
          <w:tcPr>
            <w:tcW w:type="dxa" w:w="1728"/>
          </w:tcPr>
          <w:p>
            <w:r>
              <w:t>Wind direction</w:t>
            </w:r>
          </w:p>
        </w:tc>
        <w:tc>
          <w:tcPr>
            <w:tcW w:type="dxa" w:w="1728"/>
          </w:tcPr>
          <w:p>
            <w:r>
              <w:t>cl_avfx_volfog_wind_dir 0 359 1</w:t>
            </w:r>
          </w:p>
        </w:tc>
        <w:tc>
          <w:tcPr>
            <w:tcW w:type="dxa" w:w="1728"/>
          </w:tcPr>
          <w:p>
            <w:r>
              <w:t>Wind direction in degrees. 0 = east, 90 = north.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 &amp; animation</w:t>
            </w:r>
          </w:p>
        </w:tc>
        <w:tc>
          <w:tcPr>
            <w:tcW w:type="dxa" w:w="1728"/>
          </w:tcPr>
          <w:p>
            <w:r>
              <w:t>Wind speed</w:t>
            </w:r>
          </w:p>
        </w:tc>
        <w:tc>
          <w:tcPr>
            <w:tcW w:type="dxa" w:w="1728"/>
          </w:tcPr>
          <w:p>
            <w:r>
              <w:t>cl_avfx_volfog_wind_speed 0.0 10.0 0.05</w:t>
            </w:r>
          </w:p>
        </w:tc>
        <w:tc>
          <w:tcPr>
            <w:tcW w:type="dxa" w:w="1728"/>
          </w:tcPr>
          <w:p>
            <w:r>
              <w:t>Wind speed scalar.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 &amp; animation</w:t>
            </w:r>
          </w:p>
        </w:tc>
        <w:tc>
          <w:tcPr>
            <w:tcW w:type="dxa" w:w="1728"/>
          </w:tcPr>
          <w:p>
            <w:r>
              <w:t>Evolution speed</w:t>
            </w:r>
          </w:p>
        </w:tc>
        <w:tc>
          <w:tcPr>
            <w:tcW w:type="dxa" w:w="1728"/>
          </w:tcPr>
          <w:p>
            <w:r>
              <w:t>cl_avfx_volfog_evolution_speed 0.0 5.0 0.05</w:t>
            </w:r>
          </w:p>
        </w:tc>
        <w:tc>
          <w:tcPr>
            <w:tcW w:type="dxa" w:w="1728"/>
          </w:tcPr>
          <w:p>
            <w:r>
              <w:t>Noise evolution speed.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Wind &amp; animation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Color tint</w:t>
            </w:r>
          </w:p>
        </w:tc>
        <w:tc>
          <w:tcPr>
            <w:tcW w:type="dxa" w:w="1728"/>
          </w:tcPr>
          <w:p>
            <w:r>
              <w:t>Color tint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Color tint</w:t>
            </w:r>
          </w:p>
        </w:tc>
        <w:tc>
          <w:tcPr>
            <w:tcW w:type="dxa" w:w="1728"/>
          </w:tcPr>
          <w:p>
            <w:r>
              <w:t>Tint: red</w:t>
            </w:r>
          </w:p>
        </w:tc>
        <w:tc>
          <w:tcPr>
            <w:tcW w:type="dxa" w:w="1728"/>
          </w:tcPr>
          <w:p>
            <w:r>
              <w:t>cl_avfx_volfog_color_r 0.0 2.0 0.01</w:t>
            </w:r>
          </w:p>
        </w:tc>
        <w:tc>
          <w:tcPr>
            <w:tcW w:type="dxa" w:w="1728"/>
          </w:tcPr>
          <w:p>
            <w:r>
              <w:t>Red tint channel.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Color tint</w:t>
            </w:r>
          </w:p>
        </w:tc>
        <w:tc>
          <w:tcPr>
            <w:tcW w:type="dxa" w:w="1728"/>
          </w:tcPr>
          <w:p>
            <w:r>
              <w:t>Tint: green</w:t>
            </w:r>
          </w:p>
        </w:tc>
        <w:tc>
          <w:tcPr>
            <w:tcW w:type="dxa" w:w="1728"/>
          </w:tcPr>
          <w:p>
            <w:r>
              <w:t>cl_avfx_volfog_color_g 0.0 2.0 0.01</w:t>
            </w:r>
          </w:p>
        </w:tc>
        <w:tc>
          <w:tcPr>
            <w:tcW w:type="dxa" w:w="1728"/>
          </w:tcPr>
          <w:p>
            <w:r>
              <w:t>Green tint channel.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Color tint</w:t>
            </w:r>
          </w:p>
        </w:tc>
        <w:tc>
          <w:tcPr>
            <w:tcW w:type="dxa" w:w="1728"/>
          </w:tcPr>
          <w:p>
            <w:r>
              <w:t>Tint: blue</w:t>
            </w:r>
          </w:p>
        </w:tc>
        <w:tc>
          <w:tcPr>
            <w:tcW w:type="dxa" w:w="1728"/>
          </w:tcPr>
          <w:p>
            <w:r>
              <w:t>cl_avfx_volfog_color_b 0.0 2.0 0.01</w:t>
            </w:r>
          </w:p>
        </w:tc>
        <w:tc>
          <w:tcPr>
            <w:tcW w:type="dxa" w:w="1728"/>
          </w:tcPr>
          <w:p>
            <w:r>
              <w:t>Blue tint channel.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Color tint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Reset &amp; navigation</w:t>
            </w:r>
          </w:p>
        </w:tc>
        <w:tc>
          <w:tcPr>
            <w:tcW w:type="dxa" w:w="1728"/>
          </w:tcPr>
          <w:p>
            <w:r>
              <w:t>Reset &amp; navigation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Reset &amp; navigation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cl_avfx_defaults_volfog_look</w:t>
            </w:r>
          </w:p>
        </w:tc>
        <w:tc>
          <w:tcPr>
            <w:tcW w:type="dxa" w:w="1728"/>
          </w:tcPr>
          <w:p>
            <w:r>
              <w:t>Reset only the fog look controls shown in this menu.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Reset &amp; navigation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Reset &amp; navigation</w:t>
            </w:r>
          </w:p>
        </w:tc>
        <w:tc>
          <w:tcPr>
            <w:tcW w:type="dxa" w:w="1728"/>
          </w:tcPr>
          <w:p>
            <w:r>
              <w:t>Back to volumetric fog... (X)</w:t>
            </w:r>
          </w:p>
        </w:tc>
        <w:tc>
          <w:tcPr>
            <w:tcW w:type="dxa" w:w="1728"/>
          </w:tcPr>
          <w:p>
            <w:r>
              <w:t>pushmenu q2prox_avfx_volfog</w:t>
            </w:r>
          </w:p>
        </w:tc>
        <w:tc>
          <w:tcPr>
            <w:tcW w:type="dxa" w:w="1728"/>
          </w:tcPr>
          <w:p>
            <w:r>
              <w:t>Return to the main volumetric-fog menu.</w:t>
            </w:r>
          </w:p>
        </w:tc>
      </w:tr>
    </w:tbl>
    <w:p>
      <w:pPr>
        <w:pStyle w:val="Heading3"/>
      </w:pPr>
      <w:r>
        <w:t>Volumetric fog lighting (q2prox_avfx_volfog_lighting)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Flashlight alpha</w:t>
            </w:r>
          </w:p>
        </w:tc>
        <w:tc>
          <w:tcPr>
            <w:tcW w:type="dxa" w:w="1728"/>
          </w:tcPr>
          <w:p>
            <w:r>
              <w:t>cl_avfx_volfog_flashlight_alpha 0.0 2.0 0.05</w:t>
            </w:r>
          </w:p>
        </w:tc>
        <w:tc>
          <w:tcPr>
            <w:tcW w:type="dxa" w:w="1728"/>
          </w:tcPr>
          <w:p>
            <w:r>
              <w:t>Flashlight cone alpha inside fog. Lower = softer; higher = denser spot. Affects fog only.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Debug mode</w:t>
            </w:r>
          </w:p>
        </w:tc>
        <w:tc>
          <w:tcPr>
            <w:tcW w:type="dxa" w:w="1728"/>
          </w:tcPr>
          <w:p>
            <w:r>
              <w:t>cl_avfx_volfog_debug Off 0 Density 1 Lighting 2 Steps 3</w:t>
            </w:r>
          </w:p>
        </w:tc>
        <w:tc>
          <w:tcPr>
            <w:tcW w:type="dxa" w:w="1728"/>
          </w:tcPr>
          <w:p>
            <w:r>
              <w:t>Debug mode.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cl_avfx_defaults_volfog_lighting</w:t>
            </w:r>
          </w:p>
        </w:tc>
        <w:tc>
          <w:tcPr>
            <w:tcW w:type="dxa" w:w="1728"/>
          </w:tcPr>
          <w:p>
            <w:r>
              <w:t>Reset only the fog lighting controls shown in this menu.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Back to volumetric fog... (X)</w:t>
            </w:r>
          </w:p>
        </w:tc>
        <w:tc>
          <w:tcPr>
            <w:tcW w:type="dxa" w:w="1728"/>
          </w:tcPr>
          <w:p>
            <w:r>
              <w:t>pushmenu q2prox_avfx_volfog</w:t>
            </w:r>
          </w:p>
        </w:tc>
        <w:tc>
          <w:tcPr>
            <w:tcW w:type="dxa" w:w="1728"/>
          </w:tcPr>
          <w:p>
            <w:r>
              <w:t>Return to the main volumetric-fog menu.</w:t>
            </w:r>
          </w:p>
        </w:tc>
      </w:tr>
    </w:tbl>
    <w:p>
      <w:pPr>
        <w:pStyle w:val="Heading3"/>
      </w:pPr>
      <w:r>
        <w:t>Volumetric clouds (q2prox_avfx_volclouds)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Quality &amp; performance</w:t>
            </w:r>
          </w:p>
        </w:tc>
        <w:tc>
          <w:tcPr>
            <w:tcW w:type="dxa" w:w="1728"/>
          </w:tcPr>
          <w:p>
            <w:r>
              <w:t>Quality &amp; performance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Quality &amp; performance</w:t>
            </w:r>
          </w:p>
        </w:tc>
        <w:tc>
          <w:tcPr>
            <w:tcW w:type="dxa" w:w="1728"/>
          </w:tcPr>
          <w:p>
            <w:r>
              <w:t>Quality</w:t>
            </w:r>
          </w:p>
        </w:tc>
        <w:tc>
          <w:tcPr>
            <w:tcW w:type="dxa" w:w="1728"/>
          </w:tcPr>
          <w:p>
            <w:r>
              <w:t>cl_avfx_volclouds_quality Low 0 Quality 1 Ultra 2</w:t>
            </w:r>
          </w:p>
        </w:tc>
        <w:tc>
          <w:tcPr>
            <w:tcW w:type="dxa" w:w="1728"/>
          </w:tcPr>
          <w:p>
            <w:r>
              <w:t>Quality preset. Low is faster, Quality is baseline, Ultra increases sample count.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Quality &amp; performance</w:t>
            </w:r>
          </w:p>
        </w:tc>
        <w:tc>
          <w:tcPr>
            <w:tcW w:type="dxa" w:w="1728"/>
          </w:tcPr>
          <w:p>
            <w:r>
              <w:t>Cloud detail source</w:t>
            </w:r>
          </w:p>
        </w:tc>
        <w:tc>
          <w:tcPr>
            <w:tcW w:type="dxa" w:w="1728"/>
          </w:tcPr>
          <w:p>
            <w:r>
              <w:t>cl_avfx_volclouds_noise_source Fast procedural 0 Rich 3D noise 1</w:t>
            </w:r>
          </w:p>
        </w:tc>
        <w:tc>
          <w:tcPr>
            <w:tcW w:type="dxa" w:w="1728"/>
          </w:tcPr>
          <w:p>
            <w:r>
              <w:t>Cloud detail source. Fast procedural uses in-shader hash. Rich 3D noise uses Perlin-Worley textures.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Quality &amp; performance</w:t>
            </w:r>
          </w:p>
        </w:tc>
        <w:tc>
          <w:tcPr>
            <w:tcW w:type="dxa" w:w="1728"/>
          </w:tcPr>
          <w:p>
            <w:r>
              <w:t>Render scale</w:t>
            </w:r>
          </w:p>
        </w:tc>
        <w:tc>
          <w:tcPr>
            <w:tcW w:type="dxa" w:w="1728"/>
          </w:tcPr>
          <w:p>
            <w:r>
              <w:t>cl_avfx_volclouds_render_scale 0.25 1.00 0.05</w:t>
            </w:r>
          </w:p>
        </w:tc>
        <w:tc>
          <w:tcPr>
            <w:tcW w:type="dxa" w:w="1728"/>
          </w:tcPr>
          <w:p>
            <w:r>
              <w:t>Internal cloud buffer scale. 1.00 renders the same cloud pass at full resolution; lower values render cheaper and upscale.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Quality &amp; performance</w:t>
            </w:r>
          </w:p>
        </w:tc>
        <w:tc>
          <w:tcPr>
            <w:tcW w:type="dxa" w:w="1728"/>
          </w:tcPr>
          <w:p>
            <w:r>
              <w:t>Raymarch steps</w:t>
            </w:r>
          </w:p>
        </w:tc>
        <w:tc>
          <w:tcPr>
            <w:tcW w:type="dxa" w:w="1728"/>
          </w:tcPr>
          <w:p>
            <w:r>
              <w:t>cl_avfx_volclouds_steps 8 128 1</w:t>
            </w:r>
          </w:p>
        </w:tc>
        <w:tc>
          <w:tcPr>
            <w:tcW w:type="dxa" w:w="1728"/>
          </w:tcPr>
          <w:p>
            <w:r>
              <w:t>Base raymarch sample count per pixel. Effective count also uses quality preset.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Quality &amp; performance</w:t>
            </w:r>
          </w:p>
        </w:tc>
        <w:tc>
          <w:tcPr>
            <w:tcW w:type="dxa" w:w="1728"/>
          </w:tcPr>
          <w:p>
            <w:r>
              <w:t>Shadow steps</w:t>
            </w:r>
          </w:p>
        </w:tc>
        <w:tc>
          <w:tcPr>
            <w:tcW w:type="dxa" w:w="1728"/>
          </w:tcPr>
          <w:p>
            <w:r>
              <w:t>cl_avfx_volclouds_shadow_steps 0 32 1</w:t>
            </w:r>
          </w:p>
        </w:tc>
        <w:tc>
          <w:tcPr>
            <w:tcW w:type="dxa" w:w="1728"/>
          </w:tcPr>
          <w:p>
            <w:r>
              <w:t>Light-march samples toward sun per main step. 0 disables self-shadow.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Quality &amp; performance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Shape and coverage... (X)</w:t>
            </w:r>
          </w:p>
        </w:tc>
        <w:tc>
          <w:tcPr>
            <w:tcW w:type="dxa" w:w="1728"/>
          </w:tcPr>
          <w:p>
            <w:r>
              <w:t>pushmenu q2prox_avfx_volclouds_shape</w:t>
            </w:r>
          </w:p>
        </w:tc>
        <w:tc>
          <w:tcPr>
            <w:tcW w:type="dxa" w:w="1728"/>
          </w:tcPr>
          <w:p>
            <w:r>
              <w:t>Open cloud placement, height, coverage, density and size controls.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Detail and motion... (X)</w:t>
            </w:r>
          </w:p>
        </w:tc>
        <w:tc>
          <w:tcPr>
            <w:tcW w:type="dxa" w:w="1728"/>
          </w:tcPr>
          <w:p>
            <w:r>
              <w:t>pushmenu q2prox_avfx_volclouds_detail</w:t>
            </w:r>
          </w:p>
        </w:tc>
        <w:tc>
          <w:tcPr>
            <w:tcW w:type="dxa" w:w="1728"/>
          </w:tcPr>
          <w:p>
            <w:r>
              <w:t>Open cloud detail, erosion, turbulence, wind and evolution controls.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Cloud layers... (X)</w:t>
            </w:r>
          </w:p>
        </w:tc>
        <w:tc>
          <w:tcPr>
            <w:tcW w:type="dxa" w:w="1728"/>
          </w:tcPr>
          <w:p>
            <w:r>
              <w:t>pushmenu q2prox_avfx_volclouds_layers</w:t>
            </w:r>
          </w:p>
        </w:tc>
        <w:tc>
          <w:tcPr>
            <w:tcW w:type="dxa" w:w="1728"/>
          </w:tcPr>
          <w:p>
            <w:r>
              <w:t>Open per-layer cloud controls.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Cloud lighting... (X)</w:t>
            </w:r>
          </w:p>
        </w:tc>
        <w:tc>
          <w:tcPr>
            <w:tcW w:type="dxa" w:w="1728"/>
          </w:tcPr>
          <w:p>
            <w:r>
              <w:t>pushmenu q2prox_avfx_volclouds_lighting</w:t>
            </w:r>
          </w:p>
        </w:tc>
        <w:tc>
          <w:tcPr>
            <w:tcW w:type="dxa" w:w="1728"/>
          </w:tcPr>
          <w:p>
            <w:r>
              <w:t>Open lighting, scene-shadow, lightning and debug settings for volumetric clouds.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cl_avfx_defaults_volclouds</w:t>
            </w:r>
          </w:p>
        </w:tc>
        <w:tc>
          <w:tcPr>
            <w:tcW w:type="dxa" w:w="1728"/>
          </w:tcPr>
          <w:p>
            <w:r>
              <w:t>Reset only the volumetric-cloud controls shown in this menu.</w:t>
            </w:r>
          </w:p>
        </w:tc>
      </w:tr>
    </w:tbl>
    <w:p>
      <w:pPr>
        <w:pStyle w:val="Heading3"/>
      </w:pPr>
      <w:r>
        <w:t>Volumetric cloud shape (q2prox_avfx_volclouds_shape)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Layer dimensions</w:t>
            </w:r>
          </w:p>
        </w:tc>
        <w:tc>
          <w:tcPr>
            <w:tcW w:type="dxa" w:w="1728"/>
          </w:tcPr>
          <w:p>
            <w:r>
              <w:t>Layer dimensions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Layer dimensions</w:t>
            </w:r>
          </w:p>
        </w:tc>
        <w:tc>
          <w:tcPr>
            <w:tcW w:type="dxa" w:w="1728"/>
          </w:tcPr>
          <w:p>
            <w:r>
              <w:t>Base height</w:t>
            </w:r>
          </w:p>
        </w:tc>
        <w:tc>
          <w:tcPr>
            <w:tcW w:type="dxa" w:w="1728"/>
          </w:tcPr>
          <w:p>
            <w:r>
              <w:t>cl_avfx_volclouds_base_height 0 8192 16</w:t>
            </w:r>
          </w:p>
        </w:tc>
        <w:tc>
          <w:tcPr>
            <w:tcW w:type="dxa" w:w="1728"/>
          </w:tcPr>
          <w:p>
            <w:r>
              <w:t>World-space height where cloud layer begins. Default 7648 puts it well above typical play areas.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Layer dimensions</w:t>
            </w:r>
          </w:p>
        </w:tc>
        <w:tc>
          <w:tcPr>
            <w:tcW w:type="dxa" w:w="1728"/>
          </w:tcPr>
          <w:p>
            <w:r>
              <w:t>Thickness</w:t>
            </w:r>
          </w:p>
        </w:tc>
        <w:tc>
          <w:tcPr>
            <w:tcW w:type="dxa" w:w="1728"/>
          </w:tcPr>
          <w:p>
            <w:r>
              <w:t>cl_avfx_volclouds_thickness 64 4096 16</w:t>
            </w:r>
          </w:p>
        </w:tc>
        <w:tc>
          <w:tcPr>
            <w:tcW w:type="dxa" w:w="1728"/>
          </w:tcPr>
          <w:p>
            <w:r>
              <w:t>Cloud slab thickness. Default 2400 is the accepted vertical extent.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Layer dimensions</w:t>
            </w:r>
          </w:p>
        </w:tc>
        <w:tc>
          <w:tcPr>
            <w:tcW w:type="dxa" w:w="1728"/>
          </w:tcPr>
          <w:p>
            <w:r>
              <w:t>Horizon fade</w:t>
            </w:r>
          </w:p>
        </w:tc>
        <w:tc>
          <w:tcPr>
            <w:tcW w:type="dxa" w:w="1728"/>
          </w:tcPr>
          <w:p>
            <w:r>
              <w:t>cl_avfx_volclouds_horizon_fade 0.0 1.0 0.05</w:t>
            </w:r>
          </w:p>
        </w:tc>
        <w:tc>
          <w:tcPr>
            <w:tcW w:type="dxa" w:w="1728"/>
          </w:tcPr>
          <w:p>
            <w:r>
              <w:t>Horizon-band fade strength.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Layer dimensions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>
              <w:t>Coverage</w:t>
            </w:r>
          </w:p>
        </w:tc>
        <w:tc>
          <w:tcPr>
            <w:tcW w:type="dxa" w:w="1728"/>
          </w:tcPr>
          <w:p>
            <w:r>
              <w:t>cl_avfx_volclouds_coverage 0.0 1.0 0.05</w:t>
            </w:r>
          </w:p>
        </w:tc>
        <w:tc>
          <w:tcPr>
            <w:tcW w:type="dxa" w:w="1728"/>
          </w:tcPr>
          <w:p>
            <w:r>
              <w:t>Sky coverage amount.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>
              <w:t>Density</w:t>
            </w:r>
          </w:p>
        </w:tc>
        <w:tc>
          <w:tcPr>
            <w:tcW w:type="dxa" w:w="1728"/>
          </w:tcPr>
          <w:p>
            <w:r>
              <w:t>cl_avfx_volclouds_density 0.0 2.0 0.05</w:t>
            </w:r>
          </w:p>
        </w:tc>
        <w:tc>
          <w:tcPr>
            <w:tcW w:type="dxa" w:w="1728"/>
          </w:tcPr>
          <w:p>
            <w:r>
              <w:t>Base cloud density.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>
              <w:t>Opacity</w:t>
            </w:r>
          </w:p>
        </w:tc>
        <w:tc>
          <w:tcPr>
            <w:tcW w:type="dxa" w:w="1728"/>
          </w:tcPr>
          <w:p>
            <w:r>
              <w:t>cl_avfx_volclouds_opacity 0.0 1.0 0.05</w:t>
            </w:r>
          </w:p>
        </w:tc>
        <w:tc>
          <w:tcPr>
            <w:tcW w:type="dxa" w:w="1728"/>
          </w:tcPr>
          <w:p>
            <w:r>
              <w:t>Final opacity over base sky.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Size &amp; layout</w:t>
            </w:r>
          </w:p>
        </w:tc>
        <w:tc>
          <w:tcPr>
            <w:tcW w:type="dxa" w:w="1728"/>
          </w:tcPr>
          <w:p>
            <w:r>
              <w:t>Size &amp; layout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Size &amp; layout</w:t>
            </w:r>
          </w:p>
        </w:tc>
        <w:tc>
          <w:tcPr>
            <w:tcW w:type="dxa" w:w="1728"/>
          </w:tcPr>
          <w:p>
            <w:r>
              <w:t>Cell density</w:t>
            </w:r>
          </w:p>
        </w:tc>
        <w:tc>
          <w:tcPr>
            <w:tcW w:type="dxa" w:w="1728"/>
          </w:tcPr>
          <w:p>
            <w:r>
              <w:t>cl_avfx_volclouds_count 1 256 1</w:t>
            </w:r>
          </w:p>
        </w:tc>
        <w:tc>
          <w:tcPr>
            <w:tcW w:type="dxa" w:w="1728"/>
          </w:tcPr>
          <w:p>
            <w:r>
              <w:t>Procedural macro-cell density.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Size &amp; layout</w:t>
            </w:r>
          </w:p>
        </w:tc>
        <w:tc>
          <w:tcPr>
            <w:tcW w:type="dxa" w:w="1728"/>
          </w:tcPr>
          <w:p>
            <w:r>
              <w:t>Cloud size</w:t>
            </w:r>
          </w:p>
        </w:tc>
        <w:tc>
          <w:tcPr>
            <w:tcW w:type="dxa" w:w="1728"/>
          </w:tcPr>
          <w:p>
            <w:r>
              <w:t>cl_avfx_volclouds_size 0.10 10.0 0.05</w:t>
            </w:r>
          </w:p>
        </w:tc>
        <w:tc>
          <w:tcPr>
            <w:tcW w:type="dxa" w:w="1728"/>
          </w:tcPr>
          <w:p>
            <w:r>
              <w:t>Macro cloud feature size multiplier.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Size &amp; layout</w:t>
            </w:r>
          </w:p>
        </w:tc>
        <w:tc>
          <w:tcPr>
            <w:tcW w:type="dxa" w:w="1728"/>
          </w:tcPr>
          <w:p>
            <w:r>
              <w:t>Size variation</w:t>
            </w:r>
          </w:p>
        </w:tc>
        <w:tc>
          <w:tcPr>
            <w:tcW w:type="dxa" w:w="1728"/>
          </w:tcPr>
          <w:p>
            <w:r>
              <w:t>cl_avfx_volclouds_size_variation 0.0 1.0 0.05</w:t>
            </w:r>
          </w:p>
        </w:tc>
        <w:tc>
          <w:tcPr>
            <w:tcW w:type="dxa" w:w="1728"/>
          </w:tcPr>
          <w:p>
            <w:r>
              <w:t>Per-cloud size variation.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Size &amp; layout</w:t>
            </w:r>
          </w:p>
        </w:tc>
        <w:tc>
          <w:tcPr>
            <w:tcW w:type="dxa" w:w="1728"/>
          </w:tcPr>
          <w:p>
            <w:r>
              <w:t>Randomness</w:t>
            </w:r>
          </w:p>
        </w:tc>
        <w:tc>
          <w:tcPr>
            <w:tcW w:type="dxa" w:w="1728"/>
          </w:tcPr>
          <w:p>
            <w:r>
              <w:t>cl_avfx_volclouds_randomness 0.0 1.0 0.05</w:t>
            </w:r>
          </w:p>
        </w:tc>
        <w:tc>
          <w:tcPr>
            <w:tcW w:type="dxa" w:w="1728"/>
          </w:tcPr>
          <w:p>
            <w:r>
              <w:t>Cloud placement randomness.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Size &amp; layout</w:t>
            </w:r>
          </w:p>
        </w:tc>
        <w:tc>
          <w:tcPr>
            <w:tcW w:type="dxa" w:w="1728"/>
          </w:tcPr>
          <w:p>
            <w:r>
              <w:t>Seed</w:t>
            </w:r>
          </w:p>
        </w:tc>
        <w:tc>
          <w:tcPr>
            <w:tcW w:type="dxa" w:w="1728"/>
          </w:tcPr>
          <w:p>
            <w:r>
              <w:t>cl_avfx_volclouds_seed 0 65535 1</w:t>
            </w:r>
          </w:p>
        </w:tc>
        <w:tc>
          <w:tcPr>
            <w:tcW w:type="dxa" w:w="1728"/>
          </w:tcPr>
          <w:p>
            <w:r>
              <w:t>Cloud noise seed offset. Set to 0 for map/time-derived layout.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Size &amp; layout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cl_avfx_defaults_volclouds_shape</w:t>
            </w:r>
          </w:p>
        </w:tc>
        <w:tc>
          <w:tcPr>
            <w:tcW w:type="dxa" w:w="1728"/>
          </w:tcPr>
          <w:p>
            <w:r>
              <w:t>Reset only the cloud shape controls shown in this menu.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Back to volumetric clouds... (X)</w:t>
            </w:r>
          </w:p>
        </w:tc>
        <w:tc>
          <w:tcPr>
            <w:tcW w:type="dxa" w:w="1728"/>
          </w:tcPr>
          <w:p>
            <w:r>
              <w:t>pushmenu q2prox_avfx_volclouds</w:t>
            </w:r>
          </w:p>
        </w:tc>
        <w:tc>
          <w:tcPr>
            <w:tcW w:type="dxa" w:w="1728"/>
          </w:tcPr>
          <w:p>
            <w:r>
              <w:t>Return to the main volumetric-cloud menu.</w:t>
            </w:r>
          </w:p>
        </w:tc>
      </w:tr>
    </w:tbl>
    <w:p>
      <w:pPr>
        <w:pStyle w:val="Heading3"/>
      </w:pPr>
      <w:r>
        <w:t>Volumetric cloud detail (q2prox_avfx_volclouds_detail)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Shape &amp; detail</w:t>
            </w:r>
          </w:p>
        </w:tc>
        <w:tc>
          <w:tcPr>
            <w:tcW w:type="dxa" w:w="1728"/>
          </w:tcPr>
          <w:p>
            <w:r>
              <w:t>Shape &amp; detail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detail</w:t>
            </w:r>
          </w:p>
        </w:tc>
        <w:tc>
          <w:tcPr>
            <w:tcW w:type="dxa" w:w="1728"/>
          </w:tcPr>
          <w:p>
            <w:r>
              <w:t>Shape scale</w:t>
            </w:r>
          </w:p>
        </w:tc>
        <w:tc>
          <w:tcPr>
            <w:tcW w:type="dxa" w:w="1728"/>
          </w:tcPr>
          <w:p>
            <w:r>
              <w:t>cl_avfx_volclouds_shape_scale 0.05 8.0 0.05</w:t>
            </w:r>
          </w:p>
        </w:tc>
        <w:tc>
          <w:tcPr>
            <w:tcW w:type="dxa" w:w="1728"/>
          </w:tcPr>
          <w:p>
            <w:r>
              <w:t>Macro shape noise spatial scale.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detail</w:t>
            </w:r>
          </w:p>
        </w:tc>
        <w:tc>
          <w:tcPr>
            <w:tcW w:type="dxa" w:w="1728"/>
          </w:tcPr>
          <w:p>
            <w:r>
              <w:t>Detail scale</w:t>
            </w:r>
          </w:p>
        </w:tc>
        <w:tc>
          <w:tcPr>
            <w:tcW w:type="dxa" w:w="1728"/>
          </w:tcPr>
          <w:p>
            <w:r>
              <w:t>cl_avfx_volclouds_detail_scale 0.05 8.0 0.05</w:t>
            </w:r>
          </w:p>
        </w:tc>
        <w:tc>
          <w:tcPr>
            <w:tcW w:type="dxa" w:w="1728"/>
          </w:tcPr>
          <w:p>
            <w:r>
              <w:t>Detail and erosion noise spatial scale.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detail</w:t>
            </w:r>
          </w:p>
        </w:tc>
        <w:tc>
          <w:tcPr>
            <w:tcW w:type="dxa" w:w="1728"/>
          </w:tcPr>
          <w:p>
            <w:r>
              <w:t>Erosion</w:t>
            </w:r>
          </w:p>
        </w:tc>
        <w:tc>
          <w:tcPr>
            <w:tcW w:type="dxa" w:w="1728"/>
          </w:tcPr>
          <w:p>
            <w:r>
              <w:t>cl_avfx_volclouds_erosion 0.0 1.0 0.05</w:t>
            </w:r>
          </w:p>
        </w:tc>
        <w:tc>
          <w:tcPr>
            <w:tcW w:type="dxa" w:w="1728"/>
          </w:tcPr>
          <w:p>
            <w:r>
              <w:t>Edge erosion strength.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detail</w:t>
            </w:r>
          </w:p>
        </w:tc>
        <w:tc>
          <w:tcPr>
            <w:tcW w:type="dxa" w:w="1728"/>
          </w:tcPr>
          <w:p>
            <w:r>
              <w:t>Fluffiness</w:t>
            </w:r>
          </w:p>
        </w:tc>
        <w:tc>
          <w:tcPr>
            <w:tcW w:type="dxa" w:w="1728"/>
          </w:tcPr>
          <w:p>
            <w:r>
              <w:t>cl_avfx_volclouds_fluffiness 0.0 1.0 0.05</w:t>
            </w:r>
          </w:p>
        </w:tc>
        <w:tc>
          <w:tcPr>
            <w:tcW w:type="dxa" w:w="1728"/>
          </w:tcPr>
          <w:p>
            <w:r>
              <w:t>Inscatter brightness boost for fluffy cloud bodies.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detail</w:t>
            </w:r>
          </w:p>
        </w:tc>
        <w:tc>
          <w:tcPr>
            <w:tcW w:type="dxa" w:w="1728"/>
          </w:tcPr>
          <w:p>
            <w:r>
              <w:t>Turbulence</w:t>
            </w:r>
          </w:p>
        </w:tc>
        <w:tc>
          <w:tcPr>
            <w:tcW w:type="dxa" w:w="1728"/>
          </w:tcPr>
          <w:p>
            <w:r>
              <w:t>cl_avfx_volclouds_turbulence 0.0 1.0 0.05</w:t>
            </w:r>
          </w:p>
        </w:tc>
        <w:tc>
          <w:tcPr>
            <w:tcW w:type="dxa" w:w="1728"/>
          </w:tcPr>
          <w:p>
            <w:r>
              <w:t>High-frequency turbulence on cloud density.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Shape &amp; detail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Wind &amp; motion</w:t>
            </w:r>
          </w:p>
        </w:tc>
        <w:tc>
          <w:tcPr>
            <w:tcW w:type="dxa" w:w="1728"/>
          </w:tcPr>
          <w:p>
            <w:r>
              <w:t>Wind &amp; motion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 &amp; motion</w:t>
            </w:r>
          </w:p>
        </w:tc>
        <w:tc>
          <w:tcPr>
            <w:tcW w:type="dxa" w:w="1728"/>
          </w:tcPr>
          <w:p>
            <w:r>
              <w:t>Wind direction</w:t>
            </w:r>
          </w:p>
        </w:tc>
        <w:tc>
          <w:tcPr>
            <w:tcW w:type="dxa" w:w="1728"/>
          </w:tcPr>
          <w:p>
            <w:r>
              <w:t>cl_avfx_volclouds_wind_dir 0 359 1</w:t>
            </w:r>
          </w:p>
        </w:tc>
        <w:tc>
          <w:tcPr>
            <w:tcW w:type="dxa" w:w="1728"/>
          </w:tcPr>
          <w:p>
            <w:r>
              <w:t>Wind direction in degrees from +X. 0 = east; 90 = north.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 &amp; motion</w:t>
            </w:r>
          </w:p>
        </w:tc>
        <w:tc>
          <w:tcPr>
            <w:tcW w:type="dxa" w:w="1728"/>
          </w:tcPr>
          <w:p>
            <w:r>
              <w:t>Wind speed</w:t>
            </w:r>
          </w:p>
        </w:tc>
        <w:tc>
          <w:tcPr>
            <w:tcW w:type="dxa" w:w="1728"/>
          </w:tcPr>
          <w:p>
            <w:r>
              <w:t>cl_avfx_volclouds_wind_speed 0.0 20.0 0.05</w:t>
            </w:r>
          </w:p>
        </w:tc>
        <w:tc>
          <w:tcPr>
            <w:tcW w:type="dxa" w:w="1728"/>
          </w:tcPr>
          <w:p>
            <w:r>
              <w:t>Wind speed scalar. 0 freezes drift.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 &amp; motion</w:t>
            </w:r>
          </w:p>
        </w:tc>
        <w:tc>
          <w:tcPr>
            <w:tcW w:type="dxa" w:w="1728"/>
          </w:tcPr>
          <w:p>
            <w:r>
              <w:t>Evolution speed</w:t>
            </w:r>
          </w:p>
        </w:tc>
        <w:tc>
          <w:tcPr>
            <w:tcW w:type="dxa" w:w="1728"/>
          </w:tcPr>
          <w:p>
            <w:r>
              <w:t>cl_avfx_volclouds_evolution_speed 0.0 5.0 0.05</w:t>
            </w:r>
          </w:p>
        </w:tc>
        <w:tc>
          <w:tcPr>
            <w:tcW w:type="dxa" w:w="1728"/>
          </w:tcPr>
          <w:p>
            <w:r>
              <w:t>Cloud shape evolution speed, independent of wind translation.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Wind &amp; motion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cl_avfx_defaults_volclouds_detail</w:t>
            </w:r>
          </w:p>
        </w:tc>
        <w:tc>
          <w:tcPr>
            <w:tcW w:type="dxa" w:w="1728"/>
          </w:tcPr>
          <w:p>
            <w:r>
              <w:t>Reset only the cloud detail controls shown in this menu.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Back to volumetric clouds... (X)</w:t>
            </w:r>
          </w:p>
        </w:tc>
        <w:tc>
          <w:tcPr>
            <w:tcW w:type="dxa" w:w="1728"/>
          </w:tcPr>
          <w:p>
            <w:r>
              <w:t>pushmenu q2prox_avfx_volclouds</w:t>
            </w:r>
          </w:p>
        </w:tc>
        <w:tc>
          <w:tcPr>
            <w:tcW w:type="dxa" w:w="1728"/>
          </w:tcPr>
          <w:p>
            <w:r>
              <w:t>Return to the main volumetric-cloud menu.</w:t>
            </w:r>
          </w:p>
        </w:tc>
      </w:tr>
    </w:tbl>
    <w:p>
      <w:pPr>
        <w:pStyle w:val="Heading3"/>
      </w:pPr>
      <w:r>
        <w:t>Volumetric cloud lighting (q2prox_avfx_volclouds_lighting)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Silver lining</w:t>
            </w:r>
          </w:p>
        </w:tc>
        <w:tc>
          <w:tcPr>
            <w:tcW w:type="dxa" w:w="1728"/>
          </w:tcPr>
          <w:p>
            <w:r>
              <w:t>cl_avfx_volclouds_silver_lining 0.0 2.0 0.05</w:t>
            </w:r>
          </w:p>
        </w:tc>
        <w:tc>
          <w:tcPr>
            <w:tcW w:type="dxa" w:w="1728"/>
          </w:tcPr>
          <w:p>
            <w:r>
              <w:t>Silver lining (HG anisotropy g). 0=isotropic; 0.20 (default) = gentle forward-scatter bias.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Ambient</w:t>
            </w:r>
          </w:p>
        </w:tc>
        <w:tc>
          <w:tcPr>
            <w:tcW w:type="dxa" w:w="1728"/>
          </w:tcPr>
          <w:p>
            <w:r>
              <w:t>cl_avfx_volclouds_ambient 0.0 1.0 0.05</w:t>
            </w:r>
          </w:p>
        </w:tc>
        <w:tc>
          <w:tcPr>
            <w:tcW w:type="dxa" w:w="1728"/>
          </w:tcPr>
          <w:p>
            <w:r>
              <w:t>Ambient light floor for clouds. 0.50 (default) = balanced night readability without washing out the sky.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Storm darkening</w:t>
            </w:r>
          </w:p>
        </w:tc>
        <w:tc>
          <w:tcPr>
            <w:tcW w:type="dxa" w:w="1728"/>
          </w:tcPr>
          <w:p>
            <w:r>
              <w:t>cl_avfx_volclouds_storm_darkening 0.0 1.0 0.05</w:t>
            </w:r>
          </w:p>
        </w:tc>
        <w:tc>
          <w:tcPr>
            <w:tcW w:type="dxa" w:w="1728"/>
          </w:tcPr>
          <w:p>
            <w:r>
              <w:t>Storm darkening strength (applies only when volclouds AND cl_avfx_storm both on). 0.25 (default).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Lighting mask</w:t>
            </w:r>
          </w:p>
        </w:tc>
        <w:tc>
          <w:tcPr>
            <w:tcW w:type="dxa" w:w="1728"/>
          </w:tcPr>
          <w:p>
            <w:r>
              <w:t>cl_avfx_volclouds_lighting_mask 0.0 1.0 0.05</w:t>
            </w:r>
          </w:p>
        </w:tc>
        <w:tc>
          <w:tcPr>
            <w:tcW w:type="dxa" w:w="1728"/>
          </w:tcPr>
          <w:p>
            <w:r>
              <w:t>How strongly volclouds dim sun/moon world/entity lighting (independent of disk occlusion and god rays mask). 1.0 (default) = full physical dimming; 0 = no scene-lighting effect.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World shadow</w:t>
            </w:r>
          </w:p>
        </w:tc>
        <w:tc>
          <w:tcPr>
            <w:tcW w:type="dxa" w:w="1728"/>
          </w:tcPr>
          <w:p>
            <w:r>
              <w:t>cl_avfx_volclouds_world_shadow 0.0 3.0 0.05</w:t>
            </w:r>
          </w:p>
        </w:tc>
        <w:tc>
          <w:tcPr>
            <w:tcW w:type="dxa" w:w="1728"/>
          </w:tcPr>
          <w:p>
            <w:r>
              <w:t>Clouds over the sun dim the world baseline (matches the visible clouds). 1.25 (default); up to 3.0 cinematic; 0 = off. Applies globally.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Temporal jitter</w:t>
            </w:r>
          </w:p>
        </w:tc>
        <w:tc>
          <w:tcPr>
            <w:tcW w:type="dxa" w:w="1728"/>
          </w:tcPr>
          <w:p>
            <w:r>
              <w:t>cl_avfx_volclouds_temporal_jitter 0.0 1.0 0.05</w:t>
            </w:r>
          </w:p>
        </w:tc>
        <w:tc>
          <w:tcPr>
            <w:tcW w:type="dxa" w:w="1728"/>
          </w:tcPr>
          <w:p>
            <w:r>
              <w:t>Per-frame golden-ratio sub-step phase jitter for the cloud raymarch. Values above 0 can add edge shimmer on thin cloud boundaries; raise sparingly. Default 0 (off).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Local light radius</w:t>
            </w:r>
          </w:p>
        </w:tc>
        <w:tc>
          <w:tcPr>
            <w:tcW w:type="dxa" w:w="1728"/>
          </w:tcPr>
          <w:p>
            <w:r>
              <w:t>cl_avfx_volclouds_lightning_local_radius 0 8000 50</w:t>
            </w:r>
          </w:p>
        </w:tc>
        <w:tc>
          <w:tcPr>
            <w:tcW w:type="dxa" w:w="1728"/>
          </w:tcPr>
          <w:p>
            <w:r>
              <w:t>Horizontal radius of the bounded cloud-entry glow at each bolt. 1200 default; lower = tighter glow per strike, higher = broader storm flash that may overlap.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Local light strength</w:t>
            </w:r>
          </w:p>
        </w:tc>
        <w:tc>
          <w:tcPr>
            <w:tcW w:type="dxa" w:w="1728"/>
          </w:tcPr>
          <w:p>
            <w:r>
              <w:t>cl_avfx_volclouds_lightning_local_strength 0.0 5.0 0.05</w:t>
            </w:r>
          </w:p>
        </w:tc>
        <w:tc>
          <w:tcPr>
            <w:tcW w:type="dxa" w:w="1728"/>
          </w:tcPr>
          <w:p>
            <w:r>
              <w:t>Brightness boost of the cloud-entry glow. 4 default; up to 5.0 cinematic over-bright at the strike.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Local light falloff</w:t>
            </w:r>
          </w:p>
        </w:tc>
        <w:tc>
          <w:tcPr>
            <w:tcW w:type="dxa" w:w="1728"/>
          </w:tcPr>
          <w:p>
            <w:r>
              <w:t>cl_avfx_volclouds_lightning_local_falloff 0.25 4.0 0.05</w:t>
            </w:r>
          </w:p>
        </w:tc>
        <w:tc>
          <w:tcPr>
            <w:tcW w:type="dxa" w:w="1728"/>
          </w:tcPr>
          <w:p>
            <w:r>
              <w:t>Radial edge softness inside the cloud-entry glow. 1.0 linear; 1.25 default; higher = tighter core; lower = nearly uniform.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Debug mode</w:t>
            </w:r>
          </w:p>
        </w:tc>
        <w:tc>
          <w:tcPr>
            <w:tcW w:type="dxa" w:w="1728"/>
          </w:tcPr>
          <w:p>
            <w:r>
              <w:t>cl_avfx_volclouds_debug Off 0 Density 1 Lighting 2 Steps 3</w:t>
            </w:r>
          </w:p>
        </w:tc>
        <w:tc>
          <w:tcPr>
            <w:tcW w:type="dxa" w:w="1728"/>
          </w:tcPr>
          <w:p>
            <w:r>
              <w:t>Debug mode.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cl_avfx_defaults_volclouds_lighting</w:t>
            </w:r>
          </w:p>
        </w:tc>
        <w:tc>
          <w:tcPr>
            <w:tcW w:type="dxa" w:w="1728"/>
          </w:tcPr>
          <w:p>
            <w:r>
              <w:t>Reset only the cloud-lighting controls shown in this menu.</w:t>
            </w:r>
          </w:p>
        </w:tc>
      </w:tr>
    </w:tbl>
    <w:p>
      <w:pPr>
        <w:pStyle w:val="Heading3"/>
      </w:pPr>
      <w:r>
        <w:t>Cloud layers (q2prox_avfx_volclouds_layers)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Layered model</w:t>
            </w:r>
          </w:p>
        </w:tc>
        <w:tc>
          <w:tcPr>
            <w:tcW w:type="dxa" w:w="1728"/>
          </w:tcPr>
          <w:p>
            <w:r>
              <w:t>cl_avfx_volclouds_layers Single field 0 Layered 1</w:t>
            </w:r>
          </w:p>
        </w:tc>
        <w:tc>
          <w:tcPr>
            <w:tcW w:type="dxa" w:w="1728"/>
          </w:tcPr>
          <w:p>
            <w:r>
              <w:t>Layered cloud model: render up to 3 independent cloud-type layers instead of one field. Default ON.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Layer count</w:t>
            </w:r>
          </w:p>
        </w:tc>
        <w:tc>
          <w:tcPr>
            <w:tcW w:type="dxa" w:w="1728"/>
          </w:tcPr>
          <w:p>
            <w:r>
              <w:t>cl_avfx_volclouds_layer_count 1 3 1</w:t>
            </w:r>
          </w:p>
        </w:tc>
        <w:tc>
          <w:tcPr>
            <w:tcW w:type="dxa" w:w="1728"/>
          </w:tcPr>
          <w:p>
            <w:r>
              <w:t>Number of active cloud layers. Range 1..3.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Layer 1: low cumulus... (X)</w:t>
            </w:r>
          </w:p>
        </w:tc>
        <w:tc>
          <w:tcPr>
            <w:tcW w:type="dxa" w:w="1728"/>
          </w:tcPr>
          <w:p>
            <w:r>
              <w:t>pushmenu q2prox_avfx_volclouds_layer1</w:t>
            </w:r>
          </w:p>
        </w:tc>
        <w:tc>
          <w:tcPr>
            <w:tcW w:type="dxa" w:w="1728"/>
          </w:tcPr>
          <w:p>
            <w:r>
              <w:t>Open low heavy cumulus layer controls.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Layer 2: mid broken... (X)</w:t>
            </w:r>
          </w:p>
        </w:tc>
        <w:tc>
          <w:tcPr>
            <w:tcW w:type="dxa" w:w="1728"/>
          </w:tcPr>
          <w:p>
            <w:r>
              <w:t>pushmenu q2prox_avfx_volclouds_layer2</w:t>
            </w:r>
          </w:p>
        </w:tc>
        <w:tc>
          <w:tcPr>
            <w:tcW w:type="dxa" w:w="1728"/>
          </w:tcPr>
          <w:p>
            <w:r>
              <w:t>Open mid broken cumulus layer controls.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Layer 3: high cirrus... (X)</w:t>
            </w:r>
          </w:p>
        </w:tc>
        <w:tc>
          <w:tcPr>
            <w:tcW w:type="dxa" w:w="1728"/>
          </w:tcPr>
          <w:p>
            <w:r>
              <w:t>pushmenu q2prox_avfx_volclouds_layer3</w:t>
            </w:r>
          </w:p>
        </w:tc>
        <w:tc>
          <w:tcPr>
            <w:tcW w:type="dxa" w:w="1728"/>
          </w:tcPr>
          <w:p>
            <w:r>
              <w:t>Open high thin cirrus layer controls.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cl_avfx_defaults_volclouds_layers</w:t>
            </w:r>
          </w:p>
        </w:tc>
        <w:tc>
          <w:tcPr>
            <w:tcW w:type="dxa" w:w="1728"/>
          </w:tcPr>
          <w:p>
            <w:r>
              <w:t>Reset only the cloud-layer overview controls shown in this menu.</w:t>
            </w:r>
          </w:p>
        </w:tc>
      </w:tr>
    </w:tbl>
    <w:p>
      <w:pPr>
        <w:pStyle w:val="Heading3"/>
      </w:pPr>
      <w:r>
        <w:t>Cloud layer 1 (q2prox_avfx_volclouds_layer1)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Layer</w:t>
            </w:r>
          </w:p>
        </w:tc>
        <w:tc>
          <w:tcPr>
            <w:tcW w:type="dxa" w:w="1728"/>
          </w:tcPr>
          <w:p>
            <w:r>
              <w:t>Layer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>
              <w:t>Coverage</w:t>
            </w:r>
          </w:p>
        </w:tc>
        <w:tc>
          <w:tcPr>
            <w:tcW w:type="dxa" w:w="1728"/>
          </w:tcPr>
          <w:p>
            <w:r>
              <w:t>cl_avfx_volclouds_l1_coverage 0.0 1.0 0.05</w:t>
            </w:r>
          </w:p>
        </w:tc>
        <w:tc>
          <w:tcPr>
            <w:tcW w:type="dxa" w:w="1728"/>
          </w:tcPr>
          <w:p>
            <w:r>
              <w:t>Sky coverage for layer 1. Higher = more cloud and smaller blue gaps.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>
              <w:t>Density</w:t>
            </w:r>
          </w:p>
        </w:tc>
        <w:tc>
          <w:tcPr>
            <w:tcW w:type="dxa" w:w="1728"/>
          </w:tcPr>
          <w:p>
            <w:r>
              <w:t>cl_avfx_volclouds_l1_density 0.0 2.0 0.05</w:t>
            </w:r>
          </w:p>
        </w:tc>
        <w:tc>
          <w:tcPr>
            <w:tcW w:type="dxa" w:w="1728"/>
          </w:tcPr>
          <w:p>
            <w:r>
              <w:t>Cloud-body density for layer 1.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>
              <w:t>Opacity</w:t>
            </w:r>
          </w:p>
        </w:tc>
        <w:tc>
          <w:tcPr>
            <w:tcW w:type="dxa" w:w="1728"/>
          </w:tcPr>
          <w:p>
            <w:r>
              <w:t>cl_avfx_volclouds_l1_opacity 0.0 2.0 0.05</w:t>
            </w:r>
          </w:p>
        </w:tc>
        <w:tc>
          <w:tcPr>
            <w:tcW w:type="dxa" w:w="1728"/>
          </w:tcPr>
          <w:p>
            <w:r>
              <w:t>Opacity over the sky for layer 1.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Height</w:t>
            </w:r>
          </w:p>
        </w:tc>
        <w:tc>
          <w:tcPr>
            <w:tcW w:type="dxa" w:w="1728"/>
          </w:tcPr>
          <w:p>
            <w:r>
              <w:t>cl_avfx_volclouds_l1_height 0.0 2.0 0.05</w:t>
            </w:r>
          </w:p>
        </w:tc>
        <w:tc>
          <w:tcPr>
            <w:tcW w:type="dxa" w:w="1728"/>
          </w:tcPr>
          <w:p>
            <w:r>
              <w:t>Relative height position inside the cloud slab for layer 1.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Thickness</w:t>
            </w:r>
          </w:p>
        </w:tc>
        <w:tc>
          <w:tcPr>
            <w:tcW w:type="dxa" w:w="1728"/>
          </w:tcPr>
          <w:p>
            <w:r>
              <w:t>cl_avfx_volclouds_l1_thickness 0.1 2.0 0.05</w:t>
            </w:r>
          </w:p>
        </w:tc>
        <w:tc>
          <w:tcPr>
            <w:tcW w:type="dxa" w:w="1728"/>
          </w:tcPr>
          <w:p>
            <w:r>
              <w:t>Relative vertical thickness for layer 1.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Scale</w:t>
            </w:r>
          </w:p>
        </w:tc>
        <w:tc>
          <w:tcPr>
            <w:tcW w:type="dxa" w:w="1728"/>
          </w:tcPr>
          <w:p>
            <w:r>
              <w:t>cl_avfx_volclouds_l1_scale 0.1 4.0 0.05</w:t>
            </w:r>
          </w:p>
        </w:tc>
        <w:tc>
          <w:tcPr>
            <w:tcW w:type="dxa" w:w="1728"/>
          </w:tcPr>
          <w:p>
            <w:r>
              <w:t>Feature scale for layer 1. Higher = larger cloud bodies.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Detail</w:t>
            </w:r>
          </w:p>
        </w:tc>
        <w:tc>
          <w:tcPr>
            <w:tcW w:type="dxa" w:w="1728"/>
          </w:tcPr>
          <w:p>
            <w:r>
              <w:t>cl_avfx_volclouds_l1_detail 0.1 4.0 0.05</w:t>
            </w:r>
          </w:p>
        </w:tc>
        <w:tc>
          <w:tcPr>
            <w:tcW w:type="dxa" w:w="1728"/>
          </w:tcPr>
          <w:p>
            <w:r>
              <w:t>Detail and erosion noise scale for layer 1.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Edge erosion</w:t>
            </w:r>
          </w:p>
        </w:tc>
        <w:tc>
          <w:tcPr>
            <w:tcW w:type="dxa" w:w="1728"/>
          </w:tcPr>
          <w:p>
            <w:r>
              <w:t>cl_avfx_volclouds_l1_erosion 0.0 1.0 0.05</w:t>
            </w:r>
          </w:p>
        </w:tc>
        <w:tc>
          <w:tcPr>
            <w:tcW w:type="dxa" w:w="1728"/>
          </w:tcPr>
          <w:p>
            <w:r>
              <w:t>Edge erosion strength for layer 1.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>
              <w:t>Wind direction</w:t>
            </w:r>
          </w:p>
        </w:tc>
        <w:tc>
          <w:tcPr>
            <w:tcW w:type="dxa" w:w="1728"/>
          </w:tcPr>
          <w:p>
            <w:r>
              <w:t>cl_avfx_volclouds_l1_wind_dir -180 180 5</w:t>
            </w:r>
          </w:p>
        </w:tc>
        <w:tc>
          <w:tcPr>
            <w:tcW w:type="dxa" w:w="1728"/>
          </w:tcPr>
          <w:p>
            <w:r>
              <w:t>Wind direction for layer 1, in degrees.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>
              <w:t>Wind speed</w:t>
            </w:r>
          </w:p>
        </w:tc>
        <w:tc>
          <w:tcPr>
            <w:tcW w:type="dxa" w:w="1728"/>
          </w:tcPr>
          <w:p>
            <w:r>
              <w:t>cl_avfx_volclouds_l1_wind_speed 0.0 5.0 0.05</w:t>
            </w:r>
          </w:p>
        </w:tc>
        <w:tc>
          <w:tcPr>
            <w:tcW w:type="dxa" w:w="1728"/>
          </w:tcPr>
          <w:p>
            <w:r>
              <w:t>Wind drift speed for layer 1.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>
              <w:t>Evolution</w:t>
            </w:r>
          </w:p>
        </w:tc>
        <w:tc>
          <w:tcPr>
            <w:tcW w:type="dxa" w:w="1728"/>
          </w:tcPr>
          <w:p>
            <w:r>
              <w:t>cl_avfx_volclouds_l1_evolution_speed 0.0 2.0 0.05</w:t>
            </w:r>
          </w:p>
        </w:tc>
        <w:tc>
          <w:tcPr>
            <w:tcW w:type="dxa" w:w="1728"/>
          </w:tcPr>
          <w:p>
            <w:r>
              <w:t>Shape evolution speed for layer 1.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cl_avfx_defaults_volclouds_layer1</w:t>
            </w:r>
          </w:p>
        </w:tc>
        <w:tc>
          <w:tcPr>
            <w:tcW w:type="dxa" w:w="1728"/>
          </w:tcPr>
          <w:p>
            <w:r>
              <w:t>Reset only this cloud layer controls shown in this menu.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Back to cloud layers... (X)</w:t>
            </w:r>
          </w:p>
        </w:tc>
        <w:tc>
          <w:tcPr>
            <w:tcW w:type="dxa" w:w="1728"/>
          </w:tcPr>
          <w:p>
            <w:r>
              <w:t>pushmenu q2prox_avfx_volclouds_layers</w:t>
            </w:r>
          </w:p>
        </w:tc>
        <w:tc>
          <w:tcPr>
            <w:tcW w:type="dxa" w:w="1728"/>
          </w:tcPr>
          <w:p>
            <w:r>
              <w:t>Return to the cloud layers menu.</w:t>
            </w:r>
          </w:p>
        </w:tc>
      </w:tr>
    </w:tbl>
    <w:p>
      <w:pPr>
        <w:pStyle w:val="Heading3"/>
      </w:pPr>
      <w:r>
        <w:t>Cloud layer 2 (q2prox_avfx_volclouds_layer2)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Layer</w:t>
            </w:r>
          </w:p>
        </w:tc>
        <w:tc>
          <w:tcPr>
            <w:tcW w:type="dxa" w:w="1728"/>
          </w:tcPr>
          <w:p>
            <w:r>
              <w:t>Layer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>
              <w:t>Coverage</w:t>
            </w:r>
          </w:p>
        </w:tc>
        <w:tc>
          <w:tcPr>
            <w:tcW w:type="dxa" w:w="1728"/>
          </w:tcPr>
          <w:p>
            <w:r>
              <w:t>cl_avfx_volclouds_l2_coverage 0.0 1.0 0.05</w:t>
            </w:r>
          </w:p>
        </w:tc>
        <w:tc>
          <w:tcPr>
            <w:tcW w:type="dxa" w:w="1728"/>
          </w:tcPr>
          <w:p>
            <w:r>
              <w:t>Sky coverage for layer 2. Higher = more cloud and smaller blue gaps.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>
              <w:t>Density</w:t>
            </w:r>
          </w:p>
        </w:tc>
        <w:tc>
          <w:tcPr>
            <w:tcW w:type="dxa" w:w="1728"/>
          </w:tcPr>
          <w:p>
            <w:r>
              <w:t>cl_avfx_volclouds_l2_density 0.0 2.0 0.05</w:t>
            </w:r>
          </w:p>
        </w:tc>
        <w:tc>
          <w:tcPr>
            <w:tcW w:type="dxa" w:w="1728"/>
          </w:tcPr>
          <w:p>
            <w:r>
              <w:t>Cloud-body density for layer 2.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>
              <w:t>Opacity</w:t>
            </w:r>
          </w:p>
        </w:tc>
        <w:tc>
          <w:tcPr>
            <w:tcW w:type="dxa" w:w="1728"/>
          </w:tcPr>
          <w:p>
            <w:r>
              <w:t>cl_avfx_volclouds_l2_opacity 0.0 2.0 0.05</w:t>
            </w:r>
          </w:p>
        </w:tc>
        <w:tc>
          <w:tcPr>
            <w:tcW w:type="dxa" w:w="1728"/>
          </w:tcPr>
          <w:p>
            <w:r>
              <w:t>Opacity over the sky for layer 2.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Height</w:t>
            </w:r>
          </w:p>
        </w:tc>
        <w:tc>
          <w:tcPr>
            <w:tcW w:type="dxa" w:w="1728"/>
          </w:tcPr>
          <w:p>
            <w:r>
              <w:t>cl_avfx_volclouds_l2_height 0.0 2.0 0.05</w:t>
            </w:r>
          </w:p>
        </w:tc>
        <w:tc>
          <w:tcPr>
            <w:tcW w:type="dxa" w:w="1728"/>
          </w:tcPr>
          <w:p>
            <w:r>
              <w:t>Relative height position inside the cloud slab for layer 2.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Thickness</w:t>
            </w:r>
          </w:p>
        </w:tc>
        <w:tc>
          <w:tcPr>
            <w:tcW w:type="dxa" w:w="1728"/>
          </w:tcPr>
          <w:p>
            <w:r>
              <w:t>cl_avfx_volclouds_l2_thickness 0.1 2.0 0.05</w:t>
            </w:r>
          </w:p>
        </w:tc>
        <w:tc>
          <w:tcPr>
            <w:tcW w:type="dxa" w:w="1728"/>
          </w:tcPr>
          <w:p>
            <w:r>
              <w:t>Relative vertical thickness for layer 2.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Scale</w:t>
            </w:r>
          </w:p>
        </w:tc>
        <w:tc>
          <w:tcPr>
            <w:tcW w:type="dxa" w:w="1728"/>
          </w:tcPr>
          <w:p>
            <w:r>
              <w:t>cl_avfx_volclouds_l2_scale 0.1 4.0 0.05</w:t>
            </w:r>
          </w:p>
        </w:tc>
        <w:tc>
          <w:tcPr>
            <w:tcW w:type="dxa" w:w="1728"/>
          </w:tcPr>
          <w:p>
            <w:r>
              <w:t>Feature scale for layer 2. Higher = larger cloud bodies.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Detail</w:t>
            </w:r>
          </w:p>
        </w:tc>
        <w:tc>
          <w:tcPr>
            <w:tcW w:type="dxa" w:w="1728"/>
          </w:tcPr>
          <w:p>
            <w:r>
              <w:t>cl_avfx_volclouds_l2_detail 0.1 4.0 0.05</w:t>
            </w:r>
          </w:p>
        </w:tc>
        <w:tc>
          <w:tcPr>
            <w:tcW w:type="dxa" w:w="1728"/>
          </w:tcPr>
          <w:p>
            <w:r>
              <w:t>Detail and erosion noise scale for layer 2.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Edge erosion</w:t>
            </w:r>
          </w:p>
        </w:tc>
        <w:tc>
          <w:tcPr>
            <w:tcW w:type="dxa" w:w="1728"/>
          </w:tcPr>
          <w:p>
            <w:r>
              <w:t>cl_avfx_volclouds_l2_erosion 0.0 1.0 0.05</w:t>
            </w:r>
          </w:p>
        </w:tc>
        <w:tc>
          <w:tcPr>
            <w:tcW w:type="dxa" w:w="1728"/>
          </w:tcPr>
          <w:p>
            <w:r>
              <w:t>Edge erosion strength for layer 2.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>
              <w:t>Wind direction</w:t>
            </w:r>
          </w:p>
        </w:tc>
        <w:tc>
          <w:tcPr>
            <w:tcW w:type="dxa" w:w="1728"/>
          </w:tcPr>
          <w:p>
            <w:r>
              <w:t>cl_avfx_volclouds_l2_wind_dir -180 180 5</w:t>
            </w:r>
          </w:p>
        </w:tc>
        <w:tc>
          <w:tcPr>
            <w:tcW w:type="dxa" w:w="1728"/>
          </w:tcPr>
          <w:p>
            <w:r>
              <w:t>Wind direction for layer 2, in degrees.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>
              <w:t>Wind speed</w:t>
            </w:r>
          </w:p>
        </w:tc>
        <w:tc>
          <w:tcPr>
            <w:tcW w:type="dxa" w:w="1728"/>
          </w:tcPr>
          <w:p>
            <w:r>
              <w:t>cl_avfx_volclouds_l2_wind_speed 0.0 5.0 0.05</w:t>
            </w:r>
          </w:p>
        </w:tc>
        <w:tc>
          <w:tcPr>
            <w:tcW w:type="dxa" w:w="1728"/>
          </w:tcPr>
          <w:p>
            <w:r>
              <w:t>Wind drift speed for layer 2.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>
              <w:t>Evolution</w:t>
            </w:r>
          </w:p>
        </w:tc>
        <w:tc>
          <w:tcPr>
            <w:tcW w:type="dxa" w:w="1728"/>
          </w:tcPr>
          <w:p>
            <w:r>
              <w:t>cl_avfx_volclouds_l2_evolution_speed 0.0 2.0 0.05</w:t>
            </w:r>
          </w:p>
        </w:tc>
        <w:tc>
          <w:tcPr>
            <w:tcW w:type="dxa" w:w="1728"/>
          </w:tcPr>
          <w:p>
            <w:r>
              <w:t>Shape evolution speed for layer 2.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cl_avfx_defaults_volclouds_layer2</w:t>
            </w:r>
          </w:p>
        </w:tc>
        <w:tc>
          <w:tcPr>
            <w:tcW w:type="dxa" w:w="1728"/>
          </w:tcPr>
          <w:p>
            <w:r>
              <w:t>Reset only this cloud layer controls shown in this menu.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Back to cloud layers... (X)</w:t>
            </w:r>
          </w:p>
        </w:tc>
        <w:tc>
          <w:tcPr>
            <w:tcW w:type="dxa" w:w="1728"/>
          </w:tcPr>
          <w:p>
            <w:r>
              <w:t>pushmenu q2prox_avfx_volclouds_layers</w:t>
            </w:r>
          </w:p>
        </w:tc>
        <w:tc>
          <w:tcPr>
            <w:tcW w:type="dxa" w:w="1728"/>
          </w:tcPr>
          <w:p>
            <w:r>
              <w:t>Return to the cloud layers menu.</w:t>
            </w:r>
          </w:p>
        </w:tc>
      </w:tr>
    </w:tbl>
    <w:p>
      <w:pPr>
        <w:pStyle w:val="Heading3"/>
      </w:pPr>
      <w:r>
        <w:t>Cloud layer 3 (q2prox_avfx_volclouds_layer3)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Layer</w:t>
            </w:r>
          </w:p>
        </w:tc>
        <w:tc>
          <w:tcPr>
            <w:tcW w:type="dxa" w:w="1728"/>
          </w:tcPr>
          <w:p>
            <w:r>
              <w:t>Layer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>
              <w:t>Coverage</w:t>
            </w:r>
          </w:p>
        </w:tc>
        <w:tc>
          <w:tcPr>
            <w:tcW w:type="dxa" w:w="1728"/>
          </w:tcPr>
          <w:p>
            <w:r>
              <w:t>cl_avfx_volclouds_l3_coverage 0.0 1.0 0.05</w:t>
            </w:r>
          </w:p>
        </w:tc>
        <w:tc>
          <w:tcPr>
            <w:tcW w:type="dxa" w:w="1728"/>
          </w:tcPr>
          <w:p>
            <w:r>
              <w:t>Sky coverage for layer 3. Higher = more cloud and smaller blue gaps.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>
              <w:t>Density</w:t>
            </w:r>
          </w:p>
        </w:tc>
        <w:tc>
          <w:tcPr>
            <w:tcW w:type="dxa" w:w="1728"/>
          </w:tcPr>
          <w:p>
            <w:r>
              <w:t>cl_avfx_volclouds_l3_density 0.0 2.0 0.05</w:t>
            </w:r>
          </w:p>
        </w:tc>
        <w:tc>
          <w:tcPr>
            <w:tcW w:type="dxa" w:w="1728"/>
          </w:tcPr>
          <w:p>
            <w:r>
              <w:t>Cloud-body density for layer 3.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Coverage &amp; density</w:t>
            </w:r>
          </w:p>
        </w:tc>
        <w:tc>
          <w:tcPr>
            <w:tcW w:type="dxa" w:w="1728"/>
          </w:tcPr>
          <w:p>
            <w:r>
              <w:t>Opacity</w:t>
            </w:r>
          </w:p>
        </w:tc>
        <w:tc>
          <w:tcPr>
            <w:tcW w:type="dxa" w:w="1728"/>
          </w:tcPr>
          <w:p>
            <w:r>
              <w:t>cl_avfx_volclouds_l3_opacity 0.0 2.0 0.05</w:t>
            </w:r>
          </w:p>
        </w:tc>
        <w:tc>
          <w:tcPr>
            <w:tcW w:type="dxa" w:w="1728"/>
          </w:tcPr>
          <w:p>
            <w:r>
              <w:t>Opacity over the sky for layer 3.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Height</w:t>
            </w:r>
          </w:p>
        </w:tc>
        <w:tc>
          <w:tcPr>
            <w:tcW w:type="dxa" w:w="1728"/>
          </w:tcPr>
          <w:p>
            <w:r>
              <w:t>cl_avfx_volclouds_l3_height 0.0 2.0 0.05</w:t>
            </w:r>
          </w:p>
        </w:tc>
        <w:tc>
          <w:tcPr>
            <w:tcW w:type="dxa" w:w="1728"/>
          </w:tcPr>
          <w:p>
            <w:r>
              <w:t>Relative height position inside the cloud slab for layer 3.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Thickness</w:t>
            </w:r>
          </w:p>
        </w:tc>
        <w:tc>
          <w:tcPr>
            <w:tcW w:type="dxa" w:w="1728"/>
          </w:tcPr>
          <w:p>
            <w:r>
              <w:t>cl_avfx_volclouds_l3_thickness 0.1 2.0 0.05</w:t>
            </w:r>
          </w:p>
        </w:tc>
        <w:tc>
          <w:tcPr>
            <w:tcW w:type="dxa" w:w="1728"/>
          </w:tcPr>
          <w:p>
            <w:r>
              <w:t>Relative vertical thickness for layer 3.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Scale</w:t>
            </w:r>
          </w:p>
        </w:tc>
        <w:tc>
          <w:tcPr>
            <w:tcW w:type="dxa" w:w="1728"/>
          </w:tcPr>
          <w:p>
            <w:r>
              <w:t>cl_avfx_volclouds_l3_scale 0.1 4.0 0.05</w:t>
            </w:r>
          </w:p>
        </w:tc>
        <w:tc>
          <w:tcPr>
            <w:tcW w:type="dxa" w:w="1728"/>
          </w:tcPr>
          <w:p>
            <w:r>
              <w:t>Feature scale for layer 3. Higher = larger cloud bodies.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Detail</w:t>
            </w:r>
          </w:p>
        </w:tc>
        <w:tc>
          <w:tcPr>
            <w:tcW w:type="dxa" w:w="1728"/>
          </w:tcPr>
          <w:p>
            <w:r>
              <w:t>cl_avfx_volclouds_l3_detail 0.1 4.0 0.05</w:t>
            </w:r>
          </w:p>
        </w:tc>
        <w:tc>
          <w:tcPr>
            <w:tcW w:type="dxa" w:w="1728"/>
          </w:tcPr>
          <w:p>
            <w:r>
              <w:t>Detail and erosion noise scale for layer 3.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Shape &amp; dimensions</w:t>
            </w:r>
          </w:p>
        </w:tc>
        <w:tc>
          <w:tcPr>
            <w:tcW w:type="dxa" w:w="1728"/>
          </w:tcPr>
          <w:p>
            <w:r>
              <w:t>Edge erosion</w:t>
            </w:r>
          </w:p>
        </w:tc>
        <w:tc>
          <w:tcPr>
            <w:tcW w:type="dxa" w:w="1728"/>
          </w:tcPr>
          <w:p>
            <w:r>
              <w:t>cl_avfx_volclouds_l3_erosion 0.0 1.0 0.05</w:t>
            </w:r>
          </w:p>
        </w:tc>
        <w:tc>
          <w:tcPr>
            <w:tcW w:type="dxa" w:w="1728"/>
          </w:tcPr>
          <w:p>
            <w:r>
              <w:t>Edge erosion strength for layer 3.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>
              <w:t>Wind direction</w:t>
            </w:r>
          </w:p>
        </w:tc>
        <w:tc>
          <w:tcPr>
            <w:tcW w:type="dxa" w:w="1728"/>
          </w:tcPr>
          <w:p>
            <w:r>
              <w:t>cl_avfx_volclouds_l3_wind_dir -180 180 5</w:t>
            </w:r>
          </w:p>
        </w:tc>
        <w:tc>
          <w:tcPr>
            <w:tcW w:type="dxa" w:w="1728"/>
          </w:tcPr>
          <w:p>
            <w:r>
              <w:t>Wind direction for layer 3, in degrees.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>
              <w:t>Wind speed</w:t>
            </w:r>
          </w:p>
        </w:tc>
        <w:tc>
          <w:tcPr>
            <w:tcW w:type="dxa" w:w="1728"/>
          </w:tcPr>
          <w:p>
            <w:r>
              <w:t>cl_avfx_volclouds_l3_wind_speed 0.0 5.0 0.05</w:t>
            </w:r>
          </w:p>
        </w:tc>
        <w:tc>
          <w:tcPr>
            <w:tcW w:type="dxa" w:w="1728"/>
          </w:tcPr>
          <w:p>
            <w:r>
              <w:t>Wind drift speed for layer 3.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>
              <w:t>Evolution</w:t>
            </w:r>
          </w:p>
        </w:tc>
        <w:tc>
          <w:tcPr>
            <w:tcW w:type="dxa" w:w="1728"/>
          </w:tcPr>
          <w:p>
            <w:r>
              <w:t>cl_avfx_volclouds_l3_evolution_speed 0.0 2.0 0.05</w:t>
            </w:r>
          </w:p>
        </w:tc>
        <w:tc>
          <w:tcPr>
            <w:tcW w:type="dxa" w:w="1728"/>
          </w:tcPr>
          <w:p>
            <w:r>
              <w:t>Shape evolution speed for layer 3.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Wind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cl_avfx_defaults_volclouds_layer3</w:t>
            </w:r>
          </w:p>
        </w:tc>
        <w:tc>
          <w:tcPr>
            <w:tcW w:type="dxa" w:w="1728"/>
          </w:tcPr>
          <w:p>
            <w:r>
              <w:t>Reset only this cloud layer controls shown in this menu.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Back to cloud layers... (X)</w:t>
            </w:r>
          </w:p>
        </w:tc>
        <w:tc>
          <w:tcPr>
            <w:tcW w:type="dxa" w:w="1728"/>
          </w:tcPr>
          <w:p>
            <w:r>
              <w:t>pushmenu q2prox_avfx_volclouds_layers</w:t>
            </w:r>
          </w:p>
        </w:tc>
        <w:tc>
          <w:tcPr>
            <w:tcW w:type="dxa" w:w="1728"/>
          </w:tcPr>
          <w:p>
            <w:r>
              <w:t>Return to the cloud layers menu.</w:t>
            </w:r>
          </w:p>
        </w:tc>
      </w:tr>
    </w:tbl>
    <w:p>
      <w:pPr>
        <w:pStyle w:val="Heading3"/>
      </w:pPr>
      <w:r>
        <w:t>Flashlight Settings (q2prox_avfx_flashlight)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Activation</w:t>
            </w:r>
          </w:p>
        </w:tc>
        <w:tc>
          <w:tcPr>
            <w:tcW w:type="dxa" w:w="1728"/>
          </w:tcPr>
          <w:p>
            <w:r>
              <w:t>Activation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Activation</w:t>
            </w:r>
          </w:p>
        </w:tc>
        <w:tc>
          <w:tcPr>
            <w:tcW w:type="dxa" w:w="1728"/>
          </w:tcPr>
          <w:p>
            <w:r>
              <w:t>Toggle key</w:t>
            </w:r>
          </w:p>
        </w:tc>
        <w:tc>
          <w:tcPr>
            <w:tcW w:type="dxa" w:w="1728"/>
          </w:tcPr>
          <w:p>
            <w:r>
              <w:t>avfx_flashlight_toggle</w:t>
            </w:r>
          </w:p>
        </w:tc>
        <w:tc>
          <w:tcPr>
            <w:tcW w:type="dxa" w:w="1728"/>
          </w:tcPr>
          <w:p>
            <w:r>
              <w:t>Bind a key to toggle the flashlight.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Activation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Beam parameters</w:t>
            </w:r>
          </w:p>
        </w:tc>
        <w:tc>
          <w:tcPr>
            <w:tcW w:type="dxa" w:w="1728"/>
          </w:tcPr>
          <w:p>
            <w:r>
              <w:t>Beam parameters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Beam parameters</w:t>
            </w:r>
          </w:p>
        </w:tc>
        <w:tc>
          <w:tcPr>
            <w:tcW w:type="dxa" w:w="1728"/>
          </w:tcPr>
          <w:p>
            <w:r>
              <w:t>Intensity</w:t>
            </w:r>
          </w:p>
        </w:tc>
        <w:tc>
          <w:tcPr>
            <w:tcW w:type="dxa" w:w="1728"/>
          </w:tcPr>
          <w:p>
            <w:r>
              <w:t>cl_avfx_flashlight_intensity 0.0 5.0 0.05</w:t>
            </w:r>
          </w:p>
        </w:tc>
        <w:tc>
          <w:tcPr>
            <w:tcW w:type="dxa" w:w="1728"/>
          </w:tcPr>
          <w:p>
            <w:r>
              <w:t>Intensity.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Beam parameters</w:t>
            </w:r>
          </w:p>
        </w:tc>
        <w:tc>
          <w:tcPr>
            <w:tcW w:type="dxa" w:w="1728"/>
          </w:tcPr>
          <w:p>
            <w:r>
              <w:t>Surface light alpha</w:t>
            </w:r>
          </w:p>
        </w:tc>
        <w:tc>
          <w:tcPr>
            <w:tcW w:type="dxa" w:w="1728"/>
          </w:tcPr>
          <w:p>
            <w:r>
              <w:t>cl_avfx_flashlight_surface_alpha 0.0 1.0 0.01</w:t>
            </w:r>
          </w:p>
        </w:tc>
        <w:tc>
          <w:tcPr>
            <w:tcW w:type="dxa" w:w="1728"/>
          </w:tcPr>
          <w:p>
            <w:r>
              <w:t>Surface light alpha.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Beam parameters</w:t>
            </w:r>
          </w:p>
        </w:tc>
        <w:tc>
          <w:tcPr>
            <w:tcW w:type="dxa" w:w="1728"/>
          </w:tcPr>
          <w:p>
            <w:r>
              <w:t>Range</w:t>
            </w:r>
          </w:p>
        </w:tc>
        <w:tc>
          <w:tcPr>
            <w:tcW w:type="dxa" w:w="1728"/>
          </w:tcPr>
          <w:p>
            <w:r>
              <w:t>cl_avfx_flashlight_range 64 2048 32</w:t>
            </w:r>
          </w:p>
        </w:tc>
        <w:tc>
          <w:tcPr>
            <w:tcW w:type="dxa" w:w="1728"/>
          </w:tcPr>
          <w:p>
            <w:r>
              <w:t>Max range (wu).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Beam parameters</w:t>
            </w:r>
          </w:p>
        </w:tc>
        <w:tc>
          <w:tcPr>
            <w:tcW w:type="dxa" w:w="1728"/>
          </w:tcPr>
          <w:p>
            <w:r>
              <w:t>Cone angle</w:t>
            </w:r>
          </w:p>
        </w:tc>
        <w:tc>
          <w:tcPr>
            <w:tcW w:type="dxa" w:w="1728"/>
          </w:tcPr>
          <w:p>
            <w:r>
              <w:t>cl_avfx_flashlight_angle 5 90 1</w:t>
            </w:r>
          </w:p>
        </w:tc>
        <w:tc>
          <w:tcPr>
            <w:tcW w:type="dxa" w:w="1728"/>
          </w:tcPr>
          <w:p>
            <w:r>
              <w:t>Cone angle (deg).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Beam parameters</w:t>
            </w:r>
          </w:p>
        </w:tc>
        <w:tc>
          <w:tcPr>
            <w:tcW w:type="dxa" w:w="1728"/>
          </w:tcPr>
          <w:p>
            <w:r>
              <w:t>Softness</w:t>
            </w:r>
          </w:p>
        </w:tc>
        <w:tc>
          <w:tcPr>
            <w:tcW w:type="dxa" w:w="1728"/>
          </w:tcPr>
          <w:p>
            <w:r>
              <w:t>cl_avfx_flashlight_softness 0.0 1.0 0.05</w:t>
            </w:r>
          </w:p>
        </w:tc>
        <w:tc>
          <w:tcPr>
            <w:tcW w:type="dxa" w:w="1728"/>
          </w:tcPr>
          <w:p>
            <w:r>
              <w:t>Edge softness.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Beam parameters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Flashlight shadows... (X)</w:t>
            </w:r>
          </w:p>
        </w:tc>
        <w:tc>
          <w:tcPr>
            <w:tcW w:type="dxa" w:w="1728"/>
          </w:tcPr>
          <w:p>
            <w:r>
              <w:t>pushmenu q2prox_avfx_flashlight_shadows</w:t>
            </w:r>
          </w:p>
        </w:tc>
        <w:tc>
          <w:tcPr>
            <w:tcW w:type="dxa" w:w="1728"/>
          </w:tcPr>
          <w:p>
            <w:r>
              <w:t>Open dynamic GPU shadow settings.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Submenus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Colour</w:t>
            </w:r>
          </w:p>
        </w:tc>
        <w:tc>
          <w:tcPr>
            <w:tcW w:type="dxa" w:w="1728"/>
          </w:tcPr>
          <w:p>
            <w:r>
              <w:t>Colour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Colour</w:t>
            </w:r>
          </w:p>
        </w:tc>
        <w:tc>
          <w:tcPr>
            <w:tcW w:type="dxa" w:w="1728"/>
          </w:tcPr>
          <w:p>
            <w:r>
              <w:t>Color: red</w:t>
            </w:r>
          </w:p>
        </w:tc>
        <w:tc>
          <w:tcPr>
            <w:tcW w:type="dxa" w:w="1728"/>
          </w:tcPr>
          <w:p>
            <w:r>
              <w:t>cl_avfx_flashlight_color_r 0.0 2.0 0.05</w:t>
            </w:r>
          </w:p>
        </w:tc>
        <w:tc>
          <w:tcPr>
            <w:tcW w:type="dxa" w:w="1728"/>
          </w:tcPr>
          <w:p>
            <w:r>
              <w:t>Red tint.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Colour</w:t>
            </w:r>
          </w:p>
        </w:tc>
        <w:tc>
          <w:tcPr>
            <w:tcW w:type="dxa" w:w="1728"/>
          </w:tcPr>
          <w:p>
            <w:r>
              <w:t>Color: green</w:t>
            </w:r>
          </w:p>
        </w:tc>
        <w:tc>
          <w:tcPr>
            <w:tcW w:type="dxa" w:w="1728"/>
          </w:tcPr>
          <w:p>
            <w:r>
              <w:t>cl_avfx_flashlight_color_g 0.0 2.0 0.05</w:t>
            </w:r>
          </w:p>
        </w:tc>
        <w:tc>
          <w:tcPr>
            <w:tcW w:type="dxa" w:w="1728"/>
          </w:tcPr>
          <w:p>
            <w:r>
              <w:t>Green tint.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Colour</w:t>
            </w:r>
          </w:p>
        </w:tc>
        <w:tc>
          <w:tcPr>
            <w:tcW w:type="dxa" w:w="1728"/>
          </w:tcPr>
          <w:p>
            <w:r>
              <w:t>Color: blue</w:t>
            </w:r>
          </w:p>
        </w:tc>
        <w:tc>
          <w:tcPr>
            <w:tcW w:type="dxa" w:w="1728"/>
          </w:tcPr>
          <w:p>
            <w:r>
              <w:t>cl_avfx_flashlight_color_b 0.0 2.0 0.05</w:t>
            </w:r>
          </w:p>
        </w:tc>
        <w:tc>
          <w:tcPr>
            <w:tcW w:type="dxa" w:w="1728"/>
          </w:tcPr>
          <w:p>
            <w:r>
              <w:t>Blue tint.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Colour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Light behaviour</w:t>
            </w:r>
          </w:p>
        </w:tc>
        <w:tc>
          <w:tcPr>
            <w:tcW w:type="dxa" w:w="1728"/>
          </w:tcPr>
          <w:p>
            <w:r>
              <w:t>Light behaviour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Light behaviour</w:t>
            </w:r>
          </w:p>
        </w:tc>
        <w:tc>
          <w:tcPr>
            <w:tcW w:type="dxa" w:w="1728"/>
          </w:tcPr>
          <w:p>
            <w:r>
              <w:t>Flicker</w:t>
            </w:r>
          </w:p>
        </w:tc>
        <w:tc>
          <w:tcPr>
            <w:tcW w:type="dxa" w:w="1728"/>
          </w:tcPr>
          <w:p>
            <w:r>
              <w:t>cl_avfx_flashlight_flicker 0.0 1.0 0.01</w:t>
            </w:r>
          </w:p>
        </w:tc>
        <w:tc>
          <w:tcPr>
            <w:tcW w:type="dxa" w:w="1728"/>
          </w:tcPr>
          <w:p>
            <w:r>
              <w:t>Flicker amount.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Light behaviour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Battery</w:t>
            </w:r>
          </w:p>
        </w:tc>
        <w:tc>
          <w:tcPr>
            <w:tcW w:type="dxa" w:w="1728"/>
          </w:tcPr>
          <w:p>
            <w:r>
              <w:t>Battery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Battery</w:t>
            </w:r>
          </w:p>
        </w:tc>
        <w:tc>
          <w:tcPr>
            <w:tcW w:type="dxa" w:w="1728"/>
          </w:tcPr>
          <w:p>
            <w:r>
              <w:t>Battery life</w:t>
            </w:r>
          </w:p>
        </w:tc>
        <w:tc>
          <w:tcPr>
            <w:tcW w:type="dxa" w:w="1728"/>
          </w:tcPr>
          <w:p>
            <w:r>
              <w:t>cl_avfx_flashlight_battery_minutes 1 60 1</w:t>
            </w:r>
          </w:p>
        </w:tc>
        <w:tc>
          <w:tcPr>
            <w:tcW w:type="dxa" w:w="1728"/>
          </w:tcPr>
          <w:p>
            <w:r>
              <w:t>Battery minutes.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Battery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cl_avfx_defaults_flashlight</w:t>
            </w:r>
          </w:p>
        </w:tc>
        <w:tc>
          <w:tcPr>
            <w:tcW w:type="dxa" w:w="1728"/>
          </w:tcPr>
          <w:p>
            <w:r>
              <w:t>Reset every parameter in this submenu to its default value.</w:t>
            </w:r>
          </w:p>
        </w:tc>
      </w:tr>
    </w:tbl>
    <w:p>
      <w:pPr>
        <w:pStyle w:val="Heading3"/>
      </w:pPr>
      <w:r>
        <w:t>Flashlight Shadows (q2prox_avfx_flashlight_shadows)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Shadow quality</w:t>
            </w:r>
          </w:p>
        </w:tc>
        <w:tc>
          <w:tcPr>
            <w:tcW w:type="dxa" w:w="1728"/>
          </w:tcPr>
          <w:p>
            <w:r>
              <w:t>Shadow quality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Shadow quality</w:t>
            </w:r>
          </w:p>
        </w:tc>
        <w:tc>
          <w:tcPr>
            <w:tcW w:type="dxa" w:w="1728"/>
          </w:tcPr>
          <w:p>
            <w:r>
              <w:t>Shadow quality</w:t>
            </w:r>
          </w:p>
        </w:tc>
        <w:tc>
          <w:tcPr>
            <w:tcW w:type="dxa" w:w="1728"/>
          </w:tcPr>
          <w:p>
            <w:r>
              <w:t>cl_avfx_flashlight_shadow_quality Low 0 Medium 1 High 2 Ultra 3</w:t>
            </w:r>
          </w:p>
        </w:tc>
        <w:tc>
          <w:tcPr>
            <w:tcW w:type="dxa" w:w="1728"/>
          </w:tcPr>
          <w:p>
            <w:r>
              <w:t>Quality / resolution.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Shadow quality</w:t>
            </w:r>
          </w:p>
        </w:tc>
        <w:tc>
          <w:tcPr>
            <w:tcW w:type="dxa" w:w="1728"/>
          </w:tcPr>
          <w:p>
            <w:r>
              <w:t>Shadow strength</w:t>
            </w:r>
          </w:p>
        </w:tc>
        <w:tc>
          <w:tcPr>
            <w:tcW w:type="dxa" w:w="1728"/>
          </w:tcPr>
          <w:p>
            <w:r>
              <w:t>cl_avfx_flashlight_shadow_strength 0.0 1.0 0.05</w:t>
            </w:r>
          </w:p>
        </w:tc>
        <w:tc>
          <w:tcPr>
            <w:tcW w:type="dxa" w:w="1728"/>
          </w:tcPr>
          <w:p>
            <w:r>
              <w:t>Visibility scalar.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Shadow quality</w:t>
            </w:r>
          </w:p>
        </w:tc>
        <w:tc>
          <w:tcPr>
            <w:tcW w:type="dxa" w:w="1728"/>
          </w:tcPr>
          <w:p>
            <w:r>
              <w:t>Shadow softness</w:t>
            </w:r>
          </w:p>
        </w:tc>
        <w:tc>
          <w:tcPr>
            <w:tcW w:type="dxa" w:w="1728"/>
          </w:tcPr>
          <w:p>
            <w:r>
              <w:t>cl_avfx_flashlight_shadow_softness 0.0 1.0 0.05</w:t>
            </w:r>
          </w:p>
        </w:tc>
        <w:tc>
          <w:tcPr>
            <w:tcW w:type="dxa" w:w="1728"/>
          </w:tcPr>
          <w:p>
            <w:r>
              <w:t>PCF softness. Tap count follows Shadow quality: Low=4, Medium=9, High/Ultra=16.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Shadow quality</w:t>
            </w:r>
          </w:p>
        </w:tc>
        <w:tc>
          <w:tcPr>
            <w:tcW w:type="dxa" w:w="1728"/>
          </w:tcPr>
          <w:p>
            <w:r>
              <w:t>Shadow bias</w:t>
            </w:r>
          </w:p>
        </w:tc>
        <w:tc>
          <w:tcPr>
            <w:tcW w:type="dxa" w:w="1728"/>
          </w:tcPr>
          <w:p>
            <w:r>
              <w:t>cl_avfx_flashlight_shadow_bias 0.0 0.05 0.001</w:t>
            </w:r>
          </w:p>
        </w:tc>
        <w:tc>
          <w:tcPr>
            <w:tcW w:type="dxa" w:w="1728"/>
          </w:tcPr>
          <w:p>
            <w:r>
              <w:t>Depth compare bias.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Shadow quality</w:t>
            </w:r>
          </w:p>
        </w:tc>
        <w:tc>
          <w:tcPr>
            <w:tcW w:type="dxa" w:w="1728"/>
          </w:tcPr>
          <w:p>
            <w:r>
              <w:t>Shadow caster limit</w:t>
            </w:r>
          </w:p>
        </w:tc>
        <w:tc>
          <w:tcPr>
            <w:tcW w:type="dxa" w:w="1728"/>
          </w:tcPr>
          <w:p>
            <w:r>
              <w:t>cl_avfx_flashlight_shadow_max_casters 0 64 1</w:t>
            </w:r>
          </w:p>
        </w:tc>
        <w:tc>
          <w:tcPr>
            <w:tcW w:type="dxa" w:w="1728"/>
          </w:tcPr>
          <w:p>
            <w:r>
              <w:t>Max casters per frame.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Shadow quality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Shadow casters</w:t>
            </w:r>
          </w:p>
        </w:tc>
        <w:tc>
          <w:tcPr>
            <w:tcW w:type="dxa" w:w="1728"/>
          </w:tcPr>
          <w:p>
            <w:r>
              <w:t>Shadow casters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Shadow casters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Source &amp; debug</w:t>
            </w:r>
          </w:p>
        </w:tc>
        <w:tc>
          <w:tcPr>
            <w:tcW w:type="dxa" w:w="1728"/>
          </w:tcPr>
          <w:p>
            <w:r>
              <w:t>Source &amp; debug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Source &amp; debug</w:t>
            </w:r>
          </w:p>
        </w:tc>
        <w:tc>
          <w:tcPr>
            <w:tcW w:type="dxa" w:w="1728"/>
          </w:tcPr>
          <w:p>
            <w:r>
              <w:t>Source offset right</w:t>
            </w:r>
          </w:p>
        </w:tc>
        <w:tc>
          <w:tcPr>
            <w:tcW w:type="dxa" w:w="1728"/>
          </w:tcPr>
          <w:p>
            <w:r>
              <w:t>cl_avfx_flashlight_shadow_offset_right -64 64 1</w:t>
            </w:r>
          </w:p>
        </w:tc>
        <w:tc>
          <w:tcPr>
            <w:tcW w:type="dxa" w:w="1728"/>
          </w:tcPr>
          <w:p>
            <w:r>
              <w:t>Shadow light source right offset.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Source &amp; debug</w:t>
            </w:r>
          </w:p>
        </w:tc>
        <w:tc>
          <w:tcPr>
            <w:tcW w:type="dxa" w:w="1728"/>
          </w:tcPr>
          <w:p>
            <w:r>
              <w:t>Source offset up</w:t>
            </w:r>
          </w:p>
        </w:tc>
        <w:tc>
          <w:tcPr>
            <w:tcW w:type="dxa" w:w="1728"/>
          </w:tcPr>
          <w:p>
            <w:r>
              <w:t>cl_avfx_flashlight_shadow_offset_up -64 64 1</w:t>
            </w:r>
          </w:p>
        </w:tc>
        <w:tc>
          <w:tcPr>
            <w:tcW w:type="dxa" w:w="1728"/>
          </w:tcPr>
          <w:p>
            <w:r>
              <w:t>Shadow light source up offset.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Source &amp; debug</w:t>
            </w:r>
          </w:p>
        </w:tc>
        <w:tc>
          <w:tcPr>
            <w:tcW w:type="dxa" w:w="1728"/>
          </w:tcPr>
          <w:p>
            <w:r>
              <w:t>Source offset forward</w:t>
            </w:r>
          </w:p>
        </w:tc>
        <w:tc>
          <w:tcPr>
            <w:tcW w:type="dxa" w:w="1728"/>
          </w:tcPr>
          <w:p>
            <w:r>
              <w:t>cl_avfx_flashlight_shadow_offset_forward -64 64 1</w:t>
            </w:r>
          </w:p>
        </w:tc>
        <w:tc>
          <w:tcPr>
            <w:tcW w:type="dxa" w:w="1728"/>
          </w:tcPr>
          <w:p>
            <w:r>
              <w:t>Shadow light source forward/back offset.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Source &amp; debug</w:t>
            </w:r>
          </w:p>
        </w:tc>
        <w:tc>
          <w:tcPr>
            <w:tcW w:type="dxa" w:w="1728"/>
          </w:tcPr>
          <w:p>
            <w:r>
              <w:t>Shadow focus down</w:t>
            </w:r>
          </w:p>
        </w:tc>
        <w:tc>
          <w:tcPr>
            <w:tcW w:type="dxa" w:w="1728"/>
          </w:tcPr>
          <w:p>
            <w:r>
              <w:t>cl_avfx_flashlight_shadow_focus_down 0 192 4</w:t>
            </w:r>
          </w:p>
        </w:tc>
        <w:tc>
          <w:tcPr>
            <w:tcW w:type="dxa" w:w="1728"/>
          </w:tcPr>
          <w:p>
            <w:r>
              <w:t>Shadow-map-only downward focus offset.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Source &amp; debug</w:t>
            </w:r>
          </w:p>
        </w:tc>
        <w:tc>
          <w:tcPr>
            <w:tcW w:type="dxa" w:w="1728"/>
          </w:tcPr>
          <w:p>
            <w:r>
              <w:t>Shadow debug</w:t>
            </w:r>
          </w:p>
        </w:tc>
        <w:tc>
          <w:tcPr>
            <w:tcW w:type="dxa" w:w="1728"/>
          </w:tcPr>
          <w:p>
            <w:r>
              <w:t>cl_avfx_flashlight_shadow_debug Off 0 Map 1 Visibility 2 Projection 3</w:t>
            </w:r>
          </w:p>
        </w:tc>
        <w:tc>
          <w:tcPr>
            <w:tcW w:type="dxa" w:w="1728"/>
          </w:tcPr>
          <w:p>
            <w:r>
              <w:t>Shadow diagnostics.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Source &amp; debug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cl_avfx_defaults_flashlight_shadows</w:t>
            </w:r>
          </w:p>
        </w:tc>
        <w:tc>
          <w:tcPr>
            <w:tcW w:type="dxa" w:w="1728"/>
          </w:tcPr>
          <w:p>
            <w:r>
              <w:t>Reset every flashlight-shadow parameter to its default value.</w:t>
            </w:r>
          </w:p>
        </w:tc>
      </w:tr>
    </w:tbl>
    <w:p>
      <w:pPr>
        <w:pStyle w:val="Heading3"/>
      </w:pPr>
      <w:r>
        <w:t>Monster Environmental Contacts (q2prox_avfx_monster_contacts)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Master</w:t>
            </w:r>
          </w:p>
        </w:tc>
        <w:tc>
          <w:tcPr>
            <w:tcW w:type="dxa" w:w="1728"/>
          </w:tcPr>
          <w:p>
            <w:r>
              <w:t>Master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Master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Visual effects</w:t>
            </w:r>
          </w:p>
        </w:tc>
        <w:tc>
          <w:tcPr>
            <w:tcW w:type="dxa" w:w="1728"/>
          </w:tcPr>
          <w:p>
            <w:r>
              <w:t>Visual effects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Visual effects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Audio</w:t>
            </w:r>
          </w:p>
        </w:tc>
        <w:tc>
          <w:tcPr>
            <w:tcW w:type="dxa" w:w="1728"/>
          </w:tcPr>
          <w:p>
            <w:r>
              <w:t>Audio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Audio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Parameters</w:t>
            </w:r>
          </w:p>
        </w:tc>
        <w:tc>
          <w:tcPr>
            <w:tcW w:type="dxa" w:w="1728"/>
          </w:tcPr>
          <w:p>
            <w:r>
              <w:t>Parameters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Parameters</w:t>
            </w:r>
          </w:p>
        </w:tc>
        <w:tc>
          <w:tcPr>
            <w:tcW w:type="dxa" w:w="1728"/>
          </w:tcPr>
          <w:p>
            <w:r>
              <w:t>Contact amount (X)</w:t>
            </w:r>
          </w:p>
        </w:tc>
        <w:tc>
          <w:tcPr>
            <w:tcW w:type="dxa" w:w="1728"/>
          </w:tcPr>
          <w:p>
            <w:r>
              <w:t>cl_sp_monster_avfx_contact_amount 0 5 0.05</w:t>
            </w:r>
          </w:p>
        </w:tc>
        <w:tc>
          <w:tcPr>
            <w:tcW w:type="dxa" w:w="1728"/>
          </w:tcPr>
          <w:p>
            <w:r>
              <w:t>Overall strength multiplier for monster contacts. 1.0 default; 0 disables emission even with the master on.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Parameters</w:t>
            </w:r>
          </w:p>
        </w:tc>
        <w:tc>
          <w:tcPr>
            <w:tcW w:type="dxa" w:w="1728"/>
          </w:tcPr>
          <w:p>
            <w:r>
              <w:t>Max contact distance (X)</w:t>
            </w:r>
          </w:p>
        </w:tc>
        <w:tc>
          <w:tcPr>
            <w:tcW w:type="dxa" w:w="1728"/>
          </w:tcPr>
          <w:p>
            <w:r>
              <w:t>cl_sp_monster_avfx_contact_max_distance 256 8192 64</w:t>
            </w:r>
          </w:p>
        </w:tc>
        <w:tc>
          <w:tcPr>
            <w:tcW w:type="dxa" w:w="1728"/>
          </w:tcPr>
          <w:p>
            <w:r>
              <w:t>Max camera distance (game units) at which monster contacts are emitted; farther monsters are tracked but emit no contacts. Default 1600.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Parameters</w:t>
            </w:r>
          </w:p>
        </w:tc>
        <w:tc>
          <w:tcPr>
            <w:tcW w:type="dxa" w:w="1728"/>
          </w:tcPr>
          <w:p>
            <w:r>
              <w:t>Max contacts per frame (X)</w:t>
            </w:r>
          </w:p>
        </w:tc>
        <w:tc>
          <w:tcPr>
            <w:tcW w:type="dxa" w:w="1728"/>
          </w:tcPr>
          <w:p>
            <w:r>
              <w:t>cl_sp_monster_avfx_contact_max_per_frame 0 128 1</w:t>
            </w:r>
          </w:p>
        </w:tc>
        <w:tc>
          <w:tcPr>
            <w:tcW w:type="dxa" w:w="1728"/>
          </w:tcPr>
          <w:p>
            <w:r>
              <w:t>Hard cap on monster contacts emitted per frame. Default 16.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Parameters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Monster contacts info...</w:t>
            </w:r>
          </w:p>
        </w:tc>
        <w:tc>
          <w:tcPr>
            <w:tcW w:type="dxa" w:w="1728"/>
          </w:tcPr>
          <w:p>
            <w:r>
              <w:t>sp_monster_avfx_contacts_info</w:t>
            </w:r>
          </w:p>
        </w:tc>
        <w:tc>
          <w:tcPr>
            <w:tcW w:type="dxa" w:w="1728"/>
          </w:tcPr>
          <w:p>
            <w:r>
              <w:t>Print monster-contact diagnostics: master state, gate, classified monsters, per-frame and accumulated counts.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cl_avfx_defaults_monster_contacts</w:t>
            </w:r>
          </w:p>
        </w:tc>
        <w:tc>
          <w:tcPr>
            <w:tcW w:type="dxa" w:w="1728"/>
          </w:tcPr>
          <w:p>
            <w:r>
              <w:t>Reset only the monster-contact controls shown in this menu.</w:t>
            </w:r>
          </w:p>
        </w:tc>
      </w:tr>
    </w:tbl>
    <w:p>
      <w:pPr>
        <w:pStyle w:val="Heading3"/>
      </w:pPr>
      <w:r>
        <w:t>Sound &amp; Acoustics (q2prox_sound)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Engine &amp; output</w:t>
            </w:r>
          </w:p>
        </w:tc>
        <w:tc>
          <w:tcPr>
            <w:tcW w:type="dxa" w:w="1728"/>
          </w:tcPr>
          <w:p>
            <w:r>
              <w:t>Engine &amp; output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Engine &amp; output</w:t>
            </w:r>
          </w:p>
        </w:tc>
        <w:tc>
          <w:tcPr>
            <w:tcW w:type="dxa" w:w="1728"/>
          </w:tcPr>
          <w:p>
            <w:r>
              <w:t>Output rate</w:t>
            </w:r>
          </w:p>
        </w:tc>
        <w:tc>
          <w:tcPr>
            <w:tcW w:type="dxa" w:w="1728"/>
          </w:tcPr>
          <w:p>
            <w:r>
              <w:t>s_khz 11 11 22 22 44 44 48 48 96 96</w:t>
            </w:r>
          </w:p>
        </w:tc>
        <w:tc>
          <w:tcPr>
            <w:tcW w:type="dxa" w:w="1728"/>
          </w:tcPr>
          <w:p>
            <w:r>
              <w:t>Sound output sample rate (kHz); higher = better quality. Restarts the sound engine when changed.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Engine &amp; output</w:t>
            </w:r>
          </w:p>
        </w:tc>
        <w:tc>
          <w:tcPr>
            <w:tcW w:type="dxa" w:w="1728"/>
          </w:tcPr>
          <w:p>
            <w:r>
              <w:t>Sample format</w:t>
            </w:r>
          </w:p>
        </w:tc>
        <w:tc>
          <w:tcPr>
            <w:tcW w:type="dxa" w:w="1728"/>
          </w:tcPr>
          <w:p>
            <w:r>
              <w:t>s_sampleformat auto auto s16 s16 float32 float32</w:t>
            </w:r>
          </w:p>
        </w:tc>
        <w:tc>
          <w:tcPr>
            <w:tcW w:type="dxa" w:w="1728"/>
          </w:tcPr>
          <w:p>
            <w:r>
              <w:t>Output sample format: auto, 16-bit int or 32-bit float. Restarts the sound engine when changed.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Engine &amp; output</w:t>
            </w:r>
          </w:p>
        </w:tc>
        <w:tc>
          <w:tcPr>
            <w:tcW w:type="dxa" w:w="1728"/>
          </w:tcPr>
          <w:p>
            <w:r>
              <w:t>OpenAL resampler</w:t>
            </w:r>
          </w:p>
        </w:tc>
        <w:tc>
          <w:tcPr>
            <w:tcW w:type="dxa" w:w="1728"/>
          </w:tcPr>
          <w:p>
            <w:r>
              <w:t>al_resampler default default cubic cubic bsinc12 bsinc12 bsinc24 bsinc24 point point linear linear</w:t>
            </w:r>
          </w:p>
        </w:tc>
        <w:tc>
          <w:tcPr>
            <w:tcW w:type="dxa" w:w="1728"/>
          </w:tcPr>
          <w:p>
            <w:r>
              <w:t>OpenAL per-source resampler quality (higher = cleaner pitch-shifting, a bit more CPU). Restarts the sound engine.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Engine &amp; output</w:t>
            </w:r>
          </w:p>
        </w:tc>
        <w:tc>
          <w:tcPr>
            <w:tcW w:type="dxa" w:w="1728"/>
          </w:tcPr>
          <w:p>
            <w:r>
              <w:t>DMA resampler</w:t>
            </w:r>
          </w:p>
        </w:tc>
        <w:tc>
          <w:tcPr>
            <w:tcW w:type="dxa" w:w="1728"/>
          </w:tcPr>
          <w:p>
            <w:r>
              <w:t>s_resampler legacy legacy linear linear cubic cubic</w:t>
            </w:r>
          </w:p>
        </w:tc>
        <w:tc>
          <w:tcPr>
            <w:tcW w:type="dxa" w:w="1728"/>
          </w:tcPr>
          <w:p>
            <w:r>
              <w:t>Software (DMA) engine resampler quality; affects only the non-OpenAL path. Restarts the sound engine.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>
              <w:t>Reverb preset</w:t>
            </w:r>
          </w:p>
        </w:tc>
        <w:tc>
          <w:tcPr>
            <w:tcW w:type="dxa" w:w="1728"/>
          </w:tcPr>
          <w:p>
            <w:r>
              <w:t>al_eax_preset auto -1 generic 0 small 1 medium 2 hall 3 corridor 4 outdoor 5 underwater 6</w:t>
            </w:r>
          </w:p>
        </w:tc>
        <w:tc>
          <w:tcPr>
            <w:tcW w:type="dxa" w:w="1728"/>
          </w:tcPr>
          <w:p>
            <w:r>
              <w:t>Reverb preset for the current zone: Auto runs the per-zone classifier; the rest force a fixed room type.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>
              <w:t>Reverb wet</w:t>
            </w:r>
          </w:p>
        </w:tc>
        <w:tc>
          <w:tcPr>
            <w:tcW w:type="dxa" w:w="1728"/>
          </w:tcPr>
          <w:p>
            <w:r>
              <w:t>al_eax_wet 0 1 0.05</w:t>
            </w:r>
          </w:p>
        </w:tc>
        <w:tc>
          <w:tcPr>
            <w:tcW w:type="dxa" w:w="1728"/>
          </w:tcPr>
          <w:p>
            <w:r>
              <w:t>Reverb send level (master wet mix): 0 = dry, 1 = full reverb.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>
              <w:t>Local wet</w:t>
            </w:r>
          </w:p>
        </w:tc>
        <w:tc>
          <w:tcPr>
            <w:tcW w:type="dxa" w:w="1728"/>
          </w:tcPr>
          <w:p>
            <w:r>
              <w:t>al_eax_local_wet 0 1 0.05</w:t>
            </w:r>
          </w:p>
        </w:tc>
        <w:tc>
          <w:tcPr>
            <w:tcW w:type="dxa" w:w="1728"/>
          </w:tcPr>
          <w:p>
            <w:r>
              <w:t>Reverb wet level for your own sounds (footsteps, jumps, landings); usually lower so they stay present.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>
              <w:t>Lerp time</w:t>
            </w:r>
          </w:p>
        </w:tc>
        <w:tc>
          <w:tcPr>
            <w:tcW w:type="dxa" w:w="1728"/>
          </w:tcPr>
          <w:p>
            <w:r>
              <w:t>al_reverb_lerp_time 0 5 0.1</w:t>
            </w:r>
          </w:p>
        </w:tc>
        <w:tc>
          <w:tcPr>
            <w:tcW w:type="dxa" w:w="1728"/>
          </w:tcPr>
          <w:p>
            <w:r>
              <w:t>Smoothing time (sec) when reverb changes between zones. Higher = smoother but more audible lag.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>
              <w:t>Explosion wet</w:t>
            </w:r>
          </w:p>
        </w:tc>
        <w:tc>
          <w:tcPr>
            <w:tcW w:type="dxa" w:w="1728"/>
          </w:tcPr>
          <w:p>
            <w:r>
              <w:t>al_eax_explosion_wet 0 1 0.05</w:t>
            </w:r>
          </w:p>
        </w:tc>
        <w:tc>
          <w:tcPr>
            <w:tcW w:type="dxa" w:w="1728"/>
          </w:tcPr>
          <w:p>
            <w:r>
              <w:t>Reverb wet override for explosions, so big booms echo differently from normal sounds.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>
              <w:t>Explosion decay</w:t>
            </w:r>
          </w:p>
        </w:tc>
        <w:tc>
          <w:tcPr>
            <w:tcW w:type="dxa" w:w="1728"/>
          </w:tcPr>
          <w:p>
            <w:r>
              <w:t>al_eax_explosion_decay 1 3 0.05</w:t>
            </w:r>
          </w:p>
        </w:tc>
        <w:tc>
          <w:tcPr>
            <w:tcW w:type="dxa" w:w="1728"/>
          </w:tcPr>
          <w:p>
            <w:r>
              <w:t>Reverb decay-time override for explosions; longer decay makes booms feel grander.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>
              <w:t>Explosion late</w:t>
            </w:r>
          </w:p>
        </w:tc>
        <w:tc>
          <w:tcPr>
            <w:tcW w:type="dxa" w:w="1728"/>
          </w:tcPr>
          <w:p>
            <w:r>
              <w:t>al_eax_explosion_late 1 2 0.05</w:t>
            </w:r>
          </w:p>
        </w:tc>
        <w:tc>
          <w:tcPr>
            <w:tcW w:type="dxa" w:w="1728"/>
          </w:tcPr>
          <w:p>
            <w:r>
              <w:t>Late-reflection (tail) gain override for explosions; boosts the tail on big booms.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>
              <w:t>Transport wet</w:t>
            </w:r>
          </w:p>
        </w:tc>
        <w:tc>
          <w:tcPr>
            <w:tcW w:type="dxa" w:w="1728"/>
          </w:tcPr>
          <w:p>
            <w:r>
              <w:t>al_eax_transport_wet 0 1 0.05</w:t>
            </w:r>
          </w:p>
        </w:tc>
        <w:tc>
          <w:tcPr>
            <w:tcW w:type="dxa" w:w="1728"/>
          </w:tcPr>
          <w:p>
            <w:r>
              <w:t>Reverb wet override for UI / broadcast cues (pickups, centerprint beeps); usually low so they stay crisp.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>
              <w:t>Reflections</w:t>
            </w:r>
          </w:p>
        </w:tc>
        <w:tc>
          <w:tcPr>
            <w:tcW w:type="dxa" w:w="1728"/>
          </w:tcPr>
          <w:p>
            <w:r>
              <w:t>al_reverb_reflections 0 4 0.1</w:t>
            </w:r>
          </w:p>
        </w:tc>
        <w:tc>
          <w:tcPr>
            <w:tcW w:type="dxa" w:w="1728"/>
          </w:tcPr>
          <w:p>
            <w:r>
              <w:t>Early-reflection gain: volume of the first few bounces of the reverb response.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>
              <w:t>Late reverb</w:t>
            </w:r>
          </w:p>
        </w:tc>
        <w:tc>
          <w:tcPr>
            <w:tcW w:type="dxa" w:w="1728"/>
          </w:tcPr>
          <w:p>
            <w:r>
              <w:t>al_reverb_late 0 4 0.1</w:t>
            </w:r>
          </w:p>
        </w:tc>
        <w:tc>
          <w:tcPr>
            <w:tcW w:type="dxa" w:w="1728"/>
          </w:tcPr>
          <w:p>
            <w:r>
              <w:t>Late-reflection gain: volume of the reverb tail after the early reflections.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>
              <w:t>Decay</w:t>
            </w:r>
          </w:p>
        </w:tc>
        <w:tc>
          <w:tcPr>
            <w:tcW w:type="dxa" w:w="1728"/>
          </w:tcPr>
          <w:p>
            <w:r>
              <w:t>al_reverb_decay 0.1 50 0.5</w:t>
            </w:r>
          </w:p>
        </w:tc>
        <w:tc>
          <w:tcPr>
            <w:tcW w:type="dxa" w:w="1728"/>
          </w:tcPr>
          <w:p>
            <w:r>
              <w:t>Reverb tail decay time (sec): larger = longer echo (cathedral), smaller = short (small room).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>
              <w:t>Delay</w:t>
            </w:r>
          </w:p>
        </w:tc>
        <w:tc>
          <w:tcPr>
            <w:tcW w:type="dxa" w:w="1728"/>
          </w:tcPr>
          <w:p>
            <w:r>
              <w:t>al_reverb_delay 0.1 4 0.1</w:t>
            </w:r>
          </w:p>
        </w:tc>
        <w:tc>
          <w:tcPr>
            <w:tcW w:type="dxa" w:w="1728"/>
          </w:tcPr>
          <w:p>
            <w:r>
              <w:t>Reverb pre-delay (sec): gap between the dry sound and the first reflections.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>
              <w:t>HF brightness</w:t>
            </w:r>
          </w:p>
        </w:tc>
        <w:tc>
          <w:tcPr>
            <w:tcW w:type="dxa" w:w="1728"/>
          </w:tcPr>
          <w:p>
            <w:r>
              <w:t>al_reverb_hf 0 4 0.1</w:t>
            </w:r>
          </w:p>
        </w:tc>
        <w:tc>
          <w:tcPr>
            <w:tcW w:type="dxa" w:w="1728"/>
          </w:tcPr>
          <w:p>
            <w:r>
              <w:t>Reverb high-frequency gain; lower dampens highs in the tail (soft surfaces / carpet).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>
              <w:t>Diffusion</w:t>
            </w:r>
          </w:p>
        </w:tc>
        <w:tc>
          <w:tcPr>
            <w:tcW w:type="dxa" w:w="1728"/>
          </w:tcPr>
          <w:p>
            <w:r>
              <w:t>al_reverb_diffusion 0 2 0.1</w:t>
            </w:r>
          </w:p>
        </w:tc>
        <w:tc>
          <w:tcPr>
            <w:tcW w:type="dxa" w:w="1728"/>
          </w:tcPr>
          <w:p>
            <w:r>
              <w:t>Reverb diffusion (reflection density): low = sparse/fluttery, high = smooth dense reverb.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Reverb &amp; acoustics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Behavior</w:t>
            </w:r>
          </w:p>
        </w:tc>
        <w:tc>
          <w:tcPr>
            <w:tcW w:type="dxa" w:w="1728"/>
          </w:tcPr>
          <w:p>
            <w:r>
              <w:t>Behavior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Behavior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Actions</w:t>
            </w:r>
          </w:p>
        </w:tc>
        <w:tc>
          <w:tcPr>
            <w:tcW w:type="dxa" w:w="1728"/>
          </w:tcPr>
          <w:p>
            <w:r>
              <w:t>Actions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Actions</w:t>
            </w:r>
          </w:p>
        </w:tc>
        <w:tc>
          <w:tcPr>
            <w:tcW w:type="dxa" w:w="1728"/>
          </w:tcPr>
          <w:p>
            <w:r>
              <w:t>Reverb info...</w:t>
            </w:r>
          </w:p>
        </w:tc>
        <w:tc>
          <w:tcPr>
            <w:tcW w:type="dxa" w:w="1728"/>
          </w:tcPr>
          <w:p>
            <w:r>
              <w:t>al_reverb_info</w:t>
            </w:r>
          </w:p>
        </w:tc>
        <w:tc>
          <w:tcPr>
            <w:tcW w:type="dxa" w:w="1728"/>
          </w:tcPr>
          <w:p>
            <w:r>
              <w:t>Print the current reverb classifier result and active preset to the console.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Actions</w:t>
            </w:r>
          </w:p>
        </w:tc>
        <w:tc>
          <w:tcPr>
            <w:tcW w:type="dxa" w:w="1728"/>
          </w:tcPr>
          <w:p>
            <w:r>
              <w:t>Reload reverb...</w:t>
            </w:r>
          </w:p>
        </w:tc>
        <w:tc>
          <w:tcPr>
            <w:tcW w:type="dxa" w:w="1728"/>
          </w:tcPr>
          <w:p>
            <w:r>
              <w:t>al_reverb_reload</w:t>
            </w:r>
          </w:p>
        </w:tc>
        <w:tc>
          <w:tcPr>
            <w:tcW w:type="dxa" w:w="1728"/>
          </w:tcPr>
          <w:p>
            <w:r>
              <w:t>Reload the active reverb preset (re-applies it after editing presets).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Actions</w:t>
            </w:r>
          </w:p>
        </w:tc>
        <w:tc>
          <w:tcPr>
            <w:tcW w:type="dxa" w:w="1728"/>
          </w:tcPr>
          <w:p>
            <w:r>
              <w:t>Resampler list...</w:t>
            </w:r>
          </w:p>
        </w:tc>
        <w:tc>
          <w:tcPr>
            <w:tcW w:type="dxa" w:w="1728"/>
          </w:tcPr>
          <w:p>
            <w:r>
              <w:t>al_resampler_list</w:t>
            </w:r>
          </w:p>
        </w:tc>
        <w:tc>
          <w:tcPr>
            <w:tcW w:type="dxa" w:w="1728"/>
          </w:tcPr>
          <w:p>
            <w:r>
              <w:t>List the OpenAL resamplers available on this system to the console.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Actions</w:t>
            </w:r>
          </w:p>
        </w:tc>
        <w:tc>
          <w:tcPr>
            <w:tcW w:type="dxa" w:w="1728"/>
          </w:tcPr>
          <w:p>
            <w:r>
              <w:t>Active sound channels...</w:t>
            </w:r>
          </w:p>
        </w:tc>
        <w:tc>
          <w:tcPr>
            <w:tcW w:type="dxa" w:w="1728"/>
          </w:tcPr>
          <w:p>
            <w:r>
              <w:t>soundactive</w:t>
            </w:r>
          </w:p>
        </w:tc>
        <w:tc>
          <w:tcPr>
            <w:tcW w:type="dxa" w:w="1728"/>
          </w:tcPr>
          <w:p>
            <w:r>
              <w:t>Print active sound channels + AVFX ambient loops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Actions</w:t>
            </w:r>
          </w:p>
        </w:tc>
        <w:tc>
          <w:tcPr>
            <w:tcW w:type="dxa" w:w="1728"/>
          </w:tcPr>
          <w:p>
            <w:r>
              <w:t>Restart sound...</w:t>
            </w:r>
          </w:p>
        </w:tc>
        <w:tc>
          <w:tcPr>
            <w:tcW w:type="dxa" w:w="1728"/>
          </w:tcPr>
          <w:p>
            <w:r>
              <w:t>snd_restart</w:t>
            </w:r>
          </w:p>
        </w:tc>
        <w:tc>
          <w:tcPr>
            <w:tcW w:type="dxa" w:w="1728"/>
          </w:tcPr>
          <w:p>
            <w:r>
              <w:t>Restart the sound engine to apply engine / HRTF / profile changes.</w:t>
            </w:r>
          </w:p>
        </w:tc>
      </w:tr>
    </w:tbl>
    <w:p>
      <w:pPr>
        <w:pStyle w:val="Heading3"/>
      </w:pPr>
      <w:r>
        <w:t>Binaural / 3D Sound (q2prox_binaural)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HRTF filter size</w:t>
            </w:r>
          </w:p>
        </w:tc>
        <w:tc>
          <w:tcPr>
            <w:tcW w:type="dxa" w:w="1728"/>
          </w:tcPr>
          <w:p>
            <w:r>
              <w:t>al_binaural_hrtf_size default 0 32 32 64 64</w:t>
            </w:r>
          </w:p>
        </w:tc>
        <w:tc>
          <w:tcPr>
            <w:tcW w:type="dxa" w:w="1728"/>
          </w:tcPr>
          <w:p>
            <w:r>
              <w:t>HRTF filter size: default, 32 or 64 taps. Larger = more precise, a bit more CPU.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Crossfeed</w:t>
            </w:r>
          </w:p>
        </w:tc>
        <w:tc>
          <w:tcPr>
            <w:tcW w:type="dxa" w:w="1728"/>
          </w:tcPr>
          <w:p>
            <w:r>
              <w:t>al_binaural_crossfeed 0 6 1</w:t>
            </w:r>
          </w:p>
        </w:tc>
        <w:tc>
          <w:tcPr>
            <w:tcW w:type="dxa" w:w="1728"/>
          </w:tcPr>
          <w:p>
            <w:r>
              <w:t>Crossfeed amount: bleeds some left/right between ears to reduce headphone fatigue. 0 = none.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Binaural info...</w:t>
            </w:r>
          </w:p>
        </w:tc>
        <w:tc>
          <w:tcPr>
            <w:tcW w:type="dxa" w:w="1728"/>
          </w:tcPr>
          <w:p>
            <w:r>
              <w:t>al_binaural_info</w:t>
            </w:r>
          </w:p>
        </w:tc>
        <w:tc>
          <w:tcPr>
            <w:tcW w:type="dxa" w:w="1728"/>
          </w:tcPr>
          <w:p>
            <w:r>
              <w:t>Print the current binaural runtime state to the console.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Restart sound...</w:t>
            </w:r>
          </w:p>
        </w:tc>
        <w:tc>
          <w:tcPr>
            <w:tcW w:type="dxa" w:w="1728"/>
          </w:tcPr>
          <w:p>
            <w:r>
              <w:t>snd_restart</w:t>
            </w:r>
          </w:p>
        </w:tc>
        <w:tc>
          <w:tcPr>
            <w:tcW w:type="dxa" w:w="1728"/>
          </w:tcPr>
          <w:p>
            <w:r>
              <w:t>Restart the sound engine to apply binaural / engine changes.</w:t>
            </w:r>
          </w:p>
        </w:tc>
      </w:tr>
    </w:tbl>
    <w:p>
      <w:pPr>
        <w:pStyle w:val="Heading3"/>
      </w:pPr>
      <w:r>
        <w:t>Sound Volumes (q2prox_sound_vol)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Weapon volumes... (X)</w:t>
            </w:r>
          </w:p>
        </w:tc>
        <w:tc>
          <w:tcPr>
            <w:tcW w:type="dxa" w:w="1728"/>
          </w:tcPr>
          <w:p>
            <w:r>
              <w:t>pushmenu q2prox_weaponvol</w:t>
            </w:r>
          </w:p>
        </w:tc>
        <w:tc>
          <w:tcPr>
            <w:tcW w:type="dxa" w:w="1728"/>
          </w:tcPr>
          <w:p>
            <w:r>
              <w:t>Open weapon volume sliders.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Other sound volumes... (X)</w:t>
            </w:r>
          </w:p>
        </w:tc>
        <w:tc>
          <w:tcPr>
            <w:tcW w:type="dxa" w:w="1728"/>
          </w:tcPr>
          <w:p>
            <w:r>
              <w:t>pushmenu q2prox_othervol</w:t>
            </w:r>
          </w:p>
        </w:tc>
        <w:tc>
          <w:tcPr>
            <w:tcW w:type="dxa" w:w="1728"/>
          </w:tcPr>
          <w:p>
            <w:r>
              <w:t>Open non-weapon category volumes incl. demo playback.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AVFX sound volumes... (X)</w:t>
            </w:r>
          </w:p>
        </w:tc>
        <w:tc>
          <w:tcPr>
            <w:tcW w:type="dxa" w:w="1728"/>
          </w:tcPr>
          <w:p>
            <w:r>
              <w:t>pushmenu q2prox_avfxvol</w:t>
            </w:r>
          </w:p>
        </w:tc>
        <w:tc>
          <w:tcPr>
            <w:tcW w:type="dxa" w:w="1728"/>
          </w:tcPr>
          <w:p>
            <w:r>
              <w:t>Open AVFX sound layer settings.</w:t>
            </w:r>
          </w:p>
        </w:tc>
      </w:tr>
    </w:tbl>
    <w:p>
      <w:pPr>
        <w:pStyle w:val="Heading3"/>
      </w:pPr>
      <w:r>
        <w:t>Weapon Volumes (q2prox_weaponvol)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Guns</w:t>
            </w:r>
          </w:p>
        </w:tc>
        <w:tc>
          <w:tcPr>
            <w:tcW w:type="dxa" w:w="1728"/>
          </w:tcPr>
          <w:p>
            <w:r>
              <w:t>Guns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Guns</w:t>
            </w:r>
          </w:p>
        </w:tc>
        <w:tc>
          <w:tcPr>
            <w:tcW w:type="dxa" w:w="1728"/>
          </w:tcPr>
          <w:p>
            <w:r>
              <w:t>Blaster</w:t>
            </w:r>
          </w:p>
        </w:tc>
        <w:tc>
          <w:tcPr>
            <w:tcW w:type="dxa" w:w="1728"/>
          </w:tcPr>
          <w:p>
            <w:r>
              <w:t>s_weapon_blaster_volume 0 100 5</w:t>
            </w:r>
          </w:p>
        </w:tc>
        <w:tc>
          <w:tcPr>
            <w:tcW w:type="dxa" w:w="1728"/>
          </w:tcPr>
          <w:p>
            <w:r>
              <w:t>Playback volume of the Blaster firing sound. 50 = default, 0 = mute, 100 = 2x louder.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Guns</w:t>
            </w:r>
          </w:p>
        </w:tc>
        <w:tc>
          <w:tcPr>
            <w:tcW w:type="dxa" w:w="1728"/>
          </w:tcPr>
          <w:p>
            <w:r>
              <w:t>Shotgun</w:t>
            </w:r>
          </w:p>
        </w:tc>
        <w:tc>
          <w:tcPr>
            <w:tcW w:type="dxa" w:w="1728"/>
          </w:tcPr>
          <w:p>
            <w:r>
              <w:t>s_weapon_shotgun_volume 0 100 5</w:t>
            </w:r>
          </w:p>
        </w:tc>
        <w:tc>
          <w:tcPr>
            <w:tcW w:type="dxa" w:w="1728"/>
          </w:tcPr>
          <w:p>
            <w:r>
              <w:t>Playback volume of the Shotgun firing sound. 50 = default, 0 = mute, 100 = 2x louder.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Guns</w:t>
            </w:r>
          </w:p>
        </w:tc>
        <w:tc>
          <w:tcPr>
            <w:tcW w:type="dxa" w:w="1728"/>
          </w:tcPr>
          <w:p>
            <w:r>
              <w:t>Super shotgun</w:t>
            </w:r>
          </w:p>
        </w:tc>
        <w:tc>
          <w:tcPr>
            <w:tcW w:type="dxa" w:w="1728"/>
          </w:tcPr>
          <w:p>
            <w:r>
              <w:t>s_weapon_supershotgun_volume 0 100 5</w:t>
            </w:r>
          </w:p>
        </w:tc>
        <w:tc>
          <w:tcPr>
            <w:tcW w:type="dxa" w:w="1728"/>
          </w:tcPr>
          <w:p>
            <w:r>
              <w:t>Playback volume of the Super Shotgun firing sound. 50 = default, 0 = mute, 100 = 2x louder.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Guns</w:t>
            </w:r>
          </w:p>
        </w:tc>
        <w:tc>
          <w:tcPr>
            <w:tcW w:type="dxa" w:w="1728"/>
          </w:tcPr>
          <w:p>
            <w:r>
              <w:t>Machinegun</w:t>
            </w:r>
          </w:p>
        </w:tc>
        <w:tc>
          <w:tcPr>
            <w:tcW w:type="dxa" w:w="1728"/>
          </w:tcPr>
          <w:p>
            <w:r>
              <w:t>s_weapon_machinegun_volume 0 100 5</w:t>
            </w:r>
          </w:p>
        </w:tc>
        <w:tc>
          <w:tcPr>
            <w:tcW w:type="dxa" w:w="1728"/>
          </w:tcPr>
          <w:p>
            <w:r>
              <w:t>Playback volume of the Machinegun firing sound. 50 = default, 0 = mute, 100 = 2x louder.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Guns</w:t>
            </w:r>
          </w:p>
        </w:tc>
        <w:tc>
          <w:tcPr>
            <w:tcW w:type="dxa" w:w="1728"/>
          </w:tcPr>
          <w:p>
            <w:r>
              <w:t>Chaingun</w:t>
            </w:r>
          </w:p>
        </w:tc>
        <w:tc>
          <w:tcPr>
            <w:tcW w:type="dxa" w:w="1728"/>
          </w:tcPr>
          <w:p>
            <w:r>
              <w:t>s_weapon_chaingun_volume 0 100 5</w:t>
            </w:r>
          </w:p>
        </w:tc>
        <w:tc>
          <w:tcPr>
            <w:tcW w:type="dxa" w:w="1728"/>
          </w:tcPr>
          <w:p>
            <w:r>
              <w:t>Playback volume of the Chaingun firing sound. 50 = default, 0 = mute, 100 = 2x louder.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Explosive</w:t>
            </w:r>
          </w:p>
        </w:tc>
        <w:tc>
          <w:tcPr>
            <w:tcW w:type="dxa" w:w="1728"/>
          </w:tcPr>
          <w:p>
            <w:r>
              <w:t>Explosive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Explosive</w:t>
            </w:r>
          </w:p>
        </w:tc>
        <w:tc>
          <w:tcPr>
            <w:tcW w:type="dxa" w:w="1728"/>
          </w:tcPr>
          <w:p>
            <w:r>
              <w:t>Hand grenades</w:t>
            </w:r>
          </w:p>
        </w:tc>
        <w:tc>
          <w:tcPr>
            <w:tcW w:type="dxa" w:w="1728"/>
          </w:tcPr>
          <w:p>
            <w:r>
              <w:t>s_weapon_handgrenade_volume 0 100 5</w:t>
            </w:r>
          </w:p>
        </w:tc>
        <w:tc>
          <w:tcPr>
            <w:tcW w:type="dxa" w:w="1728"/>
          </w:tcPr>
          <w:p>
            <w:r>
              <w:t>Playback volume of hand-grenade sounds. 50 = default, 0 = mute, 100 = 2x louder.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Explosive</w:t>
            </w:r>
          </w:p>
        </w:tc>
        <w:tc>
          <w:tcPr>
            <w:tcW w:type="dxa" w:w="1728"/>
          </w:tcPr>
          <w:p>
            <w:r>
              <w:t>Grenade launcher</w:t>
            </w:r>
          </w:p>
        </w:tc>
        <w:tc>
          <w:tcPr>
            <w:tcW w:type="dxa" w:w="1728"/>
          </w:tcPr>
          <w:p>
            <w:r>
              <w:t>s_weapon_grenadelauncher_volume 0 100 5</w:t>
            </w:r>
          </w:p>
        </w:tc>
        <w:tc>
          <w:tcPr>
            <w:tcW w:type="dxa" w:w="1728"/>
          </w:tcPr>
          <w:p>
            <w:r>
              <w:t>Playback volume of the Grenade Launcher firing sound. 50 = default, 0 = mute, 100 = 2x louder.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Explosive</w:t>
            </w:r>
          </w:p>
        </w:tc>
        <w:tc>
          <w:tcPr>
            <w:tcW w:type="dxa" w:w="1728"/>
          </w:tcPr>
          <w:p>
            <w:r>
              <w:t>Rocket launcher</w:t>
            </w:r>
          </w:p>
        </w:tc>
        <w:tc>
          <w:tcPr>
            <w:tcW w:type="dxa" w:w="1728"/>
          </w:tcPr>
          <w:p>
            <w:r>
              <w:t>s_weapon_rocketlauncher_volume 0 100 5</w:t>
            </w:r>
          </w:p>
        </w:tc>
        <w:tc>
          <w:tcPr>
            <w:tcW w:type="dxa" w:w="1728"/>
          </w:tcPr>
          <w:p>
            <w:r>
              <w:t>Playback volume of the Rocket Launcher firing sound. 50 = default, 0 = mute, 100 = 2x louder.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Energy</w:t>
            </w:r>
          </w:p>
        </w:tc>
        <w:tc>
          <w:tcPr>
            <w:tcW w:type="dxa" w:w="1728"/>
          </w:tcPr>
          <w:p>
            <w:r>
              <w:t>Energy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Energy</w:t>
            </w:r>
          </w:p>
        </w:tc>
        <w:tc>
          <w:tcPr>
            <w:tcW w:type="dxa" w:w="1728"/>
          </w:tcPr>
          <w:p>
            <w:r>
              <w:t>Hyperblaster</w:t>
            </w:r>
          </w:p>
        </w:tc>
        <w:tc>
          <w:tcPr>
            <w:tcW w:type="dxa" w:w="1728"/>
          </w:tcPr>
          <w:p>
            <w:r>
              <w:t>s_weapon_hyperblaster_volume 0 100 5</w:t>
            </w:r>
          </w:p>
        </w:tc>
        <w:tc>
          <w:tcPr>
            <w:tcW w:type="dxa" w:w="1728"/>
          </w:tcPr>
          <w:p>
            <w:r>
              <w:t>Playback volume of the Hyperblaster firing sound. 50 = default, 0 = mute, 100 = 2x louder.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Energy</w:t>
            </w:r>
          </w:p>
        </w:tc>
        <w:tc>
          <w:tcPr>
            <w:tcW w:type="dxa" w:w="1728"/>
          </w:tcPr>
          <w:p>
            <w:r>
              <w:t>Railgun</w:t>
            </w:r>
          </w:p>
        </w:tc>
        <w:tc>
          <w:tcPr>
            <w:tcW w:type="dxa" w:w="1728"/>
          </w:tcPr>
          <w:p>
            <w:r>
              <w:t>s_weapon_railgun_volume 0 100 5</w:t>
            </w:r>
          </w:p>
        </w:tc>
        <w:tc>
          <w:tcPr>
            <w:tcW w:type="dxa" w:w="1728"/>
          </w:tcPr>
          <w:p>
            <w:r>
              <w:t>Playback volume of the Railgun firing sound. 50 = default, 0 = mute, 100 = 2x louder.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Energy</w:t>
            </w:r>
          </w:p>
        </w:tc>
        <w:tc>
          <w:tcPr>
            <w:tcW w:type="dxa" w:w="1728"/>
          </w:tcPr>
          <w:p>
            <w:r>
              <w:t>BFG10K</w:t>
            </w:r>
          </w:p>
        </w:tc>
        <w:tc>
          <w:tcPr>
            <w:tcW w:type="dxa" w:w="1728"/>
          </w:tcPr>
          <w:p>
            <w:r>
              <w:t>s_weapon_bfg_volume 0 100 5</w:t>
            </w:r>
          </w:p>
        </w:tc>
        <w:tc>
          <w:tcPr>
            <w:tcW w:type="dxa" w:w="1728"/>
          </w:tcPr>
          <w:p>
            <w:r>
              <w:t>Playback volume of the BFG10K firing sound. 50 = default, 0 = mute, 100 = 2x louder.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Energy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Energy</w:t>
            </w:r>
          </w:p>
        </w:tc>
        <w:tc>
          <w:tcPr>
            <w:tcW w:type="dxa" w:w="1728"/>
          </w:tcPr>
          <w:p>
            <w:r>
              <w:t>All weapon volumes off</w:t>
            </w:r>
          </w:p>
        </w:tc>
        <w:tc>
          <w:tcPr>
            <w:tcW w:type="dxa" w:w="1728"/>
          </w:tcPr>
          <w:p>
            <w:r>
              <w:t>set s_weapon_blaster_volume 0; set s_weapon_shotgun_volume 0; set s_weapon_supershotgun_volume 0; set s_weapon_machinegun_volume 0; set s_weapon_chaingun_volume 0; set s_weapon_handgrenade_volume 0; set s_weapon_grenadelauncher_volume 0; set s_weapon_rocketlauncher_volume 0; set s_weapon_hyperblaster_volume 0; set s_weapon_railgun_volume 0; set s_weapon_bfg_volume 0</w:t>
            </w:r>
          </w:p>
        </w:tc>
        <w:tc>
          <w:tcPr>
            <w:tcW w:type="dxa" w:w="1728"/>
          </w:tcPr>
          <w:p>
            <w:r>
              <w:t>Mute weapon-only volumes.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Energy</w:t>
            </w:r>
          </w:p>
        </w:tc>
        <w:tc>
          <w:tcPr>
            <w:tcW w:type="dxa" w:w="1728"/>
          </w:tcPr>
          <w:p>
            <w:r>
              <w:t>Restore weapon defaults</w:t>
            </w:r>
          </w:p>
        </w:tc>
        <w:tc>
          <w:tcPr>
            <w:tcW w:type="dxa" w:w="1728"/>
          </w:tcPr>
          <w:p>
            <w:r>
              <w:t>set s_weapon_blaster_volume 50; set s_weapon_shotgun_volume 50; set s_weapon_supershotgun_volume 50; set s_weapon_machinegun_volume 50; set s_weapon_chaingun_volume 50; set s_weapon_handgrenade_volume 50; set s_weapon_grenadelauncher_volume 50; set s_weapon_rocketlauncher_volume 50; set s_weapon_hyperblaster_volume 50; set s_weapon_railgun_volume 50; set s_weapon_bfg_volume 50</w:t>
            </w:r>
          </w:p>
        </w:tc>
        <w:tc>
          <w:tcPr>
            <w:tcW w:type="dxa" w:w="1728"/>
          </w:tcPr>
          <w:p>
            <w:r>
              <w:t>Restore weapon-only volume defaults to 50.</w:t>
            </w:r>
          </w:p>
        </w:tc>
      </w:tr>
    </w:tbl>
    <w:p>
      <w:pPr>
        <w:pStyle w:val="Heading3"/>
      </w:pPr>
      <w:r>
        <w:t>Other Sound Volumes (q2prox_othervol)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Player &amp; demo</w:t>
            </w:r>
          </w:p>
        </w:tc>
        <w:tc>
          <w:tcPr>
            <w:tcW w:type="dxa" w:w="1728"/>
          </w:tcPr>
          <w:p>
            <w:r>
              <w:t>Player &amp; demo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Player &amp; demo</w:t>
            </w:r>
          </w:p>
        </w:tc>
        <w:tc>
          <w:tcPr>
            <w:tcW w:type="dxa" w:w="1728"/>
          </w:tcPr>
          <w:p>
            <w:r>
              <w:t>Player sounds</w:t>
            </w:r>
          </w:p>
        </w:tc>
        <w:tc>
          <w:tcPr>
            <w:tcW w:type="dxa" w:w="1728"/>
          </w:tcPr>
          <w:p>
            <w:r>
              <w:t>s_player_volume 0 100 5</w:t>
            </w:r>
          </w:p>
        </w:tc>
        <w:tc>
          <w:tcPr>
            <w:tcW w:type="dxa" w:w="1728"/>
          </w:tcPr>
          <w:p>
            <w:r>
              <w:t>Player movement sounds (jump, land, fall, steps). 50 = default, 0 = mute.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Player &amp; demo</w:t>
            </w:r>
          </w:p>
        </w:tc>
        <w:tc>
          <w:tcPr>
            <w:tcW w:type="dxa" w:w="1728"/>
          </w:tcPr>
          <w:p>
            <w:r>
              <w:t>Voice / pain</w:t>
            </w:r>
          </w:p>
        </w:tc>
        <w:tc>
          <w:tcPr>
            <w:tcW w:type="dxa" w:w="1728"/>
          </w:tcPr>
          <w:p>
            <w:r>
              <w:t>s_voice_volume 0 100 5</w:t>
            </w:r>
          </w:p>
        </w:tc>
        <w:tc>
          <w:tcPr>
            <w:tcW w:type="dxa" w:w="1728"/>
          </w:tcPr>
          <w:p>
            <w:r>
              <w:t>Player voice (pain, death, taunts). 50 = default, 0 = mute.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Player &amp; demo</w:t>
            </w:r>
          </w:p>
        </w:tc>
        <w:tc>
          <w:tcPr>
            <w:tcW w:type="dxa" w:w="1728"/>
          </w:tcPr>
          <w:p>
            <w:r>
              <w:t>Demo volume</w:t>
            </w:r>
          </w:p>
        </w:tc>
        <w:tc>
          <w:tcPr>
            <w:tcW w:type="dxa" w:w="1728"/>
          </w:tcPr>
          <w:p>
            <w:r>
              <w:t>cl_demoplayer_volume 0.0 1.0 0.05</w:t>
            </w:r>
          </w:p>
        </w:tc>
        <w:tc>
          <w:tcPr>
            <w:tcW w:type="dxa" w:w="1728"/>
          </w:tcPr>
          <w:p>
            <w:r>
              <w:t>Demo playback volume multiplier on top of s_volume. 0.7 (default); 0 = mute demo; 1 = full.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World</w:t>
            </w:r>
          </w:p>
        </w:tc>
        <w:tc>
          <w:tcPr>
            <w:tcW w:type="dxa" w:w="1728"/>
          </w:tcPr>
          <w:p>
            <w:r>
              <w:t>World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World</w:t>
            </w:r>
          </w:p>
        </w:tc>
        <w:tc>
          <w:tcPr>
            <w:tcW w:type="dxa" w:w="1728"/>
          </w:tcPr>
          <w:p>
            <w:r>
              <w:t>Item pickups</w:t>
            </w:r>
          </w:p>
        </w:tc>
        <w:tc>
          <w:tcPr>
            <w:tcW w:type="dxa" w:w="1728"/>
          </w:tcPr>
          <w:p>
            <w:r>
              <w:t>s_pickup_volume 0 100 5</w:t>
            </w:r>
          </w:p>
        </w:tc>
        <w:tc>
          <w:tcPr>
            <w:tcW w:type="dxa" w:w="1728"/>
          </w:tcPr>
          <w:p>
            <w:r>
              <w:t>Item pickup sounds (health, armor, ammo, weapons). 50 = default, 0 = mute.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World</w:t>
            </w:r>
          </w:p>
        </w:tc>
        <w:tc>
          <w:tcPr>
            <w:tcW w:type="dxa" w:w="1728"/>
          </w:tcPr>
          <w:p>
            <w:r>
              <w:t>Environment</w:t>
            </w:r>
          </w:p>
        </w:tc>
        <w:tc>
          <w:tcPr>
            <w:tcW w:type="dxa" w:w="1728"/>
          </w:tcPr>
          <w:p>
            <w:r>
              <w:t>s_environment_volume 0 100 5</w:t>
            </w:r>
          </w:p>
        </w:tc>
        <w:tc>
          <w:tcPr>
            <w:tcW w:type="dxa" w:w="1728"/>
          </w:tcPr>
          <w:p>
            <w:r>
              <w:t>World sounds (doors, glass, platforms, debris). 50 = default, 0 = mute.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World</w:t>
            </w:r>
          </w:p>
        </w:tc>
        <w:tc>
          <w:tcPr>
            <w:tcW w:type="dxa" w:w="1728"/>
          </w:tcPr>
          <w:p>
            <w:r>
              <w:t>Monsters</w:t>
            </w:r>
          </w:p>
        </w:tc>
        <w:tc>
          <w:tcPr>
            <w:tcW w:type="dxa" w:w="1728"/>
          </w:tcPr>
          <w:p>
            <w:r>
              <w:t>s_monster_volume 0 100 5</w:t>
            </w:r>
          </w:p>
        </w:tc>
        <w:tc>
          <w:tcPr>
            <w:tcW w:type="dxa" w:w="1728"/>
          </w:tcPr>
          <w:p>
            <w:r>
              <w:t>Monster / enemy sounds (voice, weapons, movement). 50 = default, 0 = mute.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Interface &amp; ambient</w:t>
            </w:r>
          </w:p>
        </w:tc>
        <w:tc>
          <w:tcPr>
            <w:tcW w:type="dxa" w:w="1728"/>
          </w:tcPr>
          <w:p>
            <w:r>
              <w:t>Interface &amp; ambient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Interface &amp; ambient</w:t>
            </w:r>
          </w:p>
        </w:tc>
        <w:tc>
          <w:tcPr>
            <w:tcW w:type="dxa" w:w="1728"/>
          </w:tcPr>
          <w:p>
            <w:r>
              <w:t>Announcer</w:t>
            </w:r>
          </w:p>
        </w:tc>
        <w:tc>
          <w:tcPr>
            <w:tcW w:type="dxa" w:w="1728"/>
          </w:tcPr>
          <w:p>
            <w:r>
              <w:t>s_announcer_volume 0 100 5</w:t>
            </w:r>
          </w:p>
        </w:tc>
        <w:tc>
          <w:tcPr>
            <w:tcW w:type="dxa" w:w="1728"/>
          </w:tcPr>
          <w:p>
            <w:r>
              <w:t>Game announcer (computer voice, secrets). 50 = default, 0 = mute.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Interface &amp; ambient</w:t>
            </w:r>
          </w:p>
        </w:tc>
        <w:tc>
          <w:tcPr>
            <w:tcW w:type="dxa" w:w="1728"/>
          </w:tcPr>
          <w:p>
            <w:r>
              <w:t>Menu / UI</w:t>
            </w:r>
          </w:p>
        </w:tc>
        <w:tc>
          <w:tcPr>
            <w:tcW w:type="dxa" w:w="1728"/>
          </w:tcPr>
          <w:p>
            <w:r>
              <w:t>s_interface_volume 0 100 5</w:t>
            </w:r>
          </w:p>
        </w:tc>
        <w:tc>
          <w:tcPr>
            <w:tcW w:type="dxa" w:w="1728"/>
          </w:tcPr>
          <w:p>
            <w:r>
              <w:t>Menu navigation and UI sounds. 50 = default, 0 = mute.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Interface &amp; ambient</w:t>
            </w:r>
          </w:p>
        </w:tc>
        <w:tc>
          <w:tcPr>
            <w:tcW w:type="dxa" w:w="1728"/>
          </w:tcPr>
          <w:p>
            <w:r>
              <w:t>Other / misc</w:t>
            </w:r>
          </w:p>
        </w:tc>
        <w:tc>
          <w:tcPr>
            <w:tcW w:type="dxa" w:w="1728"/>
          </w:tcPr>
          <w:p>
            <w:r>
              <w:t>s_other_volume 0 100 5</w:t>
            </w:r>
          </w:p>
        </w:tc>
        <w:tc>
          <w:tcPr>
            <w:tcW w:type="dxa" w:w="1728"/>
          </w:tcPr>
          <w:p>
            <w:r>
              <w:t>All other unclassified sounds. 50 = default, 0 = mute.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Interface &amp; ambient</w:t>
            </w:r>
          </w:p>
        </w:tc>
        <w:tc>
          <w:tcPr>
            <w:tcW w:type="dxa" w:w="1728"/>
          </w:tcPr>
          <w:p>
            <w:r>
              <w:t>Ambient loops</w:t>
            </w:r>
          </w:p>
        </w:tc>
        <w:tc>
          <w:tcPr>
            <w:tcW w:type="dxa" w:w="1728"/>
          </w:tcPr>
          <w:p>
            <w:r>
              <w:t>s_ambient_volume 0 100 5</w:t>
            </w:r>
          </w:p>
        </w:tc>
        <w:tc>
          <w:tcPr>
            <w:tcW w:type="dxa" w:w="1728"/>
          </w:tcPr>
          <w:p>
            <w:r>
              <w:t>Ambient world loops (movers, hums, teleports). 50 = default; not the master (s_volume is).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Interface &amp; ambient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Interface &amp; ambient</w:t>
            </w:r>
          </w:p>
        </w:tc>
        <w:tc>
          <w:tcPr>
            <w:tcW w:type="dxa" w:w="1728"/>
          </w:tcPr>
          <w:p>
            <w:r>
              <w:t>All other sound volumes off</w:t>
            </w:r>
          </w:p>
        </w:tc>
        <w:tc>
          <w:tcPr>
            <w:tcW w:type="dxa" w:w="1728"/>
          </w:tcPr>
          <w:p>
            <w:r>
              <w:t>set s_player_volume 0; set s_voice_volume 0; set cl_demoplayer_volume 0; set s_pickup_volume 0; set s_environment_volume 0; set s_monster_volume 0; set s_announcer_volume 0; set s_interface_volume 0; set s_other_volume 0; set s_ambient_volume 0</w:t>
            </w:r>
          </w:p>
        </w:tc>
        <w:tc>
          <w:tcPr>
            <w:tcW w:type="dxa" w:w="1728"/>
          </w:tcPr>
          <w:p>
            <w:r>
              <w:t>Mute non-weapon category volumes incl. demo playback.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Interface &amp; ambient</w:t>
            </w:r>
          </w:p>
        </w:tc>
        <w:tc>
          <w:tcPr>
            <w:tcW w:type="dxa" w:w="1728"/>
          </w:tcPr>
          <w:p>
            <w:r>
              <w:t>Restore other sound defaults</w:t>
            </w:r>
          </w:p>
        </w:tc>
        <w:tc>
          <w:tcPr>
            <w:tcW w:type="dxa" w:w="1728"/>
          </w:tcPr>
          <w:p>
            <w:r>
              <w:t>set s_player_volume 50; set s_voice_volume 50; set cl_demoplayer_volume 0.7; set s_pickup_volume 50; set s_environment_volume 50; set s_monster_volume 50; set s_announcer_volume 50; set s_interface_volume 50; set s_other_volume 50; set s_ambient_volume 50</w:t>
            </w:r>
          </w:p>
        </w:tc>
        <w:tc>
          <w:tcPr>
            <w:tcW w:type="dxa" w:w="1728"/>
          </w:tcPr>
          <w:p>
            <w:r>
              <w:t>Restore non-weapon defaults: s_*_volume to 50, cl_demoplayer_volume to 0.7.</w:t>
            </w:r>
          </w:p>
        </w:tc>
      </w:tr>
    </w:tbl>
    <w:p>
      <w:pPr>
        <w:pStyle w:val="Heading3"/>
      </w:pPr>
      <w:r>
        <w:t>Server Browser (q2prox_serverbrowser)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Mode &amp; scale</w:t>
            </w:r>
          </w:p>
        </w:tc>
        <w:tc>
          <w:tcPr>
            <w:tcW w:type="dxa" w:w="1728"/>
          </w:tcPr>
          <w:p>
            <w:r>
              <w:t>Mode &amp; scale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Mode &amp; scale</w:t>
            </w:r>
          </w:p>
        </w:tc>
        <w:tc>
          <w:tcPr>
            <w:tcW w:type="dxa" w:w="1728"/>
          </w:tcPr>
          <w:p>
            <w:r>
              <w:t>Opacity</w:t>
            </w:r>
          </w:p>
        </w:tc>
        <w:tc>
          <w:tcPr>
            <w:tcW w:type="dxa" w:w="1728"/>
          </w:tcPr>
          <w:p>
            <w:r>
              <w:t>cl_serverbrowser_alpha 0 1 0.05</w:t>
            </w:r>
          </w:p>
        </w:tc>
        <w:tc>
          <w:tcPr>
            <w:tcW w:type="dxa" w:w="1728"/>
          </w:tcPr>
          <w:p>
            <w:r>
              <w:t>Opacity of the modern server browser overlay background.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Mode &amp; scale</w:t>
            </w:r>
          </w:p>
        </w:tc>
        <w:tc>
          <w:tcPr>
            <w:tcW w:type="dxa" w:w="1728"/>
          </w:tcPr>
          <w:p>
            <w:r>
              <w:t>Text scale</w:t>
            </w:r>
          </w:p>
        </w:tc>
        <w:tc>
          <w:tcPr>
            <w:tcW w:type="dxa" w:w="1728"/>
          </w:tcPr>
          <w:p>
            <w:r>
              <w:t>cl_serverbrowser_scale 0.5 2 0.01</w:t>
            </w:r>
          </w:p>
        </w:tc>
        <w:tc>
          <w:tcPr>
            <w:tcW w:type="dxa" w:w="1728"/>
          </w:tcPr>
          <w:p>
            <w:r>
              <w:t>Font / UI scale of the browser overlay; match to display DPI. 1.0 default.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View &amp; layout</w:t>
            </w:r>
          </w:p>
        </w:tc>
        <w:tc>
          <w:tcPr>
            <w:tcW w:type="dxa" w:w="1728"/>
          </w:tcPr>
          <w:p>
            <w:r>
              <w:t>View &amp; layout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View &amp; layout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Filters</w:t>
            </w:r>
          </w:p>
        </w:tc>
        <w:tc>
          <w:tcPr>
            <w:tcW w:type="dxa" w:w="1728"/>
          </w:tcPr>
          <w:p>
            <w:r>
              <w:t>Filters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Filters</w:t>
            </w:r>
          </w:p>
        </w:tc>
        <w:tc>
          <w:tcPr>
            <w:tcW w:type="dxa" w:w="1728"/>
          </w:tcPr>
          <w:p>
            <w:r>
              <w:t>Max ping</w:t>
            </w:r>
          </w:p>
        </w:tc>
        <w:tc>
          <w:tcPr>
            <w:tcW w:type="dxa" w:w="1728"/>
          </w:tcPr>
          <w:p>
            <w:r>
              <w:t>cl_serverbrowser_max_ping 0 999 50</w:t>
            </w:r>
          </w:p>
        </w:tc>
        <w:tc>
          <w:tcPr>
            <w:tcW w:type="dxa" w:w="1728"/>
          </w:tcPr>
          <w:p>
            <w:r>
              <w:t>Hide servers whose ping exceeds this many ms. 0 = no limit.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Filters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Sources</w:t>
            </w:r>
          </w:p>
        </w:tc>
        <w:tc>
          <w:tcPr>
            <w:tcW w:type="dxa" w:w="1728"/>
          </w:tcPr>
          <w:p>
            <w:r>
              <w:t>Sources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Sources</w:t>
            </w:r>
          </w:p>
        </w:tc>
        <w:tc>
          <w:tcPr>
            <w:tcW w:type="dxa" w:w="1728"/>
          </w:tcPr>
          <w:p>
            <w:r>
              <w:t>Custom source</w:t>
            </w:r>
          </w:p>
        </w:tc>
        <w:tc>
          <w:tcPr>
            <w:tcW w:type="dxa" w:w="1728"/>
          </w:tcPr>
          <w:p>
            <w:r>
              <w:t>cl_serverbrowser_custom_source</w:t>
            </w:r>
          </w:p>
        </w:tc>
        <w:tc>
          <w:tcPr>
            <w:tcW w:type="dxa" w:w="1728"/>
          </w:tcPr>
          <w:p>
            <w:r>
              <w:t>URL for the Custom source tab (supports composite favorites:// file:// broadcast:// syntax).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Sources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Open server browser...</w:t>
            </w:r>
          </w:p>
        </w:tc>
        <w:tc>
          <w:tcPr>
            <w:tcW w:type="dxa" w:w="1728"/>
          </w:tcPr>
          <w:p>
            <w:r>
              <w:t>serverbrowser_open_modern</w:t>
            </w:r>
          </w:p>
        </w:tc>
        <w:tc>
          <w:tcPr>
            <w:tcW w:type="dxa" w:w="1728"/>
          </w:tcPr>
          <w:p>
            <w:r>
              <w:t>Open the modern server browser overlay.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Open legacy browser...</w:t>
            </w:r>
          </w:p>
        </w:tc>
        <w:tc>
          <w:tcPr>
            <w:tcW w:type="dxa" w:w="1728"/>
          </w:tcPr>
          <w:p>
            <w:r>
              <w:t>serverbrowser_open_legacy</w:t>
            </w:r>
          </w:p>
        </w:tc>
        <w:tc>
          <w:tcPr>
            <w:tcW w:type="dxa" w:w="1728"/>
          </w:tcPr>
          <w:p>
            <w:r>
              <w:t>Open the classic (legacy) server browser menu.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Toggle key</w:t>
            </w:r>
          </w:p>
        </w:tc>
        <w:tc>
          <w:tcPr>
            <w:tcW w:type="dxa" w:w="1728"/>
          </w:tcPr>
          <w:p>
            <w:r>
              <w:t>serverbrowser_toggle</w:t>
            </w:r>
          </w:p>
        </w:tc>
        <w:tc>
          <w:tcPr>
            <w:tcW w:type="dxa" w:w="1728"/>
          </w:tcPr>
          <w:p>
            <w:r>
              <w:t>Bind a key that opens/closes the server browser overlay.</w:t>
            </w:r>
          </w:p>
        </w:tc>
      </w:tr>
    </w:tbl>
    <w:p>
      <w:pPr>
        <w:pStyle w:val="Heading3"/>
      </w:pPr>
      <w:r>
        <w:t>Advanced Network (q2prox_advanced_network)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Bandwidth</w:t>
            </w:r>
          </w:p>
        </w:tc>
        <w:tc>
          <w:tcPr>
            <w:tcW w:type="dxa" w:w="1728"/>
          </w:tcPr>
          <w:p>
            <w:r>
              <w:t>Bandwidth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Bandwidth</w:t>
            </w:r>
          </w:p>
        </w:tc>
        <w:tc>
          <w:tcPr>
            <w:tcW w:type="dxa" w:w="1728"/>
          </w:tcPr>
          <w:p>
            <w:r>
              <w:t>Bandwidth rate</w:t>
            </w:r>
          </w:p>
        </w:tc>
        <w:tc>
          <w:tcPr>
            <w:tcW w:type="dxa" w:w="1728"/>
          </w:tcPr>
          <w:p>
            <w:r>
              <w:t>rate 1000 100000 1000</w:t>
            </w:r>
          </w:p>
        </w:tc>
        <w:tc>
          <w:tcPr>
            <w:tcW w:type="dxa" w:w="1728"/>
          </w:tcPr>
          <w:p>
            <w:r>
              <w:t>rate: bandwidth your client requests from the server, bytes/sec. Server may cap it. Typical modern broadband: 25000..100000. Server-visible userinfo cvar.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Bandwidth</w:t>
            </w:r>
          </w:p>
        </w:tc>
        <w:tc>
          <w:tcPr>
            <w:tcW w:type="dxa" w:w="1728"/>
          </w:tcPr>
          <w:p>
            <w:r>
              <w:t>Message size</w:t>
            </w:r>
          </w:p>
        </w:tc>
        <w:tc>
          <w:tcPr>
            <w:tcW w:type="dxa" w:w="1728"/>
          </w:tcPr>
          <w:p>
            <w:r>
              <w:t>msg 0 2 1</w:t>
            </w:r>
          </w:p>
        </w:tc>
        <w:tc>
          <w:tcPr>
            <w:tcW w:type="dxa" w:w="1728"/>
          </w:tcPr>
          <w:p>
            <w:r>
              <w:t>msg: server message size hint. 0 = small, 1 = normal (default), 2 = large. Some servers reject high values.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Bandwidth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Framerate</w:t>
            </w:r>
          </w:p>
        </w:tc>
        <w:tc>
          <w:tcPr>
            <w:tcW w:type="dxa" w:w="1728"/>
          </w:tcPr>
          <w:p>
            <w:r>
              <w:t>Framerate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Framerate</w:t>
            </w:r>
          </w:p>
        </w:tc>
        <w:tc>
          <w:tcPr>
            <w:tcW w:type="dxa" w:w="1728"/>
          </w:tcPr>
          <w:p>
            <w:r>
              <w:t>Client FPS limit</w:t>
            </w:r>
          </w:p>
        </w:tc>
        <w:tc>
          <w:tcPr>
            <w:tcW w:type="dxa" w:w="1728"/>
          </w:tcPr>
          <w:p>
            <w:r>
              <w:t>cl_maxfps 0 500 5</w:t>
            </w:r>
          </w:p>
        </w:tc>
        <w:tc>
          <w:tcPr>
            <w:tcW w:type="dxa" w:w="1728"/>
          </w:tcPr>
          <w:p>
            <w:r>
              <w:t>cl_maxfps: client framerate cap. 0 = uncapped. The renderer can still produce more frames if cl_async 1 is set.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Framerate</w:t>
            </w:r>
          </w:p>
        </w:tc>
        <w:tc>
          <w:tcPr>
            <w:tcW w:type="dxa" w:w="1728"/>
          </w:tcPr>
          <w:p>
            <w:r>
              <w:t>Renderer FPS limit</w:t>
            </w:r>
          </w:p>
        </w:tc>
        <w:tc>
          <w:tcPr>
            <w:tcW w:type="dxa" w:w="1728"/>
          </w:tcPr>
          <w:p>
            <w:r>
              <w:t>r_maxfps 0 1000 5</w:t>
            </w:r>
          </w:p>
        </w:tc>
        <w:tc>
          <w:tcPr>
            <w:tcW w:type="dxa" w:w="1728"/>
          </w:tcPr>
          <w:p>
            <w:r>
              <w:t>r_maxfps: renderer-only framerate cap. Applies when cl_async 1; otherwise cl_maxfps is the gate.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Packets &amp; sync</w:t>
            </w:r>
          </w:p>
        </w:tc>
        <w:tc>
          <w:tcPr>
            <w:tcW w:type="dxa" w:w="1728"/>
          </w:tcPr>
          <w:p>
            <w:r>
              <w:t>Packets &amp; sync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Packets &amp; sync</w:t>
            </w:r>
          </w:p>
        </w:tc>
        <w:tc>
          <w:tcPr>
            <w:tcW w:type="dxa" w:w="1728"/>
          </w:tcPr>
          <w:p>
            <w:r>
              <w:t>Client packets / sec</w:t>
            </w:r>
          </w:p>
        </w:tc>
        <w:tc>
          <w:tcPr>
            <w:tcW w:type="dxa" w:w="1728"/>
          </w:tcPr>
          <w:p>
            <w:r>
              <w:t>cl_maxpackets 10 125 5</w:t>
            </w:r>
          </w:p>
        </w:tc>
        <w:tc>
          <w:tcPr>
            <w:tcW w:type="dxa" w:w="1728"/>
          </w:tcPr>
          <w:p>
            <w:r>
              <w:t>cl_maxpackets: max user-command packets per second sent to the server (10..125). Higher = more responsive but more upload bandwidth.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Packets &amp; sync</w:t>
            </w:r>
          </w:p>
        </w:tc>
        <w:tc>
          <w:tcPr>
            <w:tcW w:type="dxa" w:w="1728"/>
          </w:tcPr>
          <w:p>
            <w:r>
              <w:t>Server updates / sec</w:t>
            </w:r>
          </w:p>
        </w:tc>
        <w:tc>
          <w:tcPr>
            <w:tcW w:type="dxa" w:w="1728"/>
          </w:tcPr>
          <w:p>
            <w:r>
              <w:t>cl_updaterate 10 60 5</w:t>
            </w:r>
          </w:p>
        </w:tc>
        <w:tc>
          <w:tcPr>
            <w:tcW w:type="dxa" w:w="1728"/>
          </w:tcPr>
          <w:p>
            <w:r>
              <w:t>cl_updaterate: requested server updates per second (10..30 typical). Some servers cap it.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Packets &amp; sync</w:t>
            </w:r>
          </w:p>
        </w:tc>
        <w:tc>
          <w:tcPr>
            <w:tcW w:type="dxa" w:w="1728"/>
          </w:tcPr>
          <w:p>
            <w:r>
              <w:t>Async mode</w:t>
            </w:r>
          </w:p>
        </w:tc>
        <w:tc>
          <w:tcPr>
            <w:tcW w:type="dxa" w:w="1728"/>
          </w:tcPr>
          <w:p>
            <w:r>
              <w:t>cl_async Sync 0 Async 1 Async + GPU sync 2</w:t>
            </w:r>
          </w:p>
        </w:tc>
        <w:tc>
          <w:tcPr>
            <w:tcW w:type="dxa" w:w="1728"/>
          </w:tcPr>
          <w:p>
            <w:r>
              <w:t>cl_async: 0 = synchronous client/render loop; 1 = asynchronous render loop (default); 2 = asynchronous render loop with GPU sync fence where supported.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Packets &amp; sync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UDP port autoprobe</w:t>
            </w:r>
          </w:p>
        </w:tc>
        <w:tc>
          <w:tcPr>
            <w:tcW w:type="dxa" w:w="1728"/>
          </w:tcPr>
          <w:p>
            <w:r>
              <w:t>UDP port autoprobe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UDP port autoprobe</w:t>
            </w:r>
          </w:p>
        </w:tc>
        <w:tc>
          <w:tcPr>
            <w:tcW w:type="dxa" w:w="1728"/>
          </w:tcPr>
          <w:p>
            <w:r>
              <w:t>Auto-port safety watchdog</w:t>
            </w:r>
          </w:p>
        </w:tc>
        <w:tc>
          <w:tcPr>
            <w:tcW w:type="dxa" w:w="1728"/>
          </w:tcPr>
          <w:p>
            <w:r>
              <w:t>cl_net_clientport_autoprobe_time 0.1 180 1</w:t>
            </w:r>
          </w:p>
        </w:tc>
        <w:tc>
          <w:tcPr>
            <w:tcW w:type="dxa" w:w="1728"/>
          </w:tcPr>
          <w:p>
            <w:r>
              <w:t>Safety watchdog (0.1..180 s) that aborts probing if it runs too long. RTT finishes early; a full-scan run wants 60..180 s, below ~30 s warns.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UDP port autoprobe</w:t>
            </w:r>
          </w:p>
        </w:tc>
        <w:tc>
          <w:tcPr>
            <w:tcW w:type="dxa" w:w="1728"/>
          </w:tcPr>
          <w:p>
            <w:r>
              <w:t>RTT candidate count</w:t>
            </w:r>
          </w:p>
        </w:tc>
        <w:tc>
          <w:tcPr>
            <w:tcW w:type="dxa" w:w="1728"/>
          </w:tcPr>
          <w:p>
            <w:r>
              <w:t>cl_net_clientport_autoprobe_ports 2 60 1</w:t>
            </w:r>
          </w:p>
        </w:tc>
        <w:tc>
          <w:tcPr>
            <w:tcW w:type="dxa" w:w="1728"/>
          </w:tcPr>
          <w:p>
            <w:r>
              <w:t>RTT candidate port count (2..60). Does not apply to Full scan (fixed 20 slots). Wider sweeps don't slow RTT. Default 6.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UDP port autoprobe</w:t>
            </w:r>
          </w:p>
        </w:tc>
        <w:tc>
          <w:tcPr>
            <w:tcW w:type="dxa" w:w="1728"/>
          </w:tcPr>
          <w:p>
            <w:r>
              <w:t>Full-scan pre-scan grace</w:t>
            </w:r>
          </w:p>
        </w:tc>
        <w:tc>
          <w:tcPr>
            <w:tcW w:type="dxa" w:w="1728"/>
          </w:tcPr>
          <w:p>
            <w:r>
              <w:t>cl_net_clientport_autoprobe_settle_ms 0 10000 100</w:t>
            </w:r>
          </w:p>
        </w:tc>
        <w:tc>
          <w:tcPr>
            <w:tcW w:type="dxa" w:w="1728"/>
          </w:tcPr>
          <w:p>
            <w:r>
              <w:t>Optional grace window (0..10000 ms) before the full scan applies its first slot; raise only on slow-precache mods. Counts inside the watchdog.</w:t>
            </w:r>
          </w:p>
        </w:tc>
      </w:tr>
    </w:tbl>
    <w:p>
      <w:pPr>
        <w:pStyle w:val="Heading3"/>
      </w:pPr>
      <w:r>
        <w:t>Cvar Browser (q2prox_cvarbrowser)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Opacity</w:t>
            </w:r>
          </w:p>
        </w:tc>
        <w:tc>
          <w:tcPr>
            <w:tcW w:type="dxa" w:w="1728"/>
          </w:tcPr>
          <w:p>
            <w:r>
              <w:t>cl_cvar_browser_alpha 0 1 0.05</w:t>
            </w:r>
          </w:p>
        </w:tc>
        <w:tc>
          <w:tcPr>
            <w:tcW w:type="dxa" w:w="1728"/>
          </w:tcPr>
          <w:p>
            <w:r>
              <w:t>Opacity of the cvar browser overlay background.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Text scale</w:t>
            </w:r>
          </w:p>
        </w:tc>
        <w:tc>
          <w:tcPr>
            <w:tcW w:type="dxa" w:w="1728"/>
          </w:tcPr>
          <w:p>
            <w:r>
              <w:t>cl_cvar_browser_scale 0.1 4 0.01</w:t>
            </w:r>
          </w:p>
        </w:tc>
        <w:tc>
          <w:tcPr>
            <w:tcW w:type="dxa" w:w="1728"/>
          </w:tcPr>
          <w:p>
            <w:r>
              <w:t>Font / UI scale of the cvar browser overlay; 1.0 default.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Open cvar browser...</w:t>
            </w:r>
          </w:p>
        </w:tc>
        <w:tc>
          <w:tcPr>
            <w:tcW w:type="dxa" w:w="1728"/>
          </w:tcPr>
          <w:p>
            <w:r>
              <w:t>cvar_help</w:t>
            </w:r>
          </w:p>
        </w:tc>
        <w:tc>
          <w:tcPr>
            <w:tcW w:type="dxa" w:w="1728"/>
          </w:tcPr>
          <w:p>
            <w:r>
              <w:t>Open the modern cvar reference browser overlay.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Toggle key</w:t>
            </w:r>
          </w:p>
        </w:tc>
        <w:tc>
          <w:tcPr>
            <w:tcW w:type="dxa" w:w="1728"/>
          </w:tcPr>
          <w:p>
            <w:r>
              <w:t>cvar_browser_toggle</w:t>
            </w:r>
          </w:p>
        </w:tc>
        <w:tc>
          <w:tcPr>
            <w:tcW w:type="dxa" w:w="1728"/>
          </w:tcPr>
          <w:p>
            <w:r>
              <w:t>Bind a key that opens/closes the cvar browser overlay.</w:t>
            </w:r>
          </w:p>
        </w:tc>
      </w:tr>
    </w:tbl>
    <w:p>
      <w:pPr>
        <w:pStyle w:val="Heading3"/>
      </w:pPr>
      <w:r>
        <w:t>Demo Browser (q2prox_demobrowser)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View &amp; layout</w:t>
            </w:r>
          </w:p>
        </w:tc>
        <w:tc>
          <w:tcPr>
            <w:tcW w:type="dxa" w:w="1728"/>
          </w:tcPr>
          <w:p>
            <w:r>
              <w:t>View &amp; layout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View &amp; layout</w:t>
            </w:r>
          </w:p>
        </w:tc>
        <w:tc>
          <w:tcPr>
            <w:tcW w:type="dxa" w:w="1728"/>
          </w:tcPr>
          <w:p>
            <w:r>
              <w:t>Opacity</w:t>
            </w:r>
          </w:p>
        </w:tc>
        <w:tc>
          <w:tcPr>
            <w:tcW w:type="dxa" w:w="1728"/>
          </w:tcPr>
          <w:p>
            <w:r>
              <w:t>cl_demo_browser_alpha 0 1 0.05</w:t>
            </w:r>
          </w:p>
        </w:tc>
        <w:tc>
          <w:tcPr>
            <w:tcW w:type="dxa" w:w="1728"/>
          </w:tcPr>
          <w:p>
            <w:r>
              <w:t>Demo browser overlay background opacity.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View &amp; layout</w:t>
            </w:r>
          </w:p>
        </w:tc>
        <w:tc>
          <w:tcPr>
            <w:tcW w:type="dxa" w:w="1728"/>
          </w:tcPr>
          <w:p>
            <w:r>
              <w:t>Text scale</w:t>
            </w:r>
          </w:p>
        </w:tc>
        <w:tc>
          <w:tcPr>
            <w:tcW w:type="dxa" w:w="1728"/>
          </w:tcPr>
          <w:p>
            <w:r>
              <w:t>cl_demo_browser_scale 0.1 3 0.01</w:t>
            </w:r>
          </w:p>
        </w:tc>
        <w:tc>
          <w:tcPr>
            <w:tcW w:type="dxa" w:w="1728"/>
          </w:tcPr>
          <w:p>
            <w:r>
              <w:t>Demo browser text and UI scale (0.1..3.0).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Demo listing</w:t>
            </w:r>
          </w:p>
        </w:tc>
        <w:tc>
          <w:tcPr>
            <w:tcW w:type="dxa" w:w="1728"/>
          </w:tcPr>
          <w:p>
            <w:r>
              <w:t>Demo listing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Demo listing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Open</w:t>
            </w:r>
          </w:p>
        </w:tc>
        <w:tc>
          <w:tcPr>
            <w:tcW w:type="dxa" w:w="1728"/>
          </w:tcPr>
          <w:p>
            <w:r>
              <w:t>Open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Open</w:t>
            </w:r>
          </w:p>
        </w:tc>
        <w:tc>
          <w:tcPr>
            <w:tcW w:type="dxa" w:w="1728"/>
          </w:tcPr>
          <w:p>
            <w:r>
              <w:t>Open demo browser...</w:t>
            </w:r>
          </w:p>
        </w:tc>
        <w:tc>
          <w:tcPr>
            <w:tcW w:type="dxa" w:w="1728"/>
          </w:tcPr>
          <w:p>
            <w:r>
              <w:t>demo_browser_open</w:t>
            </w:r>
          </w:p>
        </w:tc>
        <w:tc>
          <w:tcPr>
            <w:tcW w:type="dxa" w:w="1728"/>
          </w:tcPr>
          <w:p>
            <w:r>
              <w:t>Open the modern demo browser overlay (search and listing backed by the central index).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Open</w:t>
            </w:r>
          </w:p>
        </w:tc>
        <w:tc>
          <w:tcPr>
            <w:tcW w:type="dxa" w:w="1728"/>
          </w:tcPr>
          <w:p>
            <w:r>
              <w:t>Toggle key</w:t>
            </w:r>
          </w:p>
        </w:tc>
        <w:tc>
          <w:tcPr>
            <w:tcW w:type="dxa" w:w="1728"/>
          </w:tcPr>
          <w:p>
            <w:r>
              <w:t>demo_browser_toggle</w:t>
            </w:r>
          </w:p>
        </w:tc>
        <w:tc>
          <w:tcPr>
            <w:tcW w:type="dxa" w:w="1728"/>
          </w:tcPr>
          <w:p>
            <w:r>
              <w:t>Bind a key that opens/closes the demo browser overlay.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Open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Index &amp; service</w:t>
            </w:r>
          </w:p>
        </w:tc>
        <w:tc>
          <w:tcPr>
            <w:tcW w:type="dxa" w:w="1728"/>
          </w:tcPr>
          <w:p>
            <w:r>
              <w:t>Index &amp; 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Index &amp; service</w:t>
            </w:r>
          </w:p>
        </w:tc>
        <w:tc>
          <w:tcPr>
            <w:tcW w:type="dxa" w:w="1728"/>
          </w:tcPr>
          <w:p>
            <w:r>
              <w:t>Rebuild demo index</w:t>
            </w:r>
          </w:p>
        </w:tc>
        <w:tc>
          <w:tcPr>
            <w:tcW w:type="dxa" w:w="1728"/>
          </w:tcPr>
          <w:p>
            <w:r>
              <w:t>demo_index_rebuild</w:t>
            </w:r>
          </w:p>
        </w:tc>
        <w:tc>
          <w:tcPr>
            <w:tcW w:type="dxa" w:w="1728"/>
          </w:tcPr>
          <w:p>
            <w:r>
              <w:t>Full rescan: reparse every demo and rewrite the central index.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Index &amp; service</w:t>
            </w:r>
          </w:p>
        </w:tc>
        <w:tc>
          <w:tcPr>
            <w:tcW w:type="dxa" w:w="1728"/>
          </w:tcPr>
          <w:p>
            <w:r>
              <w:t>Refresh demo index</w:t>
            </w:r>
          </w:p>
        </w:tc>
        <w:tc>
          <w:tcPr>
            <w:tcW w:type="dxa" w:w="1728"/>
          </w:tcPr>
          <w:p>
            <w:r>
              <w:t>demo_index_refresh</w:t>
            </w:r>
          </w:p>
        </w:tc>
        <w:tc>
          <w:tcPr>
            <w:tcW w:type="dxa" w:w="1728"/>
          </w:tcPr>
          <w:p>
            <w:r>
              <w:t>Incremental refresh without reparsing unchanged demos.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Index &amp; service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Index &amp; service</w:t>
            </w:r>
          </w:p>
        </w:tc>
        <w:tc>
          <w:tcPr>
            <w:tcW w:type="dxa" w:w="1728"/>
          </w:tcPr>
          <w:p>
            <w:r>
              <w:t>Open legacy demo browser...</w:t>
            </w:r>
          </w:p>
        </w:tc>
        <w:tc>
          <w:tcPr>
            <w:tcW w:type="dxa" w:w="1728"/>
          </w:tcPr>
          <w:p>
            <w:r>
              <w:t>menu_demos</w:t>
            </w:r>
          </w:p>
        </w:tc>
        <w:tc>
          <w:tcPr>
            <w:tcW w:type="dxa" w:w="1728"/>
          </w:tcPr>
          <w:p>
            <w:r>
              <w:t>Open the legacy demo browser (kept for compatibility).</w:t>
            </w:r>
          </w:p>
        </w:tc>
      </w:tr>
    </w:tbl>
    <w:p>
      <w:pPr>
        <w:pStyle w:val="Heading3"/>
      </w:pPr>
      <w:r>
        <w:t>Demo Player (q2prox_demoplayer)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Overlay</w:t>
            </w:r>
          </w:p>
        </w:tc>
        <w:tc>
          <w:tcPr>
            <w:tcW w:type="dxa" w:w="1728"/>
          </w:tcPr>
          <w:p>
            <w:r>
              <w:t>Overlay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Overlay</w:t>
            </w:r>
          </w:p>
        </w:tc>
        <w:tc>
          <w:tcPr>
            <w:tcW w:type="dxa" w:w="1728"/>
          </w:tcPr>
          <w:p>
            <w:r>
              <w:t>Opacity</w:t>
            </w:r>
          </w:p>
        </w:tc>
        <w:tc>
          <w:tcPr>
            <w:tcW w:type="dxa" w:w="1728"/>
          </w:tcPr>
          <w:p>
            <w:r>
              <w:t>cl_demoplayer_overlay_alpha 0 1 0.05</w:t>
            </w:r>
          </w:p>
        </w:tc>
        <w:tc>
          <w:tcPr>
            <w:tcW w:type="dxa" w:w="1728"/>
          </w:tcPr>
          <w:p>
            <w:r>
              <w:t>Playback overlay background opacity.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Overlay</w:t>
            </w:r>
          </w:p>
        </w:tc>
        <w:tc>
          <w:tcPr>
            <w:tcW w:type="dxa" w:w="1728"/>
          </w:tcPr>
          <w:p>
            <w:r>
              <w:t>Text scale</w:t>
            </w:r>
          </w:p>
        </w:tc>
        <w:tc>
          <w:tcPr>
            <w:tcW w:type="dxa" w:w="1728"/>
          </w:tcPr>
          <w:p>
            <w:r>
              <w:t>cl_demoplayer_overlay_scale 0.5 3 0.01</w:t>
            </w:r>
          </w:p>
        </w:tc>
        <w:tc>
          <w:tcPr>
            <w:tcW w:type="dxa" w:w="1728"/>
          </w:tcPr>
          <w:p>
            <w:r>
              <w:t>Playback overlay text and UI scale (0.5..3.0).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Overlay</w:t>
            </w:r>
          </w:p>
        </w:tc>
        <w:tc>
          <w:tcPr>
            <w:tcW w:type="dxa" w:w="1728"/>
          </w:tcPr>
          <w:p>
            <w:r>
              <w:t>Autohide</w:t>
            </w:r>
          </w:p>
        </w:tc>
        <w:tc>
          <w:tcPr>
            <w:tcW w:type="dxa" w:w="1728"/>
          </w:tcPr>
          <w:p>
            <w:r>
              <w:t>cl_demoplayer_overlay_autohide_sec 0 60 1</w:t>
            </w:r>
          </w:p>
        </w:tc>
        <w:tc>
          <w:tcPr>
            <w:tcW w:type="dxa" w:w="1728"/>
          </w:tcPr>
          <w:p>
            <w:r>
              <w:t>Hide the passive bar after N sec of real idle (0 = always visible while playing).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Overlay</w:t>
            </w:r>
          </w:p>
        </w:tc>
        <w:tc>
          <w:tcPr>
            <w:tcW w:type="dxa" w:w="1728"/>
          </w:tcPr>
          <w:p>
            <w:r>
              <w:t>Seek step</w:t>
            </w:r>
          </w:p>
        </w:tc>
        <w:tc>
          <w:tcPr>
            <w:tcW w:type="dxa" w:w="1728"/>
          </w:tcPr>
          <w:p>
            <w:r>
              <w:t>cl_demoplayer_overlay_seek_step_sec 1 120 1</w:t>
            </w:r>
          </w:p>
        </w:tc>
        <w:tc>
          <w:tcPr>
            <w:tcW w:type="dxa" w:w="1728"/>
          </w:tcPr>
          <w:p>
            <w:r>
              <w:t>Seconds jumped by the &lt; and &gt; step-seek buttons.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Overlay</w:t>
            </w:r>
          </w:p>
        </w:tc>
        <w:tc>
          <w:tcPr>
            <w:tcW w:type="dxa" w:w="1728"/>
          </w:tcPr>
          <w:p>
            <w:r>
              <w:t>Seek jump</w:t>
            </w:r>
          </w:p>
        </w:tc>
        <w:tc>
          <w:tcPr>
            <w:tcW w:type="dxa" w:w="1728"/>
          </w:tcPr>
          <w:p>
            <w:r>
              <w:t>cl_demoplayer_overlay_seek_jump_sec 1 600 5</w:t>
            </w:r>
          </w:p>
        </w:tc>
        <w:tc>
          <w:tcPr>
            <w:tcW w:type="dxa" w:w="1728"/>
          </w:tcPr>
          <w:p>
            <w:r>
              <w:t>Seconds jumped by the &lt;&lt; and &gt;&gt; jump-seek buttons.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MVD director</w:t>
            </w:r>
          </w:p>
        </w:tc>
        <w:tc>
          <w:tcPr>
            <w:tcW w:type="dxa" w:w="1728"/>
          </w:tcPr>
          <w:p>
            <w:r>
              <w:t>MVD director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MVD director</w:t>
            </w:r>
          </w:p>
        </w:tc>
        <w:tc>
          <w:tcPr>
            <w:tcW w:type="dxa" w:w="1728"/>
          </w:tcPr>
          <w:p>
            <w:r>
              <w:t>Mvd director lead</w:t>
            </w:r>
          </w:p>
        </w:tc>
        <w:tc>
          <w:tcPr>
            <w:tcW w:type="dxa" w:w="1728"/>
          </w:tcPr>
          <w:p>
            <w:r>
              <w:t>cl_demoplayer_mvd_director_lead_sec 0.5 10 0.1</w:t>
            </w:r>
          </w:p>
        </w:tc>
        <w:tc>
          <w:tcPr>
            <w:tcW w:type="dxa" w:w="1728"/>
          </w:tcPr>
          <w:p>
            <w:r>
              <w:t>Lead time (sec) for next-frag mode; also sets the cooldown after a manual POV override.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Playback</w:t>
            </w:r>
          </w:p>
        </w:tc>
        <w:tc>
          <w:tcPr>
            <w:tcW w:type="dxa" w:w="1728"/>
          </w:tcPr>
          <w:p>
            <w:r>
              <w:t>Playback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Playback</w:t>
            </w:r>
          </w:p>
        </w:tc>
        <w:tc>
          <w:tcPr>
            <w:tcW w:type="dxa" w:w="1728"/>
          </w:tcPr>
          <w:p>
            <w:r>
              <w:t>Demo volume</w:t>
            </w:r>
          </w:p>
        </w:tc>
        <w:tc>
          <w:tcPr>
            <w:tcW w:type="dxa" w:w="1728"/>
          </w:tcPr>
          <w:p>
            <w:r>
              <w:t>cl_demoplayer_volume 0 1 0.05</w:t>
            </w:r>
          </w:p>
        </w:tc>
        <w:tc>
          <w:tcPr>
            <w:tcW w:type="dxa" w:w="1728"/>
          </w:tcPr>
          <w:p>
            <w:r>
              <w:t>cl_demoplayer_volume: demo-playback volume multiplier. Final demo gain is s_volume * cl_demoplayer_volume; s_volume remains the master and is not rewritten.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Playback</w:t>
            </w:r>
          </w:p>
        </w:tc>
        <w:tc>
          <w:tcPr>
            <w:tcW w:type="dxa" w:w="1728"/>
          </w:tcPr>
          <w:p>
            <w:r>
              <w:t>Y offset</w:t>
            </w:r>
          </w:p>
        </w:tc>
        <w:tc>
          <w:tcPr>
            <w:tcW w:type="dxa" w:w="1728"/>
          </w:tcPr>
          <w:p>
            <w:r>
              <w:t>cl_demoplayer_overlay_y 0 400 2</w:t>
            </w:r>
          </w:p>
        </w:tc>
        <w:tc>
          <w:tcPr>
            <w:tcW w:type="dxa" w:w="1728"/>
          </w:tcPr>
          <w:p>
            <w:r>
              <w:t>Vertical offset of the overlay from the bottom of the HUD, in px (0 = flush).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Playback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Submenus &amp; actions</w:t>
            </w:r>
          </w:p>
        </w:tc>
        <w:tc>
          <w:tcPr>
            <w:tcW w:type="dxa" w:w="1728"/>
          </w:tcPr>
          <w:p>
            <w:r>
              <w:t>Submenus &amp; actions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actions</w:t>
            </w:r>
          </w:p>
        </w:tc>
        <w:tc>
          <w:tcPr>
            <w:tcW w:type="dxa" w:w="1728"/>
          </w:tcPr>
          <w:p>
            <w:r>
              <w:t>Demo analytics...</w:t>
            </w:r>
          </w:p>
        </w:tc>
        <w:tc>
          <w:tcPr>
            <w:tcW w:type="dxa" w:w="1728"/>
          </w:tcPr>
          <w:p>
            <w:r>
              <w:t>pushmenu q2prox_demoanalytics</w:t>
            </w:r>
          </w:p>
        </w:tc>
        <w:tc>
          <w:tcPr>
            <w:tcW w:type="dxa" w:w="1728"/>
          </w:tcPr>
          <w:p>
            <w:r>
              <w:t>Demo analytics / heatmap: traffic, frags, pickups (MVD2 full scan; DM2 live POV).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actions</w:t>
            </w:r>
          </w:p>
        </w:tc>
        <w:tc>
          <w:tcPr>
            <w:tcW w:type="dxa" w:w="1728"/>
          </w:tcPr>
          <w:p>
            <w:r>
              <w:t>Item timers...</w:t>
            </w:r>
          </w:p>
        </w:tc>
        <w:tc>
          <w:tcPr>
            <w:tcW w:type="dxa" w:w="1728"/>
          </w:tcPr>
          <w:p>
            <w:r>
              <w:t>pushmenu q2prox_demoitemtimers</w:t>
            </w:r>
          </w:p>
        </w:tc>
        <w:tc>
          <w:tcPr>
            <w:tcW w:type="dxa" w:w="1728"/>
          </w:tcPr>
          <w:p>
            <w:r>
              <w:t>Item respawn timers: ghost models, countdowns, player strip; per-category toggles. MVD2 only.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Submenus &amp; actions</w:t>
            </w:r>
          </w:p>
        </w:tc>
        <w:tc>
          <w:tcPr>
            <w:tcW w:type="dxa" w:w="1728"/>
          </w:tcPr>
          <w:p>
            <w:r>
              <w:t>Show demo player...</w:t>
            </w:r>
          </w:p>
        </w:tc>
        <w:tc>
          <w:tcPr>
            <w:tcW w:type="dxa" w:w="1728"/>
          </w:tcPr>
          <w:p>
            <w:r>
              <w:t>demo_player_open</w:t>
            </w:r>
          </w:p>
        </w:tc>
        <w:tc>
          <w:tcPr>
            <w:tcW w:type="dxa" w:w="1728"/>
          </w:tcPr>
          <w:p>
            <w:r>
              <w:t>Show the demo player overlay (unhides it after autohide / manual close).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Keys</w:t>
            </w:r>
          </w:p>
        </w:tc>
        <w:tc>
          <w:tcPr>
            <w:tcW w:type="dxa" w:w="1728"/>
          </w:tcPr>
          <w:p>
            <w:r>
              <w:t>Keys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Keys</w:t>
            </w:r>
          </w:p>
        </w:tc>
        <w:tc>
          <w:tcPr>
            <w:tcW w:type="dxa" w:w="1728"/>
          </w:tcPr>
          <w:p>
            <w:r>
              <w:t>Toggle key</w:t>
            </w:r>
          </w:p>
        </w:tc>
        <w:tc>
          <w:tcPr>
            <w:tcW w:type="dxa" w:w="1728"/>
          </w:tcPr>
          <w:p>
            <w:r>
              <w:t>demo_player_toggle</w:t>
            </w:r>
          </w:p>
        </w:tc>
        <w:tc>
          <w:tcPr>
            <w:tcW w:type="dxa" w:w="1728"/>
          </w:tcPr>
          <w:p>
            <w:r>
              <w:t>Bind a key that shows/hides the demo player overlay.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Keys</w:t>
            </w:r>
          </w:p>
        </w:tc>
        <w:tc>
          <w:tcPr>
            <w:tcW w:type="dxa" w:w="1728"/>
          </w:tcPr>
          <w:p>
            <w:r>
              <w:t>Pause key</w:t>
            </w:r>
          </w:p>
        </w:tc>
        <w:tc>
          <w:tcPr>
            <w:tcW w:type="dxa" w:w="1728"/>
          </w:tcPr>
          <w:p>
            <w:r>
              <w:t>demo_pause_toggle</w:t>
            </w:r>
          </w:p>
        </w:tc>
        <w:tc>
          <w:tcPr>
            <w:tcW w:type="dxa" w:w="1728"/>
          </w:tcPr>
          <w:p>
            <w:r>
              <w:t>Bind a key to pause/resume the demo (default SPACE).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Keys</w:t>
            </w:r>
          </w:p>
        </w:tc>
        <w:tc>
          <w:tcPr>
            <w:tcW w:type="dxa" w:w="1728"/>
          </w:tcPr>
          <w:p>
            <w:r>
              <w:t>Seek back key</w:t>
            </w:r>
          </w:p>
        </w:tc>
        <w:tc>
          <w:tcPr>
            <w:tcW w:type="dxa" w:w="1728"/>
          </w:tcPr>
          <w:p>
            <w:r>
              <w:t>+demo_seek_back</w:t>
            </w:r>
          </w:p>
        </w:tc>
        <w:tc>
          <w:tcPr>
            <w:tcW w:type="dxa" w:w="1728"/>
          </w:tcPr>
          <w:p>
            <w:r>
              <w:t>Hold to seek backwards; repeats every 1 s (default LEFTARROW).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Keys</w:t>
            </w:r>
          </w:p>
        </w:tc>
        <w:tc>
          <w:tcPr>
            <w:tcW w:type="dxa" w:w="1728"/>
          </w:tcPr>
          <w:p>
            <w:r>
              <w:t>Seek forward key</w:t>
            </w:r>
          </w:p>
        </w:tc>
        <w:tc>
          <w:tcPr>
            <w:tcW w:type="dxa" w:w="1728"/>
          </w:tcPr>
          <w:p>
            <w:r>
              <w:t>+demo_seek_forward</w:t>
            </w:r>
          </w:p>
        </w:tc>
        <w:tc>
          <w:tcPr>
            <w:tcW w:type="dxa" w:w="1728"/>
          </w:tcPr>
          <w:p>
            <w:r>
              <w:t>Hold to seek forwards; repeats every 1 s (default RIGHTARROW).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Keys</w:t>
            </w:r>
          </w:p>
        </w:tc>
        <w:tc>
          <w:tcPr>
            <w:tcW w:type="dxa" w:w="1728"/>
          </w:tcPr>
          <w:p>
            <w:r>
              <w:t>Playlist next key</w:t>
            </w:r>
          </w:p>
        </w:tc>
        <w:tc>
          <w:tcPr>
            <w:tcW w:type="dxa" w:w="1728"/>
          </w:tcPr>
          <w:p>
            <w:r>
              <w:t>demo_playlist_next</w:t>
            </w:r>
          </w:p>
        </w:tc>
        <w:tc>
          <w:tcPr>
            <w:tcW w:type="dxa" w:w="1728"/>
          </w:tcPr>
          <w:p>
            <w:r>
              <w:t>Bind a key to jump to the next playlist item.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Keys</w:t>
            </w:r>
          </w:p>
        </w:tc>
        <w:tc>
          <w:tcPr>
            <w:tcW w:type="dxa" w:w="1728"/>
          </w:tcPr>
          <w:p>
            <w:r>
              <w:t>Playlist previous key</w:t>
            </w:r>
          </w:p>
        </w:tc>
        <w:tc>
          <w:tcPr>
            <w:tcW w:type="dxa" w:w="1728"/>
          </w:tcPr>
          <w:p>
            <w:r>
              <w:t>demo_playlist_prev</w:t>
            </w:r>
          </w:p>
        </w:tc>
        <w:tc>
          <w:tcPr>
            <w:tcW w:type="dxa" w:w="1728"/>
          </w:tcPr>
          <w:p>
            <w:r>
              <w:t>Bind a key to jump to the previous playlist item.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Keys</w:t>
            </w:r>
          </w:p>
        </w:tc>
        <w:tc>
          <w:tcPr>
            <w:tcW w:type="dxa" w:w="1728"/>
          </w:tcPr>
          <w:p>
            <w:r>
              <w:t>Playlist clear key</w:t>
            </w:r>
          </w:p>
        </w:tc>
        <w:tc>
          <w:tcPr>
            <w:tcW w:type="dxa" w:w="1728"/>
          </w:tcPr>
          <w:p>
            <w:r>
              <w:t>demo_playlist_clear</w:t>
            </w:r>
          </w:p>
        </w:tc>
        <w:tc>
          <w:tcPr>
            <w:tcW w:type="dxa" w:w="1728"/>
          </w:tcPr>
          <w:p>
            <w:r>
              <w:t>Bind a key to clear the current playlist queue.</w:t>
            </w:r>
          </w:p>
        </w:tc>
      </w:tr>
    </w:tbl>
    <w:p>
      <w:pPr>
        <w:pStyle w:val="Heading3"/>
      </w:pPr>
      <w:r>
        <w:t>Demo Analytics (q2prox_demoanalytics)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What to show</w:t>
            </w:r>
          </w:p>
        </w:tc>
        <w:tc>
          <w:tcPr>
            <w:tcW w:type="dxa" w:w="1728"/>
          </w:tcPr>
          <w:p>
            <w:r>
              <w:t>What to show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What to show</w:t>
            </w:r>
          </w:p>
        </w:tc>
        <w:tc>
          <w:tcPr>
            <w:tcW w:type="dxa" w:w="1728"/>
          </w:tcPr>
          <w:p>
            <w:r>
              <w:t>Window</w:t>
            </w:r>
          </w:p>
        </w:tc>
        <w:tc>
          <w:tcPr>
            <w:tcW w:type="dxa" w:w="1728"/>
          </w:tcPr>
          <w:p>
            <w:r>
              <w:t>cl_demo_analytics_window_sec 5 600 5</w:t>
            </w:r>
          </w:p>
        </w:tc>
        <w:tc>
          <w:tcPr>
            <w:tcW w:type="dxa" w:w="1728"/>
          </w:tcPr>
          <w:p>
            <w:r>
              <w:t>Sliding-window size (sec) when time scope = window.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Sampling</w:t>
            </w:r>
          </w:p>
        </w:tc>
        <w:tc>
          <w:tcPr>
            <w:tcW w:type="dxa" w:w="1728"/>
          </w:tcPr>
          <w:p>
            <w:r>
              <w:t>Sampling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Sampling</w:t>
            </w:r>
          </w:p>
        </w:tc>
        <w:tc>
          <w:tcPr>
            <w:tcW w:type="dxa" w:w="1728"/>
          </w:tcPr>
          <w:p>
            <w:r>
              <w:t>Sample interval</w:t>
            </w:r>
          </w:p>
        </w:tc>
        <w:tc>
          <w:tcPr>
            <w:tcW w:type="dxa" w:w="1728"/>
          </w:tcPr>
          <w:p>
            <w:r>
              <w:t>cl_demo_analytics_sample_ms 50 5000 50</w:t>
            </w:r>
          </w:p>
        </w:tc>
        <w:tc>
          <w:tcPr>
            <w:tcW w:type="dxa" w:w="1728"/>
          </w:tcPr>
          <w:p>
            <w:r>
              <w:t>Sampling interval (ms); lower = denser heatmap.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Sampling</w:t>
            </w:r>
          </w:p>
        </w:tc>
        <w:tc>
          <w:tcPr>
            <w:tcW w:type="dxa" w:w="1728"/>
          </w:tcPr>
          <w:p>
            <w:r>
              <w:t>Cell size</w:t>
            </w:r>
          </w:p>
        </w:tc>
        <w:tc>
          <w:tcPr>
            <w:tcW w:type="dxa" w:w="1728"/>
          </w:tcPr>
          <w:p>
            <w:r>
              <w:t>cl_demo_analytics_cell_size 32 512 16</w:t>
            </w:r>
          </w:p>
        </w:tc>
        <w:tc>
          <w:tcPr>
            <w:tcW w:type="dxa" w:w="1728"/>
          </w:tcPr>
          <w:p>
            <w:r>
              <w:t>Heatmap cell size in world units.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Sampling</w:t>
            </w:r>
          </w:p>
        </w:tc>
        <w:tc>
          <w:tcPr>
            <w:tcW w:type="dxa" w:w="1728"/>
          </w:tcPr>
          <w:p>
            <w:r>
              <w:t>Max cells drawn</w:t>
            </w:r>
          </w:p>
        </w:tc>
        <w:tc>
          <w:tcPr>
            <w:tcW w:type="dxa" w:w="1728"/>
          </w:tcPr>
          <w:p>
            <w:r>
              <w:t>cl_demo_analytics_draw_max_cells 100 5000 100</w:t>
            </w:r>
          </w:p>
        </w:tc>
        <w:tc>
          <w:tcPr>
            <w:tcW w:type="dxa" w:w="1728"/>
          </w:tcPr>
          <w:p>
            <w:r>
              <w:t>Cap on traffic cells drawn per frame.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Sampling</w:t>
            </w:r>
          </w:p>
        </w:tc>
        <w:tc>
          <w:tcPr>
            <w:tcW w:type="dxa" w:w="1728"/>
          </w:tcPr>
          <w:p>
            <w:r>
              <w:t>Max events drawn</w:t>
            </w:r>
          </w:p>
        </w:tc>
        <w:tc>
          <w:tcPr>
            <w:tcW w:type="dxa" w:w="1728"/>
          </w:tcPr>
          <w:p>
            <w:r>
              <w:t>cl_demo_analytics_draw_max_events 100 16000 100</w:t>
            </w:r>
          </w:p>
        </w:tc>
        <w:tc>
          <w:tcPr>
            <w:tcW w:type="dxa" w:w="1728"/>
          </w:tcPr>
          <w:p>
            <w:r>
              <w:t>Cap on frag + pickup dots drawn per frame.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HUD panel opacity</w:t>
            </w:r>
          </w:p>
        </w:tc>
        <w:tc>
          <w:tcPr>
            <w:tcW w:type="dxa" w:w="1728"/>
          </w:tcPr>
          <w:p>
            <w:r>
              <w:t>cl_demo_analytics_overview_alpha 0 1 0.05</w:t>
            </w:r>
          </w:p>
        </w:tc>
        <w:tc>
          <w:tcPr>
            <w:tcW w:type="dxa" w:w="1728"/>
          </w:tcPr>
          <w:p>
            <w:r>
              <w:t>HUD analytics panel background opacity.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World particle opacity</w:t>
            </w:r>
          </w:p>
        </w:tc>
        <w:tc>
          <w:tcPr>
            <w:tcW w:type="dxa" w:w="1728"/>
          </w:tcPr>
          <w:p>
            <w:r>
              <w:t>cl_demo_analytics_world_alpha 0 1 0.05</w:t>
            </w:r>
          </w:p>
        </w:tc>
        <w:tc>
          <w:tcPr>
            <w:tcW w:type="dxa" w:w="1728"/>
          </w:tcPr>
          <w:p>
            <w:r>
              <w:t>World particle opacity (style world/both).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World particle scale</w:t>
            </w:r>
          </w:p>
        </w:tc>
        <w:tc>
          <w:tcPr>
            <w:tcW w:type="dxa" w:w="1728"/>
          </w:tcPr>
          <w:p>
            <w:r>
              <w:t>cl_demo_analytics_world_scale 0.25 4 0.025</w:t>
            </w:r>
          </w:p>
        </w:tc>
        <w:tc>
          <w:tcPr>
            <w:tcW w:type="dxa" w:w="1728"/>
          </w:tcPr>
          <w:p>
            <w:r>
              <w:t>World particle size multiplier (0.25..4.0).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World particle lifetime</w:t>
            </w:r>
          </w:p>
        </w:tc>
        <w:tc>
          <w:tcPr>
            <w:tcW w:type="dxa" w:w="1728"/>
          </w:tcPr>
          <w:p>
            <w:r>
              <w:t>cl_demo_analytics_world_lifetime_sec 0 60 0.5</w:t>
            </w:r>
          </w:p>
        </w:tc>
        <w:tc>
          <w:tcPr>
            <w:tcW w:type="dxa" w:w="1728"/>
          </w:tcPr>
          <w:p>
            <w:r>
              <w:t>0 = aggregate; &gt;0 = trail mode, per-sample dots that fade over N sec.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Trails</w:t>
            </w:r>
          </w:p>
        </w:tc>
        <w:tc>
          <w:tcPr>
            <w:tcW w:type="dxa" w:w="1728"/>
          </w:tcPr>
          <w:p>
            <w:r>
              <w:t>Trails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Trails</w:t>
            </w:r>
          </w:p>
        </w:tc>
        <w:tc>
          <w:tcPr>
            <w:tcW w:type="dxa" w:w="1728"/>
          </w:tcPr>
          <w:p>
            <w:r>
              <w:t>Trail dot stride</w:t>
            </w:r>
          </w:p>
        </w:tc>
        <w:tc>
          <w:tcPr>
            <w:tcW w:type="dxa" w:w="1728"/>
          </w:tcPr>
          <w:p>
            <w:r>
              <w:t>cl_demo_analytics_trail_stride 1 20 1</w:t>
            </w:r>
          </w:p>
        </w:tc>
        <w:tc>
          <w:tcPr>
            <w:tcW w:type="dxa" w:w="1728"/>
          </w:tcPr>
          <w:p>
            <w:r>
              <w:t>Draw every Nth sample per slot (1 = densest trail).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Trails</w:t>
            </w:r>
          </w:p>
        </w:tc>
        <w:tc>
          <w:tcPr>
            <w:tcW w:type="dxa" w:w="1728"/>
          </w:tcPr>
          <w:p>
            <w:r>
              <w:t>Trail feet Z offset</w:t>
            </w:r>
          </w:p>
        </w:tc>
        <w:tc>
          <w:tcPr>
            <w:tcW w:type="dxa" w:w="1728"/>
          </w:tcPr>
          <w:p>
            <w:r>
              <w:t>cl_demo_analytics_trail_feet_z -64 64 4</w:t>
            </w:r>
          </w:p>
        </w:tc>
        <w:tc>
          <w:tcPr>
            <w:tcW w:type="dxa" w:w="1728"/>
          </w:tcPr>
          <w:p>
            <w:r>
              <w:t>Z offset in feet mode (negative = toward floor, typical -24).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Trails</w:t>
            </w:r>
          </w:p>
        </w:tc>
        <w:tc>
          <w:tcPr>
            <w:tcW w:type="dxa" w:w="1728"/>
          </w:tcPr>
          <w:p>
            <w:r>
              <w:t>Trail hover Z</w:t>
            </w:r>
          </w:p>
        </w:tc>
        <w:tc>
          <w:tcPr>
            <w:tcW w:type="dxa" w:w="1728"/>
          </w:tcPr>
          <w:p>
            <w:r>
              <w:t>cl_demo_analytics_trail_hover_z 0 32 1</w:t>
            </w:r>
          </w:p>
        </w:tc>
        <w:tc>
          <w:tcPr>
            <w:tcW w:type="dxa" w:w="1728"/>
          </w:tcPr>
          <w:p>
            <w:r>
              <w:t>Extra upward hover so dots don't clip into the floor.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Trails</w:t>
            </w:r>
          </w:p>
        </w:tc>
        <w:tc>
          <w:tcPr>
            <w:tcW w:type="dxa" w:w="1728"/>
          </w:tcPr>
          <w:p>
            <w:r>
              <w:t>Outline alpha</w:t>
            </w:r>
          </w:p>
        </w:tc>
        <w:tc>
          <w:tcPr>
            <w:tcW w:type="dxa" w:w="1728"/>
          </w:tcPr>
          <w:p>
            <w:r>
              <w:t>cl_demo_analytics_trail_outline_alpha 0 1 0.05</w:t>
            </w:r>
          </w:p>
        </w:tc>
        <w:tc>
          <w:tcPr>
            <w:tcW w:type="dxa" w:w="1728"/>
          </w:tcPr>
          <w:p>
            <w:r>
              <w:t>Outline particle opacity (0..1).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Trails</w:t>
            </w:r>
          </w:p>
        </w:tc>
        <w:tc>
          <w:tcPr>
            <w:tcW w:type="dxa" w:w="1728"/>
          </w:tcPr>
          <w:p>
            <w:r>
              <w:t>Outline scale</w:t>
            </w:r>
          </w:p>
        </w:tc>
        <w:tc>
          <w:tcPr>
            <w:tcW w:type="dxa" w:w="1728"/>
          </w:tcPr>
          <w:p>
            <w:r>
              <w:t>cl_demo_analytics_trail_outline_scale 1 3 0.01</w:t>
            </w:r>
          </w:p>
        </w:tc>
        <w:tc>
          <w:tcPr>
            <w:tcW w:type="dxa" w:w="1728"/>
          </w:tcPr>
          <w:p>
            <w:r>
              <w:t>Outline size relative to the foreground dot (1.0..3.0).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Legend &amp; colors</w:t>
            </w:r>
          </w:p>
        </w:tc>
        <w:tc>
          <w:tcPr>
            <w:tcW w:type="dxa" w:w="1728"/>
          </w:tcPr>
          <w:p>
            <w:r>
              <w:t>Legend &amp; colors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Legend &amp; colors</w:t>
            </w:r>
          </w:p>
        </w:tc>
        <w:tc>
          <w:tcPr>
            <w:tcW w:type="dxa" w:w="1728"/>
          </w:tcPr>
          <w:p>
            <w:r>
              <w:t>Analytics colors...</w:t>
            </w:r>
          </w:p>
        </w:tc>
        <w:tc>
          <w:tcPr>
            <w:tcW w:type="dxa" w:w="1728"/>
          </w:tcPr>
          <w:p>
            <w:r>
              <w:t>pushmenu q2prox_demoanalytics_colors</w:t>
            </w:r>
          </w:p>
        </w:tc>
        <w:tc>
          <w:tcPr>
            <w:tcW w:type="dxa" w:w="1728"/>
          </w:tcPr>
          <w:p>
            <w:r>
              <w:t>Open the analytics color editor (traffic, frag, pickup, trail, outline colors).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Legend &amp; colors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Actions</w:t>
            </w:r>
          </w:p>
        </w:tc>
        <w:tc>
          <w:tcPr>
            <w:tcW w:type="dxa" w:w="1728"/>
          </w:tcPr>
          <w:p>
            <w:r>
              <w:t>Actions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Actions</w:t>
            </w:r>
          </w:p>
        </w:tc>
        <w:tc>
          <w:tcPr>
            <w:tcW w:type="dxa" w:w="1728"/>
          </w:tcPr>
          <w:p>
            <w:r>
              <w:t>Rescan current demo</w:t>
            </w:r>
          </w:p>
        </w:tc>
        <w:tc>
          <w:tcPr>
            <w:tcW w:type="dxa" w:w="1728"/>
          </w:tcPr>
          <w:p>
            <w:r>
              <w:t>demo_analytics_rescan</w:t>
            </w:r>
          </w:p>
        </w:tc>
        <w:tc>
          <w:tcPr>
            <w:tcW w:type="dxa" w:w="1728"/>
          </w:tcPr>
          <w:p>
            <w:r>
              <w:t>Re-run the MVD pre-scan for the currently-playing demo.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Actions</w:t>
            </w:r>
          </w:p>
        </w:tc>
        <w:tc>
          <w:tcPr>
            <w:tcW w:type="dxa" w:w="1728"/>
          </w:tcPr>
          <w:p>
            <w:r>
              <w:t>Print info to console</w:t>
            </w:r>
          </w:p>
        </w:tc>
        <w:tc>
          <w:tcPr>
            <w:tcW w:type="dxa" w:w="1728"/>
          </w:tcPr>
          <w:p>
            <w:r>
              <w:t>demo_analytics_info</w:t>
            </w:r>
          </w:p>
        </w:tc>
        <w:tc>
          <w:tcPr>
            <w:tcW w:type="dxa" w:w="1728"/>
          </w:tcPr>
          <w:p>
            <w:r>
              <w:t>Print the current analytics state to the console.</w:t>
            </w:r>
          </w:p>
        </w:tc>
      </w:tr>
    </w:tbl>
    <w:p>
      <w:pPr>
        <w:pStyle w:val="Heading3"/>
      </w:pPr>
      <w:r>
        <w:t>Demo Item Timers (q2prox_demoitemtimers)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World display</w:t>
            </w:r>
          </w:p>
        </w:tc>
        <w:tc>
          <w:tcPr>
            <w:tcW w:type="dxa" w:w="1728"/>
          </w:tcPr>
          <w:p>
            <w:r>
              <w:t>World display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World display</w:t>
            </w:r>
          </w:p>
        </w:tc>
        <w:tc>
          <w:tcPr>
            <w:tcW w:type="dxa" w:w="1728"/>
          </w:tcPr>
          <w:p>
            <w:r>
              <w:t>Ghost opacity</w:t>
            </w:r>
          </w:p>
        </w:tc>
        <w:tc>
          <w:tcPr>
            <w:tcW w:type="dxa" w:w="1728"/>
          </w:tcPr>
          <w:p>
            <w:r>
              <w:t>cl_demo_item_timers_world_alpha 0 1 0.05</w:t>
            </w:r>
          </w:p>
        </w:tc>
        <w:tc>
          <w:tcPr>
            <w:tcW w:type="dxa" w:w="1728"/>
          </w:tcPr>
          <w:p>
            <w:r>
              <w:t>Opacity of ghost item models and countdown labels.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World display</w:t>
            </w:r>
          </w:p>
        </w:tc>
        <w:tc>
          <w:tcPr>
            <w:tcW w:type="dxa" w:w="1728"/>
          </w:tcPr>
          <w:p>
            <w:r>
              <w:t>Ghost model scale</w:t>
            </w:r>
          </w:p>
        </w:tc>
        <w:tc>
          <w:tcPr>
            <w:tcW w:type="dxa" w:w="1728"/>
          </w:tcPr>
          <w:p>
            <w:r>
              <w:t>cl_demo_item_timers_world_scale 0.25 3 0.01</w:t>
            </w:r>
          </w:p>
        </w:tc>
        <w:tc>
          <w:tcPr>
            <w:tcW w:type="dxa" w:w="1728"/>
          </w:tcPr>
          <w:p>
            <w:r>
              <w:t>Ghost item model size multiplier (0.25..3.0).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World display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World display</w:t>
            </w:r>
          </w:p>
        </w:tc>
        <w:tc>
          <w:tcPr>
            <w:tcW w:type="dxa" w:w="1728"/>
          </w:tcPr>
          <w:p>
            <w:r>
              <w:t>Items colors...</w:t>
            </w:r>
          </w:p>
        </w:tc>
        <w:tc>
          <w:tcPr>
            <w:tcW w:type="dxa" w:w="1728"/>
          </w:tcPr>
          <w:p>
            <w:r>
              <w:t>pushmenu q2prox_demoitemtimers_colors</w:t>
            </w:r>
          </w:p>
        </w:tc>
        <w:tc>
          <w:tcPr>
            <w:tcW w:type="dxa" w:w="1728"/>
          </w:tcPr>
          <w:p>
            <w:r>
              <w:t>Open the per-item timer color editor (adaptive toggle + per-item text/ring colors).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World display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Armor</w:t>
            </w:r>
          </w:p>
        </w:tc>
        <w:tc>
          <w:tcPr>
            <w:tcW w:type="dxa" w:w="1728"/>
          </w:tcPr>
          <w:p>
            <w:r>
              <w:t>Armor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Armor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Powerups</w:t>
            </w:r>
          </w:p>
        </w:tc>
        <w:tc>
          <w:tcPr>
            <w:tcW w:type="dxa" w:w="1728"/>
          </w:tcPr>
          <w:p>
            <w:r>
              <w:t>Powerups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Powerups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Weapons</w:t>
            </w:r>
          </w:p>
        </w:tc>
        <w:tc>
          <w:tcPr>
            <w:tcW w:type="dxa" w:w="1728"/>
          </w:tcPr>
          <w:p>
            <w:r>
              <w:t>Weapons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Weapons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Weapons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Demo-player strip</w:t>
            </w:r>
          </w:p>
        </w:tc>
        <w:tc>
          <w:tcPr>
            <w:tcW w:type="dxa" w:w="1728"/>
          </w:tcPr>
          <w:p>
            <w:r>
              <w:t>Demo-player strip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Demo-player strip</w:t>
            </w:r>
          </w:p>
        </w:tc>
        <w:tc>
          <w:tcPr>
            <w:tcW w:type="dxa" w:w="1728"/>
          </w:tcPr>
          <w:p>
            <w:r>
              <w:t>Strip opacity</w:t>
            </w:r>
          </w:p>
        </w:tc>
        <w:tc>
          <w:tcPr>
            <w:tcW w:type="dxa" w:w="1728"/>
          </w:tcPr>
          <w:p>
            <w:r>
              <w:t>cl_demo_item_timers_strip_alpha 0 1 0.05</w:t>
            </w:r>
          </w:p>
        </w:tc>
        <w:tc>
          <w:tcPr>
            <w:tcW w:type="dxa" w:w="1728"/>
          </w:tcPr>
          <w:p>
            <w:r>
              <w:t>Item-timer strip background opacity.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Demo-player strip</w:t>
            </w:r>
          </w:p>
        </w:tc>
        <w:tc>
          <w:tcPr>
            <w:tcW w:type="dxa" w:w="1728"/>
          </w:tcPr>
          <w:p>
            <w:r>
              <w:t>Move strip</w:t>
            </w:r>
          </w:p>
        </w:tc>
        <w:tc>
          <w:tcPr>
            <w:tcW w:type="dxa" w:w="1728"/>
          </w:tcPr>
          <w:p>
            <w:r>
              <w:t>demo_item_timers_strip_edit</w:t>
            </w:r>
          </w:p>
        </w:tc>
        <w:tc>
          <w:tcPr>
            <w:tcW w:type="dxa" w:w="1728"/>
          </w:tcPr>
          <w:p>
            <w:r>
              <w:t>Drag the strip to any position (Enter/Escape to exit).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Demo-player strip</w:t>
            </w:r>
          </w:p>
        </w:tc>
        <w:tc>
          <w:tcPr>
            <w:tcW w:type="dxa" w:w="1728"/>
          </w:tcPr>
          <w:p>
            <w:r>
              <w:t>Reset strip position</w:t>
            </w:r>
          </w:p>
        </w:tc>
        <w:tc>
          <w:tcPr>
            <w:tcW w:type="dxa" w:w="1728"/>
          </w:tcPr>
          <w:p>
            <w:r>
              <w:t>demo_item_timers_strip_reset</w:t>
            </w:r>
          </w:p>
        </w:tc>
        <w:tc>
          <w:tcPr>
            <w:tcW w:type="dxa" w:w="1728"/>
          </w:tcPr>
          <w:p>
            <w:r>
              <w:t>Reset the strip position to default.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Demo-player strip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Demo-player strip</w:t>
            </w:r>
          </w:p>
        </w:tc>
        <w:tc>
          <w:tcPr>
            <w:tcW w:type="dxa" w:w="1728"/>
          </w:tcPr>
          <w:p>
            <w:r>
              <w:t>Print item-timer info</w:t>
            </w:r>
          </w:p>
        </w:tc>
        <w:tc>
          <w:tcPr>
            <w:tcW w:type="dxa" w:w="1728"/>
          </w:tcPr>
          <w:p>
            <w:r>
              <w:t>demo_item_timers_info</w:t>
            </w:r>
          </w:p>
        </w:tc>
        <w:tc>
          <w:tcPr>
            <w:tcW w:type="dxa" w:w="1728"/>
          </w:tcPr>
          <w:p>
            <w:r>
              <w:t>Print the item-timer cache to the console.</w:t>
            </w:r>
          </w:p>
        </w:tc>
      </w:tr>
    </w:tbl>
    <w:p>
      <w:pPr>
        <w:pStyle w:val="Heading3"/>
      </w:pPr>
      <w:r>
        <w:t>Mod Command Overlay (q2prox_modhelp)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Opacity</w:t>
            </w:r>
          </w:p>
        </w:tc>
        <w:tc>
          <w:tcPr>
            <w:tcW w:type="dxa" w:w="1728"/>
          </w:tcPr>
          <w:p>
            <w:r>
              <w:t>cl_modhelp_alpha 0 1 0.05</w:t>
            </w:r>
          </w:p>
        </w:tc>
        <w:tc>
          <w:tcPr>
            <w:tcW w:type="dxa" w:w="1728"/>
          </w:tcPr>
          <w:p>
            <w:r>
              <w:t>Mod command overlay background opacity.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Text scale</w:t>
            </w:r>
          </w:p>
        </w:tc>
        <w:tc>
          <w:tcPr>
            <w:tcW w:type="dxa" w:w="1728"/>
          </w:tcPr>
          <w:p>
            <w:r>
              <w:t>cl_modhelp_scale 0.1 2 0.01</w:t>
            </w:r>
          </w:p>
        </w:tc>
        <w:tc>
          <w:tcPr>
            <w:tcW w:type="dxa" w:w="1728"/>
          </w:tcPr>
          <w:p>
            <w:r>
              <w:t>Overlay font / UI scale (0.1..2.0); 1.0 default.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Appearance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Categories</w:t>
            </w:r>
          </w:p>
        </w:tc>
        <w:tc>
          <w:tcPr>
            <w:tcW w:type="dxa" w:w="1728"/>
          </w:tcPr>
          <w:p>
            <w:r>
              <w:t>Categories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Categories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Behavior</w:t>
            </w:r>
          </w:p>
        </w:tc>
        <w:tc>
          <w:tcPr>
            <w:tcW w:type="dxa" w:w="1728"/>
          </w:tcPr>
          <w:p>
            <w:r>
              <w:t>Behavior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Behavior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Display</w:t>
            </w:r>
          </w:p>
        </w:tc>
        <w:tc>
          <w:tcPr>
            <w:tcW w:type="dxa" w:w="1728"/>
          </w:tcPr>
          <w:p>
            <w:r>
              <w:t>Display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Display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Actions &amp; keys</w:t>
            </w:r>
          </w:p>
        </w:tc>
        <w:tc>
          <w:tcPr>
            <w:tcW w:type="dxa" w:w="1728"/>
          </w:tcPr>
          <w:p>
            <w:r>
              <w:t>Actions &amp; keys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Actions &amp; keys</w:t>
            </w:r>
          </w:p>
        </w:tc>
        <w:tc>
          <w:tcPr>
            <w:tcW w:type="dxa" w:w="1728"/>
          </w:tcPr>
          <w:p>
            <w:r>
              <w:t>Toggle overlay...</w:t>
            </w:r>
          </w:p>
        </w:tc>
        <w:tc>
          <w:tcPr>
            <w:tcW w:type="dxa" w:w="1728"/>
          </w:tcPr>
          <w:p>
            <w:r>
              <w:t>modhelp_toggle</w:t>
            </w:r>
          </w:p>
        </w:tc>
        <w:tc>
          <w:tcPr>
            <w:tcW w:type="dxa" w:w="1728"/>
          </w:tcPr>
          <w:p>
            <w:r>
              <w:t>Toggle mod overlay on/off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Actions &amp; keys</w:t>
            </w:r>
          </w:p>
        </w:tc>
        <w:tc>
          <w:tcPr>
            <w:tcW w:type="dxa" w:w="1728"/>
          </w:tcPr>
          <w:p>
            <w:r>
              <w:t>Overlay toggle key</w:t>
            </w:r>
          </w:p>
        </w:tc>
        <w:tc>
          <w:tcPr>
            <w:tcW w:type="dxa" w:w="1728"/>
          </w:tcPr>
          <w:p>
            <w:r>
              <w:t>modhelp_toggle</w:t>
            </w:r>
          </w:p>
        </w:tc>
        <w:tc>
          <w:tcPr>
            <w:tcW w:type="dxa" w:w="1728"/>
          </w:tcPr>
          <w:p>
            <w:r>
              <w:t>Bind a key to toggle the mod-command overlay.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Actions &amp; keys</w:t>
            </w:r>
          </w:p>
        </w:tc>
        <w:tc>
          <w:tcPr>
            <w:tcW w:type="dxa" w:w="1728"/>
          </w:tcPr>
          <w:p>
            <w:r>
              <w:t>Search key</w:t>
            </w:r>
          </w:p>
        </w:tc>
        <w:tc>
          <w:tcPr>
            <w:tcW w:type="dxa" w:w="1728"/>
          </w:tcPr>
          <w:p>
            <w:r>
              <w:t>modhelp_search</w:t>
            </w:r>
          </w:p>
        </w:tc>
        <w:tc>
          <w:tcPr>
            <w:tcW w:type="dxa" w:w="1728"/>
          </w:tcPr>
          <w:p>
            <w:r>
              <w:t>Bind a key that focuses the overlay search box.</w:t>
            </w:r>
          </w:p>
        </w:tc>
      </w:tr>
    </w:tbl>
    <w:p>
      <w:pPr>
        <w:pStyle w:val="Heading3"/>
      </w:pPr>
      <w:r>
        <w:t>Visibility Highlights (q2prox_vis)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Graphics quality</w:t>
            </w:r>
          </w:p>
        </w:tc>
        <w:tc>
          <w:tcPr>
            <w:tcW w:type="dxa" w:w="1728"/>
          </w:tcPr>
          <w:p>
            <w:r>
              <w:t>cl_vis_overlay_batch High 0 Performance 1</w:t>
            </w:r>
          </w:p>
        </w:tc>
        <w:tc>
          <w:tcPr>
            <w:tcW w:type="dxa" w:w="1728"/>
          </w:tcPr>
          <w:p>
            <w:r>
              <w:t>Renderer path for visibility overlays.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Items...</w:t>
            </w:r>
          </w:p>
        </w:tc>
        <w:tc>
          <w:tcPr>
            <w:tcW w:type="dxa" w:w="1728"/>
          </w:tcPr>
          <w:p>
            <w:r>
              <w:t>pushmenu q2prox_vis_items</w:t>
            </w:r>
          </w:p>
        </w:tc>
        <w:tc>
          <w:tcPr>
            <w:tcW w:type="dxa" w:w="1728"/>
          </w:tcPr>
          <w:p>
            <w:r>
              <w:t>Item highlight settings: style, alpha, scale, class toggles and colours.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Weapons...</w:t>
            </w:r>
          </w:p>
        </w:tc>
        <w:tc>
          <w:tcPr>
            <w:tcW w:type="dxa" w:w="1728"/>
          </w:tcPr>
          <w:p>
            <w:r>
              <w:t>pushmenu q2prox_vis_weapons</w:t>
            </w:r>
          </w:p>
        </w:tc>
        <w:tc>
          <w:tcPr>
            <w:tcW w:type="dxa" w:w="1728"/>
          </w:tcPr>
          <w:p>
            <w:r>
              <w:t>Weapon highlight settings: scale, per-weapon toggles and colours.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Players...</w:t>
            </w:r>
          </w:p>
        </w:tc>
        <w:tc>
          <w:tcPr>
            <w:tcW w:type="dxa" w:w="1728"/>
          </w:tcPr>
          <w:p>
            <w:r>
              <w:t>pushmenu q2prox_vis_players</w:t>
            </w:r>
          </w:p>
        </w:tc>
        <w:tc>
          <w:tcPr>
            <w:tcW w:type="dxa" w:w="1728"/>
          </w:tcPr>
          <w:p>
            <w:r>
              <w:t>Player highlight settings: mode, style, colours, team and duel logic.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Presets...</w:t>
            </w:r>
          </w:p>
        </w:tc>
        <w:tc>
          <w:tcPr>
            <w:tcW w:type="dxa" w:w="1728"/>
          </w:tcPr>
          <w:p>
            <w:r>
              <w:t>pushmenu q2prox_vis_presets</w:t>
            </w:r>
          </w:p>
        </w:tc>
        <w:tc>
          <w:tcPr>
            <w:tcW w:type="dxa" w:w="1728"/>
          </w:tcPr>
          <w:p>
            <w:r>
              <w:t>Visibility preset menu.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Visibility info...</w:t>
            </w:r>
          </w:p>
        </w:tc>
        <w:tc>
          <w:tcPr>
            <w:tcW w:type="dxa" w:w="1728"/>
          </w:tcPr>
          <w:p>
            <w:r>
              <w:t>cl_vis_items_info</w:t>
            </w:r>
          </w:p>
        </w:tc>
        <w:tc>
          <w:tcPr>
            <w:tcW w:type="dxa" w:w="1728"/>
          </w:tcPr>
          <w:p>
            <w:r>
              <w:t>Print item classification and visibility status.</w:t>
            </w:r>
          </w:p>
        </w:tc>
      </w:tr>
    </w:tbl>
    <w:p>
      <w:pPr>
        <w:pStyle w:val="Heading3"/>
      </w:pPr>
      <w:r>
        <w:t>Visibility / Items (q2prox_vis_items)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Tint alpha</w:t>
            </w:r>
          </w:p>
        </w:tc>
        <w:tc>
          <w:tcPr>
            <w:tcW w:type="dxa" w:w="1728"/>
          </w:tcPr>
          <w:p>
            <w:r>
              <w:t>cl_vis_items_alpha 0.05 1 0.05</w:t>
            </w:r>
          </w:p>
        </w:tc>
        <w:tc>
          <w:tcPr>
            <w:tcW w:type="dxa" w:w="1728"/>
          </w:tcPr>
          <w:p>
            <w:r>
              <w:t>Opacity of the item highlight overlay (tint and shell).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Shell alpha</w:t>
            </w:r>
          </w:p>
        </w:tc>
        <w:tc>
          <w:tcPr>
            <w:tcW w:type="dxa" w:w="1728"/>
          </w:tcPr>
          <w:p>
            <w:r>
              <w:t>cl_vis_items_shell_alpha 0.05 1 0.05</w:t>
            </w:r>
          </w:p>
        </w:tc>
        <w:tc>
          <w:tcPr>
            <w:tcW w:type="dxa" w:w="1728"/>
          </w:tcPr>
          <w:p>
            <w:r>
              <w:t>Opacity of the item outline (shell) pass only.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Shell thickness</w:t>
            </w:r>
          </w:p>
        </w:tc>
        <w:tc>
          <w:tcPr>
            <w:tcW w:type="dxa" w:w="1728"/>
          </w:tcPr>
          <w:p>
            <w:r>
              <w:t>cl_vis_items_shell_scale 0.01 4 0.01</w:t>
            </w:r>
          </w:p>
        </w:tc>
        <w:tc>
          <w:tcPr>
            <w:tcW w:type="dxa" w:w="1728"/>
          </w:tcPr>
          <w:p>
            <w:r>
              <w:t>Thickness of the item outline shell.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Item brightness</w:t>
            </w:r>
          </w:p>
        </w:tc>
        <w:tc>
          <w:tcPr>
            <w:tcW w:type="dxa" w:w="1728"/>
          </w:tcPr>
          <w:p>
            <w:r>
              <w:t>cl_vis_items_brightness 0 10 0.05</w:t>
            </w:r>
          </w:p>
        </w:tc>
        <w:tc>
          <w:tcPr>
            <w:tcW w:type="dxa" w:w="1728"/>
          </w:tcPr>
          <w:p>
            <w:r>
              <w:t>Brightness of item highlights; above 1 boosts saturation.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Item scale</w:t>
            </w:r>
          </w:p>
        </w:tc>
        <w:tc>
          <w:tcPr>
            <w:tcW w:type="dxa" w:w="1728"/>
          </w:tcPr>
          <w:p>
            <w:r>
              <w:t>cl_vis_items_scale 0.1 5 0.01</w:t>
            </w:r>
          </w:p>
        </w:tc>
        <w:tc>
          <w:tcPr>
            <w:tcW w:type="dxa" w:w="1728"/>
          </w:tcPr>
          <w:p>
            <w:r>
              <w:t>Enlarge pickup items so they read from range; 1 = stock size.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Item toggles...</w:t>
            </w:r>
          </w:p>
        </w:tc>
        <w:tc>
          <w:tcPr>
            <w:tcW w:type="dxa" w:w="1728"/>
          </w:tcPr>
          <w:p>
            <w:r>
              <w:t>pushmenu q2prox_vis_toggles</w:t>
            </w:r>
          </w:p>
        </w:tc>
        <w:tc>
          <w:tcPr>
            <w:tcW w:type="dxa" w:w="1728"/>
          </w:tcPr>
          <w:p>
            <w:r>
              <w:t>Per-class item toggles: health, armor, ammo, powerups and keys.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Item colors...</w:t>
            </w:r>
          </w:p>
        </w:tc>
        <w:tc>
          <w:tcPr>
            <w:tcW w:type="dxa" w:w="1728"/>
          </w:tcPr>
          <w:p>
            <w:r>
              <w:t>pushmenu q2prox_vis_colors</w:t>
            </w:r>
          </w:p>
        </w:tc>
        <w:tc>
          <w:tcPr>
            <w:tcW w:type="dxa" w:w="1728"/>
          </w:tcPr>
          <w:p>
            <w:r>
              <w:t>Per-class item colours.</w:t>
            </w:r>
          </w:p>
        </w:tc>
      </w:tr>
    </w:tbl>
    <w:p>
      <w:pPr>
        <w:pStyle w:val="Heading3"/>
      </w:pPr>
      <w:r>
        <w:t>Visibility / Weapons (q2prox_vis_weapons)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Weapon scale</w:t>
            </w:r>
          </w:p>
        </w:tc>
        <w:tc>
          <w:tcPr>
            <w:tcW w:type="dxa" w:w="1728"/>
          </w:tcPr>
          <w:p>
            <w:r>
              <w:t>cl_vis_weapons_scale 0.1 5 0.01</w:t>
            </w:r>
          </w:p>
        </w:tc>
        <w:tc>
          <w:tcPr>
            <w:tcW w:type="dxa" w:w="1728"/>
          </w:tcPr>
          <w:p>
            <w:r>
              <w:t>Enlarge dropped weapons so they read from range; 1 = stock size.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Weapon toggles...</w:t>
            </w:r>
          </w:p>
        </w:tc>
        <w:tc>
          <w:tcPr>
            <w:tcW w:type="dxa" w:w="1728"/>
          </w:tcPr>
          <w:p>
            <w:r>
              <w:t>pushmenu q2prox_vis_weapon_toggles</w:t>
            </w:r>
          </w:p>
        </w:tc>
        <w:tc>
          <w:tcPr>
            <w:tcW w:type="dxa" w:w="1728"/>
          </w:tcPr>
          <w:p>
            <w:r>
              <w:t>Per-weapon enable toggles.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Weapon colors...</w:t>
            </w:r>
          </w:p>
        </w:tc>
        <w:tc>
          <w:tcPr>
            <w:tcW w:type="dxa" w:w="1728"/>
          </w:tcPr>
          <w:p>
            <w:r>
              <w:t>pushmenu q2prox_vis_weapon_colors</w:t>
            </w:r>
          </w:p>
        </w:tc>
        <w:tc>
          <w:tcPr>
            <w:tcW w:type="dxa" w:w="1728"/>
          </w:tcPr>
          <w:p>
            <w:r>
              <w:t>Per-weapon colours.</w:t>
            </w:r>
          </w:p>
        </w:tc>
      </w:tr>
    </w:tbl>
    <w:p>
      <w:pPr>
        <w:pStyle w:val="Heading3"/>
      </w:pPr>
      <w:r>
        <w:t>Visibility / Players (q2prox_vis_players)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Skins &amp; models...</w:t>
            </w:r>
          </w:p>
        </w:tc>
        <w:tc>
          <w:tcPr>
            <w:tcW w:type="dxa" w:w="1728"/>
          </w:tcPr>
          <w:p>
            <w:r>
              <w:t>pushmenu g_skins</w:t>
            </w:r>
          </w:p>
        </w:tc>
        <w:tc>
          <w:tcPr>
            <w:tcW w:type="dxa" w:w="1728"/>
          </w:tcPr>
          <w:p>
            <w:r>
              <w:t>Open skin/model override and player setup settings.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Player model colors...</w:t>
            </w:r>
          </w:p>
        </w:tc>
        <w:tc>
          <w:tcPr>
            <w:tcW w:type="dxa" w:w="1728"/>
          </w:tcPr>
          <w:p>
            <w:r>
              <w:t>pushmenu q2prox_vis_player_model_colors</w:t>
            </w:r>
          </w:p>
        </w:tc>
        <w:tc>
          <w:tcPr>
            <w:tcW w:type="dxa" w:w="1728"/>
          </w:tcPr>
          <w:p>
            <w:r>
              <w:t>Old uniform per-model colours for Player mode = Model.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Main</w:t>
            </w:r>
          </w:p>
        </w:tc>
        <w:tc>
          <w:tcPr>
            <w:tcW w:type="dxa" w:w="1728"/>
          </w:tcPr>
          <w:p>
            <w:r>
              <w:t>Player part colors...</w:t>
            </w:r>
          </w:p>
        </w:tc>
        <w:tc>
          <w:tcPr>
            <w:tcW w:type="dxa" w:w="1728"/>
          </w:tcPr>
          <w:p>
            <w:r>
              <w:t>pushmenu q2prox_vis_player_parts</w:t>
            </w:r>
          </w:p>
        </w:tc>
        <w:tc>
          <w:tcPr>
            <w:tcW w:type="dxa" w:w="1728"/>
          </w:tcPr>
          <w:p>
            <w:r>
              <w:t>Body-part colours for Player mode = Model parts.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Style &amp; appearance</w:t>
            </w:r>
          </w:p>
        </w:tc>
        <w:tc>
          <w:tcPr>
            <w:tcW w:type="dxa" w:w="1728"/>
          </w:tcPr>
          <w:p>
            <w:r>
              <w:t>Style &amp; appearance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Style &amp; appearance</w:t>
            </w:r>
          </w:p>
        </w:tc>
        <w:tc>
          <w:tcPr>
            <w:tcW w:type="dxa" w:w="1728"/>
          </w:tcPr>
          <w:p>
            <w:r>
              <w:t>Player tint alpha</w:t>
            </w:r>
          </w:p>
        </w:tc>
        <w:tc>
          <w:tcPr>
            <w:tcW w:type="dxa" w:w="1728"/>
          </w:tcPr>
          <w:p>
            <w:r>
              <w:t>cl_vis_players_alpha 0.05 1 0.05</w:t>
            </w:r>
          </w:p>
        </w:tc>
        <w:tc>
          <w:tcPr>
            <w:tcW w:type="dxa" w:w="1728"/>
          </w:tcPr>
          <w:p>
            <w:r>
              <w:t>Whole-player tint alpha. In Model+parts mode the part tint can replace this tint.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Style &amp; appearance</w:t>
            </w:r>
          </w:p>
        </w:tc>
        <w:tc>
          <w:tcPr>
            <w:tcW w:type="dxa" w:w="1728"/>
          </w:tcPr>
          <w:p>
            <w:r>
              <w:t>Player shell alpha</w:t>
            </w:r>
          </w:p>
        </w:tc>
        <w:tc>
          <w:tcPr>
            <w:tcW w:type="dxa" w:w="1728"/>
          </w:tcPr>
          <w:p>
            <w:r>
              <w:t>cl_vis_players_shell_alpha 0.05 1 0.05</w:t>
            </w:r>
          </w:p>
        </w:tc>
        <w:tc>
          <w:tcPr>
            <w:tcW w:type="dxa" w:w="1728"/>
          </w:tcPr>
          <w:p>
            <w:r>
              <w:t>Opacity of the player outline (shell) pass.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Style &amp; appearance</w:t>
            </w:r>
          </w:p>
        </w:tc>
        <w:tc>
          <w:tcPr>
            <w:tcW w:type="dxa" w:w="1728"/>
          </w:tcPr>
          <w:p>
            <w:r>
              <w:t>Player shell thickness</w:t>
            </w:r>
          </w:p>
        </w:tc>
        <w:tc>
          <w:tcPr>
            <w:tcW w:type="dxa" w:w="1728"/>
          </w:tcPr>
          <w:p>
            <w:r>
              <w:t>cl_vis_players_shell_scale 0 0.05 0.005</w:t>
            </w:r>
          </w:p>
        </w:tc>
        <w:tc>
          <w:tcPr>
            <w:tcW w:type="dxa" w:w="1728"/>
          </w:tcPr>
          <w:p>
            <w:r>
              <w:t>Thickness of the player outline shell.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Style &amp; appearance</w:t>
            </w:r>
          </w:p>
        </w:tc>
        <w:tc>
          <w:tcPr>
            <w:tcW w:type="dxa" w:w="1728"/>
          </w:tcPr>
          <w:p>
            <w:r>
              <w:t>Player scale</w:t>
            </w:r>
          </w:p>
        </w:tc>
        <w:tc>
          <w:tcPr>
            <w:tcW w:type="dxa" w:w="1728"/>
          </w:tcPr>
          <w:p>
            <w:r>
              <w:t>cl_vis_players_scale 0.1 5 0.01</w:t>
            </w:r>
          </w:p>
        </w:tc>
        <w:tc>
          <w:tcPr>
            <w:tcW w:type="dxa" w:w="1728"/>
          </w:tcPr>
          <w:p>
            <w:r>
              <w:t>cl_vis_players_scale: player model size. Applied ONLY in single-player or during .dm2/.mvd2 demo playback; stock size on a live deathmatch server. Range 0.1..5.0, step 0.01.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Style &amp; appearance</w:t>
            </w:r>
          </w:p>
        </w:tc>
        <w:tc>
          <w:tcPr>
            <w:tcW w:type="dxa" w:w="1728"/>
          </w:tcPr>
          <w:p>
            <w:r>
              <w:t>Player brightness</w:t>
            </w:r>
          </w:p>
        </w:tc>
        <w:tc>
          <w:tcPr>
            <w:tcW w:type="dxa" w:w="1728"/>
          </w:tcPr>
          <w:p>
            <w:r>
              <w:t>cl_vis_players_brightness 0 10 0.05</w:t>
            </w:r>
          </w:p>
        </w:tc>
        <w:tc>
          <w:tcPr>
            <w:tcW w:type="dxa" w:w="1728"/>
          </w:tcPr>
          <w:p>
            <w:r>
              <w:t>Brightness of player highlights; above 1 adds an emissive glow.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Style &amp; appearance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Rules</w:t>
            </w:r>
          </w:p>
        </w:tc>
        <w:tc>
          <w:tcPr>
            <w:tcW w:type="dxa" w:w="1728"/>
          </w:tcPr>
          <w:p>
            <w:r>
              <w:t>Rules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Rules</w:t>
            </w:r>
          </w:p>
        </w:tc>
        <w:tc>
          <w:tcPr>
            <w:tcW w:type="dxa" w:w="1728"/>
          </w:tcPr>
          <w:p>
            <w:r>
              <w:t>Teams and duel...</w:t>
            </w:r>
          </w:p>
        </w:tc>
        <w:tc>
          <w:tcPr>
            <w:tcW w:type="dxa" w:w="1728"/>
          </w:tcPr>
          <w:p>
            <w:r>
              <w:t>pushmenu q2prox_vis_player_rules</w:t>
            </w:r>
          </w:p>
        </w:tc>
        <w:tc>
          <w:tcPr>
            <w:tcW w:type="dxa" w:w="1728"/>
          </w:tcPr>
          <w:p>
            <w:r>
              <w:t>Team, duel and auto-mode rules.</w:t>
            </w:r>
          </w:p>
        </w:tc>
      </w:tr>
    </w:tbl>
    <w:p>
      <w:pPr>
        <w:pStyle w:val="Heading3"/>
      </w:pPr>
      <w:r>
        <w:t>Visibility / Teams and Duel (q2prox_vis_player_rules)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Auto fallback</w:t>
            </w:r>
          </w:p>
        </w:tc>
        <w:tc>
          <w:tcPr>
            <w:tcW w:type="dxa" w:w="1728"/>
          </w:tcPr>
          <w:p>
            <w:r>
              <w:t>cl_vis_players_auto_fallback all 1 Random FFA 2</w:t>
            </w:r>
          </w:p>
        </w:tc>
        <w:tc>
          <w:tcPr>
            <w:tcW w:type="dxa" w:w="1728"/>
          </w:tcPr>
          <w:p>
            <w:r>
              <w:t>Auto-mode fallback when team/duel can't be resolved (default Random FFA).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Duel hold</w:t>
            </w:r>
          </w:p>
        </w:tc>
        <w:tc>
          <w:tcPr>
            <w:tcW w:type="dxa" w:w="1728"/>
          </w:tcPr>
          <w:p>
            <w:r>
              <w:t>cl_vis_players_duel_hold_ms 100 3000 100</w:t>
            </w:r>
          </w:p>
        </w:tc>
        <w:tc>
          <w:tcPr>
            <w:tcW w:type="dxa" w:w="1728"/>
          </w:tcPr>
          <w:p>
            <w:r>
              <w:t>How long a detected duel pair stays locked, in ms.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Team source</w:t>
            </w:r>
          </w:p>
        </w:tc>
        <w:tc>
          <w:tcPr>
            <w:tcW w:type="dxa" w:w="1728"/>
          </w:tcPr>
          <w:p>
            <w:r>
              <w:t>cl_vis_players_team_source off 0 auto 1 opentdm 2</w:t>
            </w:r>
          </w:p>
        </w:tc>
        <w:tc>
          <w:tcPr>
            <w:tcW w:type="dxa" w:w="1728"/>
          </w:tcPr>
          <w:p>
            <w:r>
              <w:t>Team detection source: off, auto (skin-based), or OpenTDM.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Team fallback</w:t>
            </w:r>
          </w:p>
        </w:tc>
        <w:tc>
          <w:tcPr>
            <w:tcW w:type="dxa" w:w="1728"/>
          </w:tcPr>
          <w:p>
            <w:r>
              <w:t>cl_vis_players_team_fallback all 1 Random FFA 2 duel 3</w:t>
            </w:r>
          </w:p>
        </w:tc>
        <w:tc>
          <w:tcPr>
            <w:tcW w:type="dxa" w:w="1728"/>
          </w:tcPr>
          <w:p>
            <w:r>
              <w:t>Team-mode fallback when a side can't be resolved (default Duel).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Team hold</w:t>
            </w:r>
          </w:p>
        </w:tc>
        <w:tc>
          <w:tcPr>
            <w:tcW w:type="dxa" w:w="1728"/>
          </w:tcPr>
          <w:p>
            <w:r>
              <w:t>cl_vis_players_team_hold_ms 100 3000 100</w:t>
            </w:r>
          </w:p>
        </w:tc>
        <w:tc>
          <w:tcPr>
            <w:tcW w:type="dxa" w:w="1728"/>
          </w:tcPr>
          <w:p>
            <w:r>
              <w:t>How long a team assignment stays held if data goes stale, in ms.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Friendly color</w:t>
            </w:r>
          </w:p>
        </w:tc>
        <w:tc>
          <w:tcPr>
            <w:tcW w:type="dxa" w:w="1728"/>
          </w:tcPr>
          <w:p>
            <w:r>
              <w:t>cl_vis_players_team_friendly_color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 for teammates in Team mode.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Enemy color</w:t>
            </w:r>
          </w:p>
        </w:tc>
        <w:tc>
          <w:tcPr>
            <w:tcW w:type="dxa" w:w="1728"/>
          </w:tcPr>
          <w:p>
            <w:r>
              <w:t>cl_vis_players_team_enemy_color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 for enemies in Team mode.</w:t>
            </w:r>
          </w:p>
        </w:tc>
      </w:tr>
    </w:tbl>
    <w:p>
      <w:pPr>
        <w:pStyle w:val="Heading3"/>
      </w:pPr>
      <w:r>
        <w:t>Player Part Colors (q2prox_vis_player_parts)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Settings</w:t>
            </w:r>
          </w:p>
        </w:tc>
        <w:tc>
          <w:tcPr>
            <w:tcW w:type="dxa" w:w="1728"/>
          </w:tcPr>
          <w:p>
            <w:r>
              <w:t>Settings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Settings</w:t>
            </w:r>
          </w:p>
        </w:tc>
        <w:tc>
          <w:tcPr>
            <w:tcW w:type="dxa" w:w="1728"/>
          </w:tcPr>
          <w:p>
            <w:r>
              <w:t>Color set (X)</w:t>
            </w:r>
          </w:p>
        </w:tc>
        <w:tc>
          <w:tcPr>
            <w:tcW w:type="dxa" w:w="1728"/>
          </w:tcPr>
          <w:p>
            <w:r>
              <w:t>cl_vis_player_parts_source Global 0 Per model 3</w:t>
            </w:r>
          </w:p>
        </w:tc>
        <w:tc>
          <w:tcPr>
            <w:tcW w:type="dxa" w:w="1728"/>
          </w:tcPr>
          <w:p>
            <w:r>
              <w:t>Use one shared color set, or separate colors for male/female/cyborg.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Settings</w:t>
            </w:r>
          </w:p>
        </w:tc>
        <w:tc>
          <w:tcPr>
            <w:tcW w:type="dxa" w:w="1728"/>
          </w:tcPr>
          <w:p>
            <w:r>
              <w:t>Weapon source (X)</w:t>
            </w:r>
          </w:p>
        </w:tc>
        <w:tc>
          <w:tcPr>
            <w:tcW w:type="dxa" w:w="1728"/>
          </w:tcPr>
          <w:p>
            <w:r>
              <w:t>cl_vis_player_parts_weapon_source Weapon palette 0 Custom 1</w:t>
            </w:r>
          </w:p>
        </w:tc>
        <w:tc>
          <w:tcPr>
            <w:tcW w:type="dxa" w:w="1728"/>
          </w:tcPr>
          <w:p>
            <w:r>
              <w:t>Carried weapon colour source. Weapon palette uses the existing weapon-highlight colours; Custom uses the shared weapon colour below. Explicit per-model weapon colours override the palette.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Settings</w:t>
            </w:r>
          </w:p>
        </w:tc>
        <w:tc>
          <w:tcPr>
            <w:tcW w:type="dxa" w:w="1728"/>
          </w:tcPr>
          <w:p>
            <w:r>
              <w:t>Alpha</w:t>
            </w:r>
          </w:p>
        </w:tc>
        <w:tc>
          <w:tcPr>
            <w:tcW w:type="dxa" w:w="1728"/>
          </w:tcPr>
          <w:p>
            <w:r>
              <w:t>cl_vis_player_parts_alpha 0 1 0.05</w:t>
            </w:r>
          </w:p>
        </w:tc>
        <w:tc>
          <w:tcPr>
            <w:tcW w:type="dxa" w:w="1728"/>
          </w:tcPr>
          <w:p>
            <w:r>
              <w:t>Overall alpha of the part tint overlay.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Settings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Part colors</w:t>
            </w:r>
          </w:p>
        </w:tc>
        <w:tc>
          <w:tcPr>
            <w:tcW w:type="dxa" w:w="1728"/>
          </w:tcPr>
          <w:p>
            <w:r>
              <w:t>Part colors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Part colors</w:t>
            </w:r>
          </w:p>
        </w:tc>
        <w:tc>
          <w:tcPr>
            <w:tcW w:type="dxa" w:w="1728"/>
          </w:tcPr>
          <w:p>
            <w:r>
              <w:t>Head (X)</w:t>
            </w:r>
          </w:p>
        </w:tc>
        <w:tc>
          <w:tcPr>
            <w:tcW w:type="dxa" w:w="1728"/>
          </w:tcPr>
          <w:p>
            <w:r>
              <w:t>cl_vis_player_parts_head_color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Shared head color.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Part colors</w:t>
            </w:r>
          </w:p>
        </w:tc>
        <w:tc>
          <w:tcPr>
            <w:tcW w:type="dxa" w:w="1728"/>
          </w:tcPr>
          <w:p>
            <w:r>
              <w:t>Arms (X)</w:t>
            </w:r>
          </w:p>
        </w:tc>
        <w:tc>
          <w:tcPr>
            <w:tcW w:type="dxa" w:w="1728"/>
          </w:tcPr>
          <w:p>
            <w:r>
              <w:t>cl_vis_player_parts_arms_color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Shared arms color.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Part colors</w:t>
            </w:r>
          </w:p>
        </w:tc>
        <w:tc>
          <w:tcPr>
            <w:tcW w:type="dxa" w:w="1728"/>
          </w:tcPr>
          <w:p>
            <w:r>
              <w:t>Torso (X)</w:t>
            </w:r>
          </w:p>
        </w:tc>
        <w:tc>
          <w:tcPr>
            <w:tcW w:type="dxa" w:w="1728"/>
          </w:tcPr>
          <w:p>
            <w:r>
              <w:t>cl_vis_player_parts_torso_color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Shared torso color.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Part colors</w:t>
            </w:r>
          </w:p>
        </w:tc>
        <w:tc>
          <w:tcPr>
            <w:tcW w:type="dxa" w:w="1728"/>
          </w:tcPr>
          <w:p>
            <w:r>
              <w:t>Legs (X)</w:t>
            </w:r>
          </w:p>
        </w:tc>
        <w:tc>
          <w:tcPr>
            <w:tcW w:type="dxa" w:w="1728"/>
          </w:tcPr>
          <w:p>
            <w:r>
              <w:t>cl_vis_player_parts_legs_color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Shared legs color.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Part colors</w:t>
            </w:r>
          </w:p>
        </w:tc>
        <w:tc>
          <w:tcPr>
            <w:tcW w:type="dxa" w:w="1728"/>
          </w:tcPr>
          <w:p>
            <w:r>
              <w:t>Weapon (X)</w:t>
            </w:r>
          </w:p>
        </w:tc>
        <w:tc>
          <w:tcPr>
            <w:tcW w:type="dxa" w:w="1728"/>
          </w:tcPr>
          <w:p>
            <w:r>
              <w:t>cl_vis_player_parts_weapon_color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Carried weapon custom color.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Part colors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Body zones</w:t>
            </w:r>
          </w:p>
        </w:tc>
        <w:tc>
          <w:tcPr>
            <w:tcW w:type="dxa" w:w="1728"/>
          </w:tcPr>
          <w:p>
            <w:r>
              <w:t>Body zones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Body zones</w:t>
            </w:r>
          </w:p>
        </w:tc>
        <w:tc>
          <w:tcPr>
            <w:tcW w:type="dxa" w:w="1728"/>
          </w:tcPr>
          <w:p>
            <w:r>
              <w:t>Head start</w:t>
            </w:r>
          </w:p>
        </w:tc>
        <w:tc>
          <w:tcPr>
            <w:tcW w:type="dxa" w:w="1728"/>
          </w:tcPr>
          <w:p>
            <w:r>
              <w:t>cl_vis_player_parts_head_start 0.60 0.98 0.005</w:t>
            </w:r>
          </w:p>
        </w:tc>
        <w:tc>
          <w:tcPr>
            <w:tcW w:type="dxa" w:w="1728"/>
          </w:tcPr>
          <w:p>
            <w:r>
              <w:t>Normalized height where the head zone starts. Raise this if head colour leaks onto shoulders.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Body zones</w:t>
            </w:r>
          </w:p>
        </w:tc>
        <w:tc>
          <w:tcPr>
            <w:tcW w:type="dxa" w:w="1728"/>
          </w:tcPr>
          <w:p>
            <w:r>
              <w:t>Border softness</w:t>
            </w:r>
          </w:p>
        </w:tc>
        <w:tc>
          <w:tcPr>
            <w:tcW w:type="dxa" w:w="1728"/>
          </w:tcPr>
          <w:p>
            <w:r>
              <w:t>cl_vis_player_parts_softness 0.005 0.20 0.005</w:t>
            </w:r>
          </w:p>
        </w:tc>
        <w:tc>
          <w:tcPr>
            <w:tcW w:type="dxa" w:w="1728"/>
          </w:tcPr>
          <w:p>
            <w:r>
              <w:t>Softness of head/torso/legs transitions. Lower values make cleaner borders.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Body zones</w:t>
            </w:r>
          </w:p>
        </w:tc>
        <w:tc>
          <w:tcPr>
            <w:tcW w:type="dxa" w:w="1728"/>
          </w:tcPr>
          <w:p>
            <w:r>
              <w:t>Legs end</w:t>
            </w:r>
          </w:p>
        </w:tc>
        <w:tc>
          <w:tcPr>
            <w:tcW w:type="dxa" w:w="1728"/>
          </w:tcPr>
          <w:p>
            <w:r>
              <w:t>cl_vis_player_parts_legs_end 0.20 0.65 0.005</w:t>
            </w:r>
          </w:p>
        </w:tc>
        <w:tc>
          <w:tcPr>
            <w:tcW w:type="dxa" w:w="1728"/>
          </w:tcPr>
          <w:p>
            <w:r>
              <w:t>Normalized top of the legs zone.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Body zones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Per model</w:t>
            </w:r>
          </w:p>
        </w:tc>
        <w:tc>
          <w:tcPr>
            <w:tcW w:type="dxa" w:w="1728"/>
          </w:tcPr>
          <w:p>
            <w:r>
              <w:t>Per model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Per model</w:t>
            </w:r>
          </w:p>
        </w:tc>
        <w:tc>
          <w:tcPr>
            <w:tcW w:type="dxa" w:w="1728"/>
          </w:tcPr>
          <w:p>
            <w:r>
              <w:t>Model male...</w:t>
            </w:r>
          </w:p>
        </w:tc>
        <w:tc>
          <w:tcPr>
            <w:tcW w:type="dxa" w:w="1728"/>
          </w:tcPr>
          <w:p>
            <w:r>
              <w:t>pushmenu q2prox_vis_player_parts_male</w:t>
            </w:r>
          </w:p>
        </w:tc>
        <w:tc>
          <w:tcPr>
            <w:tcW w:type="dxa" w:w="1728"/>
          </w:tcPr>
          <w:p>
            <w:r>
              <w:t>Separate part colours for the male model.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Per model</w:t>
            </w:r>
          </w:p>
        </w:tc>
        <w:tc>
          <w:tcPr>
            <w:tcW w:type="dxa" w:w="1728"/>
          </w:tcPr>
          <w:p>
            <w:r>
              <w:t>Model female...</w:t>
            </w:r>
          </w:p>
        </w:tc>
        <w:tc>
          <w:tcPr>
            <w:tcW w:type="dxa" w:w="1728"/>
          </w:tcPr>
          <w:p>
            <w:r>
              <w:t>pushmenu q2prox_vis_player_parts_female</w:t>
            </w:r>
          </w:p>
        </w:tc>
        <w:tc>
          <w:tcPr>
            <w:tcW w:type="dxa" w:w="1728"/>
          </w:tcPr>
          <w:p>
            <w:r>
              <w:t>Separate part colours for the female model.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Per model</w:t>
            </w:r>
          </w:p>
        </w:tc>
        <w:tc>
          <w:tcPr>
            <w:tcW w:type="dxa" w:w="1728"/>
          </w:tcPr>
          <w:p>
            <w:r>
              <w:t>Model cyborg...</w:t>
            </w:r>
          </w:p>
        </w:tc>
        <w:tc>
          <w:tcPr>
            <w:tcW w:type="dxa" w:w="1728"/>
          </w:tcPr>
          <w:p>
            <w:r>
              <w:t>pushmenu q2prox_vis_player_parts_cyborg</w:t>
            </w:r>
          </w:p>
        </w:tc>
        <w:tc>
          <w:tcPr>
            <w:tcW w:type="dxa" w:w="1728"/>
          </w:tcPr>
          <w:p>
            <w:r>
              <w:t>Separate part colours for the cyborg model.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Per model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Per model</w:t>
            </w:r>
          </w:p>
        </w:tc>
        <w:tc>
          <w:tcPr>
            <w:tcW w:type="dxa" w:w="1728"/>
          </w:tcPr>
          <w:p>
            <w:r>
              <w:t>Reset to defaults (X)</w:t>
            </w:r>
          </w:p>
        </w:tc>
        <w:tc>
          <w:tcPr>
            <w:tcW w:type="dxa" w:w="1728"/>
          </w:tcPr>
          <w:p>
            <w:r>
              <w:t>reset cl_vis_player_parts_source; reset cl_vis_player_parts_weapon_source; reset cl_vis_player_parts_alpha; reset cl_vis_player_parts_fullbright; reset cl_vis_player_parts_replace_tint; reset cl_vis_player_parts_head_color; reset cl_vis_player_parts_arms_color; reset cl_vis_player_parts_torso_color; reset cl_vis_player_parts_legs_color; reset cl_vis_player_parts_weapon_color; reset cl_vis_player_parts_head_start; reset cl_vis_player_parts_softness; reset cl_vis_player_parts_legs_end</w:t>
            </w:r>
          </w:p>
        </w:tc>
        <w:tc>
          <w:tcPr>
            <w:tcW w:type="dxa" w:w="1728"/>
          </w:tcPr>
          <w:p>
            <w:r>
              <w:t>Reset this menu to defaults and refresh visible values immediately.</w:t>
            </w:r>
          </w:p>
        </w:tc>
      </w:tr>
    </w:tbl>
    <w:p>
      <w:pPr>
        <w:pStyle w:val="Heading3"/>
      </w:pPr>
      <w:r>
        <w:t>Player Parts / male (q2prox_vis_player_parts_male)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Head (X)</w:t>
            </w:r>
          </w:p>
        </w:tc>
        <w:tc>
          <w:tcPr>
            <w:tcW w:type="dxa" w:w="1728"/>
          </w:tcPr>
          <w:p>
            <w:r>
              <w:t>cl_vis_player_parts_male_head_color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male head color.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Arms (X)</w:t>
            </w:r>
          </w:p>
        </w:tc>
        <w:tc>
          <w:tcPr>
            <w:tcW w:type="dxa" w:w="1728"/>
          </w:tcPr>
          <w:p>
            <w:r>
              <w:t>cl_vis_player_parts_male_arms_color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male arms color.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Torso (X)</w:t>
            </w:r>
          </w:p>
        </w:tc>
        <w:tc>
          <w:tcPr>
            <w:tcW w:type="dxa" w:w="1728"/>
          </w:tcPr>
          <w:p>
            <w:r>
              <w:t>cl_vis_player_parts_male_torso_color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male torso color.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Legs (X)</w:t>
            </w:r>
          </w:p>
        </w:tc>
        <w:tc>
          <w:tcPr>
            <w:tcW w:type="dxa" w:w="1728"/>
          </w:tcPr>
          <w:p>
            <w:r>
              <w:t>cl_vis_player_parts_male_legs_color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male legs color.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Weapon (X)</w:t>
            </w:r>
          </w:p>
        </w:tc>
        <w:tc>
          <w:tcPr>
            <w:tcW w:type="dxa" w:w="1728"/>
          </w:tcPr>
          <w:p>
            <w:r>
              <w:t>cl_vis_player_parts_male_weapon_color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male carried-weapon color override.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male colors (X)</w:t>
            </w:r>
          </w:p>
        </w:tc>
        <w:tc>
          <w:tcPr>
            <w:tcW w:type="dxa" w:w="1728"/>
          </w:tcPr>
          <w:p>
            <w:r>
              <w:t>reset cl_vis_player_parts_male_head_color; reset cl_vis_player_parts_male_arms_color; reset cl_vis_player_parts_male_torso_color; reset cl_vis_player_parts_male_legs_color; reset cl_vis_player_parts_male_weapon_color</w:t>
            </w:r>
          </w:p>
        </w:tc>
        <w:tc>
          <w:tcPr>
            <w:tcW w:type="dxa" w:w="1728"/>
          </w:tcPr>
          <w:p>
            <w:r>
              <w:t>Clear male-specific part colours so this model falls back to the global part colours.</w:t>
            </w:r>
          </w:p>
        </w:tc>
      </w:tr>
    </w:tbl>
    <w:p>
      <w:pPr>
        <w:pStyle w:val="Heading3"/>
      </w:pPr>
      <w:r>
        <w:t>Player Parts / female (q2prox_vis_player_parts_female)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Head (X)</w:t>
            </w:r>
          </w:p>
        </w:tc>
        <w:tc>
          <w:tcPr>
            <w:tcW w:type="dxa" w:w="1728"/>
          </w:tcPr>
          <w:p>
            <w:r>
              <w:t>cl_vis_player_parts_female_head_color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female head color.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Arms (X)</w:t>
            </w:r>
          </w:p>
        </w:tc>
        <w:tc>
          <w:tcPr>
            <w:tcW w:type="dxa" w:w="1728"/>
          </w:tcPr>
          <w:p>
            <w:r>
              <w:t>cl_vis_player_parts_female_arms_color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female arms color.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Torso (X)</w:t>
            </w:r>
          </w:p>
        </w:tc>
        <w:tc>
          <w:tcPr>
            <w:tcW w:type="dxa" w:w="1728"/>
          </w:tcPr>
          <w:p>
            <w:r>
              <w:t>cl_vis_player_parts_female_torso_color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female torso color.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Legs (X)</w:t>
            </w:r>
          </w:p>
        </w:tc>
        <w:tc>
          <w:tcPr>
            <w:tcW w:type="dxa" w:w="1728"/>
          </w:tcPr>
          <w:p>
            <w:r>
              <w:t>cl_vis_player_parts_female_legs_color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female legs color.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Weapon (X)</w:t>
            </w:r>
          </w:p>
        </w:tc>
        <w:tc>
          <w:tcPr>
            <w:tcW w:type="dxa" w:w="1728"/>
          </w:tcPr>
          <w:p>
            <w:r>
              <w:t>cl_vis_player_parts_female_weapon_color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female carried-weapon color override.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female colors (X)</w:t>
            </w:r>
          </w:p>
        </w:tc>
        <w:tc>
          <w:tcPr>
            <w:tcW w:type="dxa" w:w="1728"/>
          </w:tcPr>
          <w:p>
            <w:r>
              <w:t>reset cl_vis_player_parts_female_head_color; reset cl_vis_player_parts_female_arms_color; reset cl_vis_player_parts_female_torso_color; reset cl_vis_player_parts_female_legs_color; reset cl_vis_player_parts_female_weapon_color</w:t>
            </w:r>
          </w:p>
        </w:tc>
        <w:tc>
          <w:tcPr>
            <w:tcW w:type="dxa" w:w="1728"/>
          </w:tcPr>
          <w:p>
            <w:r>
              <w:t>Clear female-specific part colours so this model falls back to the global part colours.</w:t>
            </w:r>
          </w:p>
        </w:tc>
      </w:tr>
    </w:tbl>
    <w:p>
      <w:pPr>
        <w:pStyle w:val="Heading3"/>
      </w:pPr>
      <w:r>
        <w:t>Player Parts / cyborg (q2prox_vis_player_parts_cyborg)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Head (X)</w:t>
            </w:r>
          </w:p>
        </w:tc>
        <w:tc>
          <w:tcPr>
            <w:tcW w:type="dxa" w:w="1728"/>
          </w:tcPr>
          <w:p>
            <w:r>
              <w:t>cl_vis_player_parts_cyborg_head_color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cyborg head color.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Arms (X)</w:t>
            </w:r>
          </w:p>
        </w:tc>
        <w:tc>
          <w:tcPr>
            <w:tcW w:type="dxa" w:w="1728"/>
          </w:tcPr>
          <w:p>
            <w:r>
              <w:t>cl_vis_player_parts_cyborg_arms_color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cyborg arms color.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Torso (X)</w:t>
            </w:r>
          </w:p>
        </w:tc>
        <w:tc>
          <w:tcPr>
            <w:tcW w:type="dxa" w:w="1728"/>
          </w:tcPr>
          <w:p>
            <w:r>
              <w:t>cl_vis_player_parts_cyborg_torso_color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cyborg torso color.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Legs (X)</w:t>
            </w:r>
          </w:p>
        </w:tc>
        <w:tc>
          <w:tcPr>
            <w:tcW w:type="dxa" w:w="1728"/>
          </w:tcPr>
          <w:p>
            <w:r>
              <w:t>cl_vis_player_parts_cyborg_legs_color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cyborg legs color.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Weapon (X)</w:t>
            </w:r>
          </w:p>
        </w:tc>
        <w:tc>
          <w:tcPr>
            <w:tcW w:type="dxa" w:w="1728"/>
          </w:tcPr>
          <w:p>
            <w:r>
              <w:t>cl_vis_player_parts_cyborg_weapon_color Global global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cyborg carried-weapon color override.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Reset cyborg colors (X)</w:t>
            </w:r>
          </w:p>
        </w:tc>
        <w:tc>
          <w:tcPr>
            <w:tcW w:type="dxa" w:w="1728"/>
          </w:tcPr>
          <w:p>
            <w:r>
              <w:t>reset cl_vis_player_parts_cyborg_head_color; reset cl_vis_player_parts_cyborg_arms_color; reset cl_vis_player_parts_cyborg_torso_color; reset cl_vis_player_parts_cyborg_legs_color; reset cl_vis_player_parts_cyborg_weapon_color</w:t>
            </w:r>
          </w:p>
        </w:tc>
        <w:tc>
          <w:tcPr>
            <w:tcW w:type="dxa" w:w="1728"/>
          </w:tcPr>
          <w:p>
            <w:r>
              <w:t>Clear cyborg-specific part colours so this model falls back to the global part colours.</w:t>
            </w:r>
          </w:p>
        </w:tc>
      </w:tr>
    </w:tbl>
    <w:p>
      <w:pPr>
        <w:pStyle w:val="Heading3"/>
      </w:pPr>
      <w:r>
        <w:t>Q2PRO-X / Visual Presets (q2prox_vis_presets)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Highlights + Visuals (X)</w:t>
            </w:r>
          </w:p>
        </w:tc>
        <w:tc>
          <w:tcPr>
            <w:tcW w:type="dxa" w:w="1728"/>
          </w:tcPr>
          <w:p>
            <w:r>
              <w:t>exec q2pro-x/visual_presets/v_p_v_u.cfg</w:t>
            </w:r>
          </w:p>
        </w:tc>
        <w:tc>
          <w:tcPr>
            <w:tcW w:type="dxa" w:w="1728"/>
          </w:tcPr>
          <w:p>
            <w:r>
              <w:t>Current visual highlights, weapon FX and Visual FX menu values, with AVFX forced off and runtime weather state cleared.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Rain + Storm (X)</w:t>
            </w:r>
          </w:p>
        </w:tc>
        <w:tc>
          <w:tcPr>
            <w:tcW w:type="dxa" w:w="1728"/>
          </w:tcPr>
          <w:p>
            <w:r>
              <w:t>exec q2pro-x/visual_presets/v_p_v_rs_u.cfg</w:t>
            </w:r>
          </w:p>
        </w:tc>
        <w:tc>
          <w:tcPr>
            <w:tcW w:type="dxa" w:w="1728"/>
          </w:tcPr>
          <w:p>
            <w:r>
              <w:t>Rain+Storm Ultra AVFX plus current visibility highlights, weapon FX and Visual FX menu values.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Snow (X)</w:t>
            </w:r>
          </w:p>
        </w:tc>
        <w:tc>
          <w:tcPr>
            <w:tcW w:type="dxa" w:w="1728"/>
          </w:tcPr>
          <w:p>
            <w:r>
              <w:t>exec q2pro-x/visual_presets/v_p_v_s_u.cfg</w:t>
            </w:r>
          </w:p>
        </w:tc>
        <w:tc>
          <w:tcPr>
            <w:tcW w:type="dxa" w:w="1728"/>
          </w:tcPr>
          <w:p>
            <w:r>
              <w:t>Snow Ultra AVFX plus current visibility highlights, weapon FX and Visual FX menu values.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Default (X)</w:t>
            </w:r>
          </w:p>
        </w:tc>
        <w:tc>
          <w:tcPr>
            <w:tcW w:type="dxa" w:w="1728"/>
          </w:tcPr>
          <w:p>
            <w:r>
              <w:t>exec q2pro-x/visual_presets/v_p_def.cfg</w:t>
            </w:r>
          </w:p>
        </w:tc>
        <w:tc>
          <w:tcPr>
            <w:tcW w:type="dxa" w:w="1728"/>
          </w:tcPr>
          <w:p>
            <w:r>
              <w:t>Reset AVFX, highlights, weapon FX and Visual FX menu values to defaults, then force AVFX/highlights off.</w:t>
            </w:r>
          </w:p>
        </w:tc>
      </w:tr>
    </w:tbl>
    <w:p>
      <w:pPr>
        <w:pStyle w:val="Heading3"/>
      </w:pPr>
      <w:r>
        <w:t>Vis Toggles (q2prox_vis_toggles)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Health</w:t>
            </w:r>
          </w:p>
        </w:tc>
        <w:tc>
          <w:tcPr>
            <w:tcW w:type="dxa" w:w="1728"/>
          </w:tcPr>
          <w:p>
            <w:r>
              <w:t>Health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Armor</w:t>
            </w:r>
          </w:p>
        </w:tc>
        <w:tc>
          <w:tcPr>
            <w:tcW w:type="dxa" w:w="1728"/>
          </w:tcPr>
          <w:p>
            <w:r>
              <w:t>Armor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Other</w:t>
            </w:r>
          </w:p>
        </w:tc>
        <w:tc>
          <w:tcPr>
            <w:tcW w:type="dxa" w:w="1728"/>
          </w:tcPr>
          <w:p>
            <w:r>
              <w:t>Other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Vis Colors (q2prox_vis_colors)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Health</w:t>
            </w:r>
          </w:p>
        </w:tc>
        <w:tc>
          <w:tcPr>
            <w:tcW w:type="dxa" w:w="1728"/>
          </w:tcPr>
          <w:p>
            <w:r>
              <w:t>Health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Health</w:t>
            </w:r>
          </w:p>
        </w:tc>
        <w:tc>
          <w:tcPr>
            <w:tcW w:type="dxa" w:w="1728"/>
          </w:tcPr>
          <w:p>
            <w:r>
              <w:t>Health small</w:t>
            </w:r>
          </w:p>
        </w:tc>
        <w:tc>
          <w:tcPr>
            <w:tcW w:type="dxa" w:w="1728"/>
          </w:tcPr>
          <w:p>
            <w:r>
              <w:t>cl_vis_health_small_color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small health.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Health</w:t>
            </w:r>
          </w:p>
        </w:tc>
        <w:tc>
          <w:tcPr>
            <w:tcW w:type="dxa" w:w="1728"/>
          </w:tcPr>
          <w:p>
            <w:r>
              <w:t>Health medium</w:t>
            </w:r>
          </w:p>
        </w:tc>
        <w:tc>
          <w:tcPr>
            <w:tcW w:type="dxa" w:w="1728"/>
          </w:tcPr>
          <w:p>
            <w:r>
              <w:t>cl_vis_health_medium_color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medium health.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Health</w:t>
            </w:r>
          </w:p>
        </w:tc>
        <w:tc>
          <w:tcPr>
            <w:tcW w:type="dxa" w:w="1728"/>
          </w:tcPr>
          <w:p>
            <w:r>
              <w:t>Health large</w:t>
            </w:r>
          </w:p>
        </w:tc>
        <w:tc>
          <w:tcPr>
            <w:tcW w:type="dxa" w:w="1728"/>
          </w:tcPr>
          <w:p>
            <w:r>
              <w:t>cl_vis_health_large_color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large health.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Health</w:t>
            </w:r>
          </w:p>
        </w:tc>
        <w:tc>
          <w:tcPr>
            <w:tcW w:type="dxa" w:w="1728"/>
          </w:tcPr>
          <w:p>
            <w:r>
              <w:t>Health mega</w:t>
            </w:r>
          </w:p>
        </w:tc>
        <w:tc>
          <w:tcPr>
            <w:tcW w:type="dxa" w:w="1728"/>
          </w:tcPr>
          <w:p>
            <w:r>
              <w:t>cl_vis_health_mega_color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megahealth.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Armor</w:t>
            </w:r>
          </w:p>
        </w:tc>
        <w:tc>
          <w:tcPr>
            <w:tcW w:type="dxa" w:w="1728"/>
          </w:tcPr>
          <w:p>
            <w:r>
              <w:t>Armor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Armor</w:t>
            </w:r>
          </w:p>
        </w:tc>
        <w:tc>
          <w:tcPr>
            <w:tcW w:type="dxa" w:w="1728"/>
          </w:tcPr>
          <w:p>
            <w:r>
              <w:t>Armor shard</w:t>
            </w:r>
          </w:p>
        </w:tc>
        <w:tc>
          <w:tcPr>
            <w:tcW w:type="dxa" w:w="1728"/>
          </w:tcPr>
          <w:p>
            <w:r>
              <w:t>cl_vis_armor_shard_color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armor shards.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Armor</w:t>
            </w:r>
          </w:p>
        </w:tc>
        <w:tc>
          <w:tcPr>
            <w:tcW w:type="dxa" w:w="1728"/>
          </w:tcPr>
          <w:p>
            <w:r>
              <w:t>Armor jacket</w:t>
            </w:r>
          </w:p>
        </w:tc>
        <w:tc>
          <w:tcPr>
            <w:tcW w:type="dxa" w:w="1728"/>
          </w:tcPr>
          <w:p>
            <w:r>
              <w:t>cl_vis_armor_jacket_color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jacket (green) armor.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Armor</w:t>
            </w:r>
          </w:p>
        </w:tc>
        <w:tc>
          <w:tcPr>
            <w:tcW w:type="dxa" w:w="1728"/>
          </w:tcPr>
          <w:p>
            <w:r>
              <w:t>Armor combat</w:t>
            </w:r>
          </w:p>
        </w:tc>
        <w:tc>
          <w:tcPr>
            <w:tcW w:type="dxa" w:w="1728"/>
          </w:tcPr>
          <w:p>
            <w:r>
              <w:t>cl_vis_armor_combat_color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combat (yellow) armor.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Armor</w:t>
            </w:r>
          </w:p>
        </w:tc>
        <w:tc>
          <w:tcPr>
            <w:tcW w:type="dxa" w:w="1728"/>
          </w:tcPr>
          <w:p>
            <w:r>
              <w:t>Armor body</w:t>
            </w:r>
          </w:p>
        </w:tc>
        <w:tc>
          <w:tcPr>
            <w:tcW w:type="dxa" w:w="1728"/>
          </w:tcPr>
          <w:p>
            <w:r>
              <w:t>cl_vis_armor_body_color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body (red) armor.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Armor</w:t>
            </w:r>
          </w:p>
        </w:tc>
        <w:tc>
          <w:tcPr>
            <w:tcW w:type="dxa" w:w="1728"/>
          </w:tcPr>
          <w:p>
            <w:r>
              <w:t>Armor screen</w:t>
            </w:r>
          </w:p>
        </w:tc>
        <w:tc>
          <w:tcPr>
            <w:tcW w:type="dxa" w:w="1728"/>
          </w:tcPr>
          <w:p>
            <w:r>
              <w:t>cl_vis_armor_screen_color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Power Screen.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Armor</w:t>
            </w:r>
          </w:p>
        </w:tc>
        <w:tc>
          <w:tcPr>
            <w:tcW w:type="dxa" w:w="1728"/>
          </w:tcPr>
          <w:p>
            <w:r>
              <w:t>Armor shield</w:t>
            </w:r>
          </w:p>
        </w:tc>
        <w:tc>
          <w:tcPr>
            <w:tcW w:type="dxa" w:w="1728"/>
          </w:tcPr>
          <w:p>
            <w:r>
              <w:t>cl_vis_armor_shield_color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Power Shield.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Other</w:t>
            </w:r>
          </w:p>
        </w:tc>
        <w:tc>
          <w:tcPr>
            <w:tcW w:type="dxa" w:w="1728"/>
          </w:tcPr>
          <w:p>
            <w:r>
              <w:t>Other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Other</w:t>
            </w:r>
          </w:p>
        </w:tc>
        <w:tc>
          <w:tcPr>
            <w:tcW w:type="dxa" w:w="1728"/>
          </w:tcPr>
          <w:p>
            <w:r>
              <w:t>Ammo</w:t>
            </w:r>
          </w:p>
        </w:tc>
        <w:tc>
          <w:tcPr>
            <w:tcW w:type="dxa" w:w="1728"/>
          </w:tcPr>
          <w:p>
            <w:r>
              <w:t>cl_vis_ammo_color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ammo.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Other</w:t>
            </w:r>
          </w:p>
        </w:tc>
        <w:tc>
          <w:tcPr>
            <w:tcW w:type="dxa" w:w="1728"/>
          </w:tcPr>
          <w:p>
            <w:r>
              <w:t>Powerups</w:t>
            </w:r>
          </w:p>
        </w:tc>
        <w:tc>
          <w:tcPr>
            <w:tcW w:type="dxa" w:w="1728"/>
          </w:tcPr>
          <w:p>
            <w:r>
              <w:t>cl_vis_powerups_color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powerups.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>
              <w:t>Other</w:t>
            </w:r>
          </w:p>
        </w:tc>
        <w:tc>
          <w:tcPr>
            <w:tcW w:type="dxa" w:w="1728"/>
          </w:tcPr>
          <w:p>
            <w:r>
              <w:t>Keys</w:t>
            </w:r>
          </w:p>
        </w:tc>
        <w:tc>
          <w:tcPr>
            <w:tcW w:type="dxa" w:w="1728"/>
          </w:tcPr>
          <w:p>
            <w:r>
              <w:t>cl_vis_keys_color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keys.</w:t>
            </w:r>
          </w:p>
        </w:tc>
      </w:tr>
    </w:tbl>
    <w:p>
      <w:pPr>
        <w:pStyle w:val="Heading3"/>
      </w:pPr>
      <w:r>
        <w:t>Weapon Colors (q2prox_vis_weapon_colors)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Shotgun</w:t>
            </w:r>
          </w:p>
        </w:tc>
        <w:tc>
          <w:tcPr>
            <w:tcW w:type="dxa" w:w="1728"/>
          </w:tcPr>
          <w:p>
            <w:r>
              <w:t>cl_vis_weapon_shotgun_color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Shotgun.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Super shotgun</w:t>
            </w:r>
          </w:p>
        </w:tc>
        <w:tc>
          <w:tcPr>
            <w:tcW w:type="dxa" w:w="1728"/>
          </w:tcPr>
          <w:p>
            <w:r>
              <w:t>cl_vis_weapon_sshotgun_color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Super Shotgun.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Machinegun</w:t>
            </w:r>
          </w:p>
        </w:tc>
        <w:tc>
          <w:tcPr>
            <w:tcW w:type="dxa" w:w="1728"/>
          </w:tcPr>
          <w:p>
            <w:r>
              <w:t>cl_vis_weapon_machinegun_color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Machinegun.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Chaingun</w:t>
            </w:r>
          </w:p>
        </w:tc>
        <w:tc>
          <w:tcPr>
            <w:tcW w:type="dxa" w:w="1728"/>
          </w:tcPr>
          <w:p>
            <w:r>
              <w:t>cl_vis_weapon_chaingun_color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Chaingun.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Grenade launcher</w:t>
            </w:r>
          </w:p>
        </w:tc>
        <w:tc>
          <w:tcPr>
            <w:tcW w:type="dxa" w:w="1728"/>
          </w:tcPr>
          <w:p>
            <w:r>
              <w:t>cl_vis_weapon_grenade_color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Grenade Launcher.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Rocket launcher</w:t>
            </w:r>
          </w:p>
        </w:tc>
        <w:tc>
          <w:tcPr>
            <w:tcW w:type="dxa" w:w="1728"/>
          </w:tcPr>
          <w:p>
            <w:r>
              <w:t>cl_vis_weapon_rocket_color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Rocket Launcher.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Hyperblaster</w:t>
            </w:r>
          </w:p>
        </w:tc>
        <w:tc>
          <w:tcPr>
            <w:tcW w:type="dxa" w:w="1728"/>
          </w:tcPr>
          <w:p>
            <w:r>
              <w:t>cl_vis_weapon_hyperblaster_color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HyperBlaster.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Railgun</w:t>
            </w:r>
          </w:p>
        </w:tc>
        <w:tc>
          <w:tcPr>
            <w:tcW w:type="dxa" w:w="1728"/>
          </w:tcPr>
          <w:p>
            <w:r>
              <w:t>cl_vis_weapon_railgun_color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Railgun.</w:t>
            </w:r>
          </w:p>
        </w:tc>
      </w:tr>
      <w:tr>
        <w:tc>
          <w:tcPr>
            <w:tcW w:type="dxa" w:w="1728"/>
          </w:tcPr>
          <w:p>
            <w:r>
              <w:t>List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BFG10K</w:t>
            </w:r>
          </w:p>
        </w:tc>
        <w:tc>
          <w:tcPr>
            <w:tcW w:type="dxa" w:w="1728"/>
          </w:tcPr>
          <w:p>
            <w:r>
              <w:t>cl_vis_weapon_bfg_color Dark #1f1f1f Grey #999999 Brown #cc9933 Dark red #993333 Red #ff3333 Orange #ff6633 Gold #ffcc00 Yellow #ffff33 Green-yellow #99cc33 Green #66ff66 Lime #33ff33 Pure green #00ff00 Mint #00ff66 Cyan #44ccff Sky #10ccff Aqua #66ffff Blue #3366ff Azure #3399ff Magenta #ff44ff Violet #af00ff White #ffffff</w:t>
            </w:r>
          </w:p>
        </w:tc>
        <w:tc>
          <w:tcPr>
            <w:tcW w:type="dxa" w:w="1728"/>
          </w:tcPr>
          <w:p>
            <w:r>
              <w:t>Highlight color: BFG10K.</w:t>
            </w:r>
          </w:p>
        </w:tc>
      </w:tr>
    </w:tbl>
    <w:p>
      <w:pPr>
        <w:pStyle w:val="Heading3"/>
      </w:pPr>
      <w:r>
        <w:t>Scripts / Binds (q2prox_scripts)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Utility</w:t>
            </w:r>
          </w:p>
        </w:tc>
        <w:tc>
          <w:tcPr>
            <w:tcW w:type="dxa" w:w="1728"/>
          </w:tcPr>
          <w:p>
            <w:r>
              <w:t>Utility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Utility</w:t>
            </w:r>
          </w:p>
        </w:tc>
        <w:tc>
          <w:tcPr>
            <w:tcW w:type="dxa" w:w="1728"/>
          </w:tcPr>
          <w:p>
            <w:r>
              <w:t>Weapon drop modifier</w:t>
            </w:r>
          </w:p>
        </w:tc>
        <w:tc>
          <w:tcPr>
            <w:tcW w:type="dxa" w:w="1728"/>
          </w:tcPr>
          <w:p>
            <w:r>
              <w:t>+dropw</w:t>
            </w:r>
          </w:p>
        </w:tc>
        <w:tc>
          <w:tcPr>
            <w:tcW w:type="dxa" w:w="1728"/>
          </w:tcPr>
          <w:p>
            <w:r>
              <w:t>Bind: hold so weapon-select binds drop the weapon instead of switching to it.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Utility</w:t>
            </w:r>
          </w:p>
        </w:tc>
        <w:tc>
          <w:tcPr>
            <w:tcW w:type="dxa" w:w="1728"/>
          </w:tcPr>
          <w:p>
            <w:r>
              <w:t>Follow console IP</w:t>
            </w:r>
          </w:p>
        </w:tc>
        <w:tc>
          <w:tcPr>
            <w:tcW w:type="dxa" w:w="1728"/>
          </w:tcPr>
          <w:p>
            <w:r>
              <w:t>followip</w:t>
            </w:r>
          </w:p>
        </w:tc>
        <w:tc>
          <w:tcPr>
            <w:tcW w:type="dxa" w:w="1728"/>
          </w:tcPr>
          <w:p>
            <w:r>
              <w:t>Bind: connect to the last IP address printed in the console.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Utility</w:t>
            </w:r>
          </w:p>
        </w:tc>
        <w:tc>
          <w:tcPr>
            <w:tcW w:type="dxa" w:w="1728"/>
          </w:tcPr>
          <w:p>
            <w:r>
              <w:t>Score dump to console</w:t>
            </w:r>
          </w:p>
        </w:tc>
        <w:tc>
          <w:tcPr>
            <w:tcW w:type="dxa" w:w="1728"/>
          </w:tcPr>
          <w:p>
            <w:r>
              <w:t>aadump</w:t>
            </w:r>
          </w:p>
        </w:tc>
        <w:tc>
          <w:tcPr>
            <w:tcW w:type="dxa" w:w="1728"/>
          </w:tcPr>
          <w:p>
            <w:r>
              <w:t>Bind: dump the current scoreboard to the console.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Utility</w:t>
            </w:r>
          </w:p>
        </w:tc>
        <w:tc>
          <w:tcPr>
            <w:tcW w:type="dxa" w:w="1728"/>
          </w:tcPr>
          <w:p>
            <w:r>
              <w:t>Score dump to file</w:t>
            </w:r>
          </w:p>
        </w:tc>
        <w:tc>
          <w:tcPr>
            <w:tcW w:type="dxa" w:w="1728"/>
          </w:tcPr>
          <w:p>
            <w:r>
              <w:t>aashot</w:t>
            </w:r>
          </w:p>
        </w:tc>
        <w:tc>
          <w:tcPr>
            <w:tcW w:type="dxa" w:w="1728"/>
          </w:tcPr>
          <w:p>
            <w:r>
              <w:t>Bind: save the current scoreboard to a file.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Match</w:t>
            </w:r>
          </w:p>
        </w:tc>
        <w:tc>
          <w:tcPr>
            <w:tcW w:type="dxa" w:w="1728"/>
          </w:tcPr>
          <w:p>
            <w:r>
              <w:t>Match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Match</w:t>
            </w:r>
          </w:p>
        </w:tc>
        <w:tc>
          <w:tcPr>
            <w:tcW w:type="dxa" w:w="1728"/>
          </w:tcPr>
          <w:p>
            <w:r>
              <w:t>Ready</w:t>
            </w:r>
          </w:p>
        </w:tc>
        <w:tc>
          <w:tcPr>
            <w:tcW w:type="dxa" w:w="1728"/>
          </w:tcPr>
          <w:p>
            <w:r>
              <w:t>ready</w:t>
            </w:r>
          </w:p>
        </w:tc>
        <w:tc>
          <w:tcPr>
            <w:tcW w:type="dxa" w:w="1728"/>
          </w:tcPr>
          <w:p>
            <w:r>
              <w:t>Bind: signal Ready during match warmup.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Match</w:t>
            </w:r>
          </w:p>
        </w:tc>
        <w:tc>
          <w:tcPr>
            <w:tcW w:type="dxa" w:w="1728"/>
          </w:tcPr>
          <w:p>
            <w:r>
              <w:t>Unready</w:t>
            </w:r>
          </w:p>
        </w:tc>
        <w:tc>
          <w:tcPr>
            <w:tcW w:type="dxa" w:w="1728"/>
          </w:tcPr>
          <w:p>
            <w:r>
              <w:t>unready</w:t>
            </w:r>
          </w:p>
        </w:tc>
        <w:tc>
          <w:tcPr>
            <w:tcW w:type="dxa" w:w="1728"/>
          </w:tcPr>
          <w:p>
            <w:r>
              <w:t>Bind: cancel your Ready status during warmup.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Match</w:t>
            </w:r>
          </w:p>
        </w:tc>
        <w:tc>
          <w:tcPr>
            <w:tcW w:type="dxa" w:w="1728"/>
          </w:tcPr>
          <w:p>
            <w:r>
              <w:t>Vote yes</w:t>
            </w:r>
          </w:p>
        </w:tc>
        <w:tc>
          <w:tcPr>
            <w:tcW w:type="dxa" w:w="1728"/>
          </w:tcPr>
          <w:p>
            <w:r>
              <w:t>vote yes</w:t>
            </w:r>
          </w:p>
        </w:tc>
        <w:tc>
          <w:tcPr>
            <w:tcW w:type="dxa" w:w="1728"/>
          </w:tcPr>
          <w:p>
            <w:r>
              <w:t>Bind: cast a Yes vote on the current callvote.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Match</w:t>
            </w:r>
          </w:p>
        </w:tc>
        <w:tc>
          <w:tcPr>
            <w:tcW w:type="dxa" w:w="1728"/>
          </w:tcPr>
          <w:p>
            <w:r>
              <w:t>Vote no</w:t>
            </w:r>
          </w:p>
        </w:tc>
        <w:tc>
          <w:tcPr>
            <w:tcW w:type="dxa" w:w="1728"/>
          </w:tcPr>
          <w:p>
            <w:r>
              <w:t>vote no</w:t>
            </w:r>
          </w:p>
        </w:tc>
        <w:tc>
          <w:tcPr>
            <w:tcW w:type="dxa" w:w="1728"/>
          </w:tcPr>
          <w:p>
            <w:r>
              <w:t>Bind: cast a No vote on the current callvote.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Other</w:t>
            </w:r>
          </w:p>
        </w:tc>
        <w:tc>
          <w:tcPr>
            <w:tcW w:type="dxa" w:w="1728"/>
          </w:tcPr>
          <w:p>
            <w:r>
              <w:t>Other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Other</w:t>
            </w:r>
          </w:p>
        </w:tc>
        <w:tc>
          <w:tcPr>
            <w:tcW w:type="dxa" w:w="1728"/>
          </w:tcPr>
          <w:p>
            <w:r>
              <w:t>Screenshot</w:t>
            </w:r>
          </w:p>
        </w:tc>
        <w:tc>
          <w:tcPr>
            <w:tcW w:type="dxa" w:w="1728"/>
          </w:tcPr>
          <w:p>
            <w:r>
              <w:t>screenshot</w:t>
            </w:r>
          </w:p>
        </w:tc>
        <w:tc>
          <w:tcPr>
            <w:tcW w:type="dxa" w:w="1728"/>
          </w:tcPr>
          <w:p>
            <w:r>
              <w:t>Bind: take a screenshot.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Other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Other</w:t>
            </w:r>
          </w:p>
        </w:tc>
        <w:tc>
          <w:tcPr>
            <w:tcW w:type="dxa" w:w="1728"/>
          </w:tcPr>
          <w:p>
            <w:r>
              <w:t>List macros...</w:t>
            </w:r>
          </w:p>
        </w:tc>
        <w:tc>
          <w:tcPr>
            <w:tcW w:type="dxa" w:w="1728"/>
          </w:tcPr>
          <w:p>
            <w:r>
              <w:t>macrolist</w:t>
            </w:r>
          </w:p>
        </w:tc>
        <w:tc>
          <w:tcPr>
            <w:tcW w:type="dxa" w:w="1728"/>
          </w:tcPr>
          <w:p>
            <w:r>
              <w:t>List all available console $macros in the console.</w:t>
            </w:r>
          </w:p>
        </w:tc>
      </w:tr>
    </w:tbl>
    <w:p>
      <w:pPr>
        <w:pStyle w:val="Heading3"/>
      </w:pPr>
      <w:r>
        <w:t>Q2PRO-X / Player identity (q2prox_player_identity)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Player name</w:t>
            </w:r>
          </w:p>
        </w:tc>
        <w:tc>
          <w:tcPr>
            <w:tcW w:type="dxa" w:w="1728"/>
          </w:tcPr>
          <w:p>
            <w:r>
              <w:t>name</w:t>
            </w:r>
          </w:p>
        </w:tc>
        <w:tc>
          <w:tcPr>
            <w:tcW w:type="dxa" w:w="1728"/>
          </w:tcPr>
          <w:p>
            <w:r>
              <w:t>name: player name shown to other clients (server userinfo cvar). Avoid Unicode in legacy servers.</w:t>
            </w:r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Skin path</w:t>
            </w:r>
          </w:p>
        </w:tc>
        <w:tc>
          <w:tcPr>
            <w:tcW w:type="dxa" w:w="1728"/>
          </w:tcPr>
          <w:p>
            <w:r>
              <w:t>skin</w:t>
            </w:r>
          </w:p>
        </w:tc>
        <w:tc>
          <w:tcPr>
            <w:tcW w:type="dxa" w:w="1728"/>
          </w:tcPr>
          <w:p>
            <w:r>
              <w:t>skin: model/skin path, e.g. male/grunt or female/athena. Server userinfo cvar. Use the built-in Player Setup page for a visual picker.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Field of view</w:t>
            </w:r>
          </w:p>
        </w:tc>
        <w:tc>
          <w:tcPr>
            <w:tcW w:type="dxa" w:w="1728"/>
          </w:tcPr>
          <w:p>
            <w:r>
              <w:t>fov 60 130 1</w:t>
            </w:r>
          </w:p>
        </w:tc>
        <w:tc>
          <w:tcPr>
            <w:tcW w:type="dxa" w:w="1728"/>
          </w:tcPr>
          <w:p>
            <w:r>
              <w:t>fov: horizontal field of view (degrees). Server userinfo cvar. Also accessible from Q2PRO-X / Mouse &amp; Zoom.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Q2PRO-X / Global preferences (q2prox_global_prefs)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Info... (X)</w:t>
            </w:r>
          </w:p>
        </w:tc>
        <w:tc>
          <w:tcPr>
            <w:tcW w:type="dxa" w:w="1728"/>
          </w:tcPr>
          <w:p>
            <w:r>
              <w:t>q2prox_cfg_global_prefs_info</w:t>
            </w:r>
          </w:p>
        </w:tc>
        <w:tc>
          <w:tcPr>
            <w:tcW w:type="dxa" w:w="1728"/>
          </w:tcPr>
          <w:p>
            <w:r>
              <w:t>Print master/category state, per-category candidate count, dormant entry count to console.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Migrate now... (X)</w:t>
            </w:r>
          </w:p>
        </w:tc>
        <w:tc>
          <w:tcPr>
            <w:tcW w:type="dxa" w:w="1728"/>
          </w:tcPr>
          <w:p>
            <w:r>
              <w:t>q2prox_cfg_global_prefs_migrate</w:t>
            </w:r>
          </w:p>
        </w:tc>
        <w:tc>
          <w:tcPr>
            <w:tcW w:type="dxa" w:w="1728"/>
          </w:tcPr>
          <w:p>
            <w:r>
              <w:t>Equivalent to setting the master toggle from 0 to 1: apply any dormant entries and save the global cfg.</w:t>
            </w:r>
          </w:p>
        </w:tc>
      </w:tr>
    </w:tbl>
    <w:p>
      <w:pPr>
        <w:pStyle w:val="Heading3"/>
      </w:pPr>
      <w:r>
        <w:t>Q2PRO-X / Voice Chat (q2prox_voice)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Room</w:t>
            </w:r>
          </w:p>
        </w:tc>
        <w:tc>
          <w:tcPr>
            <w:tcW w:type="dxa" w:w="1728"/>
          </w:tcPr>
          <w:p>
            <w:r>
              <w:t>Room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Room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Room</w:t>
            </w:r>
          </w:p>
        </w:tc>
        <w:tc>
          <w:tcPr>
            <w:tcW w:type="dxa" w:w="1728"/>
          </w:tcPr>
          <w:p>
            <w:r>
              <w:t>Manual room name</w:t>
            </w:r>
          </w:p>
        </w:tc>
        <w:tc>
          <w:tcPr>
            <w:tcW w:type="dxa" w:w="1728"/>
          </w:tcPr>
          <w:p>
            <w:r>
              <w:t>vc_room_name</w:t>
            </w:r>
          </w:p>
        </w:tc>
        <w:tc>
          <w:tcPr>
            <w:tcW w:type="dxa" w:w="1728"/>
          </w:tcPr>
          <w:p>
            <w:r>
              <w:t>Room name used when Room mode is Manual.</w:t>
            </w:r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Room</w:t>
            </w:r>
          </w:p>
        </w:tc>
        <w:tc>
          <w:tcPr>
            <w:tcW w:type="dxa" w:w="1728"/>
          </w:tcPr>
          <w:p>
            <w:r>
              <w:t>Control server</w:t>
            </w:r>
          </w:p>
        </w:tc>
        <w:tc>
          <w:tcPr>
            <w:tcW w:type="dxa" w:w="1728"/>
          </w:tcPr>
          <w:p>
            <w:r>
              <w:t>vc_server</w:t>
            </w:r>
          </w:p>
        </w:tc>
        <w:tc>
          <w:tcPr>
            <w:tcW w:type="dxa" w:w="1728"/>
          </w:tcPr>
          <w:p>
            <w:r>
              <w:t>URL of the voice control server.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Room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Microphone &amp; audio</w:t>
            </w:r>
          </w:p>
        </w:tc>
        <w:tc>
          <w:tcPr>
            <w:tcW w:type="dxa" w:w="1728"/>
          </w:tcPr>
          <w:p>
            <w:r>
              <w:t>Microphone &amp; audio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Microphone &amp; audio</w:t>
            </w:r>
          </w:p>
        </w:tc>
        <w:tc>
          <w:tcPr>
            <w:tcW w:type="dxa" w:w="1728"/>
          </w:tcPr>
          <w:p>
            <w:r>
              <w:t>Mic device... (X)</w:t>
            </w:r>
          </w:p>
        </w:tc>
        <w:tc>
          <w:tcPr>
            <w:tcW w:type="dxa" w:w="1728"/>
          </w:tcPr>
          <w:p>
            <w:r>
              <w:t>pushmenu q2prox_voice_mic_pick</w:t>
            </w:r>
          </w:p>
        </w:tc>
        <w:tc>
          <w:tcPr>
            <w:tcW w:type="dxa" w:w="1728"/>
          </w:tcPr>
          <w:p>
            <w:r>
              <w:t>Pick the capture device; (default) follows the Windows default mic.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Microphone &amp; audio</w:t>
            </w:r>
          </w:p>
        </w:tc>
        <w:tc>
          <w:tcPr>
            <w:tcW w:type="dxa" w:w="1728"/>
          </w:tcPr>
          <w:p>
            <w:r>
              <w:t>VAD threshold</w:t>
            </w:r>
          </w:p>
        </w:tc>
        <w:tc>
          <w:tcPr>
            <w:tcW w:type="dxa" w:w="1728"/>
          </w:tcPr>
          <w:p>
            <w:r>
              <w:t>vc_vad_threshold 0.001 0.1 0.005</w:t>
            </w:r>
          </w:p>
        </w:tc>
        <w:tc>
          <w:tcPr>
            <w:tcW w:type="dxa" w:w="1728"/>
          </w:tcPr>
          <w:p>
            <w:r>
              <w:t>Voice-activation trigger level; lower = more sensitive.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Microphone &amp; audio</w:t>
            </w:r>
          </w:p>
        </w:tc>
        <w:tc>
          <w:tcPr>
            <w:tcW w:type="dxa" w:w="1728"/>
          </w:tcPr>
          <w:p>
            <w:r>
              <w:t>Mic gain</w:t>
            </w:r>
          </w:p>
        </w:tc>
        <w:tc>
          <w:tcPr>
            <w:tcW w:type="dxa" w:w="1728"/>
          </w:tcPr>
          <w:p>
            <w:r>
              <w:t>vc_input_gain 0.0 10.0 0.25</w:t>
            </w:r>
          </w:p>
        </w:tc>
        <w:tc>
          <w:tcPr>
            <w:tcW w:type="dxa" w:w="1728"/>
          </w:tcPr>
          <w:p>
            <w:r>
              <w:t>Microphone gain; 1.0 = unchanged, up to 10x.</w:t>
            </w:r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>
              <w:t>Microphone &amp; audio</w:t>
            </w:r>
          </w:p>
        </w:tc>
        <w:tc>
          <w:tcPr>
            <w:tcW w:type="dxa" w:w="1728"/>
          </w:tcPr>
          <w:p>
            <w:r>
              <w:t>Receive volume</w:t>
            </w:r>
          </w:p>
        </w:tc>
        <w:tc>
          <w:tcPr>
            <w:tcW w:type="dxa" w:w="1728"/>
          </w:tcPr>
          <w:p>
            <w:r>
              <w:t>vc_receive_volume 0.0 10.0 0.25</w:t>
            </w:r>
          </w:p>
        </w:tc>
        <w:tc>
          <w:tcPr>
            <w:tcW w:type="dxa" w:w="1728"/>
          </w:tcPr>
          <w:p>
            <w:r>
              <w:t>Incoming voice volume, separate from s_volume; up to 10x (needs OpenAL).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Microphone &amp; audio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Join &amp; keys</w:t>
            </w:r>
          </w:p>
        </w:tc>
        <w:tc>
          <w:tcPr>
            <w:tcW w:type="dxa" w:w="1728"/>
          </w:tcPr>
          <w:p>
            <w:r>
              <w:t>Join &amp; keys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Join &amp; keys</w:t>
            </w:r>
          </w:p>
        </w:tc>
        <w:tc>
          <w:tcPr>
            <w:tcW w:type="dxa" w:w="1728"/>
          </w:tcPr>
          <w:p>
            <w:r>
              <w:t>Display name</w:t>
            </w:r>
          </w:p>
        </w:tc>
        <w:tc>
          <w:tcPr>
            <w:tcW w:type="dxa" w:w="1728"/>
          </w:tcPr>
          <w:p>
            <w:r>
              <w:t>vc_display_name</w:t>
            </w:r>
          </w:p>
        </w:tc>
        <w:tc>
          <w:tcPr>
            <w:tcW w:type="dxa" w:w="1728"/>
          </w:tcPr>
          <w:p>
            <w:r>
              <w:t>Your name in the voice room; empty = use your player name.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Join &amp; keys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Join &amp; keys</w:t>
            </w:r>
          </w:p>
        </w:tc>
        <w:tc>
          <w:tcPr>
            <w:tcW w:type="dxa" w:w="1728"/>
          </w:tcPr>
          <w:p>
            <w:r>
              <w:t>Join room</w:t>
            </w:r>
          </w:p>
        </w:tc>
        <w:tc>
          <w:tcPr>
            <w:tcW w:type="dxa" w:w="1728"/>
          </w:tcPr>
          <w:p>
            <w:r>
              <w:t>voice_join</w:t>
            </w:r>
          </w:p>
        </w:tc>
        <w:tc>
          <w:tcPr>
            <w:tcW w:type="dxa" w:w="1728"/>
          </w:tcPr>
          <w:p>
            <w:r>
              <w:t>Join the voice room for the current server (or the manual room).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Join &amp; keys</w:t>
            </w:r>
          </w:p>
        </w:tc>
        <w:tc>
          <w:tcPr>
            <w:tcW w:type="dxa" w:w="1728"/>
          </w:tcPr>
          <w:p>
            <w:r>
              <w:t>Leave room</w:t>
            </w:r>
          </w:p>
        </w:tc>
        <w:tc>
          <w:tcPr>
            <w:tcW w:type="dxa" w:w="1728"/>
          </w:tcPr>
          <w:p>
            <w:r>
              <w:t>voice_leave</w:t>
            </w:r>
          </w:p>
        </w:tc>
        <w:tc>
          <w:tcPr>
            <w:tcW w:type="dxa" w:w="1728"/>
          </w:tcPr>
          <w:p>
            <w:r>
              <w:t>Leave the current voice room.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Join &amp; keys</w:t>
            </w:r>
          </w:p>
        </w:tc>
        <w:tc>
          <w:tcPr>
            <w:tcW w:type="dxa" w:w="1728"/>
          </w:tcPr>
          <w:p>
            <w:r>
              <w:t>PTT key</w:t>
            </w:r>
          </w:p>
        </w:tc>
        <w:tc>
          <w:tcPr>
            <w:tcW w:type="dxa" w:w="1728"/>
          </w:tcPr>
          <w:p>
            <w:r>
              <w:t>+voiceptt</w:t>
            </w:r>
          </w:p>
        </w:tc>
        <w:tc>
          <w:tcPr>
            <w:tcW w:type="dxa" w:w="1728"/>
          </w:tcPr>
          <w:p>
            <w:r>
              <w:t>Bind: push-to-talk — hold to transmit voice.</w:t>
            </w:r>
          </w:p>
        </w:tc>
      </w:tr>
      <w:tr>
        <w:tc>
          <w:tcPr>
            <w:tcW w:type="dxa" w:w="1728"/>
          </w:tcPr>
          <w:p>
            <w:r>
              <w:t>Bind</w:t>
            </w:r>
          </w:p>
        </w:tc>
        <w:tc>
          <w:tcPr>
            <w:tcW w:type="dxa" w:w="1728"/>
          </w:tcPr>
          <w:p>
            <w:r>
              <w:t>Join &amp; keys</w:t>
            </w:r>
          </w:p>
        </w:tc>
        <w:tc>
          <w:tcPr>
            <w:tcW w:type="dxa" w:w="1728"/>
          </w:tcPr>
          <w:p>
            <w:r>
              <w:t>Mic toggle key</w:t>
            </w:r>
          </w:p>
        </w:tc>
        <w:tc>
          <w:tcPr>
            <w:tcW w:type="dxa" w:w="1728"/>
          </w:tcPr>
          <w:p>
            <w:r>
              <w:t>voice_mic_toggle</w:t>
            </w:r>
          </w:p>
        </w:tc>
        <w:tc>
          <w:tcPr>
            <w:tcW w:type="dxa" w:w="1728"/>
          </w:tcPr>
          <w:p>
            <w:r>
              <w:t>Bind: toggle the microphone on or off.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>
              <w:t>Join &amp; keys</w:t>
            </w:r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>
              <w:t>Service</w:t>
            </w:r>
          </w:p>
        </w:tc>
        <w:tc>
          <w:tcPr>
            <w:tcW w:type="dxa" w:w="1728"/>
          </w:tcPr>
          <w:p>
            <w:r>
              <w:t>Restore voice defaults (X)</w:t>
            </w:r>
          </w:p>
        </w:tc>
        <w:tc>
          <w:tcPr>
            <w:tcW w:type="dxa" w:w="1728"/>
          </w:tcPr>
          <w:p>
            <w:r>
              <w:t>voice_defaults</w:t>
            </w:r>
          </w:p>
        </w:tc>
        <w:tc>
          <w:tcPr>
            <w:tcW w:type="dxa" w:w="1728"/>
          </w:tcPr>
          <w:p>
            <w:r>
              <w:t>Reset only voice settings to the hosted baseline (vc_relay untouched).</w:t>
            </w:r>
          </w:p>
        </w:tc>
      </w:tr>
    </w:tbl>
    <w:p>
      <w:pPr>
        <w:pStyle w:val="Heading3"/>
      </w:pPr>
      <w:r>
        <w:t>Q2PRO-X / Single Player Training (q2prox_sp_training_root)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Slider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Skill (X)</w:t>
            </w:r>
          </w:p>
        </w:tc>
        <w:tc>
          <w:tcPr>
            <w:tcW w:type="dxa" w:w="1728"/>
          </w:tcPr>
          <w:p>
            <w:r>
              <w:t>skill 0 3 1</w:t>
            </w:r>
          </w:p>
        </w:tc>
        <w:tc>
          <w:tcPr>
            <w:tcW w:type="dxa" w:w="1728"/>
          </w:tcPr>
          <w:p>
            <w:r>
              <w:t>Quake II difficulty for the next loaded map. Higher skill also allows stronger monsters in DM training.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Map selection... (X)</w:t>
            </w:r>
          </w:p>
        </w:tc>
        <w:tc>
          <w:tcPr>
            <w:tcW w:type="dxa" w:w="1728"/>
          </w:tcPr>
          <w:p>
            <w:r>
              <w:t>pushmenu q2prox_sp_training_map_picker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Training settings... (X)</w:t>
            </w:r>
          </w:p>
        </w:tc>
        <w:tc>
          <w:tcPr>
            <w:tcW w:type="dxa" w:w="1728"/>
          </w:tcPr>
          <w:p>
            <w:r>
              <w:t>pushmenu q2prox_sp_dm_training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Cancel</w:t>
            </w:r>
          </w:p>
        </w:tc>
        <w:tc>
          <w:tcPr>
            <w:tcW w:type="dxa" w:w="1728"/>
          </w:tcPr>
          <w:p>
            <w:r>
              <w:t>forcemenuoff</w:t>
            </w:r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Q2PRO-X / Single Player Training / Map (q2prox_sp_training_map_picker)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Map name (X)</w:t>
            </w:r>
          </w:p>
        </w:tc>
        <w:tc>
          <w:tcPr>
            <w:tcW w:type="dxa" w:w="1728"/>
          </w:tcPr>
          <w:p>
            <w:r>
              <w:t>cl_sp_mutate_dm_custom_map</w:t>
            </w:r>
          </w:p>
        </w:tc>
        <w:tc>
          <w:tcPr>
            <w:tcW w:type="dxa" w:w="1728"/>
          </w:tcPr>
          <w:p>
            <w:r>
              <w:t>cl_sp_mutate_dm_custom_map: target map name (e.g. q2dm1, q2dm3, custom_dm).</w:t>
            </w:r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Start map (X)</w:t>
            </w:r>
          </w:p>
        </w:tc>
        <w:tc>
          <w:tcPr>
            <w:tcW w:type="dxa" w:w="1728"/>
          </w:tcPr>
          <w:p>
            <w:r>
              <w:t>forcemenuoff; sp_dm_start_training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Back</w:t>
            </w:r>
          </w:p>
        </w:tc>
        <w:tc>
          <w:tcPr>
            <w:tcW w:type="dxa" w:w="1728"/>
          </w:tcPr>
          <w:p>
            <w:r>
              <w:t>pushmenu q2prox_sp_training_root</w:t>
            </w:r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DM Map Training — Victory (q2prox_sp_dm_round_victory)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Restart this map (X)</w:t>
            </w:r>
          </w:p>
        </w:tc>
        <w:tc>
          <w:tcPr>
            <w:tcW w:type="dxa" w:w="1728"/>
          </w:tcPr>
          <w:p>
            <w:r>
              <w:t>forcemenuoff; sv sp_dm_restart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Exit to main menu (X)</w:t>
            </w:r>
          </w:p>
        </w:tc>
        <w:tc>
          <w:tcPr>
            <w:tcW w:type="dxa" w:w="1728"/>
          </w:tcPr>
          <w:p>
            <w:r>
              <w:t>forcemenuoff; disconnect</w:t>
            </w:r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3"/>
      </w:pPr>
      <w:r>
        <w:t>DM Map Training — Defeat (q2prox_sp_dm_round_failed)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Row</w:t>
            </w:r>
          </w:p>
        </w:tc>
        <w:tc>
          <w:tcPr>
            <w:tcW w:type="dxa" w:w="1728"/>
          </w:tcPr>
          <w:p>
            <w:r>
              <w:t>Cvar/action</w:t>
            </w:r>
          </w:p>
        </w:tc>
        <w:tc>
          <w:tcPr>
            <w:tcW w:type="dxa" w:w="1728"/>
          </w:tcPr>
          <w:p>
            <w:r>
              <w:t>Hint</w:t>
            </w:r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Blank row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blank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Restart this map (X)</w:t>
            </w:r>
          </w:p>
        </w:tc>
        <w:tc>
          <w:tcPr>
            <w:tcW w:type="dxa" w:w="1728"/>
          </w:tcPr>
          <w:p>
            <w:r>
              <w:t>forcemenuoff; sv sp_dm_restart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Action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Exit to main menu (X)</w:t>
            </w:r>
          </w:p>
        </w:tc>
        <w:tc>
          <w:tcPr>
            <w:tcW w:type="dxa" w:w="1728"/>
          </w:tcPr>
          <w:p>
            <w:r>
              <w:t>forcemenuoff; disconnect</w:t>
            </w:r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2"/>
      </w:pPr>
      <w:r>
        <w:t>Navigation map and explanations</w:t>
      </w:r>
    </w:p>
    <w:p>
      <w:pPr>
        <w:pStyle w:val="Heading1"/>
      </w:pPr>
      <w:r>
        <w:t>How the Q2PRO-X menu is organized</w:t>
      </w:r>
    </w:p>
    <w:p>
      <w:r>
        <w:t>Q2PRO-X 1.4 keeps classic Quake II as the safe base and adds a guided menu layer on top. The goal is to expose features through logical pages instead of forcing users to maintain a large autoexec.cfg.</w:t>
      </w:r>
    </w:p>
    <w:p>
      <w:pPr>
        <w:pStyle w:val="Heading2"/>
      </w:pPr>
      <w:r>
        <w:t>Main entry points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Entry</w:t>
            </w:r>
          </w:p>
        </w:tc>
        <w:tc>
          <w:tcPr>
            <w:tcW w:type="dxa" w:w="4320"/>
          </w:tcPr>
          <w:p>
            <w:r>
              <w:t>Opens</w:t>
            </w:r>
          </w:p>
        </w:tc>
      </w:tr>
      <w:tr>
        <w:tc>
          <w:tcPr>
            <w:tcW w:type="dxa" w:w="4320"/>
          </w:tcPr>
          <w:p>
            <w:r>
              <w:t>AVFX...</w:t>
            </w:r>
          </w:p>
        </w:tc>
        <w:tc>
          <w:tcPr>
            <w:tcW w:type="dxa" w:w="4320"/>
          </w:tcPr>
          <w:p>
            <w:r>
              <w:t>Weather, sky, water, snow, fog, lightning, surfaces, and AVFX presets.</w:t>
            </w:r>
          </w:p>
        </w:tc>
      </w:tr>
      <w:tr>
        <w:tc>
          <w:tcPr>
            <w:tcW w:type="dxa" w:w="4320"/>
          </w:tcPr>
          <w:p>
            <w:r>
              <w:t>Video and Display...</w:t>
            </w:r>
          </w:p>
        </w:tc>
        <w:tc>
          <w:tcPr>
            <w:tcW w:type="dxa" w:w="4320"/>
          </w:tcPr>
          <w:p>
            <w:r>
              <w:t>Renderer, backend, fullscreen, HDR, postprocess, screenshots.</w:t>
            </w:r>
          </w:p>
        </w:tc>
      </w:tr>
      <w:tr>
        <w:tc>
          <w:tcPr>
            <w:tcW w:type="dxa" w:w="4320"/>
          </w:tcPr>
          <w:p>
            <w:r>
              <w:t>Visibility &amp; highlights...</w:t>
            </w:r>
          </w:p>
        </w:tc>
        <w:tc>
          <w:tcPr>
            <w:tcW w:type="dxa" w:w="4320"/>
          </w:tcPr>
          <w:p>
            <w:r>
              <w:t>Items, weapons, players, team colors, model parts, presets.</w:t>
            </w:r>
          </w:p>
        </w:tc>
      </w:tr>
      <w:tr>
        <w:tc>
          <w:tcPr>
            <w:tcW w:type="dxa" w:w="4320"/>
          </w:tcPr>
          <w:p>
            <w:r>
              <w:t>Single Player Experiments...</w:t>
            </w:r>
          </w:p>
        </w:tc>
        <w:tc>
          <w:tcPr>
            <w:tcW w:type="dxa" w:w="4320"/>
          </w:tcPr>
          <w:p>
            <w:r>
              <w:t>Randomizer, DM Map Training, geometry deformation, liquid swap.</w:t>
            </w:r>
          </w:p>
        </w:tc>
      </w:tr>
      <w:tr>
        <w:tc>
          <w:tcPr>
            <w:tcW w:type="dxa" w:w="4320"/>
          </w:tcPr>
          <w:p>
            <w:r>
              <w:t>Mods...</w:t>
            </w:r>
          </w:p>
        </w:tc>
        <w:tc>
          <w:tcPr>
            <w:tcW w:type="dxa" w:w="4320"/>
          </w:tcPr>
          <w:p>
            <w:r>
              <w:t>Local mod scan, native 64-bit mods, legacy 32-bit mods through the bridge.</w:t>
            </w:r>
          </w:p>
        </w:tc>
      </w:tr>
      <w:tr>
        <w:tc>
          <w:tcPr>
            <w:tcW w:type="dxa" w:w="4320"/>
          </w:tcPr>
          <w:p>
            <w:r>
              <w:t>Voice Chat...</w:t>
            </w:r>
          </w:p>
        </w:tc>
        <w:tc>
          <w:tcPr>
            <w:tcW w:type="dxa" w:w="4320"/>
          </w:tcPr>
          <w:p>
            <w:r>
              <w:t>Rooms, autojoin, VAD/PTT, microphone, receive volume.</w:t>
            </w:r>
          </w:p>
        </w:tc>
      </w:tr>
      <w:tr>
        <w:tc>
          <w:tcPr>
            <w:tcW w:type="dxa" w:w="4320"/>
          </w:tcPr>
          <w:p>
            <w:r>
              <w:t>CVAR Browser...</w:t>
            </w:r>
          </w:p>
        </w:tc>
        <w:tc>
          <w:tcPr>
            <w:tcW w:type="dxa" w:w="4320"/>
          </w:tcPr>
          <w:p>
            <w:r>
              <w:t>Search, descriptions, flags, scope, reset, and command rows.</w:t>
            </w:r>
          </w:p>
        </w:tc>
      </w:tr>
      <w:tr>
        <w:tc>
          <w:tcPr>
            <w:tcW w:type="dxa" w:w="4320"/>
          </w:tcPr>
          <w:p>
            <w:r>
              <w:t>Demo...</w:t>
            </w:r>
          </w:p>
        </w:tc>
        <w:tc>
          <w:tcPr>
            <w:tcW w:type="dxa" w:w="4320"/>
          </w:tcPr>
          <w:p>
            <w:r>
              <w:t>Demo browser/player, MVD/DM2, visual profile, analytics, timers.</w:t>
            </w:r>
          </w:p>
        </w:tc>
      </w:tr>
      <w:tr>
        <w:tc>
          <w:tcPr>
            <w:tcW w:type="dxa" w:w="4320"/>
          </w:tcPr>
          <w:p>
            <w:r>
              <w:t>Q2PRO-X Settings...</w:t>
            </w:r>
          </w:p>
        </w:tc>
        <w:tc>
          <w:tcPr>
            <w:tcW w:type="dxa" w:w="4320"/>
          </w:tcPr>
          <w:p>
            <w:r>
              <w:t>Global preferences, menu UI, console UI, language, saving.</w:t>
            </w:r>
          </w:p>
        </w:tc>
      </w:tr>
    </w:tbl>
    <w:p>
      <w:pPr>
        <w:pStyle w:val="Heading2"/>
      </w:pPr>
      <w:r>
        <w:t>Feature pages</w:t>
      </w:r>
    </w:p>
    <w:p>
      <w:r>
        <w:t>AVFX... contains presets, rain/storm, snow, water/puddles, sky/sun/moon, performance/LOD, and debug/info pages. Quick commands: /avfx, /rain, /snow, /water, /sky, /avfxp, /hdrpresets.</w:t>
      </w:r>
    </w:p>
    <w:p>
      <w:r>
        <w:t>Video and Display -&gt; HDR Settings contains HDR rendering, HDR display output, output mode, paper white, peak brightness, EGL app white, tonemap, exposure, bloom threshold, and diagnostics. Quick commands: /hdr, gl_hdr_info, screenshotjxr, screenshotjxr_raw.</w:t>
      </w:r>
    </w:p>
    <w:p>
      <w:r>
        <w:t>Visibility &amp; highlights... contains Items, Weapons, Players, Player part colors, and Presets. Player mode = Model parts tints MD2/MD5 head, arms, torso, legs, and carried weapon at runtime.</w:t>
      </w:r>
    </w:p>
    <w:p>
      <w:r>
        <w:t>Single Player Experiments... contains Item and Monster Randomizer, DM Map Training, Geometry Deformation, Monster Appearance Variants, and Liquid Swap. Commands include sp_dm_restart and sv sp_mutator_info.</w:t>
      </w:r>
    </w:p>
    <w:p>
      <w:r>
        <w:t>Mods... scans local game folders. Native 64-bit mods run directly; legacy 32-bit gamex86.dll mods use baseq2/q2pro-x/utils/q2pro-x-bridge32.exe.</w:t>
      </w:r>
    </w:p>
    <w:p>
      <w:pPr>
        <w:pStyle w:val="Heading2"/>
      </w:pPr>
      <w:r>
        <w:t>Hints, labels, and saving</w:t>
      </w:r>
    </w:p>
    <w:p>
      <w:r>
        <w:t>Menu hover hints are controlled by cl_q2prox_menu_hover_hints, cl_q2prox_menu_hover_hint_delay, and cl_q2prox_menu_hover_hint_alpha.</w:t>
      </w:r>
    </w:p>
    <w:p>
      <w:r>
        <w:t>Labels show settings scope: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Label</w:t>
            </w:r>
          </w:p>
        </w:tc>
        <w:tc>
          <w:tcPr>
            <w:tcW w:type="dxa" w:w="4320"/>
          </w:tcPr>
          <w:p>
            <w:r>
              <w:t>Meaning</w:t>
            </w:r>
          </w:p>
        </w:tc>
      </w:tr>
      <w:tr>
        <w:tc>
          <w:tcPr>
            <w:tcW w:type="dxa" w:w="4320"/>
          </w:tcPr>
          <w:p>
            <w:r>
              <w:t>(G)</w:t>
            </w:r>
          </w:p>
        </w:tc>
        <w:tc>
          <w:tcPr>
            <w:tcW w:type="dxa" w:w="4320"/>
          </w:tcPr>
          <w:p>
            <w:r>
              <w:t>Global preference shared across mods.</w:t>
            </w:r>
          </w:p>
        </w:tc>
      </w:tr>
      <w:tr>
        <w:tc>
          <w:tcPr>
            <w:tcW w:type="dxa" w:w="4320"/>
          </w:tcPr>
          <w:p>
            <w:r>
              <w:t>(M)</w:t>
            </w:r>
          </w:p>
        </w:tc>
        <w:tc>
          <w:tcPr>
            <w:tcW w:type="dxa" w:w="4320"/>
          </w:tcPr>
          <w:p>
            <w:r>
              <w:t>Mod-related preference.</w:t>
            </w:r>
          </w:p>
        </w:tc>
      </w:tr>
      <w:tr>
        <w:tc>
          <w:tcPr>
            <w:tcW w:type="dxa" w:w="4320"/>
          </w:tcPr>
          <w:p>
            <w:r>
              <w:t>(X)</w:t>
            </w:r>
          </w:p>
        </w:tc>
        <w:tc>
          <w:tcPr>
            <w:tcW w:type="dxa" w:w="4320"/>
          </w:tcPr>
          <w:p>
            <w:r>
              <w:t>Q2PRO-X local/client-side layer.</w:t>
            </w:r>
          </w:p>
        </w:tc>
      </w:tr>
    </w:tbl>
    <w:p>
      <w:r>
        <w:t>Console UI supports scale, alpha, fonts, large-display readability, Unicode clipboard, Ctrl+C, and Russian input.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Q2PRO-X 1.4 | Page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Q2PRO-X 1.4 - Complete Menu Guide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1.4 - Complete Menu Guide</dc:title>
  <dc:subject>Q2PRO-X 1.4 - Complete Menu Guide</dc:subject>
  <dc:creator>ly</dc:creator>
  <cp:keywords>Q2PRO-X, Quake II, Q2PRO-X 1.4</cp:keywords>
  <dc:description>generated by python-docx</dc:description>
  <cp:lastModifiedBy>Q2PRO-X 1.4 release docs generator</cp:lastModifiedBy>
  <cp:revision>1</cp:revision>
  <dcterms:created xsi:type="dcterms:W3CDTF">2026-07-05T12:00:00Z</dcterms:created>
  <dcterms:modified xsi:type="dcterms:W3CDTF">2026-07-05T12:00:00Z</dcterms:modified>
  <cp:category/>
</cp:coreProperties>
</file>