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p>
    <w:p>
      <w:pPr>
        <w:jc w:val="center"/>
      </w:pPr>
      <w:r>
        <w:rPr>
          <w:b/>
          <w:color w:val="45AD40"/>
          <w:sz w:val="44"/>
        </w:rPr>
        <w:t>Q2PRO-X 1.4</w:t>
      </w:r>
    </w:p>
    <w:p>
      <w:pPr>
        <w:jc w:val="center"/>
      </w:pPr>
      <w:r>
        <w:rPr>
          <w:b/>
          <w:color w:val="1C221C"/>
          <w:sz w:val="36"/>
        </w:rPr>
        <w:t>Q2PRO-X: detailed sound guide</w:t>
      </w:r>
    </w:p>
    <w:p>
      <w:pPr>
        <w:jc w:val="center"/>
      </w:pPr>
      <w:r>
        <w:rPr>
          <w:color w:val="5B675B"/>
          <w:sz w:val="24"/>
        </w:rPr>
        <w:t>DMA, OpenAL, HRTF, reverb, and practical tuning</w:t>
      </w:r>
    </w:p>
    <w:p>
      <w:pPr>
        <w:jc w:val="center"/>
      </w:pPr>
      <w:r>
        <w:rPr>
          <w:color w:val="5B675B"/>
          <w:sz w:val="21"/>
        </w:rPr>
        <w:t>English edition</w:t>
      </w:r>
    </w:p>
    <w:p>
      <w:pPr>
        <w:jc w:val="center"/>
      </w:pPr>
      <w:r>
        <w:rPr>
          <w:color w:val="5B675B"/>
          <w:sz w:val="20"/>
        </w:rPr>
        <w:t>July 5, 2026</w:t>
      </w:r>
    </w:p>
    <w:p>
      <w:pPr>
        <w:jc w:val="center"/>
      </w:pPr>
      <w:r>
        <w:rPr>
          <w:color w:val="5B675B"/>
          <w:sz w:val="18"/>
        </w:rPr>
        <w:t>q2pro-x.com</w:t>
      </w:r>
    </w:p>
    <w:p>
      <w:r/>
    </w:p>
    <w:p>
      <w:pPr>
        <w:pStyle w:val="Heading1"/>
      </w:pPr>
      <w:r>
        <w:t>Contents</w:t>
      </w:r>
    </w:p>
    <w:p>
      <w:pPr>
        <w:pStyle w:val="ListBullet"/>
      </w:pPr>
      <w:r>
        <w:t>Why this document exists</w:t>
      </w:r>
    </w:p>
    <w:p>
      <w:pPr>
        <w:pStyle w:val="ListBullet"/>
      </w:pPr>
      <w:r>
        <w:t>1. Quick map: what Q2PRO-X currently has for sound</w:t>
      </w:r>
    </w:p>
    <w:p>
      <w:pPr>
        <w:pStyle w:val="ListBullet"/>
      </w:pPr>
      <w:r>
        <w:t>2. Where to find all of this in the menu</w:t>
      </w:r>
    </w:p>
    <w:p>
      <w:pPr>
        <w:pStyle w:val="ListBullet"/>
        <w:ind w:left="504"/>
      </w:pPr>
      <w:r>
        <w:t>Guided menu</w:t>
      </w:r>
    </w:p>
    <w:p>
      <w:pPr>
        <w:pStyle w:val="ListBullet"/>
        <w:ind w:left="504"/>
      </w:pPr>
      <w:r>
        <w:t>Classic Q2PRO-X menu</w:t>
      </w:r>
    </w:p>
    <w:p>
      <w:pPr>
        <w:pStyle w:val="ListBullet"/>
      </w:pPr>
      <w:r>
        <w:t>3. The base model: how sound is structured in Q2PRO-X</w:t>
      </w:r>
    </w:p>
    <w:p>
      <w:pPr>
        <w:pStyle w:val="ListBullet"/>
        <w:ind w:left="504"/>
      </w:pPr>
      <w:r>
        <w:t>3.1 What DMA means in Q2PRO-X</w:t>
      </w:r>
    </w:p>
    <w:p>
      <w:pPr>
        <w:pStyle w:val="ListBullet"/>
        <w:ind w:left="504"/>
      </w:pPr>
      <w:r>
        <w:t>3.2 What OpenAL means in Q2PRO-X</w:t>
      </w:r>
    </w:p>
    <w:p>
      <w:pPr>
        <w:pStyle w:val="ListBullet"/>
      </w:pPr>
      <w:r>
        <w:t>4. The main split: DMA or OpenAL</w:t>
      </w:r>
    </w:p>
    <w:p>
      <w:pPr>
        <w:pStyle w:val="ListBullet"/>
        <w:ind w:left="504"/>
      </w:pPr>
      <w:r>
        <w:t>When DMA usually makes sense</w:t>
      </w:r>
    </w:p>
    <w:p>
      <w:pPr>
        <w:pStyle w:val="ListBullet"/>
        <w:ind w:left="504"/>
      </w:pPr>
      <w:r>
        <w:t>When OpenAL usually makes sense</w:t>
      </w:r>
    </w:p>
    <w:p>
      <w:pPr>
        <w:pStyle w:val="ListBullet"/>
      </w:pPr>
      <w:r>
        <w:t>5. s_enable: the master backend switch</w:t>
      </w:r>
    </w:p>
    <w:p>
      <w:pPr>
        <w:pStyle w:val="ListBullet"/>
        <w:ind w:left="504"/>
      </w:pPr>
      <w:r>
        <w:t>What it does</w:t>
      </w:r>
    </w:p>
    <w:p>
      <w:pPr>
        <w:pStyle w:val="ListBullet"/>
        <w:ind w:left="504"/>
      </w:pPr>
      <w:r>
        <w:t>When to apply it</w:t>
      </w:r>
    </w:p>
    <w:p>
      <w:pPr>
        <w:pStyle w:val="ListBullet"/>
        <w:ind w:left="504"/>
      </w:pPr>
      <w:r>
        <w:t>Practical advice</w:t>
      </w:r>
    </w:p>
    <w:p>
      <w:pPr>
        <w:pStyle w:val="ListBullet"/>
      </w:pPr>
      <w:r>
        <w:t>6. General theory: sample rate, format, precision, resampling</w:t>
      </w:r>
    </w:p>
    <w:p>
      <w:pPr>
        <w:pStyle w:val="ListBullet"/>
        <w:ind w:left="504"/>
      </w:pPr>
      <w:r>
        <w:t>6.1 What sample rate / output rate means</w:t>
      </w:r>
    </w:p>
    <w:p>
      <w:pPr>
        <w:pStyle w:val="ListBullet"/>
        <w:ind w:left="504"/>
      </w:pPr>
      <w:r>
        <w:t>6.2 What sample format means</w:t>
      </w:r>
    </w:p>
    <w:p>
      <w:pPr>
        <w:pStyle w:val="ListBullet"/>
        <w:ind w:left="504"/>
      </w:pPr>
      <w:r>
        <w:t>6.3 What a resampler is</w:t>
      </w:r>
    </w:p>
    <w:p>
      <w:pPr>
        <w:pStyle w:val="ListBullet"/>
      </w:pPr>
      <w:r>
        <w:t>7. Settings that matter in both DMA and OpenAL</w:t>
      </w:r>
    </w:p>
    <w:p>
      <w:pPr>
        <w:pStyle w:val="ListBullet"/>
        <w:ind w:left="504"/>
      </w:pPr>
      <w:r>
        <w:t>s_volume</w:t>
      </w:r>
    </w:p>
    <w:p>
      <w:pPr>
        <w:pStyle w:val="ListBullet"/>
        <w:ind w:left="504"/>
      </w:pPr>
      <w:r>
        <w:t>s_khz</w:t>
      </w:r>
    </w:p>
    <w:p>
      <w:pPr>
        <w:pStyle w:val="ListBullet"/>
        <w:ind w:left="504"/>
      </w:pPr>
      <w:r>
        <w:t>s_sampleformat</w:t>
      </w:r>
    </w:p>
    <w:p>
      <w:pPr>
        <w:pStyle w:val="ListBullet"/>
        <w:ind w:left="504"/>
      </w:pPr>
      <w:r>
        <w:t>s_ambient</w:t>
      </w:r>
    </w:p>
    <w:p>
      <w:pPr>
        <w:pStyle w:val="ListBullet"/>
        <w:ind w:left="504"/>
      </w:pPr>
      <w:r>
        <w:t>s_mute_when_inactive</w:t>
      </w:r>
    </w:p>
    <w:p>
      <w:pPr>
        <w:pStyle w:val="ListBullet"/>
        <w:ind w:left="504"/>
      </w:pPr>
      <w:r>
        <w:t>ogg_enable</w:t>
      </w:r>
    </w:p>
    <w:p>
      <w:pPr>
        <w:pStyle w:val="ListBullet"/>
        <w:ind w:left="504"/>
      </w:pPr>
      <w:r>
        <w:t>ogg_volume</w:t>
      </w:r>
    </w:p>
    <w:p>
      <w:pPr>
        <w:pStyle w:val="ListBullet"/>
        <w:ind w:left="504"/>
      </w:pPr>
      <w:r>
        <w:t>ogg_shuffle</w:t>
      </w:r>
    </w:p>
    <w:p>
      <w:pPr>
        <w:pStyle w:val="ListBullet"/>
        <w:ind w:left="504"/>
      </w:pPr>
      <w:r>
        <w:t>soundinfo</w:t>
      </w:r>
    </w:p>
    <w:p>
      <w:pPr>
        <w:pStyle w:val="ListBullet"/>
        <w:ind w:left="504"/>
      </w:pPr>
      <w:r>
        <w:t>snd_restart</w:t>
      </w:r>
    </w:p>
    <w:p>
      <w:pPr>
        <w:pStyle w:val="ListBullet"/>
      </w:pPr>
      <w:r>
        <w:t>8. What exists only, or primarily, in DMA</w:t>
      </w:r>
    </w:p>
    <w:p>
      <w:pPr>
        <w:pStyle w:val="ListBullet"/>
        <w:ind w:left="504"/>
      </w:pPr>
      <w:r>
        <w:t>s_driver</w:t>
      </w:r>
    </w:p>
    <w:p>
      <w:pPr>
        <w:pStyle w:val="ListBullet"/>
        <w:ind w:left="504"/>
      </w:pPr>
      <w:r>
        <w:t>s_mixahead</w:t>
      </w:r>
    </w:p>
    <w:p>
      <w:pPr>
        <w:pStyle w:val="ListBullet"/>
        <w:ind w:left="504"/>
      </w:pPr>
      <w:r>
        <w:t>s_swapstereo</w:t>
      </w:r>
    </w:p>
    <w:p>
      <w:pPr>
        <w:pStyle w:val="ListBullet"/>
        <w:ind w:left="504"/>
      </w:pPr>
      <w:r>
        <w:t>s_resampler</w:t>
      </w:r>
    </w:p>
    <w:p>
      <w:pPr>
        <w:pStyle w:val="ListBullet"/>
        <w:ind w:left="504"/>
      </w:pPr>
      <w:r>
        <w:t>When DMA still makes sense today</w:t>
      </w:r>
    </w:p>
    <w:p>
      <w:pPr>
        <w:pStyle w:val="ListBullet"/>
      </w:pPr>
      <w:r>
        <w:t>9. What exists only in OpenAL</w:t>
      </w:r>
    </w:p>
    <w:p>
      <w:pPr>
        <w:pStyle w:val="ListBullet"/>
        <w:ind w:left="504"/>
      </w:pPr>
      <w:r>
        <w:t>Key OpenAL-only feature families</w:t>
      </w:r>
    </w:p>
    <w:p>
      <w:pPr>
        <w:pStyle w:val="ListBullet"/>
      </w:pPr>
      <w:r>
        <w:t>10. al_profile: the difference between OpenAL Q2PRO-X and R1Q2-like</w:t>
      </w:r>
    </w:p>
    <w:p>
      <w:pPr>
        <w:pStyle w:val="ListBullet"/>
        <w:ind w:left="504"/>
      </w:pPr>
      <w:r>
        <w:t>What it actually is</w:t>
      </w:r>
    </w:p>
    <w:p>
      <w:pPr>
        <w:pBdr>
          <w:bottom w:val="single" w:sz="8" w:space="6" w:color="B4D2B4"/>
        </w:pBdr>
      </w:pPr>
    </w:p>
    <w:p>
      <w:pPr>
        <w:pStyle w:val="Heading1"/>
      </w:pPr>
      <w:r>
        <w:t>Q2PRO-X: detailed sound guide</w:t>
      </w:r>
    </w:p>
    <w:p>
      <w:pPr>
        <w:pStyle w:val="Heading2"/>
      </w:pPr>
      <w:r>
        <w:t>Version 1.4 note: the main body of this guide preserves the proven 1.2 baseline; new 1.4 features and changes are described in the "1.4 addendum" section below. Why this document exists</w:t>
      </w:r>
    </w:p>
    <w:p>
      <w:r>
        <w:t xml:space="preserve">The sound subsystem in </w:t>
      </w:r>
      <w:r>
        <w:rPr>
          <w:rFonts w:ascii="Consolas" w:hAnsi="Consolas" w:eastAsia="Consolas"/>
          <w:sz w:val="19"/>
          <w:shd w:fill="EEF5EE"/>
        </w:rPr>
        <w:t>Q2PRO-X</w:t>
      </w:r>
      <w:r>
        <w:t xml:space="preserve"> is much richer than in a “plain Quake II client”, and that also makes it harder to understand. This guide collects both the practical and theoretical sides of the current </w:t>
      </w:r>
      <w:r>
        <w:rPr>
          <w:rFonts w:ascii="Consolas" w:hAnsi="Consolas" w:eastAsia="Consolas"/>
          <w:sz w:val="19"/>
          <w:shd w:fill="EEF5EE"/>
        </w:rPr>
        <w:t>Q2PRO-X</w:t>
      </w:r>
      <w:r>
        <w:t xml:space="preserve"> sound stack:</w:t>
      </w:r>
    </w:p>
    <w:p>
      <w:pPr>
        <w:pStyle w:val="ListBullet"/>
      </w:pPr>
      <w:r>
        <w:t>which sound modes actually exist;</w:t>
      </w:r>
    </w:p>
    <w:p>
      <w:pPr>
        <w:pStyle w:val="ListBullet"/>
      </w:pPr>
      <w:r>
        <w:t xml:space="preserve">how </w:t>
      </w:r>
      <w:r>
        <w:rPr>
          <w:rFonts w:ascii="Consolas" w:hAnsi="Consolas" w:eastAsia="Consolas"/>
          <w:sz w:val="19"/>
          <w:shd w:fill="EEF5EE"/>
        </w:rPr>
        <w:t>DMA</w:t>
      </w:r>
      <w:r>
        <w:t xml:space="preserve"> and </w:t>
      </w:r>
      <w:r>
        <w:rPr>
          <w:rFonts w:ascii="Consolas" w:hAnsi="Consolas" w:eastAsia="Consolas"/>
          <w:sz w:val="19"/>
          <w:shd w:fill="EEF5EE"/>
        </w:rPr>
        <w:t>OpenAL</w:t>
      </w:r>
      <w:r>
        <w:t xml:space="preserve"> differ;</w:t>
      </w:r>
    </w:p>
    <w:p>
      <w:pPr>
        <w:pStyle w:val="ListBullet"/>
      </w:pPr>
      <w:r>
        <w:t>which options are available in each mode;</w:t>
      </w:r>
    </w:p>
    <w:p>
      <w:pPr>
        <w:pStyle w:val="ListBullet"/>
      </w:pPr>
      <w:r>
        <w:t xml:space="preserve">which settings apply live and which ones require </w:t>
      </w:r>
      <w:r>
        <w:rPr>
          <w:rFonts w:ascii="Consolas" w:hAnsi="Consolas" w:eastAsia="Consolas"/>
          <w:sz w:val="19"/>
          <w:shd w:fill="EEF5EE"/>
        </w:rPr>
        <w:t>snd_restart</w:t>
      </w:r>
      <w:r>
        <w:t>;</w:t>
      </w:r>
    </w:p>
    <w:p>
      <w:pPr>
        <w:pStyle w:val="ListBullet"/>
      </w:pPr>
      <w:r>
        <w:t xml:space="preserve">what </w:t>
      </w:r>
      <w:r>
        <w:rPr>
          <w:rFonts w:ascii="Consolas" w:hAnsi="Consolas" w:eastAsia="Consolas"/>
          <w:sz w:val="19"/>
          <w:shd w:fill="EEF5EE"/>
        </w:rPr>
        <w:t>HRTF</w:t>
      </w:r>
      <w:r>
        <w:t xml:space="preserve">, binaural sound, reverb, </w:t>
      </w:r>
      <w:r>
        <w:rPr>
          <w:rFonts w:ascii="Consolas" w:hAnsi="Consolas" w:eastAsia="Consolas"/>
          <w:sz w:val="19"/>
          <w:shd w:fill="EEF5EE"/>
        </w:rPr>
        <w:t>decay</w:t>
      </w:r>
      <w:r>
        <w:t xml:space="preserve">, </w:t>
      </w:r>
      <w:r>
        <w:rPr>
          <w:rFonts w:ascii="Consolas" w:hAnsi="Consolas" w:eastAsia="Consolas"/>
          <w:sz w:val="19"/>
          <w:shd w:fill="EEF5EE"/>
        </w:rPr>
        <w:t>diffusion</w:t>
      </w:r>
      <w:r>
        <w:t xml:space="preserve">, </w:t>
      </w:r>
      <w:r>
        <w:rPr>
          <w:rFonts w:ascii="Consolas" w:hAnsi="Consolas" w:eastAsia="Consolas"/>
          <w:sz w:val="19"/>
          <w:shd w:fill="EEF5EE"/>
        </w:rPr>
        <w:t>crossfeed</w:t>
      </w:r>
      <w:r>
        <w:t>, and the other parameters really mean;</w:t>
      </w:r>
    </w:p>
    <w:p>
      <w:pPr>
        <w:pStyle w:val="ListBullet"/>
      </w:pPr>
      <w:r>
        <w:t xml:space="preserve">what the difference is between </w:t>
      </w:r>
      <w:r>
        <w:rPr>
          <w:rFonts w:ascii="Consolas" w:hAnsi="Consolas" w:eastAsia="Consolas"/>
          <w:sz w:val="19"/>
          <w:shd w:fill="EEF5EE"/>
        </w:rPr>
        <w:t>OpenAL Q2PRO-X</w:t>
      </w:r>
      <w:r>
        <w:t xml:space="preserve"> and </w:t>
      </w:r>
      <w:r>
        <w:rPr>
          <w:rFonts w:ascii="Consolas" w:hAnsi="Consolas" w:eastAsia="Consolas"/>
          <w:sz w:val="19"/>
          <w:shd w:fill="EEF5EE"/>
        </w:rPr>
        <w:t>R1Q2-like</w:t>
      </w:r>
      <w:r>
        <w:t>;</w:t>
      </w:r>
    </w:p>
    <w:p>
      <w:pPr>
        <w:pStyle w:val="ListBullet"/>
      </w:pPr>
      <w:r>
        <w:t>how to tune sound for different scenarios: speakers, headphones, competitive play, or a more immersive presentation.</w:t>
      </w:r>
    </w:p>
    <w:p>
      <w:r>
        <w:t>This document is written as a user-facing guide, not as a private developer note.</w:t>
      </w:r>
    </w:p>
    <w:p>
      <w:pPr>
        <w:pBdr>
          <w:bottom w:val="single" w:sz="8" w:space="6" w:color="B4D2B4"/>
        </w:pBdr>
      </w:pPr>
    </w:p>
    <w:p>
      <w:pPr>
        <w:pStyle w:val="Heading2"/>
      </w:pPr>
      <w:r>
        <w:t>1. Quick map: what Q2PRO-X currently has for sound</w:t>
      </w:r>
    </w:p>
    <w:p>
      <w:r>
        <w:rPr>
          <w:rFonts w:ascii="Consolas" w:hAnsi="Consolas" w:eastAsia="Consolas"/>
          <w:sz w:val="19"/>
          <w:shd w:fill="EEF5EE"/>
        </w:rPr>
        <w:t>Q2PRO-X</w:t>
      </w:r>
      <w:r>
        <w:t xml:space="preserve"> currently has three sound layers:</w:t>
      </w:r>
    </w:p>
    <w:p>
      <w:pPr>
        <w:pStyle w:val="ListNumber"/>
      </w:pPr>
      <w:r>
        <w:rPr>
          <w:rFonts w:ascii="Consolas" w:hAnsi="Consolas" w:eastAsia="Consolas"/>
          <w:sz w:val="19"/>
          <w:shd w:fill="EEF5EE"/>
        </w:rPr>
        <w:t>s_enable 0</w:t>
      </w:r>
    </w:p>
    <w:p>
      <w:r>
        <w:t xml:space="preserve">   Sound is fully disabled.</w:t>
      </w:r>
    </w:p>
    <w:p>
      <w:pPr>
        <w:pStyle w:val="ListNumber"/>
      </w:pPr>
      <w:r>
        <w:rPr>
          <w:rFonts w:ascii="Consolas" w:hAnsi="Consolas" w:eastAsia="Consolas"/>
          <w:sz w:val="19"/>
          <w:shd w:fill="EEF5EE"/>
        </w:rPr>
        <w:t>s_enable 1</w:t>
      </w:r>
      <w:r>
        <w:t xml:space="preserve"> = </w:t>
      </w:r>
      <w:r>
        <w:rPr>
          <w:rFonts w:ascii="Consolas" w:hAnsi="Consolas" w:eastAsia="Consolas"/>
          <w:sz w:val="19"/>
          <w:shd w:fill="EEF5EE"/>
        </w:rPr>
        <w:t>software (DMA)</w:t>
      </w:r>
    </w:p>
    <w:p>
      <w:r>
        <w:t xml:space="preserve">   The classic software mixer path.</w:t>
      </w:r>
    </w:p>
    <w:p>
      <w:r>
        <w:t xml:space="preserve">   This is the traditional Quake II model: the client mixes PCM audio itself and feeds the finished stream into the system sound driver.</w:t>
      </w:r>
    </w:p>
    <w:p>
      <w:pPr>
        <w:pStyle w:val="ListNumber"/>
      </w:pPr>
      <w:r>
        <w:rPr>
          <w:rFonts w:ascii="Consolas" w:hAnsi="Consolas" w:eastAsia="Consolas"/>
          <w:sz w:val="19"/>
          <w:shd w:fill="EEF5EE"/>
        </w:rPr>
        <w:t>s_enable 2</w:t>
      </w:r>
      <w:r>
        <w:t xml:space="preserve"> = </w:t>
      </w:r>
      <w:r>
        <w:rPr>
          <w:rFonts w:ascii="Consolas" w:hAnsi="Consolas" w:eastAsia="Consolas"/>
          <w:sz w:val="19"/>
          <w:shd w:fill="EEF5EE"/>
        </w:rPr>
        <w:t>OpenAL</w:t>
      </w:r>
    </w:p>
    <w:p>
      <w:r>
        <w:t xml:space="preserve">   A modern 3D backend with spatial positioning, </w:t>
      </w:r>
      <w:r>
        <w:rPr>
          <w:rFonts w:ascii="Consolas" w:hAnsi="Consolas" w:eastAsia="Consolas"/>
          <w:sz w:val="19"/>
          <w:shd w:fill="EEF5EE"/>
        </w:rPr>
        <w:t>HRTF</w:t>
      </w:r>
      <w:r>
        <w:t>, a binaural layer, room acoustics, extra sound profiles, OpenAL resamplers, and a broader runtime feature set.</w:t>
      </w:r>
    </w:p>
    <w:p>
      <w:r>
        <w:t xml:space="preserve">The current default backend in </w:t>
      </w:r>
      <w:r>
        <w:rPr>
          <w:rFonts w:ascii="Consolas" w:hAnsi="Consolas" w:eastAsia="Consolas"/>
          <w:sz w:val="19"/>
          <w:shd w:fill="EEF5EE"/>
        </w:rPr>
        <w:t>Q2PRO-X</w:t>
      </w:r>
      <w:r>
        <w:t xml:space="preserve"> is </w:t>
      </w:r>
      <w:r>
        <w:rPr>
          <w:b/>
        </w:rPr>
        <w:t>`OpenAL`</w:t>
      </w:r>
      <w:r>
        <w:t>.</w:t>
      </w:r>
    </w:p>
    <w:p>
      <w:pPr>
        <w:pBdr>
          <w:bottom w:val="single" w:sz="8" w:space="6" w:color="B4D2B4"/>
        </w:pBdr>
      </w:pPr>
    </w:p>
    <w:p>
      <w:pPr>
        <w:pStyle w:val="Heading2"/>
      </w:pPr>
      <w:r>
        <w:t>2. Where to find all of this in the menu</w:t>
      </w:r>
    </w:p>
    <w:p>
      <w:pPr>
        <w:pStyle w:val="Heading3"/>
      </w:pPr>
      <w:r>
        <w:t>Guided menu</w:t>
      </w:r>
    </w:p>
    <w:p>
      <w:r>
        <w:t>Main path:</w:t>
      </w:r>
    </w:p>
    <w:p>
      <w:pPr>
        <w:pStyle w:val="ListBullet"/>
      </w:pPr>
      <w:r>
        <w:rPr>
          <w:rFonts w:ascii="Consolas" w:hAnsi="Consolas" w:eastAsia="Consolas"/>
          <w:sz w:val="19"/>
          <w:shd w:fill="EEF5EE"/>
        </w:rPr>
        <w:t>Options</w:t>
      </w:r>
    </w:p>
    <w:p>
      <w:pPr>
        <w:pStyle w:val="ListBullet"/>
      </w:pPr>
      <w:r>
        <w:rPr>
          <w:rFonts w:ascii="Consolas" w:hAnsi="Consolas" w:eastAsia="Consolas"/>
          <w:sz w:val="19"/>
          <w:shd w:fill="EEF5EE"/>
        </w:rPr>
        <w:t>Sound &amp; Acoustics...</w:t>
      </w:r>
    </w:p>
    <w:p>
      <w:r>
        <w:t>Inside it you will find:</w:t>
      </w:r>
    </w:p>
    <w:p>
      <w:pPr>
        <w:pStyle w:val="ListBullet"/>
      </w:pPr>
      <w:r>
        <w:rPr>
          <w:rFonts w:ascii="Consolas" w:hAnsi="Consolas" w:eastAsia="Consolas"/>
          <w:sz w:val="19"/>
          <w:shd w:fill="EEF5EE"/>
        </w:rPr>
        <w:t>OpenAL &amp; acoustics...</w:t>
      </w:r>
    </w:p>
    <w:p>
      <w:pPr>
        <w:pStyle w:val="ListBullet"/>
      </w:pPr>
      <w:r>
        <w:rPr>
          <w:rFonts w:ascii="Consolas" w:hAnsi="Consolas" w:eastAsia="Consolas"/>
          <w:sz w:val="19"/>
          <w:shd w:fill="EEF5EE"/>
        </w:rPr>
        <w:t>headphone 3D sound...</w:t>
      </w:r>
    </w:p>
    <w:p>
      <w:pPr>
        <w:pStyle w:val="ListBullet"/>
      </w:pPr>
      <w:r>
        <w:rPr>
          <w:rFonts w:ascii="Consolas" w:hAnsi="Consolas" w:eastAsia="Consolas"/>
          <w:sz w:val="19"/>
          <w:shd w:fill="EEF5EE"/>
        </w:rPr>
        <w:t>weapon / player volumes...</w:t>
      </w:r>
    </w:p>
    <w:p>
      <w:pPr>
        <w:pStyle w:val="ListBullet"/>
      </w:pPr>
      <w:r>
        <w:rPr>
          <w:rFonts w:ascii="Consolas" w:hAnsi="Consolas" w:eastAsia="Consolas"/>
          <w:sz w:val="19"/>
          <w:shd w:fill="EEF5EE"/>
        </w:rPr>
        <w:t>voice chat...</w:t>
      </w:r>
      <w:r>
        <w:t xml:space="preserve"> — this is voice, not the base game sound, but it also depends on OpenAL</w:t>
      </w:r>
    </w:p>
    <w:p>
      <w:r>
        <w:t>Some related setup also appears in:</w:t>
      </w:r>
    </w:p>
    <w:p>
      <w:pPr>
        <w:pStyle w:val="ListBullet"/>
      </w:pPr>
      <w:r>
        <w:rPr>
          <w:rFonts w:ascii="Consolas" w:hAnsi="Consolas" w:eastAsia="Consolas"/>
          <w:sz w:val="19"/>
          <w:shd w:fill="EEF5EE"/>
        </w:rPr>
        <w:t>Quick Setup...</w:t>
      </w:r>
    </w:p>
    <w:p>
      <w:pPr>
        <w:pStyle w:val="ListBullet"/>
      </w:pPr>
      <w:r>
        <w:rPr>
          <w:rFonts w:ascii="Consolas" w:hAnsi="Consolas" w:eastAsia="Consolas"/>
          <w:sz w:val="19"/>
          <w:shd w:fill="EEF5EE"/>
        </w:rPr>
        <w:t>Online Play Setup...</w:t>
      </w:r>
    </w:p>
    <w:p>
      <w:pPr>
        <w:pStyle w:val="Heading3"/>
      </w:pPr>
      <w:r>
        <w:t>Classic Q2PRO-X menu</w:t>
      </w:r>
    </w:p>
    <w:p>
      <w:r>
        <w:t>Main path:</w:t>
      </w:r>
    </w:p>
    <w:p>
      <w:pPr>
        <w:pStyle w:val="ListBullet"/>
      </w:pPr>
      <w:r>
        <w:rPr>
          <w:rFonts w:ascii="Consolas" w:hAnsi="Consolas" w:eastAsia="Consolas"/>
          <w:sz w:val="19"/>
          <w:shd w:fill="EEF5EE"/>
        </w:rPr>
        <w:t>Q2PRO-X</w:t>
      </w:r>
    </w:p>
    <w:p>
      <w:pPr>
        <w:pStyle w:val="ListBullet"/>
      </w:pPr>
      <w:r>
        <w:rPr>
          <w:rFonts w:ascii="Consolas" w:hAnsi="Consolas" w:eastAsia="Consolas"/>
          <w:sz w:val="19"/>
          <w:shd w:fill="EEF5EE"/>
        </w:rPr>
        <w:t>sound &amp; acoustics</w:t>
      </w:r>
    </w:p>
    <w:p>
      <w:pPr>
        <w:pStyle w:val="ListBullet"/>
      </w:pPr>
      <w:r>
        <w:rPr>
          <w:rFonts w:ascii="Consolas" w:hAnsi="Consolas" w:eastAsia="Consolas"/>
          <w:sz w:val="19"/>
          <w:shd w:fill="EEF5EE"/>
        </w:rPr>
        <w:t>binaural / 3D</w:t>
      </w:r>
    </w:p>
    <w:p>
      <w:pPr>
        <w:pStyle w:val="ListBullet"/>
      </w:pPr>
      <w:r>
        <w:rPr>
          <w:rFonts w:ascii="Consolas" w:hAnsi="Consolas" w:eastAsia="Consolas"/>
          <w:sz w:val="19"/>
          <w:shd w:fill="EEF5EE"/>
        </w:rPr>
        <w:t>sound volumes</w:t>
      </w:r>
    </w:p>
    <w:p>
      <w:r>
        <w:t>There is also:</w:t>
      </w:r>
    </w:p>
    <w:p>
      <w:pPr>
        <w:pStyle w:val="ListBullet"/>
      </w:pPr>
      <w:r>
        <w:rPr>
          <w:rFonts w:ascii="Consolas" w:hAnsi="Consolas" w:eastAsia="Consolas"/>
          <w:sz w:val="19"/>
          <w:shd w:fill="EEF5EE"/>
        </w:rPr>
        <w:t>legacy sound setup...</w:t>
      </w:r>
    </w:p>
    <w:p>
      <w:r>
        <w:t>This matters because some older base cvars and music options still historically live on the legacy page or in the console, even though the main modern sound controls are already exposed on dedicated Q2PRO-X pages.</w:t>
      </w:r>
    </w:p>
    <w:p>
      <w:pPr>
        <w:pBdr>
          <w:bottom w:val="single" w:sz="8" w:space="6" w:color="B4D2B4"/>
        </w:pBdr>
      </w:pPr>
    </w:p>
    <w:p>
      <w:pPr>
        <w:pStyle w:val="Heading2"/>
      </w:pPr>
      <w:r>
        <w:t>3. The base model: how sound is structured in Q2PRO-X</w:t>
      </w:r>
    </w:p>
    <w:p>
      <w:pPr>
        <w:pStyle w:val="Heading3"/>
      </w:pPr>
      <w:r>
        <w:t>3.1 What DMA means in Q2PRO-X</w:t>
      </w:r>
    </w:p>
    <w:p>
      <w:r>
        <w:t xml:space="preserve">In </w:t>
      </w:r>
      <w:r>
        <w:rPr>
          <w:rFonts w:ascii="Consolas" w:hAnsi="Consolas" w:eastAsia="Consolas"/>
          <w:sz w:val="19"/>
          <w:shd w:fill="EEF5EE"/>
        </w:rPr>
        <w:t>Q2PRO-X</w:t>
      </w:r>
      <w:r>
        <w:t xml:space="preserve">, </w:t>
      </w:r>
      <w:r>
        <w:rPr>
          <w:rFonts w:ascii="Consolas" w:hAnsi="Consolas" w:eastAsia="Consolas"/>
          <w:sz w:val="19"/>
          <w:shd w:fill="EEF5EE"/>
        </w:rPr>
        <w:t>DMA</w:t>
      </w:r>
      <w:r>
        <w:t xml:space="preserve"> does not mean “magically better old-school sound”, and it does not mean hardware 3D.</w:t>
      </w:r>
    </w:p>
    <w:p>
      <w:r>
        <w:t>It is the classic software path:</w:t>
      </w:r>
    </w:p>
    <w:p>
      <w:pPr>
        <w:pStyle w:val="ListBullet"/>
      </w:pPr>
      <w:r>
        <w:t>the client mixes all sounds itself;</w:t>
      </w:r>
    </w:p>
    <w:p>
      <w:pPr>
        <w:pStyle w:val="ListBullet"/>
      </w:pPr>
      <w:r>
        <w:t>chooses format, sample rate, and resampler;</w:t>
      </w:r>
    </w:p>
    <w:p>
      <w:pPr>
        <w:pStyle w:val="ListBullet"/>
      </w:pPr>
      <w:r>
        <w:t>writes the final PCM stream into the system sound driver.</w:t>
      </w:r>
    </w:p>
    <w:p>
      <w:r>
        <w:t>Advantages:</w:t>
      </w:r>
    </w:p>
    <w:p>
      <w:pPr>
        <w:pStyle w:val="ListBullet"/>
      </w:pPr>
      <w:r>
        <w:t>simple and predictable;</w:t>
      </w:r>
    </w:p>
    <w:p>
      <w:pPr>
        <w:pStyle w:val="ListBullet"/>
      </w:pPr>
      <w:r>
        <w:t>closer to the classic Quake II client feel;</w:t>
      </w:r>
    </w:p>
    <w:p>
      <w:pPr>
        <w:pStyle w:val="ListBullet"/>
      </w:pPr>
      <w:r>
        <w:t>fewer advanced spatial and acoustics layers;</w:t>
      </w:r>
    </w:p>
    <w:p>
      <w:pPr>
        <w:pStyle w:val="ListBullet"/>
      </w:pPr>
      <w:r>
        <w:t xml:space="preserve">useful when you want a conservative sound path without </w:t>
      </w:r>
      <w:r>
        <w:rPr>
          <w:rFonts w:ascii="Consolas" w:hAnsi="Consolas" w:eastAsia="Consolas"/>
          <w:sz w:val="19"/>
          <w:shd w:fill="EEF5EE"/>
        </w:rPr>
        <w:t>HRTF</w:t>
      </w:r>
      <w:r>
        <w:t xml:space="preserve"> and room acoustics.</w:t>
      </w:r>
    </w:p>
    <w:p>
      <w:r>
        <w:t>Disadvantages:</w:t>
      </w:r>
    </w:p>
    <w:p>
      <w:pPr>
        <w:pStyle w:val="ListBullet"/>
      </w:pPr>
      <w:r>
        <w:t>no OpenAL layer;</w:t>
      </w:r>
    </w:p>
    <w:p>
      <w:pPr>
        <w:pStyle w:val="ListBullet"/>
      </w:pPr>
      <w:r>
        <w:t>no modern room acoustics;</w:t>
      </w:r>
    </w:p>
    <w:p>
      <w:pPr>
        <w:pStyle w:val="ListBullet"/>
      </w:pPr>
      <w:r>
        <w:t xml:space="preserve">no OpenAL </w:t>
      </w:r>
      <w:r>
        <w:rPr>
          <w:rFonts w:ascii="Consolas" w:hAnsi="Consolas" w:eastAsia="Consolas"/>
          <w:sz w:val="19"/>
          <w:shd w:fill="EEF5EE"/>
        </w:rPr>
        <w:t>HRTF</w:t>
      </w:r>
      <w:r>
        <w:t xml:space="preserve"> / binaural path;</w:t>
      </w:r>
    </w:p>
    <w:p>
      <w:pPr>
        <w:pStyle w:val="ListBullet"/>
      </w:pPr>
      <w:r>
        <w:t>no OpenAL-specific resamplers;</w:t>
      </w:r>
    </w:p>
    <w:p>
      <w:pPr>
        <w:pStyle w:val="ListBullet"/>
      </w:pPr>
      <w:r>
        <w:t>less flexibility in spatial processing.</w:t>
      </w:r>
    </w:p>
    <w:p>
      <w:pPr>
        <w:pStyle w:val="Heading3"/>
      </w:pPr>
      <w:r>
        <w:t>3.2 What OpenAL means in Q2PRO-X</w:t>
      </w:r>
    </w:p>
    <w:p>
      <w:r>
        <w:rPr>
          <w:rFonts w:ascii="Consolas" w:hAnsi="Consolas" w:eastAsia="Consolas"/>
          <w:sz w:val="19"/>
          <w:shd w:fill="EEF5EE"/>
        </w:rPr>
        <w:t>OpenAL</w:t>
      </w:r>
      <w:r>
        <w:t xml:space="preserve"> is a dedicated audio backend/API for spatial sound.</w:t>
      </w:r>
    </w:p>
    <w:p>
      <w:r>
        <w:t xml:space="preserve">In </w:t>
      </w:r>
      <w:r>
        <w:rPr>
          <w:rFonts w:ascii="Consolas" w:hAnsi="Consolas" w:eastAsia="Consolas"/>
          <w:sz w:val="19"/>
          <w:shd w:fill="EEF5EE"/>
        </w:rPr>
        <w:t>Q2PRO-X</w:t>
      </w:r>
      <w:r>
        <w:t xml:space="preserve"> it is used not just as “another driver”, but as a full foundation for:</w:t>
      </w:r>
    </w:p>
    <w:p>
      <w:pPr>
        <w:pStyle w:val="ListBullet"/>
      </w:pPr>
      <w:r>
        <w:t>spatial source positioning;</w:t>
      </w:r>
    </w:p>
    <w:p>
      <w:pPr>
        <w:pStyle w:val="ListBullet"/>
      </w:pPr>
      <w:r>
        <w:t>multiple distance models;</w:t>
      </w:r>
    </w:p>
    <w:p>
      <w:pPr>
        <w:pStyle w:val="ListBullet"/>
      </w:pPr>
      <w:r>
        <w:rPr>
          <w:rFonts w:ascii="Consolas" w:hAnsi="Consolas" w:eastAsia="Consolas"/>
          <w:sz w:val="19"/>
          <w:shd w:fill="EEF5EE"/>
        </w:rPr>
        <w:t>HRTF</w:t>
      </w:r>
      <w:r>
        <w:t>;</w:t>
      </w:r>
    </w:p>
    <w:p>
      <w:pPr>
        <w:pStyle w:val="ListBullet"/>
      </w:pPr>
      <w:r>
        <w:t>binaural headphone rendering;</w:t>
      </w:r>
    </w:p>
    <w:p>
      <w:pPr>
        <w:pStyle w:val="ListBullet"/>
      </w:pPr>
      <w:r>
        <w:t>EFX / room acoustics;</w:t>
      </w:r>
    </w:p>
    <w:p>
      <w:pPr>
        <w:pStyle w:val="ListBullet"/>
      </w:pPr>
      <w:r>
        <w:t>routing by source class;</w:t>
      </w:r>
    </w:p>
    <w:p>
      <w:pPr>
        <w:pStyle w:val="ListBullet"/>
      </w:pPr>
      <w:r>
        <w:t>OpenAL-specific resamplers.</w:t>
      </w:r>
    </w:p>
    <w:p>
      <w:r>
        <w:t>Advantages:</w:t>
      </w:r>
    </w:p>
    <w:p>
      <w:pPr>
        <w:pStyle w:val="ListBullet"/>
      </w:pPr>
      <w:r>
        <w:t>modern spatial sound;</w:t>
      </w:r>
    </w:p>
    <w:p>
      <w:pPr>
        <w:pStyle w:val="ListBullet"/>
      </w:pPr>
      <w:r>
        <w:t>especially useful for headphones;</w:t>
      </w:r>
    </w:p>
    <w:p>
      <w:pPr>
        <w:pStyle w:val="ListBullet"/>
      </w:pPr>
      <w:r>
        <w:t>more control over acoustics;</w:t>
      </w:r>
    </w:p>
    <w:p>
      <w:pPr>
        <w:pStyle w:val="ListBullet"/>
      </w:pPr>
      <w:r>
        <w:t>much easier to adapt to competitive and immersive scenarios.</w:t>
      </w:r>
    </w:p>
    <w:p>
      <w:r>
        <w:t>Disadvantages:</w:t>
      </w:r>
    </w:p>
    <w:p>
      <w:pPr>
        <w:pStyle w:val="ListBullet"/>
      </w:pPr>
      <w:r>
        <w:t>more complex;</w:t>
      </w:r>
    </w:p>
    <w:p>
      <w:pPr>
        <w:pStyle w:val="ListBullet"/>
      </w:pPr>
      <w:r>
        <w:t>bad tuning can make the sound too processed;</w:t>
      </w:r>
    </w:p>
    <w:p>
      <w:pPr>
        <w:pStyle w:val="ListBullet"/>
      </w:pPr>
      <w:r>
        <w:t xml:space="preserve">some changes require </w:t>
      </w:r>
      <w:r>
        <w:rPr>
          <w:rFonts w:ascii="Consolas" w:hAnsi="Consolas" w:eastAsia="Consolas"/>
          <w:sz w:val="19"/>
          <w:shd w:fill="EEF5EE"/>
        </w:rPr>
        <w:t>snd_restart</w:t>
      </w:r>
      <w:r>
        <w:t>;</w:t>
      </w:r>
    </w:p>
    <w:p>
      <w:pPr>
        <w:pStyle w:val="ListBullet"/>
      </w:pPr>
      <w:r>
        <w:t>some behavior depends on the OpenAL Soft runtime and device support.</w:t>
      </w:r>
    </w:p>
    <w:p>
      <w:pPr>
        <w:pBdr>
          <w:bottom w:val="single" w:sz="8" w:space="6" w:color="B4D2B4"/>
        </w:pBdr>
      </w:pPr>
    </w:p>
    <w:p>
      <w:pPr>
        <w:pStyle w:val="Heading2"/>
      </w:pPr>
      <w:r>
        <w:t>4. The main split: DMA or OpenAL</w:t>
      </w:r>
    </w:p>
    <w:p>
      <w:pPr>
        <w:pStyle w:val="Heading3"/>
      </w:pPr>
      <w:r>
        <w:t>When DMA usually makes sense</w:t>
      </w:r>
    </w:p>
    <w:p>
      <w:r>
        <w:t xml:space="preserve">Choose </w:t>
      </w:r>
      <w:r>
        <w:rPr>
          <w:rFonts w:ascii="Consolas" w:hAnsi="Consolas" w:eastAsia="Consolas"/>
          <w:sz w:val="19"/>
          <w:shd w:fill="EEF5EE"/>
        </w:rPr>
        <w:t>DMA</w:t>
      </w:r>
      <w:r>
        <w:t xml:space="preserve"> if you want:</w:t>
      </w:r>
    </w:p>
    <w:p>
      <w:pPr>
        <w:pStyle w:val="ListBullet"/>
      </w:pPr>
      <w:r>
        <w:t>the simplest and most classic sound path;</w:t>
      </w:r>
    </w:p>
    <w:p>
      <w:pPr>
        <w:pStyle w:val="ListBullet"/>
      </w:pPr>
      <w:r>
        <w:t>the minimum number of extra processing layers;</w:t>
      </w:r>
    </w:p>
    <w:p>
      <w:pPr>
        <w:pStyle w:val="ListBullet"/>
      </w:pPr>
      <w:r>
        <w:t>a sound character as close as possible to the traditional client;</w:t>
      </w:r>
    </w:p>
    <w:p>
      <w:pPr>
        <w:pStyle w:val="ListBullet"/>
      </w:pPr>
      <w:r>
        <w:t xml:space="preserve">no </w:t>
      </w:r>
      <w:r>
        <w:rPr>
          <w:rFonts w:ascii="Consolas" w:hAnsi="Consolas" w:eastAsia="Consolas"/>
          <w:sz w:val="19"/>
          <w:shd w:fill="EEF5EE"/>
        </w:rPr>
        <w:t>HRTF</w:t>
      </w:r>
      <w:r>
        <w:t>, binaural mode, or room acoustics.</w:t>
      </w:r>
    </w:p>
    <w:p>
      <w:r>
        <w:t>Typical scenario:</w:t>
      </w:r>
    </w:p>
    <w:p>
      <w:pPr>
        <w:pStyle w:val="ListBullet"/>
      </w:pPr>
      <w:r>
        <w:t>playing on speakers;</w:t>
      </w:r>
    </w:p>
    <w:p>
      <w:pPr>
        <w:pStyle w:val="ListBullet"/>
      </w:pPr>
      <w:r>
        <w:t>wanting a conservative sound presentation;</w:t>
      </w:r>
    </w:p>
    <w:p>
      <w:pPr>
        <w:pStyle w:val="ListBullet"/>
      </w:pPr>
      <w:r>
        <w:t>not needing modern 3D headphone rendering.</w:t>
      </w:r>
    </w:p>
    <w:p>
      <w:pPr>
        <w:pStyle w:val="Heading3"/>
      </w:pPr>
      <w:r>
        <w:t>When OpenAL usually makes sense</w:t>
      </w:r>
    </w:p>
    <w:p>
      <w:r>
        <w:t xml:space="preserve">Choose </w:t>
      </w:r>
      <w:r>
        <w:rPr>
          <w:rFonts w:ascii="Consolas" w:hAnsi="Consolas" w:eastAsia="Consolas"/>
          <w:sz w:val="19"/>
          <w:shd w:fill="EEF5EE"/>
        </w:rPr>
        <w:t>OpenAL</w:t>
      </w:r>
      <w:r>
        <w:t xml:space="preserve"> if you want:</w:t>
      </w:r>
    </w:p>
    <w:p>
      <w:pPr>
        <w:pStyle w:val="ListBullet"/>
      </w:pPr>
      <w:r>
        <w:t>stronger control over spatial sound;</w:t>
      </w:r>
    </w:p>
    <w:p>
      <w:pPr>
        <w:pStyle w:val="ListBullet"/>
      </w:pPr>
      <w:r>
        <w:t xml:space="preserve">headphone use with </w:t>
      </w:r>
      <w:r>
        <w:rPr>
          <w:rFonts w:ascii="Consolas" w:hAnsi="Consolas" w:eastAsia="Consolas"/>
          <w:sz w:val="19"/>
          <w:shd w:fill="EEF5EE"/>
        </w:rPr>
        <w:t>HRTF</w:t>
      </w:r>
      <w:r>
        <w:t>;</w:t>
      </w:r>
    </w:p>
    <w:p>
      <w:pPr>
        <w:pStyle w:val="ListBullet"/>
      </w:pPr>
      <w:r>
        <w:t>room acoustics / reverb;</w:t>
      </w:r>
    </w:p>
    <w:p>
      <w:pPr>
        <w:pStyle w:val="ListBullet"/>
      </w:pPr>
      <w:r>
        <w:t>sound profiles;</w:t>
      </w:r>
    </w:p>
    <w:p>
      <w:pPr>
        <w:pStyle w:val="ListBullet"/>
      </w:pPr>
      <w:r>
        <w:t>a binaural layer;</w:t>
      </w:r>
    </w:p>
    <w:p>
      <w:pPr>
        <w:pStyle w:val="ListBullet"/>
      </w:pPr>
      <w:r>
        <w:t>access to the full modern Q2PRO-X sound feature set.</w:t>
      </w:r>
    </w:p>
    <w:p>
      <w:r>
        <w:t>Typical scenario:</w:t>
      </w:r>
    </w:p>
    <w:p>
      <w:pPr>
        <w:pStyle w:val="ListBullet"/>
      </w:pPr>
      <w:r>
        <w:t>playing on headphones;</w:t>
      </w:r>
    </w:p>
    <w:p>
      <w:pPr>
        <w:pStyle w:val="ListBullet"/>
      </w:pPr>
      <w:r>
        <w:t>wanting maximum spatial information;</w:t>
      </w:r>
    </w:p>
    <w:p>
      <w:pPr>
        <w:pStyle w:val="ListBullet"/>
      </w:pPr>
      <w:r>
        <w:t>wanting to tune the acoustic character more deeply;</w:t>
      </w:r>
    </w:p>
    <w:p>
      <w:pPr>
        <w:pStyle w:val="ListBullet"/>
      </w:pPr>
      <w:r>
        <w:t>using the built-in voice chat Phase 1, which also requires OpenAL for send/receive.</w:t>
      </w:r>
    </w:p>
    <w:p>
      <w:pPr>
        <w:pBdr>
          <w:bottom w:val="single" w:sz="8" w:space="6" w:color="B4D2B4"/>
        </w:pBdr>
      </w:pPr>
    </w:p>
    <w:p>
      <w:pPr>
        <w:pStyle w:val="Heading2"/>
      </w:pPr>
      <w:r>
        <w:t>5. s_enable: the master backend switch</w:t>
      </w:r>
    </w:p>
    <w:p>
      <w:pPr>
        <w:pStyle w:val="Heading3"/>
      </w:pPr>
      <w:r>
        <w:t>What it does</w:t>
      </w:r>
    </w:p>
    <w:p>
      <w:r>
        <w:rPr>
          <w:rFonts w:ascii="Consolas" w:hAnsi="Consolas" w:eastAsia="Consolas"/>
          <w:sz w:val="19"/>
          <w:shd w:fill="EEF5EE"/>
        </w:rPr>
        <w:t>s_enable</w:t>
      </w:r>
      <w:r>
        <w:t xml:space="preserve"> selects the backend:</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no sound</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software (DMA)</w:t>
      </w:r>
    </w:p>
    <w:p>
      <w:pPr>
        <w:pStyle w:val="ListBullet"/>
      </w:pPr>
      <w:r>
        <w:rPr>
          <w:rFonts w:ascii="Consolas" w:hAnsi="Consolas" w:eastAsia="Consolas"/>
          <w:sz w:val="19"/>
          <w:shd w:fill="EEF5EE"/>
        </w:rPr>
        <w:t>2</w:t>
      </w:r>
      <w:r>
        <w:t xml:space="preserve"> = </w:t>
      </w:r>
      <w:r>
        <w:rPr>
          <w:rFonts w:ascii="Consolas" w:hAnsi="Consolas" w:eastAsia="Consolas"/>
          <w:sz w:val="19"/>
          <w:shd w:fill="EEF5EE"/>
        </w:rPr>
        <w:t>OpenAL</w:t>
      </w:r>
    </w:p>
    <w:p>
      <w:pPr>
        <w:pStyle w:val="Heading3"/>
      </w:pPr>
      <w:r>
        <w:t>When to apply it</w:t>
      </w:r>
    </w:p>
    <w:p>
      <w:r>
        <w:t xml:space="preserve">When you change </w:t>
      </w:r>
      <w:r>
        <w:rPr>
          <w:rFonts w:ascii="Consolas" w:hAnsi="Consolas" w:eastAsia="Consolas"/>
          <w:sz w:val="19"/>
          <w:shd w:fill="EEF5EE"/>
        </w:rPr>
        <w:t>s_enable</w:t>
      </w:r>
      <w:r>
        <w:t>, you will normally need:</w:t>
      </w:r>
    </w:p>
    <w:p>
      <w:pPr>
        <w:pStyle w:val="ListBullet"/>
      </w:pPr>
      <w:r>
        <w:t xml:space="preserve">either </w:t>
      </w:r>
      <w:r>
        <w:rPr>
          <w:rFonts w:ascii="Consolas" w:hAnsi="Consolas" w:eastAsia="Consolas"/>
          <w:sz w:val="19"/>
          <w:shd w:fill="EEF5EE"/>
        </w:rPr>
        <w:t>restart sound...</w:t>
      </w:r>
      <w:r>
        <w:t xml:space="preserve"> in the menu;</w:t>
      </w:r>
    </w:p>
    <w:p>
      <w:pPr>
        <w:pStyle w:val="ListBullet"/>
      </w:pPr>
      <w:r>
        <w:t>or in the console:</w:t>
      </w:r>
    </w:p>
    <w:p>
      <w:pPr>
        <w:pStyle w:val="Q2PXCode"/>
      </w:pPr>
      <w:r>
        <w:rPr>
          <w:rFonts w:ascii="Consolas" w:hAnsi="Consolas" w:eastAsia="Consolas"/>
          <w:shd w:fill="EEF5EE"/>
        </w:rPr>
        <w:t>snd_restart</w:t>
      </w:r>
    </w:p>
    <w:p>
      <w:pPr>
        <w:pStyle w:val="Heading3"/>
      </w:pPr>
      <w:r>
        <w:t>Practical advice</w:t>
      </w:r>
    </w:p>
    <w:p>
      <w:r>
        <w:t>If you are not sure where to begin:</w:t>
      </w:r>
    </w:p>
    <w:p>
      <w:pPr>
        <w:pStyle w:val="ListBullet"/>
      </w:pPr>
      <w:r>
        <w:t xml:space="preserve">start with </w:t>
      </w:r>
      <w:r>
        <w:rPr>
          <w:rFonts w:ascii="Consolas" w:hAnsi="Consolas" w:eastAsia="Consolas"/>
          <w:sz w:val="19"/>
          <w:shd w:fill="EEF5EE"/>
        </w:rPr>
        <w:t>OpenAL</w:t>
      </w:r>
      <w:r>
        <w:t xml:space="preserve"> if you play on headphones;</w:t>
      </w:r>
    </w:p>
    <w:p>
      <w:pPr>
        <w:pStyle w:val="ListBullet"/>
      </w:pPr>
      <w:r>
        <w:t xml:space="preserve">start with </w:t>
      </w:r>
      <w:r>
        <w:rPr>
          <w:rFonts w:ascii="Consolas" w:hAnsi="Consolas" w:eastAsia="Consolas"/>
          <w:sz w:val="19"/>
          <w:shd w:fill="EEF5EE"/>
        </w:rPr>
        <w:t>DMA</w:t>
      </w:r>
      <w:r>
        <w:t xml:space="preserve"> if you want the simplest and most classic sound path.</w:t>
      </w:r>
    </w:p>
    <w:p>
      <w:pPr>
        <w:pBdr>
          <w:bottom w:val="single" w:sz="8" w:space="6" w:color="B4D2B4"/>
        </w:pBdr>
      </w:pPr>
    </w:p>
    <w:p>
      <w:pPr>
        <w:pStyle w:val="Heading2"/>
      </w:pPr>
      <w:r>
        <w:t>6. General theory: sample rate, format, precision, resampling</w:t>
      </w:r>
    </w:p>
    <w:p>
      <w:r>
        <w:t>Before the concrete cvars, it helps to understand a few basic audio terms.</w:t>
      </w:r>
    </w:p>
    <w:p>
      <w:pPr>
        <w:pStyle w:val="Heading3"/>
      </w:pPr>
      <w:r>
        <w:t>6.1 What sample rate / output rate means</w:t>
      </w:r>
    </w:p>
    <w:p>
      <w:r>
        <w:t>This is the output sampling frequency — how many “snapshots” of the audio signal are produced each second.</w:t>
      </w:r>
    </w:p>
    <w:p>
      <w:r>
        <w:t>Examples:</w:t>
      </w:r>
    </w:p>
    <w:p>
      <w:pPr>
        <w:pStyle w:val="ListBullet"/>
      </w:pPr>
      <w:r>
        <w:rPr>
          <w:rFonts w:ascii="Consolas" w:hAnsi="Consolas" w:eastAsia="Consolas"/>
          <w:sz w:val="19"/>
          <w:shd w:fill="EEF5EE"/>
        </w:rPr>
        <w:t>11 kHz</w:t>
      </w:r>
    </w:p>
    <w:p>
      <w:pPr>
        <w:pStyle w:val="ListBullet"/>
      </w:pPr>
      <w:r>
        <w:rPr>
          <w:rFonts w:ascii="Consolas" w:hAnsi="Consolas" w:eastAsia="Consolas"/>
          <w:sz w:val="19"/>
          <w:shd w:fill="EEF5EE"/>
        </w:rPr>
        <w:t>22 kHz</w:t>
      </w:r>
    </w:p>
    <w:p>
      <w:pPr>
        <w:pStyle w:val="ListBullet"/>
      </w:pPr>
      <w:r>
        <w:rPr>
          <w:rFonts w:ascii="Consolas" w:hAnsi="Consolas" w:eastAsia="Consolas"/>
          <w:sz w:val="19"/>
          <w:shd w:fill="EEF5EE"/>
        </w:rPr>
        <w:t>44 kHz</w:t>
      </w:r>
    </w:p>
    <w:p>
      <w:pPr>
        <w:pStyle w:val="ListBullet"/>
      </w:pPr>
      <w:r>
        <w:rPr>
          <w:rFonts w:ascii="Consolas" w:hAnsi="Consolas" w:eastAsia="Consolas"/>
          <w:sz w:val="19"/>
          <w:shd w:fill="EEF5EE"/>
        </w:rPr>
        <w:t>48 kHz</w:t>
      </w:r>
    </w:p>
    <w:p>
      <w:pPr>
        <w:pStyle w:val="ListBullet"/>
      </w:pPr>
      <w:r>
        <w:rPr>
          <w:rFonts w:ascii="Consolas" w:hAnsi="Consolas" w:eastAsia="Consolas"/>
          <w:sz w:val="19"/>
          <w:shd w:fill="EEF5EE"/>
        </w:rPr>
        <w:t>96 kHz</w:t>
      </w:r>
    </w:p>
    <w:p>
      <w:r>
        <w:t>The higher the rate:</w:t>
      </w:r>
    </w:p>
    <w:p>
      <w:pPr>
        <w:pStyle w:val="ListBullet"/>
      </w:pPr>
      <w:r>
        <w:t>the more high-frequency detail can be represented;</w:t>
      </w:r>
    </w:p>
    <w:p>
      <w:pPr>
        <w:pStyle w:val="ListBullet"/>
      </w:pPr>
      <w:r>
        <w:t>the more work the backend must do;</w:t>
      </w:r>
    </w:p>
    <w:p>
      <w:pPr>
        <w:pStyle w:val="ListBullet"/>
      </w:pPr>
      <w:r>
        <w:t>the more stress there can be on the audio path and runtime.</w:t>
      </w:r>
    </w:p>
    <w:p>
      <w:r>
        <w:t xml:space="preserve">In </w:t>
      </w:r>
      <w:r>
        <w:rPr>
          <w:rFonts w:ascii="Consolas" w:hAnsi="Consolas" w:eastAsia="Consolas"/>
          <w:sz w:val="19"/>
          <w:shd w:fill="EEF5EE"/>
        </w:rPr>
        <w:t>Q2PRO-X</w:t>
      </w:r>
      <w:r>
        <w:t>, this is controlled by:</w:t>
      </w:r>
    </w:p>
    <w:p>
      <w:pPr>
        <w:pStyle w:val="ListBullet"/>
      </w:pPr>
      <w:r>
        <w:rPr>
          <w:rFonts w:ascii="Consolas" w:hAnsi="Consolas" w:eastAsia="Consolas"/>
          <w:sz w:val="19"/>
          <w:shd w:fill="EEF5EE"/>
        </w:rPr>
        <w:t>s_khz</w:t>
      </w:r>
    </w:p>
    <w:p>
      <w:r>
        <w:t>Important:</w:t>
      </w:r>
    </w:p>
    <w:p>
      <w:pPr>
        <w:pStyle w:val="ListBullet"/>
      </w:pPr>
      <w:r>
        <w:rPr>
          <w:rFonts w:ascii="Consolas" w:hAnsi="Consolas" w:eastAsia="Consolas"/>
          <w:sz w:val="19"/>
          <w:shd w:fill="EEF5EE"/>
        </w:rPr>
        <w:t>s_khz</w:t>
      </w:r>
      <w:r>
        <w:t xml:space="preserve"> is the </w:t>
      </w:r>
      <w:r>
        <w:rPr>
          <w:b/>
        </w:rPr>
        <w:t>requested</w:t>
      </w:r>
      <w:r>
        <w:t xml:space="preserve"> output rate;</w:t>
      </w:r>
    </w:p>
    <w:p>
      <w:pPr>
        <w:pStyle w:val="ListBullet"/>
      </w:pPr>
      <w:r>
        <w:t>the actual opened rate may differ;</w:t>
      </w:r>
    </w:p>
    <w:p>
      <w:pPr>
        <w:pStyle w:val="ListBullet"/>
      </w:pPr>
      <w:r>
        <w:t>to verify the real result, use:</w:t>
      </w:r>
    </w:p>
    <w:p>
      <w:pPr>
        <w:pStyle w:val="Q2PXCode"/>
      </w:pPr>
      <w:r>
        <w:rPr>
          <w:rFonts w:ascii="Consolas" w:hAnsi="Consolas" w:eastAsia="Consolas"/>
          <w:shd w:fill="EEF5EE"/>
        </w:rPr>
        <w:t>soundinfo</w:t>
      </w:r>
    </w:p>
    <w:p>
      <w:pPr>
        <w:pStyle w:val="Heading3"/>
      </w:pPr>
      <w:r>
        <w:t>6.2 What sample format means</w:t>
      </w:r>
    </w:p>
    <w:p>
      <w:r>
        <w:t>This is how a single audio sample is represented internally or on output.</w:t>
      </w:r>
    </w:p>
    <w:p>
      <w:r>
        <w:t xml:space="preserve">In current </w:t>
      </w:r>
      <w:r>
        <w:rPr>
          <w:rFonts w:ascii="Consolas" w:hAnsi="Consolas" w:eastAsia="Consolas"/>
          <w:sz w:val="19"/>
          <w:shd w:fill="EEF5EE"/>
        </w:rPr>
        <w:t>Q2PRO-X</w:t>
      </w:r>
      <w:r>
        <w:t>, the relevant choices are:</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pPr>
        <w:pStyle w:val="Heading3"/>
      </w:pPr>
      <w:r>
        <w:t>s16</w:t>
      </w:r>
    </w:p>
    <w:p>
      <w:r>
        <w:t>Classic 16-bit PCM.</w:t>
      </w:r>
    </w:p>
    <w:p>
      <w:r>
        <w:t>Advantages:</w:t>
      </w:r>
    </w:p>
    <w:p>
      <w:pPr>
        <w:pStyle w:val="ListBullet"/>
      </w:pPr>
      <w:r>
        <w:t>maximum compatibility;</w:t>
      </w:r>
    </w:p>
    <w:p>
      <w:pPr>
        <w:pStyle w:val="ListBullet"/>
      </w:pPr>
      <w:r>
        <w:t>familiar and lightweight;</w:t>
      </w:r>
    </w:p>
    <w:p>
      <w:pPr>
        <w:pStyle w:val="ListBullet"/>
      </w:pPr>
      <w:r>
        <w:t>usually good enough for Quake II.</w:t>
      </w:r>
    </w:p>
    <w:p>
      <w:r>
        <w:t>Disadvantages:</w:t>
      </w:r>
    </w:p>
    <w:p>
      <w:pPr>
        <w:pStyle w:val="ListBullet"/>
      </w:pPr>
      <w:r>
        <w:t>less headroom;</w:t>
      </w:r>
    </w:p>
    <w:p>
      <w:pPr>
        <w:pStyle w:val="ListBullet"/>
      </w:pPr>
      <w:r>
        <w:t>less internal precision during more complex processing.</w:t>
      </w:r>
    </w:p>
    <w:p>
      <w:pPr>
        <w:pStyle w:val="Heading3"/>
      </w:pPr>
      <w:r>
        <w:t>float32</w:t>
      </w:r>
    </w:p>
    <w:p>
      <w:r>
        <w:t>32-bit floating-point audio.</w:t>
      </w:r>
    </w:p>
    <w:p>
      <w:r>
        <w:t>Advantages:</w:t>
      </w:r>
    </w:p>
    <w:p>
      <w:pPr>
        <w:pStyle w:val="ListBullet"/>
      </w:pPr>
      <w:r>
        <w:t>more headroom;</w:t>
      </w:r>
    </w:p>
    <w:p>
      <w:pPr>
        <w:pStyle w:val="ListBullet"/>
      </w:pPr>
      <w:r>
        <w:t>less risk of rough cumulative error under complex processing;</w:t>
      </w:r>
    </w:p>
    <w:p>
      <w:pPr>
        <w:pStyle w:val="ListBullet"/>
      </w:pPr>
      <w:r>
        <w:t>useful when the path includes multiple layers and you want a cleaner internal representation.</w:t>
      </w:r>
    </w:p>
    <w:p>
      <w:r>
        <w:t>Disadvantages:</w:t>
      </w:r>
    </w:p>
    <w:p>
      <w:pPr>
        <w:pStyle w:val="ListBullet"/>
      </w:pPr>
      <w:r>
        <w:t>depends on backend/runtime support;</w:t>
      </w:r>
    </w:p>
    <w:p>
      <w:pPr>
        <w:pStyle w:val="ListBullet"/>
      </w:pPr>
      <w:r>
        <w:t>if the runtime cannot do float32, the client will fall back.</w:t>
      </w:r>
    </w:p>
    <w:p>
      <w:r>
        <w:t>This is controlled by:</w:t>
      </w:r>
    </w:p>
    <w:p>
      <w:pPr>
        <w:pStyle w:val="ListBullet"/>
      </w:pPr>
      <w:r>
        <w:rPr>
          <w:rFonts w:ascii="Consolas" w:hAnsi="Consolas" w:eastAsia="Consolas"/>
          <w:sz w:val="19"/>
          <w:shd w:fill="EEF5EE"/>
        </w:rPr>
        <w:t>s_sampleformat</w:t>
      </w:r>
    </w:p>
    <w:p>
      <w:r>
        <w:t>After changing it, use:</w:t>
      </w:r>
    </w:p>
    <w:p>
      <w:pPr>
        <w:pStyle w:val="Q2PXCode"/>
      </w:pPr>
      <w:r>
        <w:rPr>
          <w:rFonts w:ascii="Consolas" w:hAnsi="Consolas" w:eastAsia="Consolas"/>
          <w:shd w:fill="EEF5EE"/>
        </w:rPr>
        <w:t>snd_restart</w:t>
      </w:r>
    </w:p>
    <w:p>
      <w:pPr>
        <w:pStyle w:val="Heading3"/>
      </w:pPr>
      <w:r>
        <w:t>6.3 What a resampler is</w:t>
      </w:r>
    </w:p>
    <w:p>
      <w:r>
        <w:t>A resampler is the algorithm that converts sound from one frequency / representation into another.</w:t>
      </w:r>
    </w:p>
    <w:p>
      <w:r>
        <w:t>This matters when:</w:t>
      </w:r>
    </w:p>
    <w:p>
      <w:pPr>
        <w:pStyle w:val="ListBullet"/>
      </w:pPr>
      <w:r>
        <w:t>the original sound asset is stored at one rate;</w:t>
      </w:r>
    </w:p>
    <w:p>
      <w:pPr>
        <w:pStyle w:val="ListBullet"/>
      </w:pPr>
      <w:r>
        <w:t>the backend/device runs at another;</w:t>
      </w:r>
    </w:p>
    <w:p>
      <w:pPr>
        <w:pStyle w:val="ListBullet"/>
      </w:pPr>
      <w:r>
        <w:t>the client must convert between them.</w:t>
      </w:r>
    </w:p>
    <w:p>
      <w:r>
        <w:t>A poor resampler can cause:</w:t>
      </w:r>
    </w:p>
    <w:p>
      <w:pPr>
        <w:pStyle w:val="ListBullet"/>
      </w:pPr>
      <w:r>
        <w:t>graininess;</w:t>
      </w:r>
    </w:p>
    <w:p>
      <w:pPr>
        <w:pStyle w:val="ListBullet"/>
      </w:pPr>
      <w:r>
        <w:t>“stepped” sound;</w:t>
      </w:r>
    </w:p>
    <w:p>
      <w:pPr>
        <w:pStyle w:val="ListBullet"/>
      </w:pPr>
      <w:r>
        <w:t>rough high-frequency texture;</w:t>
      </w:r>
    </w:p>
    <w:p>
      <w:pPr>
        <w:pStyle w:val="ListBullet"/>
      </w:pPr>
      <w:r>
        <w:t>less pleasant transients.</w:t>
      </w:r>
    </w:p>
    <w:p>
      <w:r>
        <w:t>A better resampler can provide:</w:t>
      </w:r>
    </w:p>
    <w:p>
      <w:pPr>
        <w:pStyle w:val="ListBullet"/>
      </w:pPr>
      <w:r>
        <w:t>smoother output;</w:t>
      </w:r>
    </w:p>
    <w:p>
      <w:pPr>
        <w:pStyle w:val="ListBullet"/>
      </w:pPr>
      <w:r>
        <w:t>fewer conversion artifacts;</w:t>
      </w:r>
    </w:p>
    <w:p>
      <w:pPr>
        <w:pStyle w:val="ListBullet"/>
      </w:pPr>
      <w:r>
        <w:t>a cleaner overall impression.</w:t>
      </w:r>
    </w:p>
    <w:p>
      <w:r>
        <w:t>But:</w:t>
      </w:r>
    </w:p>
    <w:p>
      <w:pPr>
        <w:pStyle w:val="ListBullet"/>
      </w:pPr>
      <w:r>
        <w:t>it can cost more CPU;</w:t>
      </w:r>
    </w:p>
    <w:p>
      <w:pPr>
        <w:pStyle w:val="ListBullet"/>
      </w:pPr>
      <w:r>
        <w:t>in practice the difference is more obvious on some sound types than on others.</w:t>
      </w:r>
    </w:p>
    <w:p>
      <w:pPr>
        <w:pBdr>
          <w:bottom w:val="single" w:sz="8" w:space="6" w:color="B4D2B4"/>
        </w:pBdr>
      </w:pPr>
    </w:p>
    <w:p>
      <w:pPr>
        <w:pStyle w:val="Heading2"/>
      </w:pPr>
      <w:r>
        <w:t>7. Settings that matter in both DMA and OpenAL</w:t>
      </w:r>
    </w:p>
    <w:p>
      <w:r>
        <w:t>Below are the shared controls that are useful regardless of backend.</w:t>
      </w:r>
    </w:p>
    <w:p>
      <w:pPr>
        <w:pStyle w:val="Heading3"/>
      </w:pPr>
      <w:r>
        <w:t>s_volume</w:t>
      </w:r>
    </w:p>
    <w:p>
      <w:r>
        <w:t>The main master game volume.</w:t>
      </w:r>
    </w:p>
    <w:p>
      <w:r>
        <w:t>Current base default in code:</w:t>
      </w:r>
    </w:p>
    <w:p>
      <w:pPr>
        <w:pStyle w:val="ListBullet"/>
      </w:pPr>
      <w:r>
        <w:rPr>
          <w:rFonts w:ascii="Consolas" w:hAnsi="Consolas" w:eastAsia="Consolas"/>
          <w:sz w:val="19"/>
          <w:shd w:fill="EEF5EE"/>
        </w:rPr>
        <w:t>0.7</w:t>
      </w:r>
    </w:p>
    <w:p>
      <w:r>
        <w:t>This is the overall game level on top of which narrower weapon/category volumes can later be applied.</w:t>
      </w:r>
    </w:p>
    <w:p>
      <w:pPr>
        <w:pStyle w:val="Heading3"/>
      </w:pPr>
      <w:r>
        <w:t>s_khz</w:t>
      </w:r>
    </w:p>
    <w:p>
      <w:r>
        <w:t>Requested output rate.</w:t>
      </w:r>
    </w:p>
    <w:p>
      <w:r>
        <w:t>Common choices:</w:t>
      </w:r>
    </w:p>
    <w:p>
      <w:pPr>
        <w:pStyle w:val="ListBullet"/>
      </w:pPr>
      <w:r>
        <w:rPr>
          <w:rFonts w:ascii="Consolas" w:hAnsi="Consolas" w:eastAsia="Consolas"/>
          <w:sz w:val="19"/>
          <w:shd w:fill="EEF5EE"/>
        </w:rPr>
        <w:t>11</w:t>
      </w:r>
    </w:p>
    <w:p>
      <w:pPr>
        <w:pStyle w:val="ListBullet"/>
      </w:pPr>
      <w:r>
        <w:rPr>
          <w:rFonts w:ascii="Consolas" w:hAnsi="Consolas" w:eastAsia="Consolas"/>
          <w:sz w:val="19"/>
          <w:shd w:fill="EEF5EE"/>
        </w:rPr>
        <w:t>22</w:t>
      </w:r>
    </w:p>
    <w:p>
      <w:pPr>
        <w:pStyle w:val="ListBullet"/>
      </w:pPr>
      <w:r>
        <w:rPr>
          <w:rFonts w:ascii="Consolas" w:hAnsi="Consolas" w:eastAsia="Consolas"/>
          <w:sz w:val="19"/>
          <w:shd w:fill="EEF5EE"/>
        </w:rPr>
        <w:t>44</w:t>
      </w:r>
    </w:p>
    <w:p>
      <w:pPr>
        <w:pStyle w:val="ListBullet"/>
      </w:pPr>
      <w:r>
        <w:rPr>
          <w:rFonts w:ascii="Consolas" w:hAnsi="Consolas" w:eastAsia="Consolas"/>
          <w:sz w:val="19"/>
          <w:shd w:fill="EEF5EE"/>
        </w:rPr>
        <w:t>48</w:t>
      </w:r>
    </w:p>
    <w:p>
      <w:pPr>
        <w:pStyle w:val="ListBullet"/>
      </w:pPr>
      <w:r>
        <w:rPr>
          <w:rFonts w:ascii="Consolas" w:hAnsi="Consolas" w:eastAsia="Consolas"/>
          <w:sz w:val="19"/>
          <w:shd w:fill="EEF5EE"/>
        </w:rPr>
        <w:t>96</w:t>
      </w:r>
    </w:p>
    <w:p>
      <w:r>
        <w:t>In practice:</w:t>
      </w:r>
    </w:p>
    <w:p>
      <w:pPr>
        <w:pStyle w:val="ListBullet"/>
      </w:pPr>
      <w:r>
        <w:rPr>
          <w:rFonts w:ascii="Consolas" w:hAnsi="Consolas" w:eastAsia="Consolas"/>
          <w:sz w:val="19"/>
          <w:shd w:fill="EEF5EE"/>
        </w:rPr>
        <w:t>44</w:t>
      </w:r>
      <w:r>
        <w:t xml:space="preserve"> or </w:t>
      </w:r>
      <w:r>
        <w:rPr>
          <w:rFonts w:ascii="Consolas" w:hAnsi="Consolas" w:eastAsia="Consolas"/>
          <w:sz w:val="19"/>
          <w:shd w:fill="EEF5EE"/>
        </w:rPr>
        <w:t>48</w:t>
      </w:r>
      <w:r>
        <w:t xml:space="preserve"> are the most sensible general-purpose choices;</w:t>
      </w:r>
    </w:p>
    <w:p>
      <w:pPr>
        <w:pStyle w:val="ListBullet"/>
      </w:pPr>
      <w:r>
        <w:rPr>
          <w:rFonts w:ascii="Consolas" w:hAnsi="Consolas" w:eastAsia="Consolas"/>
          <w:sz w:val="19"/>
          <w:shd w:fill="EEF5EE"/>
        </w:rPr>
        <w:t>96</w:t>
      </w:r>
      <w:r>
        <w:t xml:space="preserve"> is more of an “I know exactly why I want this” option.</w:t>
      </w:r>
    </w:p>
    <w:p>
      <w:pPr>
        <w:pStyle w:val="Heading3"/>
      </w:pPr>
      <w:r>
        <w:t>s_sampleformat</w:t>
      </w:r>
    </w:p>
    <w:p>
      <w:r>
        <w:t>Preferred sample format:</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r>
        <w:t>A good practical choice:</w:t>
      </w:r>
    </w:p>
    <w:p>
      <w:pPr>
        <w:pStyle w:val="ListBullet"/>
      </w:pPr>
      <w:r>
        <w:rPr>
          <w:rFonts w:ascii="Consolas" w:hAnsi="Consolas" w:eastAsia="Consolas"/>
          <w:sz w:val="19"/>
          <w:shd w:fill="EEF5EE"/>
        </w:rPr>
        <w:t>auto</w:t>
      </w:r>
      <w:r>
        <w:t xml:space="preserve"> if you want the runtime to decide;</w:t>
      </w:r>
    </w:p>
    <w:p>
      <w:pPr>
        <w:pStyle w:val="ListBullet"/>
      </w:pPr>
      <w:r>
        <w:rPr>
          <w:rFonts w:ascii="Consolas" w:hAnsi="Consolas" w:eastAsia="Consolas"/>
          <w:sz w:val="19"/>
          <w:shd w:fill="EEF5EE"/>
        </w:rPr>
        <w:t>float32</w:t>
      </w:r>
      <w:r>
        <w:t xml:space="preserve"> if you use OpenAL and want a modern high-precision output path.</w:t>
      </w:r>
    </w:p>
    <w:p>
      <w:pPr>
        <w:pStyle w:val="Heading3"/>
      </w:pPr>
      <w:r>
        <w:t>s_ambient</w:t>
      </w:r>
    </w:p>
    <w:p>
      <w:r>
        <w:t>Controls ambient/world sounds.</w:t>
      </w:r>
    </w:p>
    <w:p>
      <w:r>
        <w:t>Values:</w:t>
      </w:r>
    </w:p>
    <w:p>
      <w:pPr>
        <w:pStyle w:val="ListBullet"/>
      </w:pPr>
      <w:r>
        <w:rPr>
          <w:rFonts w:ascii="Consolas" w:hAnsi="Consolas" w:eastAsia="Consolas"/>
          <w:sz w:val="19"/>
          <w:shd w:fill="EEF5EE"/>
        </w:rPr>
        <w:t>0</w:t>
      </w:r>
      <w:r>
        <w:t xml:space="preserve"> = no</w:t>
      </w:r>
    </w:p>
    <w:p>
      <w:pPr>
        <w:pStyle w:val="ListBullet"/>
      </w:pPr>
      <w:r>
        <w:rPr>
          <w:rFonts w:ascii="Consolas" w:hAnsi="Consolas" w:eastAsia="Consolas"/>
          <w:sz w:val="19"/>
          <w:shd w:fill="EEF5EE"/>
        </w:rPr>
        <w:t>1</w:t>
      </w:r>
      <w:r>
        <w:t xml:space="preserve"> = yes</w:t>
      </w:r>
    </w:p>
    <w:p>
      <w:pPr>
        <w:pStyle w:val="ListBullet"/>
      </w:pPr>
      <w:r>
        <w:rPr>
          <w:rFonts w:ascii="Consolas" w:hAnsi="Consolas" w:eastAsia="Consolas"/>
          <w:sz w:val="19"/>
          <w:shd w:fill="EEF5EE"/>
        </w:rPr>
        <w:t>2</w:t>
      </w:r>
      <w:r>
        <w:t xml:space="preserve"> = only the player’s own sounds</w:t>
      </w:r>
    </w:p>
    <w:p>
      <w:r>
        <w:t>Useful if you want less map noise without removing every useful cue.</w:t>
      </w:r>
    </w:p>
    <w:p>
      <w:pPr>
        <w:pStyle w:val="Heading3"/>
      </w:pPr>
      <w:r>
        <w:t>s_mute_when_inactive</w:t>
      </w:r>
    </w:p>
    <w:p>
      <w:r>
        <w:t>When the game window loses focus (</w:t>
      </w:r>
      <w:r>
        <w:rPr>
          <w:rFonts w:ascii="Consolas" w:hAnsi="Consolas" w:eastAsia="Consolas"/>
          <w:sz w:val="19"/>
          <w:shd w:fill="EEF5EE"/>
        </w:rPr>
        <w:t>Alt+Tab</w:t>
      </w:r>
      <w:r>
        <w:t>, click another window), the client can mute itself.</w:t>
      </w:r>
    </w:p>
    <w:p>
      <w:r>
        <w:t>Values:</w:t>
      </w:r>
    </w:p>
    <w:p>
      <w:pPr>
        <w:pStyle w:val="ListBullet"/>
      </w:pPr>
      <w:r>
        <w:rPr>
          <w:rFonts w:ascii="Consolas" w:hAnsi="Consolas" w:eastAsia="Consolas"/>
          <w:sz w:val="19"/>
          <w:shd w:fill="EEF5EE"/>
        </w:rPr>
        <w:t>0</w:t>
      </w:r>
      <w:r>
        <w:t xml:space="preserve"> = do not mute</w:t>
      </w:r>
    </w:p>
    <w:p>
      <w:pPr>
        <w:pStyle w:val="ListBullet"/>
      </w:pPr>
      <w:r>
        <w:rPr>
          <w:rFonts w:ascii="Consolas" w:hAnsi="Consolas" w:eastAsia="Consolas"/>
          <w:sz w:val="19"/>
          <w:shd w:fill="EEF5EE"/>
        </w:rPr>
        <w:t>1</w:t>
      </w:r>
      <w:r>
        <w:t xml:space="preserve"> = mute</w:t>
      </w:r>
    </w:p>
    <w:p>
      <w:r>
        <w:t>This is a very practical QoL setting.</w:t>
      </w:r>
    </w:p>
    <w:p>
      <w:pPr>
        <w:pStyle w:val="Heading3"/>
      </w:pPr>
      <w:r>
        <w:t>ogg_enable</w:t>
      </w:r>
    </w:p>
    <w:p>
      <w:r>
        <w:t>Enables OGG background music.</w:t>
      </w:r>
    </w:p>
    <w:p>
      <w:pPr>
        <w:pStyle w:val="Heading3"/>
      </w:pPr>
      <w:r>
        <w:t>ogg_volume</w:t>
      </w:r>
    </w:p>
    <w:p>
      <w:r>
        <w:t>Music volume relative to the master sound level.</w:t>
      </w:r>
    </w:p>
    <w:p>
      <w:pPr>
        <w:pStyle w:val="Heading3"/>
      </w:pPr>
      <w:r>
        <w:t>ogg_shuffle</w:t>
      </w:r>
    </w:p>
    <w:p>
      <w:r>
        <w:t>Random music order.</w:t>
      </w:r>
    </w:p>
    <w:p>
      <w:r>
        <w:t>These cvars do not change combat positional audio, but they do shape the overall sound environment.</w:t>
      </w:r>
    </w:p>
    <w:p>
      <w:pPr>
        <w:pStyle w:val="Heading3"/>
      </w:pPr>
      <w:r>
        <w:t>soundinfo</w:t>
      </w:r>
    </w:p>
    <w:p>
      <w:r>
        <w:t>Very useful diagnostic command.</w:t>
      </w:r>
    </w:p>
    <w:p>
      <w:r>
        <w:t>Use it to see:</w:t>
      </w:r>
    </w:p>
    <w:p>
      <w:pPr>
        <w:pStyle w:val="ListBullet"/>
      </w:pPr>
      <w:r>
        <w:t>which backend is actually active;</w:t>
      </w:r>
    </w:p>
    <w:p>
      <w:pPr>
        <w:pStyle w:val="ListBullet"/>
      </w:pPr>
      <w:r>
        <w:t>which sample rate and format the device really opened;</w:t>
      </w:r>
    </w:p>
    <w:p>
      <w:pPr>
        <w:pStyle w:val="ListBullet"/>
      </w:pPr>
      <w:r>
        <w:t xml:space="preserve">what happened after </w:t>
      </w:r>
      <w:r>
        <w:rPr>
          <w:rFonts w:ascii="Consolas" w:hAnsi="Consolas" w:eastAsia="Consolas"/>
          <w:sz w:val="19"/>
          <w:shd w:fill="EEF5EE"/>
        </w:rPr>
        <w:t>auto</w:t>
      </w:r>
      <w:r>
        <w:t xml:space="preserve"> / fallback decisions.</w:t>
      </w:r>
    </w:p>
    <w:p>
      <w:pPr>
        <w:pStyle w:val="Heading3"/>
      </w:pPr>
      <w:r>
        <w:t>snd_restart</w:t>
      </w:r>
    </w:p>
    <w:p>
      <w:r>
        <w:t>The main “restart the sound backend” command.</w:t>
      </w:r>
    </w:p>
    <w:p>
      <w:r>
        <w:t>It is needed after most major sound-path changes:</w:t>
      </w:r>
    </w:p>
    <w:p>
      <w:pPr>
        <w:pStyle w:val="ListBullet"/>
      </w:pPr>
      <w:r>
        <w:t>backend choice;</w:t>
      </w:r>
    </w:p>
    <w:p>
      <w:pPr>
        <w:pStyle w:val="ListBullet"/>
      </w:pPr>
      <w:r>
        <w:t>output format;</w:t>
      </w:r>
    </w:p>
    <w:p>
      <w:pPr>
        <w:pStyle w:val="ListBullet"/>
      </w:pPr>
      <w:r>
        <w:t>HRTF settings;</w:t>
      </w:r>
    </w:p>
    <w:p>
      <w:pPr>
        <w:pStyle w:val="ListBullet"/>
      </w:pPr>
      <w:r>
        <w:t>OpenAL profile;</w:t>
      </w:r>
    </w:p>
    <w:p>
      <w:pPr>
        <w:pStyle w:val="ListBullet"/>
      </w:pPr>
      <w:r>
        <w:t>many binaural engine options.</w:t>
      </w:r>
    </w:p>
    <w:p>
      <w:pPr>
        <w:pBdr>
          <w:bottom w:val="single" w:sz="8" w:space="6" w:color="B4D2B4"/>
        </w:pBdr>
      </w:pPr>
    </w:p>
    <w:p>
      <w:pPr>
        <w:pStyle w:val="Heading2"/>
      </w:pPr>
      <w:r>
        <w:t>8. What exists only, or primarily, in DMA</w:t>
      </w:r>
    </w:p>
    <w:p>
      <w:pPr>
        <w:pStyle w:val="Heading3"/>
      </w:pPr>
      <w:r>
        <w:t>s_driver</w:t>
      </w:r>
    </w:p>
    <w:p>
      <w:r>
        <w:t>This selects the DMA driver.</w:t>
      </w:r>
    </w:p>
    <w:p>
      <w:r>
        <w:t>On Windows, typical values are:</w:t>
      </w:r>
    </w:p>
    <w:p>
      <w:pPr>
        <w:pStyle w:val="ListBullet"/>
      </w:pPr>
      <w:r>
        <w:rPr>
          <w:rFonts w:ascii="Consolas" w:hAnsi="Consolas" w:eastAsia="Consolas"/>
          <w:sz w:val="19"/>
          <w:shd w:fill="EEF5EE"/>
        </w:rPr>
        <w:t>dsound</w:t>
      </w:r>
      <w:r>
        <w:t xml:space="preserve"> = DirectSound</w:t>
      </w:r>
    </w:p>
    <w:p>
      <w:pPr>
        <w:pStyle w:val="ListBullet"/>
      </w:pPr>
      <w:r>
        <w:rPr>
          <w:rFonts w:ascii="Consolas" w:hAnsi="Consolas" w:eastAsia="Consolas"/>
          <w:sz w:val="19"/>
          <w:shd w:fill="EEF5EE"/>
        </w:rPr>
        <w:t>wave</w:t>
      </w:r>
      <w:r>
        <w:t xml:space="preserve"> = Windows waveform audio</w:t>
      </w:r>
    </w:p>
    <w:p>
      <w:pPr>
        <w:pStyle w:val="ListBullet"/>
      </w:pPr>
      <w:r>
        <w:rPr>
          <w:rFonts w:ascii="Consolas" w:hAnsi="Consolas" w:eastAsia="Consolas"/>
          <w:sz w:val="19"/>
          <w:shd w:fill="EEF5EE"/>
        </w:rPr>
        <w:t>sdl</w:t>
      </w:r>
      <w:r>
        <w:t xml:space="preserve"> = SDL2 audio</w:t>
      </w:r>
    </w:p>
    <w:p>
      <w:r>
        <w:t>If empty, auto-detection is used.</w:t>
      </w:r>
    </w:p>
    <w:p>
      <w:r>
        <w:t>Practical meaning:</w:t>
      </w:r>
    </w:p>
    <w:p>
      <w:pPr>
        <w:pStyle w:val="ListBullet"/>
      </w:pPr>
      <w:r>
        <w:t>most players only touch this if there is a compatibility problem;</w:t>
      </w:r>
    </w:p>
    <w:p>
      <w:pPr>
        <w:pStyle w:val="ListBullet"/>
      </w:pPr>
      <w:r>
        <w:t>for normal use, auto is usually enough.</w:t>
      </w:r>
    </w:p>
    <w:p>
      <w:pPr>
        <w:pStyle w:val="Heading3"/>
      </w:pPr>
      <w:r>
        <w:t>s_mixahead</w:t>
      </w:r>
    </w:p>
    <w:p>
      <w:r>
        <w:t>This is the DMA mix-ahead window.</w:t>
      </w:r>
    </w:p>
    <w:p>
      <w:r>
        <w:t>In practical terms:</w:t>
      </w:r>
    </w:p>
    <w:p>
      <w:pPr>
        <w:pStyle w:val="ListBullet"/>
      </w:pPr>
      <w:r>
        <w:t>how far in advance the engine prepares sound.</w:t>
      </w:r>
    </w:p>
    <w:p>
      <w:r>
        <w:t>If the value is lower:</w:t>
      </w:r>
    </w:p>
    <w:p>
      <w:pPr>
        <w:pStyle w:val="ListBullet"/>
      </w:pPr>
      <w:r>
        <w:t>latency can be lower;</w:t>
      </w:r>
    </w:p>
    <w:p>
      <w:pPr>
        <w:pStyle w:val="ListBullet"/>
      </w:pPr>
      <w:r>
        <w:t>but the risk of glitches, crackle, or instability is higher.</w:t>
      </w:r>
    </w:p>
    <w:p>
      <w:r>
        <w:t>If the value is higher:</w:t>
      </w:r>
    </w:p>
    <w:p>
      <w:pPr>
        <w:pStyle w:val="ListBullet"/>
      </w:pPr>
      <w:r>
        <w:t>more stable;</w:t>
      </w:r>
    </w:p>
    <w:p>
      <w:pPr>
        <w:pStyle w:val="ListBullet"/>
      </w:pPr>
      <w:r>
        <w:t>but with more perceived delay.</w:t>
      </w:r>
    </w:p>
    <w:p>
      <w:r>
        <w:t>Practical range:</w:t>
      </w:r>
    </w:p>
    <w:p>
      <w:pPr>
        <w:pStyle w:val="ListBullet"/>
      </w:pPr>
      <w:r>
        <w:t xml:space="preserve">roughly </w:t>
      </w:r>
      <w:r>
        <w:rPr>
          <w:rFonts w:ascii="Consolas" w:hAnsi="Consolas" w:eastAsia="Consolas"/>
          <w:sz w:val="19"/>
          <w:shd w:fill="EEF5EE"/>
        </w:rPr>
        <w:t>0.05 .. 0.3</w:t>
      </w:r>
    </w:p>
    <w:p>
      <w:r>
        <w:t>This is one of the most characteristically DMA-oriented parameters.</w:t>
      </w:r>
    </w:p>
    <w:p>
      <w:pPr>
        <w:pStyle w:val="Heading3"/>
      </w:pPr>
      <w:r>
        <w:t>s_swapstereo</w:t>
      </w:r>
    </w:p>
    <w:p>
      <w:r>
        <w:t>Swaps left and right channels.</w:t>
      </w:r>
    </w:p>
    <w:p>
      <w:r>
        <w:t>Only works in DMA.</w:t>
      </w:r>
    </w:p>
    <w:p>
      <w:r>
        <w:t>Useful only rarely:</w:t>
      </w:r>
    </w:p>
    <w:p>
      <w:pPr>
        <w:pStyle w:val="ListBullet"/>
      </w:pPr>
      <w:r>
        <w:t>for genuinely reversed channels in the user’s hardware/virtual path.</w:t>
      </w:r>
    </w:p>
    <w:p>
      <w:pPr>
        <w:pStyle w:val="Heading3"/>
      </w:pPr>
      <w:r>
        <w:t>s_resampler</w:t>
      </w:r>
    </w:p>
    <w:p>
      <w:r>
        <w:t xml:space="preserve">This is the </w:t>
      </w:r>
      <w:r>
        <w:rPr>
          <w:b/>
        </w:rPr>
        <w:t>DMA resampler</w:t>
      </w:r>
      <w:r>
        <w:t>.</w:t>
      </w:r>
    </w:p>
    <w:p>
      <w:r>
        <w:t>Values:</w:t>
      </w:r>
    </w:p>
    <w:p>
      <w:pPr>
        <w:pStyle w:val="ListBullet"/>
      </w:pPr>
      <w:r>
        <w:rPr>
          <w:rFonts w:ascii="Consolas" w:hAnsi="Consolas" w:eastAsia="Consolas"/>
          <w:sz w:val="19"/>
          <w:shd w:fill="EEF5EE"/>
        </w:rPr>
        <w:t>legacy</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Heading3"/>
      </w:pPr>
      <w:r>
        <w:t>What they mean</w:t>
      </w:r>
    </w:p>
    <w:p>
      <w:pPr>
        <w:pStyle w:val="Heading3"/>
      </w:pPr>
      <w:r>
        <w:t>legacy</w:t>
      </w:r>
    </w:p>
    <w:p>
      <w:r>
        <w:t>The old, simplest path.</w:t>
      </w:r>
    </w:p>
    <w:p>
      <w:r>
        <w:t>Advantages:</w:t>
      </w:r>
    </w:p>
    <w:p>
      <w:pPr>
        <w:pStyle w:val="ListBullet"/>
      </w:pPr>
      <w:r>
        <w:t>maximally “as before”;</w:t>
      </w:r>
    </w:p>
    <w:p>
      <w:pPr>
        <w:pStyle w:val="ListBullet"/>
      </w:pPr>
      <w:r>
        <w:t>least likely to change the familiar character.</w:t>
      </w:r>
    </w:p>
    <w:p>
      <w:r>
        <w:t>Disadvantages:</w:t>
      </w:r>
    </w:p>
    <w:p>
      <w:pPr>
        <w:pStyle w:val="ListBullet"/>
      </w:pPr>
      <w:r>
        <w:t>usually the weakest quality of the DMA choices.</w:t>
      </w:r>
    </w:p>
    <w:p>
      <w:pPr>
        <w:pStyle w:val="Heading3"/>
      </w:pPr>
      <w:r>
        <w:t>linear</w:t>
      </w:r>
    </w:p>
    <w:p>
      <w:r>
        <w:t>Linear interpolation.</w:t>
      </w:r>
    </w:p>
    <w:p>
      <w:r>
        <w:t>A compromise:</w:t>
      </w:r>
    </w:p>
    <w:p>
      <w:pPr>
        <w:pStyle w:val="ListBullet"/>
      </w:pPr>
      <w:r>
        <w:t>better than legacy;</w:t>
      </w:r>
    </w:p>
    <w:p>
      <w:pPr>
        <w:pStyle w:val="ListBullet"/>
      </w:pPr>
      <w:r>
        <w:t>not too expensive;</w:t>
      </w:r>
    </w:p>
    <w:p>
      <w:pPr>
        <w:pStyle w:val="ListBullet"/>
      </w:pPr>
      <w:r>
        <w:t>often a good middle ground.</w:t>
      </w:r>
    </w:p>
    <w:p>
      <w:pPr>
        <w:pStyle w:val="Heading3"/>
      </w:pPr>
      <w:r>
        <w:t>cubic</w:t>
      </w:r>
    </w:p>
    <w:p>
      <w:r>
        <w:t>Cubic interpolation.</w:t>
      </w:r>
    </w:p>
    <w:p>
      <w:r>
        <w:t>Usually:</w:t>
      </w:r>
    </w:p>
    <w:p>
      <w:pPr>
        <w:pStyle w:val="ListBullet"/>
      </w:pPr>
      <w:r>
        <w:t>the smoothest DMA option;</w:t>
      </w:r>
    </w:p>
    <w:p>
      <w:pPr>
        <w:pStyle w:val="ListBullet"/>
      </w:pPr>
      <w:r>
        <w:t>better when you care about resampling artifacts;</w:t>
      </w:r>
    </w:p>
    <w:p>
      <w:pPr>
        <w:pStyle w:val="ListBullet"/>
      </w:pPr>
      <w:r>
        <w:t>somewhat heavier computationally.</w:t>
      </w:r>
    </w:p>
    <w:p>
      <w:pPr>
        <w:pStyle w:val="Heading3"/>
      </w:pPr>
      <w:r>
        <w:t>When DMA still makes sense today</w:t>
      </w:r>
    </w:p>
    <w:p>
      <w:r>
        <w:t>DMA is a logical choice if you want:</w:t>
      </w:r>
    </w:p>
    <w:p>
      <w:pPr>
        <w:pStyle w:val="ListBullet"/>
      </w:pPr>
      <w:r>
        <w:t>the most classic path;</w:t>
      </w:r>
    </w:p>
    <w:p>
      <w:pPr>
        <w:pStyle w:val="ListBullet"/>
      </w:pPr>
      <w:r>
        <w:t>no HRTF;</w:t>
      </w:r>
    </w:p>
    <w:p>
      <w:pPr>
        <w:pStyle w:val="ListBullet"/>
      </w:pPr>
      <w:r>
        <w:t>no room acoustics;</w:t>
      </w:r>
    </w:p>
    <w:p>
      <w:pPr>
        <w:pStyle w:val="ListBullet"/>
      </w:pPr>
      <w:r>
        <w:t>no OpenAL-specific voicing;</w:t>
      </w:r>
    </w:p>
    <w:p>
      <w:pPr>
        <w:pStyle w:val="ListBullet"/>
      </w:pPr>
      <w:r>
        <w:t xml:space="preserve">manual control through </w:t>
      </w:r>
      <w:r>
        <w:rPr>
          <w:rFonts w:ascii="Consolas" w:hAnsi="Consolas" w:eastAsia="Consolas"/>
          <w:sz w:val="19"/>
          <w:shd w:fill="EEF5EE"/>
        </w:rPr>
        <w:t>s_mixahead</w:t>
      </w:r>
      <w:r>
        <w:t xml:space="preserve">, </w:t>
      </w:r>
      <w:r>
        <w:rPr>
          <w:rFonts w:ascii="Consolas" w:hAnsi="Consolas" w:eastAsia="Consolas"/>
          <w:sz w:val="19"/>
          <w:shd w:fill="EEF5EE"/>
        </w:rPr>
        <w:t>s_driver</w:t>
      </w:r>
      <w:r>
        <w:t xml:space="preserve">, and </w:t>
      </w:r>
      <w:r>
        <w:rPr>
          <w:rFonts w:ascii="Consolas" w:hAnsi="Consolas" w:eastAsia="Consolas"/>
          <w:sz w:val="19"/>
          <w:shd w:fill="EEF5EE"/>
        </w:rPr>
        <w:t>s_resampler</w:t>
      </w:r>
      <w:r>
        <w:t>.</w:t>
      </w:r>
    </w:p>
    <w:p>
      <w:pPr>
        <w:pBdr>
          <w:bottom w:val="single" w:sz="8" w:space="6" w:color="B4D2B4"/>
        </w:pBdr>
      </w:pPr>
    </w:p>
    <w:p>
      <w:pPr>
        <w:pStyle w:val="Heading2"/>
      </w:pPr>
      <w:r>
        <w:t>9. What exists only in OpenAL</w:t>
      </w:r>
    </w:p>
    <w:p>
      <w:r>
        <w:t xml:space="preserve">Everything below is part of the main reason to choose </w:t>
      </w:r>
      <w:r>
        <w:rPr>
          <w:rFonts w:ascii="Consolas" w:hAnsi="Consolas" w:eastAsia="Consolas"/>
          <w:sz w:val="19"/>
          <w:shd w:fill="EEF5EE"/>
        </w:rPr>
        <w:t>OpenAL</w:t>
      </w:r>
      <w:r>
        <w:t>.</w:t>
      </w:r>
    </w:p>
    <w:p>
      <w:pPr>
        <w:pStyle w:val="Heading3"/>
      </w:pPr>
      <w:r>
        <w:t>Key OpenAL-only feature families</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al_sound_profile</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r>
        <w:t xml:space="preserve"> / </w:t>
      </w:r>
      <w:r>
        <w:rPr>
          <w:rFonts w:ascii="Consolas" w:hAnsi="Consolas" w:eastAsia="Consolas"/>
          <w:sz w:val="19"/>
          <w:shd w:fill="EEF5EE"/>
        </w:rPr>
        <w:t>al_eax</w:t>
      </w:r>
    </w:p>
    <w:p>
      <w:pPr>
        <w:pStyle w:val="ListBullet"/>
      </w:pPr>
      <w:r>
        <w:t xml:space="preserve">the entire </w:t>
      </w:r>
      <w:r>
        <w:rPr>
          <w:rFonts w:ascii="Consolas" w:hAnsi="Consolas" w:eastAsia="Consolas"/>
          <w:sz w:val="19"/>
          <w:shd w:fill="EEF5EE"/>
        </w:rPr>
        <w:t>al_reverb_*</w:t>
      </w:r>
      <w:r>
        <w:t xml:space="preserve"> family</w:t>
      </w:r>
    </w:p>
    <w:p>
      <w:pPr>
        <w:pStyle w:val="ListBullet"/>
      </w:pPr>
      <w:r>
        <w:t xml:space="preserve">the entire </w:t>
      </w:r>
      <w:r>
        <w:rPr>
          <w:rFonts w:ascii="Consolas" w:hAnsi="Consolas" w:eastAsia="Consolas"/>
          <w:sz w:val="19"/>
          <w:shd w:fill="EEF5EE"/>
        </w:rPr>
        <w:t>al_eax_*</w:t>
      </w:r>
      <w:r>
        <w:t xml:space="preserve"> family</w:t>
      </w:r>
    </w:p>
    <w:p>
      <w:pPr>
        <w:pStyle w:val="ListBullet"/>
      </w:pPr>
      <w:r>
        <w:t xml:space="preserve">the entire </w:t>
      </w:r>
      <w:r>
        <w:rPr>
          <w:rFonts w:ascii="Consolas" w:hAnsi="Consolas" w:eastAsia="Consolas"/>
          <w:sz w:val="19"/>
          <w:shd w:fill="EEF5EE"/>
        </w:rPr>
        <w:t>al_binaural_*</w:t>
      </w:r>
      <w:r>
        <w:t xml:space="preserve"> family</w:t>
      </w:r>
    </w:p>
    <w:p>
      <w:pPr>
        <w:pStyle w:val="ListBullet"/>
      </w:pPr>
      <w:r>
        <w:rPr>
          <w:rFonts w:ascii="Consolas" w:hAnsi="Consolas" w:eastAsia="Consolas"/>
          <w:sz w:val="19"/>
          <w:shd w:fill="EEF5EE"/>
        </w:rPr>
        <w:t>al_resampler_list</w:t>
      </w:r>
    </w:p>
    <w:p>
      <w:pPr>
        <w:pStyle w:val="ListBullet"/>
      </w:pPr>
      <w:r>
        <w:rPr>
          <w:rFonts w:ascii="Consolas" w:hAnsi="Consolas" w:eastAsia="Consolas"/>
          <w:sz w:val="19"/>
          <w:shd w:fill="EEF5EE"/>
        </w:rPr>
        <w:t>al_reverb_info</w:t>
      </w:r>
    </w:p>
    <w:p>
      <w:pPr>
        <w:pStyle w:val="ListBullet"/>
      </w:pPr>
      <w:r>
        <w:rPr>
          <w:rFonts w:ascii="Consolas" w:hAnsi="Consolas" w:eastAsia="Consolas"/>
          <w:sz w:val="19"/>
          <w:shd w:fill="EEF5EE"/>
        </w:rPr>
        <w:t>al_reverb_reload</w:t>
      </w:r>
    </w:p>
    <w:p>
      <w:pPr>
        <w:pStyle w:val="ListBullet"/>
      </w:pPr>
      <w:r>
        <w:rPr>
          <w:rFonts w:ascii="Consolas" w:hAnsi="Consolas" w:eastAsia="Consolas"/>
          <w:sz w:val="19"/>
          <w:shd w:fill="EEF5EE"/>
        </w:rPr>
        <w:t>al_binaural_info</w:t>
      </w:r>
    </w:p>
    <w:p>
      <w:pPr>
        <w:pBdr>
          <w:bottom w:val="single" w:sz="8" w:space="6" w:color="B4D2B4"/>
        </w:pBdr>
      </w:pPr>
    </w:p>
    <w:p>
      <w:pPr>
        <w:pStyle w:val="Heading2"/>
      </w:pPr>
      <w:r>
        <w:t>10. al_profile: the difference between OpenAL Q2PRO-X and R1Q2-like</w:t>
      </w:r>
    </w:p>
    <w:p>
      <w:r>
        <w:t>This is one of the most important settings in the entire sound stack.</w:t>
      </w:r>
    </w:p>
    <w:p>
      <w:pPr>
        <w:pStyle w:val="Heading3"/>
      </w:pPr>
      <w:r>
        <w:t>What it actually is</w:t>
      </w:r>
    </w:p>
    <w:p>
      <w:r>
        <w:rPr>
          <w:rFonts w:ascii="Consolas" w:hAnsi="Consolas" w:eastAsia="Consolas"/>
          <w:sz w:val="19"/>
          <w:shd w:fill="EEF5EE"/>
        </w:rPr>
        <w:t>al_profile</w:t>
      </w:r>
      <w:r>
        <w:t xml:space="preserve"> is not a volume control and not a quality setting.</w:t>
      </w:r>
    </w:p>
    <w:p>
      <w:r>
        <w:t xml:space="preserve">It is a </w:t>
      </w:r>
      <w:r>
        <w:rPr>
          <w:b/>
        </w:rPr>
        <w:t>behavior / voicing profile</w:t>
      </w:r>
      <w:r>
        <w:t xml:space="preserve"> for the OpenAL sound path.</w:t>
      </w:r>
    </w:p>
    <w:p>
      <w:r>
        <w:t>Current main values:</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Q2PRO-X</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R1Q2-like</w:t>
      </w:r>
    </w:p>
    <w:p>
      <w:pPr>
        <w:pStyle w:val="Heading3"/>
      </w:pPr>
      <w:r>
        <w:t>Theory: why profiles differ at all</w:t>
      </w:r>
    </w:p>
    <w:p>
      <w:r>
        <w:t>Even if both paths use OpenAL, they can still differ in:</w:t>
      </w:r>
    </w:p>
    <w:p>
      <w:pPr>
        <w:pStyle w:val="ListBullet"/>
      </w:pPr>
      <w:r>
        <w:t>distance attenuation behavior;</w:t>
      </w:r>
    </w:p>
    <w:p>
      <w:pPr>
        <w:pStyle w:val="ListBullet"/>
      </w:pPr>
      <w:r>
        <w:t>world loop presentation;</w:t>
      </w:r>
    </w:p>
    <w:p>
      <w:pPr>
        <w:pStyle w:val="ListBullet"/>
      </w:pPr>
      <w:r>
        <w:t>the confidence or clarity of positional cues;</w:t>
      </w:r>
    </w:p>
    <w:p>
      <w:pPr>
        <w:pStyle w:val="ListBullet"/>
      </w:pPr>
      <w:r>
        <w:t>the overall character of the sound field.</w:t>
      </w:r>
    </w:p>
    <w:p>
      <w:r>
        <w:t>So this is not “the same OpenAL with one different checkbox”.</w:t>
      </w:r>
    </w:p>
    <w:p>
      <w:r>
        <w:t>It is two different voicing approaches on top of the OpenAL backend.</w:t>
      </w:r>
    </w:p>
    <w:p>
      <w:pPr>
        <w:pStyle w:val="Heading3"/>
      </w:pPr>
      <w:r>
        <w:t>Q2PRO-X profile</w:t>
      </w:r>
    </w:p>
    <w:p>
      <w:r>
        <w:t>Main idea:</w:t>
      </w:r>
    </w:p>
    <w:p>
      <w:pPr>
        <w:pStyle w:val="ListBullet"/>
      </w:pPr>
      <w:r>
        <w:t>the modern Q2PRO-X path;</w:t>
      </w:r>
    </w:p>
    <w:p>
      <w:pPr>
        <w:pStyle w:val="ListBullet"/>
      </w:pPr>
      <w:r>
        <w:t>linear-distance voicing;</w:t>
      </w:r>
    </w:p>
    <w:p>
      <w:pPr>
        <w:pStyle w:val="ListBullet"/>
      </w:pPr>
      <w:r>
        <w:t>richer room-acoustics stack;</w:t>
      </w:r>
    </w:p>
    <w:p>
      <w:pPr>
        <w:pStyle w:val="ListBullet"/>
      </w:pPr>
      <w:r>
        <w:t>better fit with current Q2PRO-X acoustics, routing, and profiles.</w:t>
      </w:r>
    </w:p>
    <w:p>
      <w:r>
        <w:t>Under the hood it is closer to:</w:t>
      </w:r>
    </w:p>
    <w:p>
      <w:pPr>
        <w:pStyle w:val="ListBullet"/>
      </w:pPr>
      <w:r>
        <w:rPr>
          <w:rFonts w:ascii="Consolas" w:hAnsi="Consolas" w:eastAsia="Consolas"/>
          <w:sz w:val="19"/>
          <w:shd w:fill="EEF5EE"/>
        </w:rPr>
        <w:t>AL_LINEAR_DISTANCE_CLAMPED</w:t>
      </w:r>
    </w:p>
    <w:p>
      <w:r>
        <w:t>In practice:</w:t>
      </w:r>
    </w:p>
    <w:p>
      <w:pPr>
        <w:pStyle w:val="ListBullet"/>
      </w:pPr>
      <w:r>
        <w:t>useful if you want room acoustics;</w:t>
      </w:r>
    </w:p>
    <w:p>
      <w:pPr>
        <w:pStyle w:val="ListBullet"/>
      </w:pPr>
      <w:r>
        <w:t xml:space="preserve">pairs well with </w:t>
      </w:r>
      <w:r>
        <w:rPr>
          <w:rFonts w:ascii="Consolas" w:hAnsi="Consolas" w:eastAsia="Consolas"/>
          <w:sz w:val="19"/>
          <w:shd w:fill="EEF5EE"/>
        </w:rPr>
        <w:t>al_sound_profile</w:t>
      </w:r>
      <w:r>
        <w:t>;</w:t>
      </w:r>
    </w:p>
    <w:p>
      <w:pPr>
        <w:pStyle w:val="ListBullet"/>
      </w:pPr>
      <w:r>
        <w:t>feels like the current “modern Q2PRO-X” presentation.</w:t>
      </w:r>
    </w:p>
    <w:p>
      <w:pPr>
        <w:pStyle w:val="Heading3"/>
      </w:pPr>
      <w:r>
        <w:t>R1Q2-like profile</w:t>
      </w:r>
    </w:p>
    <w:p>
      <w:r>
        <w:t>Main idea:</w:t>
      </w:r>
    </w:p>
    <w:p>
      <w:pPr>
        <w:pStyle w:val="ListBullet"/>
      </w:pPr>
      <w:r>
        <w:t xml:space="preserve">to bring the OpenAL presentation closer to the classic </w:t>
      </w:r>
      <w:r>
        <w:rPr>
          <w:rFonts w:ascii="Consolas" w:hAnsi="Consolas" w:eastAsia="Consolas"/>
          <w:sz w:val="19"/>
          <w:shd w:fill="EEF5EE"/>
        </w:rPr>
        <w:t>R1Q2</w:t>
      </w:r>
      <w:r>
        <w:t xml:space="preserve"> school.</w:t>
      </w:r>
    </w:p>
    <w:p>
      <w:r>
        <w:t>Under the hood it is closer to:</w:t>
      </w:r>
    </w:p>
    <w:p>
      <w:pPr>
        <w:pStyle w:val="ListBullet"/>
      </w:pPr>
      <w:r>
        <w:t>a more old-school, drier positional feel.</w:t>
      </w:r>
    </w:p>
    <w:p>
      <w:r>
        <w:t>In practice:</w:t>
      </w:r>
    </w:p>
    <w:p>
      <w:pPr>
        <w:pStyle w:val="ListBullet"/>
      </w:pPr>
      <w:r>
        <w:t>often preferred by players who want more traditional competitive cues;</w:t>
      </w:r>
    </w:p>
    <w:p>
      <w:pPr>
        <w:pStyle w:val="ListBullet"/>
      </w:pPr>
      <w:r>
        <w:t>can feel more familiar to users who historically liked R1Q2 behavior;</w:t>
      </w:r>
    </w:p>
    <w:p>
      <w:pPr>
        <w:pStyle w:val="ListBullet"/>
      </w:pPr>
      <w:r>
        <w:t>often combines well with headphones and a more restrained acoustics path.</w:t>
      </w:r>
    </w:p>
    <w:p>
      <w:pPr>
        <w:pStyle w:val="Heading3"/>
      </w:pPr>
      <w:r>
        <w:t>Practical rule of thumb</w:t>
      </w:r>
    </w:p>
    <w:p>
      <w:r>
        <w:t>If you want:</w:t>
      </w:r>
    </w:p>
    <w:p>
      <w:pPr>
        <w:pStyle w:val="ListBullet"/>
      </w:pPr>
      <w:r>
        <w:t xml:space="preserve">a more modern, richer Q2PRO-X soundfield → start with </w:t>
      </w:r>
      <w:r>
        <w:rPr>
          <w:rFonts w:ascii="Consolas" w:hAnsi="Consolas" w:eastAsia="Consolas"/>
          <w:sz w:val="19"/>
          <w:shd w:fill="EEF5EE"/>
        </w:rPr>
        <w:t>Q2PRO-X</w:t>
      </w:r>
    </w:p>
    <w:p>
      <w:pPr>
        <w:pStyle w:val="ListBullet"/>
      </w:pPr>
      <w:r>
        <w:t xml:space="preserve">a more classic, sharper, more conservative competitive feel → try </w:t>
      </w:r>
      <w:r>
        <w:rPr>
          <w:rFonts w:ascii="Consolas" w:hAnsi="Consolas" w:eastAsia="Consolas"/>
          <w:sz w:val="19"/>
          <w:shd w:fill="EEF5EE"/>
        </w:rPr>
        <w:t>R1Q2-like</w:t>
      </w:r>
    </w:p>
    <w:p>
      <w:pPr>
        <w:pBdr>
          <w:bottom w:val="single" w:sz="8" w:space="6" w:color="B4D2B4"/>
        </w:pBdr>
      </w:pPr>
    </w:p>
    <w:p>
      <w:pPr>
        <w:pStyle w:val="Heading2"/>
      </w:pPr>
      <w:r>
        <w:t>11. al_sound_profile: ready-made acoustic profiles</w:t>
      </w:r>
    </w:p>
    <w:p>
      <w:pPr>
        <w:pStyle w:val="Heading3"/>
      </w:pPr>
      <w:r>
        <w:t>What it is</w:t>
      </w:r>
    </w:p>
    <w:p>
      <w:r>
        <w:rPr>
          <w:rFonts w:ascii="Consolas" w:hAnsi="Consolas" w:eastAsia="Consolas"/>
          <w:sz w:val="19"/>
          <w:shd w:fill="EEF5EE"/>
        </w:rPr>
        <w:t>al_sound_profile</w:t>
      </w:r>
      <w:r>
        <w:t xml:space="preserve"> is a curated preset layer that applies a more coherent acoustic “intent” instead of forcing the user to hand-tune every parameter from zero.</w:t>
      </w:r>
    </w:p>
    <w:p>
      <w:r>
        <w:t>Typical logic:</w:t>
      </w:r>
    </w:p>
    <w:p>
      <w:pPr>
        <w:pStyle w:val="ListBullet"/>
      </w:pPr>
      <w:r>
        <w:t>a profile is not the same as the engine backend;</w:t>
      </w:r>
    </w:p>
    <w:p>
      <w:pPr>
        <w:pStyle w:val="ListBullet"/>
      </w:pPr>
      <w:r>
        <w:t>a profile is a bundle of voicing choices on top of OpenAL.</w:t>
      </w:r>
    </w:p>
    <w:p>
      <w:pPr>
        <w:pStyle w:val="Heading3"/>
      </w:pPr>
      <w:r>
        <w:t>Why it exists</w:t>
      </w:r>
    </w:p>
    <w:p>
      <w:r>
        <w:t>Many players do not want to tune every single cvar by hand.</w:t>
      </w:r>
    </w:p>
    <w:p>
      <w:r>
        <w:t>They want a reasonable overall target:</w:t>
      </w:r>
    </w:p>
    <w:p>
      <w:pPr>
        <w:pStyle w:val="ListBullet"/>
      </w:pPr>
      <w:r>
        <w:t>more competitive;</w:t>
      </w:r>
    </w:p>
    <w:p>
      <w:pPr>
        <w:pStyle w:val="ListBullet"/>
      </w:pPr>
      <w:r>
        <w:t>more balanced;</w:t>
      </w:r>
    </w:p>
    <w:p>
      <w:pPr>
        <w:pStyle w:val="ListBullet"/>
      </w:pPr>
      <w:r>
        <w:t>more immersive;</w:t>
      </w:r>
    </w:p>
    <w:p>
      <w:pPr>
        <w:pStyle w:val="ListBullet"/>
      </w:pPr>
      <w:r>
        <w:t>or a fully custom path.</w:t>
      </w:r>
    </w:p>
    <w:p>
      <w:r>
        <w:t xml:space="preserve">That is exactly what </w:t>
      </w:r>
      <w:r>
        <w:rPr>
          <w:rFonts w:ascii="Consolas" w:hAnsi="Consolas" w:eastAsia="Consolas"/>
          <w:sz w:val="19"/>
          <w:shd w:fill="EEF5EE"/>
        </w:rPr>
        <w:t>al_sound_profile</w:t>
      </w:r>
      <w:r>
        <w:t xml:space="preserve"> is for.</w:t>
      </w:r>
    </w:p>
    <w:p>
      <w:pPr>
        <w:pStyle w:val="Heading3"/>
      </w:pPr>
      <w:r>
        <w:t>Typical practical meanings</w:t>
      </w:r>
    </w:p>
    <w:p>
      <w:pPr>
        <w:pStyle w:val="Heading3"/>
      </w:pPr>
      <w:r>
        <w:t>custom</w:t>
      </w:r>
    </w:p>
    <w:p>
      <w:r>
        <w:t>No curated voicing is imposed.</w:t>
      </w:r>
    </w:p>
    <w:p>
      <w:r>
        <w:t>Use this if:</w:t>
      </w:r>
    </w:p>
    <w:p>
      <w:pPr>
        <w:pStyle w:val="ListBullet"/>
      </w:pPr>
      <w:r>
        <w:t>you want full manual control;</w:t>
      </w:r>
    </w:p>
    <w:p>
      <w:pPr>
        <w:pStyle w:val="ListBullet"/>
      </w:pPr>
      <w:r>
        <w:t xml:space="preserve">you are already tuning </w:t>
      </w:r>
      <w:r>
        <w:rPr>
          <w:rFonts w:ascii="Consolas" w:hAnsi="Consolas" w:eastAsia="Consolas"/>
          <w:sz w:val="19"/>
          <w:shd w:fill="EEF5EE"/>
        </w:rPr>
        <w:t>al_eax_*</w:t>
      </w:r>
      <w:r>
        <w:t xml:space="preserve">, </w:t>
      </w:r>
      <w:r>
        <w:rPr>
          <w:rFonts w:ascii="Consolas" w:hAnsi="Consolas" w:eastAsia="Consolas"/>
          <w:sz w:val="19"/>
          <w:shd w:fill="EEF5EE"/>
        </w:rPr>
        <w:t>al_reverb_*</w:t>
      </w:r>
      <w:r>
        <w:t>, HRTF, and other parameters yourself.</w:t>
      </w:r>
    </w:p>
    <w:p>
      <w:pPr>
        <w:pStyle w:val="Heading3"/>
      </w:pPr>
      <w:r>
        <w:t>competitive</w:t>
      </w:r>
    </w:p>
    <w:p>
      <w:r>
        <w:t>Typical goal:</w:t>
      </w:r>
    </w:p>
    <w:p>
      <w:pPr>
        <w:pStyle w:val="ListBullet"/>
      </w:pPr>
      <w:r>
        <w:t>tighter;</w:t>
      </w:r>
    </w:p>
    <w:p>
      <w:pPr>
        <w:pStyle w:val="ListBullet"/>
      </w:pPr>
      <w:r>
        <w:t>drier;</w:t>
      </w:r>
    </w:p>
    <w:p>
      <w:pPr>
        <w:pStyle w:val="ListBullet"/>
      </w:pPr>
      <w:r>
        <w:t>less room-heavy;</w:t>
      </w:r>
    </w:p>
    <w:p>
      <w:pPr>
        <w:pStyle w:val="ListBullet"/>
      </w:pPr>
      <w:r>
        <w:t>easier to read in terms of spatial information.</w:t>
      </w:r>
    </w:p>
    <w:p>
      <w:r>
        <w:t>Good when:</w:t>
      </w:r>
    </w:p>
    <w:p>
      <w:pPr>
        <w:pStyle w:val="ListBullet"/>
      </w:pPr>
      <w:r>
        <w:t>you care about combat information first;</w:t>
      </w:r>
    </w:p>
    <w:p>
      <w:pPr>
        <w:pStyle w:val="ListBullet"/>
      </w:pPr>
      <w:r>
        <w:t>you do not want excess reverb blur.</w:t>
      </w:r>
    </w:p>
    <w:p>
      <w:pPr>
        <w:pStyle w:val="Heading3"/>
      </w:pPr>
      <w:r>
        <w:t>balanced</w:t>
      </w:r>
    </w:p>
    <w:p>
      <w:r>
        <w:t>Middle-ground profile.</w:t>
      </w:r>
    </w:p>
    <w:p>
      <w:r>
        <w:t>Typical goal:</w:t>
      </w:r>
    </w:p>
    <w:p>
      <w:pPr>
        <w:pStyle w:val="ListBullet"/>
      </w:pPr>
      <w:r>
        <w:t>keep useful spatial information;</w:t>
      </w:r>
    </w:p>
    <w:p>
      <w:pPr>
        <w:pStyle w:val="ListBullet"/>
      </w:pPr>
      <w:r>
        <w:t>keep some environment richness;</w:t>
      </w:r>
    </w:p>
    <w:p>
      <w:pPr>
        <w:pStyle w:val="ListBullet"/>
      </w:pPr>
      <w:r>
        <w:t>avoid going too dry or too cinematic.</w:t>
      </w:r>
    </w:p>
    <w:p>
      <w:r>
        <w:t>Good default if:</w:t>
      </w:r>
    </w:p>
    <w:p>
      <w:pPr>
        <w:pStyle w:val="ListBullet"/>
      </w:pPr>
      <w:r>
        <w:t>you want OpenAL quality but not an extreme preset.</w:t>
      </w:r>
    </w:p>
    <w:p>
      <w:pPr>
        <w:pStyle w:val="Heading3"/>
      </w:pPr>
      <w:r>
        <w:t>immersive</w:t>
      </w:r>
    </w:p>
    <w:p>
      <w:r>
        <w:t>Typical goal:</w:t>
      </w:r>
    </w:p>
    <w:p>
      <w:pPr>
        <w:pStyle w:val="ListBullet"/>
      </w:pPr>
      <w:r>
        <w:t>richer space;</w:t>
      </w:r>
    </w:p>
    <w:p>
      <w:pPr>
        <w:pStyle w:val="ListBullet"/>
      </w:pPr>
      <w:r>
        <w:t>more acoustics;</w:t>
      </w:r>
    </w:p>
    <w:p>
      <w:pPr>
        <w:pStyle w:val="ListBullet"/>
      </w:pPr>
      <w:r>
        <w:t>larger room impression;</w:t>
      </w:r>
    </w:p>
    <w:p>
      <w:pPr>
        <w:pStyle w:val="ListBullet"/>
      </w:pPr>
      <w:r>
        <w:t>more environmental depth.</w:t>
      </w:r>
    </w:p>
    <w:p>
      <w:r>
        <w:t>Good when:</w:t>
      </w:r>
    </w:p>
    <w:p>
      <w:pPr>
        <w:pStyle w:val="ListBullet"/>
      </w:pPr>
      <w:r>
        <w:t>you want atmosphere and weight;</w:t>
      </w:r>
    </w:p>
    <w:p>
      <w:pPr>
        <w:pStyle w:val="ListBullet"/>
      </w:pPr>
      <w:r>
        <w:t>you do not mind a more processed sound.</w:t>
      </w:r>
    </w:p>
    <w:p>
      <w:pPr>
        <w:pBdr>
          <w:bottom w:val="single" w:sz="8" w:space="6" w:color="B4D2B4"/>
        </w:pBdr>
      </w:pPr>
    </w:p>
    <w:p>
      <w:pPr>
        <w:pStyle w:val="Heading2"/>
      </w:pPr>
      <w:r>
        <w:t>12. HRTF: what it is and how it works</w:t>
      </w:r>
    </w:p>
    <w:p>
      <w:pPr>
        <w:pStyle w:val="Heading3"/>
      </w:pPr>
      <w:r>
        <w:t>Theory: what HRTF means</w:t>
      </w:r>
    </w:p>
    <w:p>
      <w:r>
        <w:rPr>
          <w:rFonts w:ascii="Consolas" w:hAnsi="Consolas" w:eastAsia="Consolas"/>
          <w:sz w:val="19"/>
          <w:shd w:fill="EEF5EE"/>
        </w:rPr>
        <w:t>HRTF</w:t>
      </w:r>
      <w:r>
        <w:t xml:space="preserve"> = </w:t>
      </w:r>
      <w:r>
        <w:rPr>
          <w:rFonts w:ascii="Consolas" w:hAnsi="Consolas" w:eastAsia="Consolas"/>
          <w:sz w:val="19"/>
          <w:shd w:fill="EEF5EE"/>
        </w:rPr>
        <w:t>Head-Related Transfer Function</w:t>
      </w:r>
      <w:r>
        <w:t>.</w:t>
      </w:r>
    </w:p>
    <w:p>
      <w:r>
        <w:t>This is a model of how sound changes before it reaches your ears because of:</w:t>
      </w:r>
    </w:p>
    <w:p>
      <w:pPr>
        <w:pStyle w:val="ListBullet"/>
      </w:pPr>
      <w:r>
        <w:t>the shape of your head;</w:t>
      </w:r>
    </w:p>
    <w:p>
      <w:pPr>
        <w:pStyle w:val="ListBullet"/>
      </w:pPr>
      <w:r>
        <w:t>the shape of your outer ears;</w:t>
      </w:r>
    </w:p>
    <w:p>
      <w:pPr>
        <w:pStyle w:val="ListBullet"/>
      </w:pPr>
      <w:r>
        <w:t>the direction from which the sound arrives.</w:t>
      </w:r>
    </w:p>
    <w:p>
      <w:r>
        <w:t>In plain language:</w:t>
      </w:r>
    </w:p>
    <w:p>
      <w:pPr>
        <w:pStyle w:val="ListBullet"/>
      </w:pPr>
      <w:r>
        <w:t xml:space="preserve">a sound from the left, right, front, behind, above, or below does </w:t>
      </w:r>
      <w:r>
        <w:rPr>
          <w:b/>
        </w:rPr>
        <w:t>not</w:t>
      </w:r>
      <w:r>
        <w:t xml:space="preserve"> hit your ears the same way;</w:t>
      </w:r>
    </w:p>
    <w:p>
      <w:pPr>
        <w:pStyle w:val="ListBullet"/>
      </w:pPr>
      <w:r>
        <w:t>the body changes it before you hear it;</w:t>
      </w:r>
    </w:p>
    <w:p>
      <w:pPr>
        <w:pStyle w:val="ListBullet"/>
      </w:pPr>
      <w:r>
        <w:t>HRTF tries to simulate those changes through stereo headphones.</w:t>
      </w:r>
    </w:p>
    <w:p>
      <w:pPr>
        <w:pStyle w:val="Heading3"/>
      </w:pPr>
      <w:r>
        <w:t>Why this matters in games</w:t>
      </w:r>
    </w:p>
    <w:p>
      <w:r>
        <w:t>Without HRTF, headphones often still give you left/right separation, but front/back and elevation cues can be weak or ambiguous.</w:t>
      </w:r>
    </w:p>
    <w:p>
      <w:r>
        <w:t>With HRTF:</w:t>
      </w:r>
    </w:p>
    <w:p>
      <w:pPr>
        <w:pStyle w:val="ListBullet"/>
      </w:pPr>
      <w:r>
        <w:t>front/back can become easier to read;</w:t>
      </w:r>
    </w:p>
    <w:p>
      <w:pPr>
        <w:pStyle w:val="ListBullet"/>
      </w:pPr>
      <w:r>
        <w:t>the sound scene can feel less “inside the head”;</w:t>
      </w:r>
    </w:p>
    <w:p>
      <w:pPr>
        <w:pStyle w:val="ListBullet"/>
      </w:pPr>
      <w:r>
        <w:t>positional cues often become more believable.</w:t>
      </w:r>
    </w:p>
    <w:p>
      <w:pPr>
        <w:pStyle w:val="Heading3"/>
      </w:pPr>
      <w:r>
        <w:t>The tradeoff</w:t>
      </w:r>
    </w:p>
    <w:p>
      <w:r>
        <w:t>HRTF is not a guaranteed universal upgrade.</w:t>
      </w:r>
    </w:p>
    <w:p>
      <w:r>
        <w:t>Possible benefits:</w:t>
      </w:r>
    </w:p>
    <w:p>
      <w:pPr>
        <w:pStyle w:val="ListBullet"/>
      </w:pPr>
      <w:r>
        <w:t>better front/back cues;</w:t>
      </w:r>
    </w:p>
    <w:p>
      <w:pPr>
        <w:pStyle w:val="ListBullet"/>
      </w:pPr>
      <w:r>
        <w:t>more realistic spatial impression;</w:t>
      </w:r>
    </w:p>
    <w:p>
      <w:pPr>
        <w:pStyle w:val="ListBullet"/>
      </w:pPr>
      <w:r>
        <w:t>stronger externalization.</w:t>
      </w:r>
    </w:p>
    <w:p>
      <w:r>
        <w:t>Possible downsides:</w:t>
      </w:r>
    </w:p>
    <w:p>
      <w:pPr>
        <w:pStyle w:val="ListBullet"/>
      </w:pPr>
      <w:r>
        <w:t>some listeners dislike the coloration;</w:t>
      </w:r>
    </w:p>
    <w:p>
      <w:pPr>
        <w:pStyle w:val="ListBullet"/>
      </w:pPr>
      <w:r>
        <w:t>some HRTF sets fit one person better than another;</w:t>
      </w:r>
    </w:p>
    <w:p>
      <w:pPr>
        <w:pStyle w:val="ListBullet"/>
      </w:pPr>
      <w:r>
        <w:t>it can feel too processed if the rest of the sound path is already very wet.</w:t>
      </w:r>
    </w:p>
    <w:p>
      <w:pPr>
        <w:pStyle w:val="Heading3"/>
      </w:pPr>
      <w:r>
        <w:t>In Q2PRO-X</w:t>
      </w:r>
    </w:p>
    <w:p>
      <w:r>
        <w:t>HRTF is controlled through OpenAL / binaural settings.</w:t>
      </w:r>
    </w:p>
    <w:p>
      <w:r>
        <w:t>Practical recommendation:</w:t>
      </w:r>
    </w:p>
    <w:p>
      <w:pPr>
        <w:pStyle w:val="ListBullet"/>
      </w:pPr>
      <w:r>
        <w:t>if you play on headphones, you should absolutely test it;</w:t>
      </w:r>
    </w:p>
    <w:p>
      <w:pPr>
        <w:pStyle w:val="ListBullet"/>
      </w:pPr>
      <w:r>
        <w:t>if you play on speakers, HRTF is normally not the right tool.</w:t>
      </w:r>
    </w:p>
    <w:p>
      <w:pPr>
        <w:pBdr>
          <w:bottom w:val="single" w:sz="8" w:space="6" w:color="B4D2B4"/>
        </w:pBdr>
      </w:pPr>
    </w:p>
    <w:p>
      <w:pPr>
        <w:pStyle w:val="Heading2"/>
      </w:pPr>
      <w:r>
        <w:t>13. Binaural sound: what it is and how it differs from plain HRTF</w:t>
      </w:r>
    </w:p>
    <w:p>
      <w:pPr>
        <w:pStyle w:val="Heading3"/>
      </w:pPr>
      <w:r>
        <w:t>Theory: what binaural sound is</w:t>
      </w:r>
    </w:p>
    <w:p>
      <w:r>
        <w:t>Binaural rendering is an audio approach that tries to present sound the way a real pair of ears would receive it.</w:t>
      </w:r>
    </w:p>
    <w:p>
      <w:r>
        <w:t>In games, this usually means:</w:t>
      </w:r>
    </w:p>
    <w:p>
      <w:pPr>
        <w:pStyle w:val="ListBullet"/>
      </w:pPr>
      <w:r>
        <w:t>a stereo output specifically designed for headphones;</w:t>
      </w:r>
    </w:p>
    <w:p>
      <w:pPr>
        <w:pStyle w:val="ListBullet"/>
      </w:pPr>
      <w:r>
        <w:t>with direction cues shaped in a more ear-aware way than simple pan + distance.</w:t>
      </w:r>
    </w:p>
    <w:p>
      <w:pPr>
        <w:pStyle w:val="Heading3"/>
      </w:pPr>
      <w:r>
        <w:t>How it differs from plain HRTF</w:t>
      </w:r>
    </w:p>
    <w:p>
      <w:r>
        <w:t>In everyday discussion the two often overlap, but conceptually:</w:t>
      </w:r>
    </w:p>
    <w:p>
      <w:pPr>
        <w:pStyle w:val="ListBullet"/>
      </w:pPr>
      <w:r>
        <w:rPr>
          <w:rFonts w:ascii="Consolas" w:hAnsi="Consolas" w:eastAsia="Consolas"/>
          <w:sz w:val="19"/>
          <w:shd w:fill="EEF5EE"/>
        </w:rPr>
        <w:t>HRTF</w:t>
      </w:r>
      <w:r>
        <w:t xml:space="preserve"> is the ear/head transfer model itself;</w:t>
      </w:r>
    </w:p>
    <w:p>
      <w:pPr>
        <w:pStyle w:val="ListBullet"/>
      </w:pPr>
      <w:r>
        <w:t>a binaural path is the wider headphone-oriented rendering chain that can include HRTF, encoding decisions, filter sizes, and crossfeed.</w:t>
      </w:r>
    </w:p>
    <w:p>
      <w:r>
        <w:t>So:</w:t>
      </w:r>
    </w:p>
    <w:p>
      <w:pPr>
        <w:pStyle w:val="ListBullet"/>
      </w:pPr>
      <w:r>
        <w:t>HRTF is one major building block;</w:t>
      </w:r>
    </w:p>
    <w:p>
      <w:pPr>
        <w:pStyle w:val="ListBullet"/>
      </w:pPr>
      <w:r>
        <w:t>binaural mode is the broader headphone rendering mode.</w:t>
      </w:r>
    </w:p>
    <w:p>
      <w:pPr>
        <w:pStyle w:val="Heading3"/>
      </w:pPr>
      <w:r>
        <w:t>Why Q2PRO-X exposes both</w:t>
      </w:r>
    </w:p>
    <w:p>
      <w:r>
        <w:t>Because different users may want:</w:t>
      </w:r>
    </w:p>
    <w:p>
      <w:pPr>
        <w:pStyle w:val="ListBullet"/>
      </w:pPr>
      <w:r>
        <w:t>only the OpenAL HRTF path;</w:t>
      </w:r>
    </w:p>
    <w:p>
      <w:pPr>
        <w:pStyle w:val="ListBullet"/>
      </w:pPr>
      <w:r>
        <w:t>or a stronger dedicated binaural layer on top of the broader OpenAL stack.</w:t>
      </w:r>
    </w:p>
    <w:p>
      <w:pPr>
        <w:pStyle w:val="Heading3"/>
      </w:pPr>
      <w:r>
        <w:t>Main binaural cvars</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al_binaural_profile</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al_binaural</w:t>
      </w:r>
    </w:p>
    <w:p>
      <w:r>
        <w:t>Master on/off switch for the binaural layer.</w:t>
      </w:r>
    </w:p>
    <w:p>
      <w:r>
        <w:t>Typical 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2</w:t>
      </w:r>
      <w:r>
        <w:t xml:space="preserve"> = enabled variants depending on runtime/menu path</w:t>
      </w:r>
    </w:p>
    <w:p>
      <w:pPr>
        <w:pStyle w:val="Heading3"/>
      </w:pPr>
      <w:r>
        <w:t>al_binaural_profile</w:t>
      </w:r>
    </w:p>
    <w:p>
      <w:r>
        <w:t>Curated headphone voicing profile for the binaural layer.</w:t>
      </w:r>
    </w:p>
    <w:p>
      <w:r>
        <w:t xml:space="preserve">The idea is similar to </w:t>
      </w:r>
      <w:r>
        <w:rPr>
          <w:rFonts w:ascii="Consolas" w:hAnsi="Consolas" w:eastAsia="Consolas"/>
          <w:sz w:val="19"/>
          <w:shd w:fill="EEF5EE"/>
        </w:rPr>
        <w:t>al_sound_profile</w:t>
      </w:r>
      <w:r>
        <w:t>, but specifically for headphone rendering.</w:t>
      </w:r>
    </w:p>
    <w:p>
      <w:pPr>
        <w:pStyle w:val="Heading3"/>
      </w:pPr>
      <w:r>
        <w:t>al_binaural_encoding</w:t>
      </w:r>
    </w:p>
    <w:p>
      <w:r>
        <w:t>Selects how the binaural path encodes the output.</w:t>
      </w:r>
    </w:p>
    <w:p>
      <w:r>
        <w:t>Think of this as:</w:t>
      </w:r>
    </w:p>
    <w:p>
      <w:pPr>
        <w:pStyle w:val="ListBullet"/>
      </w:pPr>
      <w:r>
        <w:t>which concrete headphone rendering path / representation is preferred.</w:t>
      </w:r>
    </w:p>
    <w:p>
      <w:pPr>
        <w:pStyle w:val="Heading3"/>
      </w:pPr>
      <w:r>
        <w:t>al_binaural_hrtf_mode</w:t>
      </w:r>
    </w:p>
    <w:p>
      <w:r>
        <w:t>Controls how HRTF is selected or enforced inside the binaural path.</w:t>
      </w:r>
    </w:p>
    <w:p>
      <w:r>
        <w:t>Typical meaning:</w:t>
      </w:r>
    </w:p>
    <w:p>
      <w:pPr>
        <w:pStyle w:val="ListBullet"/>
      </w:pPr>
      <w:r>
        <w:t>runtime default;</w:t>
      </w:r>
    </w:p>
    <w:p>
      <w:pPr>
        <w:pStyle w:val="ListBullet"/>
      </w:pPr>
      <w:r>
        <w:t>stronger forced mode;</w:t>
      </w:r>
    </w:p>
    <w:p>
      <w:pPr>
        <w:pStyle w:val="ListBullet"/>
      </w:pPr>
      <w:r>
        <w:t>or a more conservative/automatic path.</w:t>
      </w:r>
    </w:p>
    <w:p>
      <w:pPr>
        <w:pStyle w:val="Heading3"/>
      </w:pPr>
      <w:r>
        <w:t>al_binaural_hrtf_size</w:t>
      </w:r>
    </w:p>
    <w:p>
      <w:pPr>
        <w:pStyle w:val="Heading3"/>
      </w:pPr>
      <w:r>
        <w:t>Theory: what filter size means</w:t>
      </w:r>
    </w:p>
    <w:p>
      <w:r>
        <w:t>This is effectively the size/length of the HRTF filter.</w:t>
      </w:r>
    </w:p>
    <w:p>
      <w:r>
        <w:t>Larger filters can:</w:t>
      </w:r>
    </w:p>
    <w:p>
      <w:pPr>
        <w:pStyle w:val="ListBullet"/>
      </w:pPr>
      <w:r>
        <w:t>potentially carry more detail;</w:t>
      </w:r>
    </w:p>
    <w:p>
      <w:pPr>
        <w:pStyle w:val="ListBullet"/>
      </w:pPr>
      <w:r>
        <w:t>preserve subtler direction information.</w:t>
      </w:r>
    </w:p>
    <w:p>
      <w:r>
        <w:t>But they can also:</w:t>
      </w:r>
    </w:p>
    <w:p>
      <w:pPr>
        <w:pStyle w:val="ListBullet"/>
      </w:pPr>
      <w:r>
        <w:t>cost more CPU;</w:t>
      </w:r>
    </w:p>
    <w:p>
      <w:pPr>
        <w:pStyle w:val="ListBullet"/>
      </w:pPr>
      <w:r>
        <w:t>change the character of the output;</w:t>
      </w:r>
    </w:p>
    <w:p>
      <w:pPr>
        <w:pStyle w:val="ListBullet"/>
      </w:pPr>
      <w:r>
        <w:t>be unnecessary if the runtime default is already good.</w:t>
      </w:r>
    </w:p>
    <w:p>
      <w:pPr>
        <w:pStyle w:val="Heading3"/>
      </w:pPr>
      <w:r>
        <w:t>al_binaural_crossfeed</w:t>
      </w:r>
    </w:p>
    <w:p>
      <w:pPr>
        <w:pStyle w:val="Heading3"/>
      </w:pPr>
      <w:r>
        <w:t>Theory: what crossfeed is</w:t>
      </w:r>
    </w:p>
    <w:p>
      <w:r>
        <w:t>Crossfeed is a headphone technique where a controlled amount of left signal leaks into right and vice versa.</w:t>
      </w:r>
    </w:p>
    <w:p>
      <w:r>
        <w:t>The idea:</w:t>
      </w:r>
    </w:p>
    <w:p>
      <w:pPr>
        <w:pStyle w:val="ListBullet"/>
      </w:pPr>
      <w:r>
        <w:t>in real speaker listening, each ear hears both speakers to some degree;</w:t>
      </w:r>
    </w:p>
    <w:p>
      <w:pPr>
        <w:pStyle w:val="ListBullet"/>
      </w:pPr>
      <w:r>
        <w:t>in headphones, left and right can feel too isolated;</w:t>
      </w:r>
    </w:p>
    <w:p>
      <w:pPr>
        <w:pStyle w:val="ListBullet"/>
      </w:pPr>
      <w:r>
        <w:t>crossfeed reduces that hard separation.</w:t>
      </w:r>
    </w:p>
    <w:p>
      <w:r>
        <w:t>Potential benefits:</w:t>
      </w:r>
    </w:p>
    <w:p>
      <w:pPr>
        <w:pStyle w:val="ListBullet"/>
      </w:pPr>
      <w:r>
        <w:t>a less fatiguing scene;</w:t>
      </w:r>
    </w:p>
    <w:p>
      <w:pPr>
        <w:pStyle w:val="ListBullet"/>
      </w:pPr>
      <w:r>
        <w:t>less extreme “inside the skull” separation;</w:t>
      </w:r>
    </w:p>
    <w:p>
      <w:pPr>
        <w:pStyle w:val="ListBullet"/>
      </w:pPr>
      <w:r>
        <w:t>more speaker-like cohesion.</w:t>
      </w:r>
    </w:p>
    <w:p>
      <w:r>
        <w:t>Potential downside:</w:t>
      </w:r>
    </w:p>
    <w:p>
      <w:pPr>
        <w:pStyle w:val="ListBullet"/>
      </w:pPr>
      <w:r>
        <w:t>too much crossfeed can blur directional precision.</w:t>
      </w:r>
    </w:p>
    <w:p>
      <w:r>
        <w:t>Practical rule:</w:t>
      </w:r>
    </w:p>
    <w:p>
      <w:pPr>
        <w:pStyle w:val="ListBullet"/>
      </w:pPr>
      <w:r>
        <w:t>keep it low;</w:t>
      </w:r>
    </w:p>
    <w:p>
      <w:pPr>
        <w:pStyle w:val="ListBullet"/>
      </w:pPr>
      <w:r>
        <w:t>use it to soften a too-hard headphone stage, not to replace proper HRTF.</w:t>
      </w:r>
    </w:p>
    <w:p>
      <w:pPr>
        <w:pBdr>
          <w:bottom w:val="single" w:sz="8" w:space="6" w:color="B4D2B4"/>
        </w:pBdr>
      </w:pPr>
    </w:p>
    <w:p>
      <w:pPr>
        <w:pStyle w:val="Heading2"/>
      </w:pPr>
      <w:r>
        <w:t>14. Reverb / room acoustics: what it is</w:t>
      </w:r>
    </w:p>
    <w:p>
      <w:pPr>
        <w:pStyle w:val="Heading3"/>
      </w:pPr>
      <w:r>
        <w:t>Theory: what reverb actually is</w:t>
      </w:r>
    </w:p>
    <w:p>
      <w:r>
        <w:t>Reverb is the collection of reflections and late tail that make a sound feel like it exists inside a space.</w:t>
      </w:r>
    </w:p>
    <w:p>
      <w:r>
        <w:t>Without reverb, a sound can feel:</w:t>
      </w:r>
    </w:p>
    <w:p>
      <w:pPr>
        <w:pStyle w:val="ListBullet"/>
      </w:pPr>
      <w:r>
        <w:t>dry;</w:t>
      </w:r>
    </w:p>
    <w:p>
      <w:pPr>
        <w:pStyle w:val="ListBullet"/>
      </w:pPr>
      <w:r>
        <w:t>detached from the room;</w:t>
      </w:r>
    </w:p>
    <w:p>
      <w:pPr>
        <w:pStyle w:val="ListBullet"/>
      </w:pPr>
      <w:r>
        <w:t>close and direct.</w:t>
      </w:r>
    </w:p>
    <w:p>
      <w:r>
        <w:t>With reverb, a sound can feel:</w:t>
      </w:r>
    </w:p>
    <w:p>
      <w:pPr>
        <w:pStyle w:val="ListBullet"/>
      </w:pPr>
      <w:r>
        <w:t>placed in a space;</w:t>
      </w:r>
    </w:p>
    <w:p>
      <w:pPr>
        <w:pStyle w:val="ListBullet"/>
      </w:pPr>
      <w:r>
        <w:t>larger;</w:t>
      </w:r>
    </w:p>
    <w:p>
      <w:pPr>
        <w:pStyle w:val="ListBullet"/>
      </w:pPr>
      <w:r>
        <w:t>farther;</w:t>
      </w:r>
    </w:p>
    <w:p>
      <w:pPr>
        <w:pStyle w:val="ListBullet"/>
      </w:pPr>
      <w:r>
        <w:t>more atmospheric.</w:t>
      </w:r>
    </w:p>
    <w:p>
      <w:pPr>
        <w:pStyle w:val="Heading3"/>
      </w:pPr>
      <w:r>
        <w:t>Why games use it</w:t>
      </w:r>
    </w:p>
    <w:p>
      <w:r>
        <w:t>Because space matters:</w:t>
      </w:r>
    </w:p>
    <w:p>
      <w:pPr>
        <w:pStyle w:val="ListBullet"/>
      </w:pPr>
      <w:r>
        <w:t>corridors, large halls, metal rooms, open areas, and transport spaces do not sound the same;</w:t>
      </w:r>
    </w:p>
    <w:p>
      <w:pPr>
        <w:pStyle w:val="ListBullet"/>
      </w:pPr>
      <w:r>
        <w:t>reverb helps the world feel more believable and can strengthen positional context.</w:t>
      </w:r>
    </w:p>
    <w:p>
      <w:pPr>
        <w:pStyle w:val="Heading3"/>
      </w:pPr>
      <w:r>
        <w:t>Why it can be a problem</w:t>
      </w:r>
    </w:p>
    <w:p>
      <w:r>
        <w:t>Too much reverb can:</w:t>
      </w:r>
    </w:p>
    <w:p>
      <w:pPr>
        <w:pStyle w:val="ListBullet"/>
      </w:pPr>
      <w:r>
        <w:t>reduce clarity;</w:t>
      </w:r>
    </w:p>
    <w:p>
      <w:pPr>
        <w:pStyle w:val="ListBullet"/>
      </w:pPr>
      <w:r>
        <w:t>smear transients;</w:t>
      </w:r>
    </w:p>
    <w:p>
      <w:pPr>
        <w:pStyle w:val="ListBullet"/>
      </w:pPr>
      <w:r>
        <w:t>make competitive reading harder;</w:t>
      </w:r>
    </w:p>
    <w:p>
      <w:pPr>
        <w:pStyle w:val="ListBullet"/>
      </w:pPr>
      <w:r>
        <w:t>make the whole game feel overprocessed.</w:t>
      </w:r>
    </w:p>
    <w:p>
      <w:r>
        <w:t xml:space="preserve">That is why </w:t>
      </w:r>
      <w:r>
        <w:rPr>
          <w:rFonts w:ascii="Consolas" w:hAnsi="Consolas" w:eastAsia="Consolas"/>
          <w:sz w:val="19"/>
          <w:shd w:fill="EEF5EE"/>
        </w:rPr>
        <w:t>Q2PRO-X</w:t>
      </w:r>
      <w:r>
        <w:t xml:space="preserve"> exposes both:</w:t>
      </w:r>
    </w:p>
    <w:p>
      <w:pPr>
        <w:pStyle w:val="ListBullet"/>
      </w:pPr>
      <w:r>
        <w:t>the master room-acoustics switch;</w:t>
      </w:r>
    </w:p>
    <w:p>
      <w:pPr>
        <w:pStyle w:val="ListBullet"/>
      </w:pPr>
      <w:r>
        <w:t>and fine control over the wetness and tail behavior.</w:t>
      </w:r>
    </w:p>
    <w:p>
      <w:pPr>
        <w:pBdr>
          <w:bottom w:val="single" w:sz="8" w:space="6" w:color="B4D2B4"/>
        </w:pBdr>
      </w:pPr>
    </w:p>
    <w:p>
      <w:pPr>
        <w:pStyle w:val="Heading2"/>
      </w:pPr>
      <w:r>
        <w:t>15. Reverb parameters: each one explained</w:t>
      </w:r>
    </w:p>
    <w:p>
      <w:pPr>
        <w:pStyle w:val="Heading3"/>
      </w:pPr>
      <w:r>
        <w:t>al_reverb</w:t>
      </w:r>
    </w:p>
    <w:p>
      <w:r>
        <w:t>Master enable for room acoustics / reverb.</w:t>
      </w:r>
    </w:p>
    <w:p>
      <w:r>
        <w:t>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on</w:t>
      </w:r>
    </w:p>
    <w:p>
      <w:r>
        <w:t>If you want the simplest OpenAL path:</w:t>
      </w:r>
    </w:p>
    <w:p>
      <w:pPr>
        <w:pStyle w:val="ListBullet"/>
      </w:pPr>
      <w:r>
        <w:t>keep this off</w:t>
      </w:r>
    </w:p>
    <w:p>
      <w:r>
        <w:t>If you want room simulation:</w:t>
      </w:r>
    </w:p>
    <w:p>
      <w:pPr>
        <w:pStyle w:val="ListBullet"/>
      </w:pPr>
      <w:r>
        <w:t>enable it</w:t>
      </w:r>
    </w:p>
    <w:p>
      <w:pPr>
        <w:pStyle w:val="Heading3"/>
      </w:pPr>
      <w:r>
        <w:t>al_reverb_lerp_time</w:t>
      </w:r>
    </w:p>
    <w:p>
      <w:pPr>
        <w:pStyle w:val="Heading3"/>
      </w:pPr>
      <w:r>
        <w:t>Theory: what interpolation time means</w:t>
      </w:r>
    </w:p>
    <w:p>
      <w:r>
        <w:t>When the client changes from one room preset / classification state to another, it can either:</w:t>
      </w:r>
    </w:p>
    <w:p>
      <w:pPr>
        <w:pStyle w:val="ListBullet"/>
      </w:pPr>
      <w:r>
        <w:t>snap instantly;</w:t>
      </w:r>
    </w:p>
    <w:p>
      <w:pPr>
        <w:pStyle w:val="ListBullet"/>
      </w:pPr>
      <w:r>
        <w:t>or transition smoothly.</w:t>
      </w:r>
    </w:p>
    <w:p>
      <w:r>
        <w:rPr>
          <w:rFonts w:ascii="Consolas" w:hAnsi="Consolas" w:eastAsia="Consolas"/>
          <w:sz w:val="19"/>
          <w:shd w:fill="EEF5EE"/>
        </w:rPr>
        <w:t>al_reverb_lerp_time</w:t>
      </w:r>
      <w:r>
        <w:t xml:space="preserve"> is that smoothing window.</w:t>
      </w:r>
    </w:p>
    <w:p>
      <w:r>
        <w:t>If it is higher:</w:t>
      </w:r>
    </w:p>
    <w:p>
      <w:pPr>
        <w:pStyle w:val="ListBullet"/>
      </w:pPr>
      <w:r>
        <w:t>transitions feel smoother;</w:t>
      </w:r>
    </w:p>
    <w:p>
      <w:pPr>
        <w:pStyle w:val="ListBullet"/>
      </w:pPr>
      <w:r>
        <w:t>room changes feel less abrupt.</w:t>
      </w:r>
    </w:p>
    <w:p>
      <w:r>
        <w:t>If it is lower:</w:t>
      </w:r>
    </w:p>
    <w:p>
      <w:pPr>
        <w:pStyle w:val="ListBullet"/>
      </w:pPr>
      <w:r>
        <w:t>room changes react faster;</w:t>
      </w:r>
    </w:p>
    <w:p>
      <w:pPr>
        <w:pStyle w:val="ListBullet"/>
      </w:pPr>
      <w:r>
        <w:t>but can feel more “poppy”.</w:t>
      </w:r>
    </w:p>
    <w:p>
      <w:pPr>
        <w:pStyle w:val="Heading3"/>
      </w:pPr>
      <w:r>
        <w:t>al_eax_preset</w:t>
      </w:r>
    </w:p>
    <w:p>
      <w:r>
        <w:t>Room preset selector.</w:t>
      </w:r>
    </w:p>
    <w:p>
      <w:r>
        <w:t>Typical meaning:</w:t>
      </w:r>
    </w:p>
    <w:p>
      <w:pPr>
        <w:pStyle w:val="ListBullet"/>
      </w:pPr>
      <w:r>
        <w:rPr>
          <w:rFonts w:ascii="Consolas" w:hAnsi="Consolas" w:eastAsia="Consolas"/>
          <w:sz w:val="19"/>
          <w:shd w:fill="EEF5EE"/>
        </w:rPr>
        <w:t>-1</w:t>
      </w:r>
      <w:r>
        <w:t xml:space="preserve"> = automatic room classification</w:t>
      </w:r>
    </w:p>
    <w:p>
      <w:pPr>
        <w:pStyle w:val="ListBullet"/>
      </w:pPr>
      <w:r>
        <w:t>other values = force a specific preset</w:t>
      </w:r>
    </w:p>
    <w:p>
      <w:r>
        <w:t>Usually:</w:t>
      </w:r>
    </w:p>
    <w:p>
      <w:pPr>
        <w:pStyle w:val="ListBullet"/>
      </w:pPr>
      <w:r>
        <w:rPr>
          <w:rFonts w:ascii="Consolas" w:hAnsi="Consolas" w:eastAsia="Consolas"/>
          <w:sz w:val="19"/>
          <w:shd w:fill="EEF5EE"/>
        </w:rPr>
        <w:t>auto</w:t>
      </w:r>
      <w:r>
        <w:t xml:space="preserve"> is the right baseline;</w:t>
      </w:r>
    </w:p>
    <w:p>
      <w:pPr>
        <w:pStyle w:val="ListBullet"/>
      </w:pPr>
      <w:r>
        <w:t>forcing a preset is more for testing or very specific taste.</w:t>
      </w:r>
    </w:p>
    <w:p>
      <w:pPr>
        <w:pStyle w:val="Heading3"/>
      </w:pPr>
      <w:r>
        <w:t>al_eax_wet</w:t>
      </w:r>
    </w:p>
    <w:p>
      <w:pPr>
        <w:pStyle w:val="Heading3"/>
      </w:pPr>
      <w:r>
        <w:t>Theory: what “wet” means</w:t>
      </w:r>
    </w:p>
    <w:p>
      <w:r>
        <w:t>In audio, “wet” is the processed/reverberated part of the signal.</w:t>
      </w:r>
    </w:p>
    <w:p>
      <w:r>
        <w:t>The opposite is “dry” — the direct, unprocessed sound.</w:t>
      </w:r>
    </w:p>
    <w:p>
      <w:r>
        <w:t>If wet is higher:</w:t>
      </w:r>
    </w:p>
    <w:p>
      <w:pPr>
        <w:pStyle w:val="ListBullet"/>
      </w:pPr>
      <w:r>
        <w:t>you hear more room / reflected sound.</w:t>
      </w:r>
    </w:p>
    <w:p>
      <w:r>
        <w:t>If wet is lower:</w:t>
      </w:r>
    </w:p>
    <w:p>
      <w:pPr>
        <w:pStyle w:val="ListBullet"/>
      </w:pPr>
      <w:r>
        <w:t>the sound is drier and more direct.</w:t>
      </w:r>
    </w:p>
    <w:p>
      <w:r>
        <w:t>This is one of the most important practical reverb controls.</w:t>
      </w:r>
    </w:p>
    <w:p>
      <w:pPr>
        <w:pStyle w:val="Heading3"/>
      </w:pPr>
      <w:r>
        <w:t>al_eax_local_wet</w:t>
      </w:r>
    </w:p>
    <w:p>
      <w:r>
        <w:t>This is the wetness for local / near-player sounds.</w:t>
      </w:r>
    </w:p>
    <w:p>
      <w:r>
        <w:t>Very useful because many players want:</w:t>
      </w:r>
    </w:p>
    <w:p>
      <w:pPr>
        <w:pStyle w:val="ListBullet"/>
      </w:pPr>
      <w:r>
        <w:t>room acoustics in the world;</w:t>
      </w:r>
    </w:p>
    <w:p>
      <w:pPr>
        <w:pStyle w:val="ListBullet"/>
      </w:pPr>
      <w:r>
        <w:t>but not too much reverb on their own immediate actions.</w:t>
      </w:r>
    </w:p>
    <w:p>
      <w:r>
        <w:t>If local wet is too high:</w:t>
      </w:r>
    </w:p>
    <w:p>
      <w:pPr>
        <w:pStyle w:val="ListBullet"/>
      </w:pPr>
      <w:r>
        <w:t>your own close-range sounds may feel overly washed.</w:t>
      </w:r>
    </w:p>
    <w:p>
      <w:pPr>
        <w:pStyle w:val="Heading3"/>
      </w:pPr>
      <w:r>
        <w:t>al_eax_occlusion</w:t>
      </w:r>
    </w:p>
    <w:p>
      <w:pPr>
        <w:pStyle w:val="Heading3"/>
      </w:pPr>
      <w:r>
        <w:t>Theory: what occlusion means</w:t>
      </w:r>
    </w:p>
    <w:p>
      <w:r>
        <w:t>Occlusion means a sound is partially blocked by geometry or material between the source and the listener.</w:t>
      </w:r>
    </w:p>
    <w:p>
      <w:r>
        <w:t>Typical audible effect:</w:t>
      </w:r>
    </w:p>
    <w:p>
      <w:pPr>
        <w:pStyle w:val="ListBullet"/>
      </w:pPr>
      <w:r>
        <w:t>less high-frequency content;</w:t>
      </w:r>
    </w:p>
    <w:p>
      <w:pPr>
        <w:pStyle w:val="ListBullet"/>
      </w:pPr>
      <w:r>
        <w:t>more muffled / obstructed sound.</w:t>
      </w:r>
    </w:p>
    <w:p>
      <w:r>
        <w:t>If this is enabled:</w:t>
      </w:r>
    </w:p>
    <w:p>
      <w:pPr>
        <w:pStyle w:val="ListBullet"/>
      </w:pPr>
      <w:r>
        <w:t>blocked sounds can feel more believable.</w:t>
      </w:r>
    </w:p>
    <w:p>
      <w:r>
        <w:t>If disabled:</w:t>
      </w:r>
    </w:p>
    <w:p>
      <w:pPr>
        <w:pStyle w:val="ListBullet"/>
      </w:pPr>
      <w:r>
        <w:t>the sound field is cleaner but less realistic.</w:t>
      </w:r>
    </w:p>
    <w:p>
      <w:pPr>
        <w:pStyle w:val="Heading3"/>
      </w:pPr>
      <w:r>
        <w:t>al_eax_explosion_wet</w:t>
      </w:r>
    </w:p>
    <w:p>
      <w:r>
        <w:t>Specific wetness / reverb send for explosions.</w:t>
      </w:r>
    </w:p>
    <w:p>
      <w:r>
        <w:t>Useful when you want:</w:t>
      </w:r>
    </w:p>
    <w:p>
      <w:pPr>
        <w:pStyle w:val="ListBullet"/>
      </w:pPr>
      <w:r>
        <w:t>explosions to feel bigger and more environmental;</w:t>
      </w:r>
    </w:p>
    <w:p>
      <w:pPr>
        <w:pStyle w:val="ListBullet"/>
      </w:pPr>
      <w:r>
        <w:t>without making the entire world more reverberant.</w:t>
      </w:r>
    </w:p>
    <w:p>
      <w:pPr>
        <w:pStyle w:val="Heading3"/>
      </w:pPr>
      <w:r>
        <w:t>al_eax_explosion_decay</w:t>
      </w:r>
    </w:p>
    <w:p>
      <w:pPr>
        <w:pStyle w:val="Heading3"/>
      </w:pPr>
      <w:r>
        <w:t>Theory: what decay means</w:t>
      </w:r>
    </w:p>
    <w:p>
      <w:r>
        <w:rPr>
          <w:rFonts w:ascii="Consolas" w:hAnsi="Consolas" w:eastAsia="Consolas"/>
          <w:sz w:val="19"/>
          <w:shd w:fill="EEF5EE"/>
        </w:rPr>
        <w:t>Decay</w:t>
      </w:r>
      <w:r>
        <w:t xml:space="preserve"> is how long the reverb tail lasts before fading away.</w:t>
      </w:r>
    </w:p>
    <w:p>
      <w:r>
        <w:t>If decay is higher:</w:t>
      </w:r>
    </w:p>
    <w:p>
      <w:pPr>
        <w:pStyle w:val="ListBullet"/>
      </w:pPr>
      <w:r>
        <w:t>the tail lasts longer.</w:t>
      </w:r>
    </w:p>
    <w:p>
      <w:r>
        <w:t>If decay is lower:</w:t>
      </w:r>
    </w:p>
    <w:p>
      <w:pPr>
        <w:pStyle w:val="ListBullet"/>
      </w:pPr>
      <w:r>
        <w:t>the tail fades faster.</w:t>
      </w:r>
    </w:p>
    <w:p>
      <w:r>
        <w:t>For explosions:</w:t>
      </w:r>
    </w:p>
    <w:p>
      <w:pPr>
        <w:pStyle w:val="ListBullet"/>
      </w:pPr>
      <w:r>
        <w:t>higher decay can make them feel larger and heavier;</w:t>
      </w:r>
    </w:p>
    <w:p>
      <w:pPr>
        <w:pStyle w:val="ListBullet"/>
      </w:pPr>
      <w:r>
        <w:t>too much can make the match sound muddy.</w:t>
      </w:r>
    </w:p>
    <w:p>
      <w:pPr>
        <w:pStyle w:val="Heading3"/>
      </w:pPr>
      <w:r>
        <w:t>al_eax_explosion_late</w:t>
      </w:r>
    </w:p>
    <w:p>
      <w:r>
        <w:t>Late reverb emphasis for explosions.</w:t>
      </w:r>
    </w:p>
    <w:p>
      <w:r>
        <w:t>Useful if you want:</w:t>
      </w:r>
    </w:p>
    <w:p>
      <w:pPr>
        <w:pStyle w:val="ListBullet"/>
      </w:pPr>
      <w:r>
        <w:t>more long-tail “bloom” after a blast.</w:t>
      </w:r>
    </w:p>
    <w:p>
      <w:pPr>
        <w:pStyle w:val="Heading3"/>
      </w:pPr>
      <w:r>
        <w:t>al_eax_transport_wet</w:t>
      </w:r>
    </w:p>
    <w:p>
      <w:r>
        <w:t>Reverb send / environment treatment for transport-like world spaces or loops.</w:t>
      </w:r>
    </w:p>
    <w:p>
      <w:r>
        <w:t>Useful if:</w:t>
      </w:r>
    </w:p>
    <w:p>
      <w:pPr>
        <w:pStyle w:val="ListBullet"/>
      </w:pPr>
      <w:r>
        <w:t>a moving platform / ambient transport layer feels too dry or too present.</w:t>
      </w:r>
    </w:p>
    <w:p>
      <w:pPr>
        <w:pStyle w:val="Heading3"/>
      </w:pPr>
      <w:r>
        <w:t>al_reverb_reflections</w:t>
      </w:r>
    </w:p>
    <w:p>
      <w:pPr>
        <w:pStyle w:val="Heading3"/>
      </w:pPr>
      <w:r>
        <w:t>Theory: what early reflections are</w:t>
      </w:r>
    </w:p>
    <w:p>
      <w:r>
        <w:t>These are the first, more distinct reflections that arrive after the direct sound.</w:t>
      </w:r>
    </w:p>
    <w:p>
      <w:r>
        <w:t>They help the ear feel:</w:t>
      </w:r>
    </w:p>
    <w:p>
      <w:pPr>
        <w:pStyle w:val="ListBullet"/>
      </w:pPr>
      <w:r>
        <w:t>how near walls are;</w:t>
      </w:r>
    </w:p>
    <w:p>
      <w:pPr>
        <w:pStyle w:val="ListBullet"/>
      </w:pPr>
      <w:r>
        <w:t>how enclosed the space is;</w:t>
      </w:r>
    </w:p>
    <w:p>
      <w:pPr>
        <w:pStyle w:val="ListBullet"/>
      </w:pPr>
      <w:r>
        <w:t>what kind of room shape is implied.</w:t>
      </w:r>
    </w:p>
    <w:p>
      <w:r>
        <w:t>If reflections are stronger:</w:t>
      </w:r>
    </w:p>
    <w:p>
      <w:pPr>
        <w:pStyle w:val="ListBullet"/>
      </w:pPr>
      <w:r>
        <w:t>the room “starts speaking” sooner.</w:t>
      </w:r>
    </w:p>
    <w:p>
      <w:pPr>
        <w:pStyle w:val="Heading3"/>
      </w:pPr>
      <w:r>
        <w:t>al_reverb_late</w:t>
      </w:r>
    </w:p>
    <w:p>
      <w:pPr>
        <w:pStyle w:val="Heading3"/>
      </w:pPr>
      <w:r>
        <w:t>Theory: what late reverb is</w:t>
      </w:r>
    </w:p>
    <w:p>
      <w:r>
        <w:t>This is the later, more diffuse tail of the room, where individual reflections blur into one cloud-like reverberant field.</w:t>
      </w:r>
    </w:p>
    <w:p>
      <w:r>
        <w:t>If late is higher:</w:t>
      </w:r>
    </w:p>
    <w:p>
      <w:pPr>
        <w:pStyle w:val="ListBullet"/>
      </w:pPr>
      <w:r>
        <w:t>the tail feels bigger and more massive.</w:t>
      </w:r>
    </w:p>
    <w:p>
      <w:pPr>
        <w:pStyle w:val="Heading3"/>
      </w:pPr>
      <w:r>
        <w:t>al_reverb_decay</w:t>
      </w:r>
    </w:p>
    <w:p>
      <w:r>
        <w:t>General decay-time multiplier.</w:t>
      </w:r>
    </w:p>
    <w:p>
      <w:r>
        <w:t>If increased:</w:t>
      </w:r>
    </w:p>
    <w:p>
      <w:pPr>
        <w:pStyle w:val="ListBullet"/>
      </w:pPr>
      <w:r>
        <w:t>room tails become longer.</w:t>
      </w:r>
    </w:p>
    <w:p>
      <w:r>
        <w:t>If reduced:</w:t>
      </w:r>
    </w:p>
    <w:p>
      <w:pPr>
        <w:pStyle w:val="ListBullet"/>
      </w:pPr>
      <w:r>
        <w:t>room tails become shorter.</w:t>
      </w:r>
    </w:p>
    <w:p>
      <w:pPr>
        <w:pStyle w:val="Heading3"/>
      </w:pPr>
      <w:r>
        <w:t>al_reverb_delay</w:t>
      </w:r>
    </w:p>
    <w:p>
      <w:pPr>
        <w:pStyle w:val="Heading3"/>
      </w:pPr>
      <w:r>
        <w:t>Theory: what delay means in this context</w:t>
      </w:r>
    </w:p>
    <w:p>
      <w:r>
        <w:t>This is not a guitar pedal delay.</w:t>
      </w:r>
    </w:p>
    <w:p>
      <w:r>
        <w:t>It is the timing of how reflections / later reverb separate from the direct sound.</w:t>
      </w:r>
    </w:p>
    <w:p>
      <w:r>
        <w:t>If higher:</w:t>
      </w:r>
    </w:p>
    <w:p>
      <w:pPr>
        <w:pStyle w:val="ListBullet"/>
      </w:pPr>
      <w:r>
        <w:t>reflections peel away later;</w:t>
      </w:r>
    </w:p>
    <w:p>
      <w:pPr>
        <w:pStyle w:val="ListBullet"/>
      </w:pPr>
      <w:r>
        <w:t>the room can feel larger.</w:t>
      </w:r>
    </w:p>
    <w:p>
      <w:r>
        <w:t>If lower:</w:t>
      </w:r>
    </w:p>
    <w:p>
      <w:pPr>
        <w:pStyle w:val="ListBullet"/>
      </w:pPr>
      <w:r>
        <w:t>reflections arrive sooner;</w:t>
      </w:r>
    </w:p>
    <w:p>
      <w:pPr>
        <w:pStyle w:val="ListBullet"/>
      </w:pPr>
      <w:r>
        <w:t>the room feels smaller or tighter.</w:t>
      </w:r>
    </w:p>
    <w:p>
      <w:pPr>
        <w:pStyle w:val="Heading3"/>
      </w:pPr>
      <w:r>
        <w:t>al_reverb_hf</w:t>
      </w:r>
    </w:p>
    <w:p>
      <w:pPr>
        <w:pStyle w:val="Heading3"/>
      </w:pPr>
      <w:r>
        <w:t>Theory: what HF brightness means</w:t>
      </w:r>
    </w:p>
    <w:p>
      <w:r>
        <w:rPr>
          <w:rFonts w:ascii="Consolas" w:hAnsi="Consolas" w:eastAsia="Consolas"/>
          <w:sz w:val="19"/>
          <w:shd w:fill="EEF5EE"/>
        </w:rPr>
        <w:t>HF</w:t>
      </w:r>
      <w:r>
        <w:t xml:space="preserve"> = high frequency.</w:t>
      </w:r>
    </w:p>
    <w:p>
      <w:r>
        <w:t>This controls how bright or dark the reverberant tail is.</w:t>
      </w:r>
    </w:p>
    <w:p>
      <w:r>
        <w:t>If higher:</w:t>
      </w:r>
    </w:p>
    <w:p>
      <w:pPr>
        <w:pStyle w:val="ListBullet"/>
      </w:pPr>
      <w:r>
        <w:t>brighter, glassier, more present highs.</w:t>
      </w:r>
    </w:p>
    <w:p>
      <w:r>
        <w:t>If lower:</w:t>
      </w:r>
    </w:p>
    <w:p>
      <w:pPr>
        <w:pStyle w:val="ListBullet"/>
      </w:pPr>
      <w:r>
        <w:t>darker, softer, more muffled tail.</w:t>
      </w:r>
    </w:p>
    <w:p>
      <w:pPr>
        <w:pStyle w:val="Heading3"/>
      </w:pPr>
      <w:r>
        <w:t>al_reverb_diffusion</w:t>
      </w:r>
    </w:p>
    <w:p>
      <w:pPr>
        <w:pStyle w:val="Heading3"/>
      </w:pPr>
      <w:r>
        <w:t>Theory: what diffusion means</w:t>
      </w:r>
    </w:p>
    <w:p>
      <w:r>
        <w:rPr>
          <w:rFonts w:ascii="Consolas" w:hAnsi="Consolas" w:eastAsia="Consolas"/>
          <w:sz w:val="19"/>
          <w:shd w:fill="EEF5EE"/>
        </w:rPr>
        <w:t>Diffusion</w:t>
      </w:r>
      <w:r>
        <w:t xml:space="preserve"> controls how smooth and dense the reverberant field feels.</w:t>
      </w:r>
    </w:p>
    <w:p>
      <w:r>
        <w:t>If higher:</w:t>
      </w:r>
    </w:p>
    <w:p>
      <w:pPr>
        <w:pStyle w:val="ListBullet"/>
      </w:pPr>
      <w:r>
        <w:t>smoother, denser, less grainy tail.</w:t>
      </w:r>
    </w:p>
    <w:p>
      <w:r>
        <w:t>If lower:</w:t>
      </w:r>
    </w:p>
    <w:p>
      <w:pPr>
        <w:pStyle w:val="ListBullet"/>
      </w:pPr>
      <w:r>
        <w:t>sparser, rougher, more discrete-feeling tail.</w:t>
      </w:r>
    </w:p>
    <w:p>
      <w:pPr>
        <w:pStyle w:val="Heading3"/>
      </w:pPr>
      <w:r>
        <w:t>al_eax_debug</w:t>
      </w:r>
    </w:p>
    <w:p>
      <w:r>
        <w:t>Diagnostic/debug mode.</w:t>
      </w:r>
    </w:p>
    <w:p>
      <w:r>
        <w:t>Useful to inspect:</w:t>
      </w:r>
    </w:p>
    <w:p>
      <w:pPr>
        <w:pStyle w:val="ListBullet"/>
      </w:pPr>
      <w:r>
        <w:t>which room preset is active;</w:t>
      </w:r>
    </w:p>
    <w:p>
      <w:pPr>
        <w:pStyle w:val="ListBullet"/>
      </w:pPr>
      <w:r>
        <w:t>how the environment was classified;</w:t>
      </w:r>
    </w:p>
    <w:p>
      <w:pPr>
        <w:pStyle w:val="ListBullet"/>
      </w:pPr>
      <w:r>
        <w:t>how routing is currently behaving.</w:t>
      </w:r>
    </w:p>
    <w:p>
      <w:pPr>
        <w:pBdr>
          <w:bottom w:val="single" w:sz="8" w:space="6" w:color="B4D2B4"/>
        </w:pBdr>
      </w:pPr>
    </w:p>
    <w:p>
      <w:pPr>
        <w:pStyle w:val="Heading2"/>
      </w:pPr>
      <w:r>
        <w:t>16. Commands for OpenAL / reverb / binaural</w:t>
      </w:r>
    </w:p>
    <w:p>
      <w:pPr>
        <w:pStyle w:val="Heading3"/>
      </w:pPr>
      <w:r>
        <w:t>al_reverb_info</w:t>
      </w:r>
    </w:p>
    <w:p>
      <w:r>
        <w:t>Prints:</w:t>
      </w:r>
    </w:p>
    <w:p>
      <w:pPr>
        <w:pStyle w:val="ListBullet"/>
      </w:pPr>
      <w:r>
        <w:t>current room class;</w:t>
      </w:r>
    </w:p>
    <w:p>
      <w:pPr>
        <w:pStyle w:val="ListBullet"/>
      </w:pPr>
      <w:r>
        <w:t>classifier data;</w:t>
      </w:r>
    </w:p>
    <w:p>
      <w:pPr>
        <w:pStyle w:val="ListBullet"/>
      </w:pPr>
      <w:r>
        <w:t>routing mode;</w:t>
      </w:r>
    </w:p>
    <w:p>
      <w:pPr>
        <w:pStyle w:val="ListBullet"/>
      </w:pPr>
      <w:r>
        <w:t>wet-state;</w:t>
      </w:r>
    </w:p>
    <w:p>
      <w:pPr>
        <w:pStyle w:val="ListBullet"/>
      </w:pPr>
      <w:r>
        <w:t>diagnostic details about the current acoustic state.</w:t>
      </w:r>
    </w:p>
    <w:p>
      <w:r>
        <w:t>Very useful if you are tuning room acoustics seriously instead of turning knobs blindly.</w:t>
      </w:r>
    </w:p>
    <w:p>
      <w:pPr>
        <w:pStyle w:val="Heading3"/>
      </w:pPr>
      <w:r>
        <w:t>al_reverb_reload</w:t>
      </w:r>
    </w:p>
    <w:p>
      <w:r>
        <w:t>Forces the client to rebuild / re-snap the current reverb preset.</w:t>
      </w:r>
    </w:p>
    <w:p>
      <w:r>
        <w:t>Useful:</w:t>
      </w:r>
    </w:p>
    <w:p>
      <w:pPr>
        <w:pStyle w:val="ListBullet"/>
      </w:pPr>
      <w:r>
        <w:t>after a set of manual changes;</w:t>
      </w:r>
    </w:p>
    <w:p>
      <w:pPr>
        <w:pStyle w:val="ListBullet"/>
      </w:pPr>
      <w:r>
        <w:t>to re-apply the current room state immediately.</w:t>
      </w:r>
    </w:p>
    <w:p>
      <w:pPr>
        <w:pStyle w:val="Heading3"/>
      </w:pPr>
      <w:r>
        <w:t>al_binaural_info</w:t>
      </w:r>
    </w:p>
    <w:p>
      <w:r>
        <w:t>Prints:</w:t>
      </w:r>
    </w:p>
    <w:p>
      <w:pPr>
        <w:pStyle w:val="ListBullet"/>
      </w:pPr>
      <w:r>
        <w:t>requested vs actual binaural runtime state;</w:t>
      </w:r>
    </w:p>
    <w:p>
      <w:pPr>
        <w:pStyle w:val="ListBullet"/>
      </w:pPr>
      <w:r>
        <w:t>what really enabled;</w:t>
      </w:r>
    </w:p>
    <w:p>
      <w:pPr>
        <w:pStyle w:val="ListBullet"/>
      </w:pPr>
      <w:r>
        <w:t>which values the runtime actually accepted.</w:t>
      </w:r>
    </w:p>
    <w:p>
      <w:pPr>
        <w:pStyle w:val="Heading3"/>
      </w:pPr>
      <w:r>
        <w:t>al_resampler_list</w:t>
      </w:r>
    </w:p>
    <w:p>
      <w:r>
        <w:t>Prints the actual list of OpenAL resamplers available from the runtime.</w:t>
      </w:r>
    </w:p>
    <w:p>
      <w:r>
        <w:t>This matters because the theoretical set can include:</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r>
        <w:t>But the actual runtime should always be checked in practice.</w:t>
      </w:r>
    </w:p>
    <w:p>
      <w:pPr>
        <w:pBdr>
          <w:bottom w:val="single" w:sz="8" w:space="6" w:color="B4D2B4"/>
        </w:pBdr>
      </w:pPr>
    </w:p>
    <w:p>
      <w:pPr>
        <w:pStyle w:val="Heading2"/>
      </w:pPr>
      <w:r>
        <w:t>17. al_resampler: the OpenAL resampler</w:t>
      </w:r>
    </w:p>
    <w:p>
      <w:r>
        <w:t>This is the OpenAL-specific resampler choice.</w:t>
      </w:r>
    </w:p>
    <w:p>
      <w:r>
        <w:t>Typical values:</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pPr>
        <w:pStyle w:val="Heading3"/>
      </w:pPr>
      <w:r>
        <w:t>What these mean in practice</w:t>
      </w:r>
    </w:p>
    <w:p>
      <w:pPr>
        <w:pStyle w:val="Heading3"/>
      </w:pPr>
      <w:r>
        <w:t>point</w:t>
      </w:r>
    </w:p>
    <w:p>
      <w:r>
        <w:t>The roughest and simplest path.</w:t>
      </w:r>
    </w:p>
    <w:p>
      <w:r>
        <w:t>Think of it as:</w:t>
      </w:r>
    </w:p>
    <w:p>
      <w:pPr>
        <w:pStyle w:val="ListBullet"/>
      </w:pPr>
      <w:r>
        <w:t>almost no smooth interpolation.</w:t>
      </w:r>
    </w:p>
    <w:p>
      <w:r>
        <w:t>This is more of an experiment / fallback path than a best daily choice.</w:t>
      </w:r>
    </w:p>
    <w:p>
      <w:pPr>
        <w:pStyle w:val="Heading3"/>
      </w:pPr>
      <w:r>
        <w:t>linear</w:t>
      </w:r>
    </w:p>
    <w:p>
      <w:r>
        <w:t>Simple compromise.</w:t>
      </w:r>
    </w:p>
    <w:p>
      <w:pPr>
        <w:pStyle w:val="Heading3"/>
      </w:pPr>
      <w:r>
        <w:t>cubic</w:t>
      </w:r>
    </w:p>
    <w:p>
      <w:r>
        <w:t>A smoother and usually higher-quality option.</w:t>
      </w:r>
    </w:p>
    <w:p>
      <w:pPr>
        <w:pStyle w:val="Heading3"/>
      </w:pPr>
      <w:r>
        <w:t>bsinc12 / bsinc24</w:t>
      </w:r>
    </w:p>
    <w:p>
      <w:r>
        <w:t>More advanced sinc-like choices.</w:t>
      </w:r>
    </w:p>
    <w:p>
      <w:r>
        <w:t>Usually:</w:t>
      </w:r>
    </w:p>
    <w:p>
      <w:pPr>
        <w:pStyle w:val="ListBullet"/>
      </w:pPr>
      <w:r>
        <w:t>cleaner;</w:t>
      </w:r>
    </w:p>
    <w:p>
      <w:pPr>
        <w:pStyle w:val="ListBullet"/>
      </w:pPr>
      <w:r>
        <w:t>more refined;</w:t>
      </w:r>
    </w:p>
    <w:p>
      <w:pPr>
        <w:pStyle w:val="ListBullet"/>
      </w:pPr>
      <w:r>
        <w:t>potentially heavier;</w:t>
      </w:r>
    </w:p>
    <w:p>
      <w:pPr>
        <w:pStyle w:val="ListBullet"/>
      </w:pPr>
      <w:r>
        <w:t>useful if you really care about extracting the best quality from OpenAL Soft.</w:t>
      </w:r>
    </w:p>
    <w:p>
      <w:pPr>
        <w:pStyle w:val="Heading3"/>
      </w:pPr>
      <w:r>
        <w:t>Practical choices</w:t>
      </w:r>
    </w:p>
    <w:p>
      <w:r>
        <w:t>If you do not want to think too much:</w:t>
      </w:r>
    </w:p>
    <w:p>
      <w:pPr>
        <w:pStyle w:val="ListBullet"/>
      </w:pPr>
      <w:r>
        <w:rPr>
          <w:rFonts w:ascii="Consolas" w:hAnsi="Consolas" w:eastAsia="Consolas"/>
          <w:sz w:val="19"/>
          <w:shd w:fill="EEF5EE"/>
        </w:rPr>
        <w:t>default</w:t>
      </w:r>
    </w:p>
    <w:p>
      <w:r>
        <w:t>If you want a good high-quality but not too exotic option:</w:t>
      </w:r>
    </w:p>
    <w:p>
      <w:pPr>
        <w:pStyle w:val="ListBullet"/>
      </w:pPr>
      <w:r>
        <w:rPr>
          <w:rFonts w:ascii="Consolas" w:hAnsi="Consolas" w:eastAsia="Consolas"/>
          <w:sz w:val="19"/>
          <w:shd w:fill="EEF5EE"/>
        </w:rPr>
        <w:t>cubic</w:t>
      </w:r>
    </w:p>
    <w:p>
      <w:r>
        <w:t>If you want to experiment with OpenAL Soft’s highest-quality path:</w:t>
      </w:r>
    </w:p>
    <w:p>
      <w:pPr>
        <w:pStyle w:val="ListBullet"/>
      </w:pPr>
      <w:r>
        <w:rPr>
          <w:rFonts w:ascii="Consolas" w:hAnsi="Consolas" w:eastAsia="Consolas"/>
          <w:sz w:val="19"/>
          <w:shd w:fill="EEF5EE"/>
        </w:rPr>
        <w:t>bsinc12</w:t>
      </w:r>
      <w:r>
        <w:t xml:space="preserve"> or </w:t>
      </w:r>
      <w:r>
        <w:rPr>
          <w:rFonts w:ascii="Consolas" w:hAnsi="Consolas" w:eastAsia="Consolas"/>
          <w:sz w:val="19"/>
          <w:shd w:fill="EEF5EE"/>
        </w:rPr>
        <w:t>bsinc24</w:t>
      </w:r>
    </w:p>
    <w:p>
      <w:r>
        <w:t>After changing it:</w:t>
      </w:r>
    </w:p>
    <w:p>
      <w:pPr>
        <w:pStyle w:val="Q2PXCode"/>
      </w:pPr>
      <w:r>
        <w:rPr>
          <w:rFonts w:ascii="Consolas" w:hAnsi="Consolas" w:eastAsia="Consolas"/>
          <w:shd w:fill="EEF5EE"/>
        </w:rPr>
        <w:t>snd_restart</w:t>
      </w:r>
    </w:p>
    <w:p>
      <w:pPr>
        <w:pBdr>
          <w:bottom w:val="single" w:sz="8" w:space="6" w:color="B4D2B4"/>
        </w:pBdr>
      </w:pPr>
    </w:p>
    <w:p>
      <w:pPr>
        <w:pStyle w:val="Heading2"/>
      </w:pPr>
      <w:r>
        <w:t>18. Per-weapon and per-category volume controls</w:t>
      </w:r>
    </w:p>
    <w:p>
      <w:r>
        <w:t xml:space="preserve">This is one of the most practically useful QoL features in </w:t>
      </w:r>
      <w:r>
        <w:rPr>
          <w:rFonts w:ascii="Consolas" w:hAnsi="Consolas" w:eastAsia="Consolas"/>
          <w:sz w:val="19"/>
          <w:shd w:fill="EEF5EE"/>
        </w:rPr>
        <w:t>Q2PRO-X</w:t>
      </w:r>
      <w:r>
        <w:t>.</w:t>
      </w:r>
    </w:p>
    <w:p>
      <w:pPr>
        <w:pStyle w:val="Heading3"/>
      </w:pPr>
      <w:r>
        <w:t>How the scale works</w:t>
      </w:r>
    </w:p>
    <w:p>
      <w:r>
        <w:t>The menu scale is:</w:t>
      </w:r>
    </w:p>
    <w:p>
      <w:pPr>
        <w:pStyle w:val="ListBullet"/>
      </w:pPr>
      <w:r>
        <w:rPr>
          <w:rFonts w:ascii="Consolas" w:hAnsi="Consolas" w:eastAsia="Consolas"/>
          <w:sz w:val="19"/>
          <w:shd w:fill="EEF5EE"/>
        </w:rPr>
        <w:t>50</w:t>
      </w:r>
      <w:r>
        <w:t xml:space="preserve"> = default</w:t>
      </w:r>
    </w:p>
    <w:p>
      <w:pPr>
        <w:pStyle w:val="ListBullet"/>
      </w:pPr>
      <w:r>
        <w:rPr>
          <w:rFonts w:ascii="Consolas" w:hAnsi="Consolas" w:eastAsia="Consolas"/>
          <w:sz w:val="19"/>
          <w:shd w:fill="EEF5EE"/>
        </w:rPr>
        <w:t>0</w:t>
      </w:r>
      <w:r>
        <w:t xml:space="preserve"> = completely mute</w:t>
      </w:r>
    </w:p>
    <w:p>
      <w:pPr>
        <w:pStyle w:val="ListBullet"/>
      </w:pPr>
      <w:r>
        <w:rPr>
          <w:rFonts w:ascii="Consolas" w:hAnsi="Consolas" w:eastAsia="Consolas"/>
          <w:sz w:val="19"/>
          <w:shd w:fill="EEF5EE"/>
        </w:rPr>
        <w:t>100</w:t>
      </w:r>
      <w:r>
        <w:t xml:space="preserve"> = roughly </w:t>
      </w:r>
      <w:r>
        <w:rPr>
          <w:rFonts w:ascii="Consolas" w:hAnsi="Consolas" w:eastAsia="Consolas"/>
          <w:sz w:val="19"/>
          <w:shd w:fill="EEF5EE"/>
        </w:rPr>
        <w:t>2x</w:t>
      </w:r>
      <w:r>
        <w:t xml:space="preserve"> compared to default</w:t>
      </w:r>
    </w:p>
    <w:p>
      <w:r>
        <w:t>So this is not “percentage from zero to one hundred” in a naive sense.</w:t>
      </w:r>
    </w:p>
    <w:p>
      <w:r>
        <w:t>It is a user-facing volume scale relative to the stock Q2PRO-X baseline.</w:t>
      </w:r>
    </w:p>
    <w:p>
      <w:pPr>
        <w:pStyle w:val="Heading3"/>
      </w:pPr>
      <w:r>
        <w:t>Weapon volumes</w:t>
      </w:r>
    </w:p>
    <w:p>
      <w:r>
        <w:t>There are dedicated cvars for:</w:t>
      </w:r>
    </w:p>
    <w:p>
      <w:pPr>
        <w:pStyle w:val="ListBullet"/>
      </w:pPr>
      <w:r>
        <w:rPr>
          <w:rFonts w:ascii="Consolas" w:hAnsi="Consolas" w:eastAsia="Consolas"/>
          <w:sz w:val="19"/>
          <w:shd w:fill="EEF5EE"/>
        </w:rPr>
        <w:t>s_weapon_blaster_volume</w:t>
      </w:r>
    </w:p>
    <w:p>
      <w:pPr>
        <w:pStyle w:val="ListBullet"/>
      </w:pPr>
      <w:r>
        <w:rPr>
          <w:rFonts w:ascii="Consolas" w:hAnsi="Consolas" w:eastAsia="Consolas"/>
          <w:sz w:val="19"/>
          <w:shd w:fill="EEF5EE"/>
        </w:rPr>
        <w:t>s_weapon_shotgun_volume</w:t>
      </w:r>
    </w:p>
    <w:p>
      <w:pPr>
        <w:pStyle w:val="ListBullet"/>
      </w:pPr>
      <w:r>
        <w:rPr>
          <w:rFonts w:ascii="Consolas" w:hAnsi="Consolas" w:eastAsia="Consolas"/>
          <w:sz w:val="19"/>
          <w:shd w:fill="EEF5EE"/>
        </w:rPr>
        <w:t>s_weapon_supershotgun_volume</w:t>
      </w:r>
    </w:p>
    <w:p>
      <w:pPr>
        <w:pStyle w:val="ListBullet"/>
      </w:pPr>
      <w:r>
        <w:rPr>
          <w:rFonts w:ascii="Consolas" w:hAnsi="Consolas" w:eastAsia="Consolas"/>
          <w:sz w:val="19"/>
          <w:shd w:fill="EEF5EE"/>
        </w:rPr>
        <w:t>s_weapon_machinegun_volume</w:t>
      </w:r>
    </w:p>
    <w:p>
      <w:pPr>
        <w:pStyle w:val="ListBullet"/>
      </w:pPr>
      <w:r>
        <w:rPr>
          <w:rFonts w:ascii="Consolas" w:hAnsi="Consolas" w:eastAsia="Consolas"/>
          <w:sz w:val="19"/>
          <w:shd w:fill="EEF5EE"/>
        </w:rPr>
        <w:t>s_weapon_chaingun_volume</w:t>
      </w:r>
    </w:p>
    <w:p>
      <w:pPr>
        <w:pStyle w:val="ListBullet"/>
      </w:pPr>
      <w:r>
        <w:rPr>
          <w:rFonts w:ascii="Consolas" w:hAnsi="Consolas" w:eastAsia="Consolas"/>
          <w:sz w:val="19"/>
          <w:shd w:fill="EEF5EE"/>
        </w:rPr>
        <w:t>s_weapon_handgrenade_volume</w:t>
      </w:r>
    </w:p>
    <w:p>
      <w:pPr>
        <w:pStyle w:val="ListBullet"/>
      </w:pPr>
      <w:r>
        <w:rPr>
          <w:rFonts w:ascii="Consolas" w:hAnsi="Consolas" w:eastAsia="Consolas"/>
          <w:sz w:val="19"/>
          <w:shd w:fill="EEF5EE"/>
        </w:rPr>
        <w:t>s_weapon_grenadelauncher_volume</w:t>
      </w:r>
    </w:p>
    <w:p>
      <w:pPr>
        <w:pStyle w:val="ListBullet"/>
      </w:pPr>
      <w:r>
        <w:rPr>
          <w:rFonts w:ascii="Consolas" w:hAnsi="Consolas" w:eastAsia="Consolas"/>
          <w:sz w:val="19"/>
          <w:shd w:fill="EEF5EE"/>
        </w:rPr>
        <w:t>s_weapon_rocketlauncher_volume</w:t>
      </w:r>
    </w:p>
    <w:p>
      <w:pPr>
        <w:pStyle w:val="ListBullet"/>
      </w:pPr>
      <w:r>
        <w:rPr>
          <w:rFonts w:ascii="Consolas" w:hAnsi="Consolas" w:eastAsia="Consolas"/>
          <w:sz w:val="19"/>
          <w:shd w:fill="EEF5EE"/>
        </w:rPr>
        <w:t>s_weapon_hyperblaster_volume</w:t>
      </w:r>
    </w:p>
    <w:p>
      <w:pPr>
        <w:pStyle w:val="ListBullet"/>
      </w:pPr>
      <w:r>
        <w:rPr>
          <w:rFonts w:ascii="Consolas" w:hAnsi="Consolas" w:eastAsia="Consolas"/>
          <w:sz w:val="19"/>
          <w:shd w:fill="EEF5EE"/>
        </w:rPr>
        <w:t>s_weapon_railgun_volume</w:t>
      </w:r>
    </w:p>
    <w:p>
      <w:pPr>
        <w:pStyle w:val="ListBullet"/>
      </w:pPr>
      <w:r>
        <w:rPr>
          <w:rFonts w:ascii="Consolas" w:hAnsi="Consolas" w:eastAsia="Consolas"/>
          <w:sz w:val="19"/>
          <w:shd w:fill="EEF5EE"/>
        </w:rPr>
        <w:t>s_weapon_bfg_volume</w:t>
      </w:r>
    </w:p>
    <w:p>
      <w:r>
        <w:t>This lets you:</w:t>
      </w:r>
    </w:p>
    <w:p>
      <w:pPr>
        <w:pStyle w:val="ListBullet"/>
      </w:pPr>
      <w:r>
        <w:t>reduce weapons that feel too aggressive to your ears;</w:t>
      </w:r>
    </w:p>
    <w:p>
      <w:pPr>
        <w:pStyle w:val="ListBullet"/>
      </w:pPr>
      <w:r>
        <w:t>raise weapon classes you want to read more clearly;</w:t>
      </w:r>
    </w:p>
    <w:p>
      <w:pPr>
        <w:pStyle w:val="ListBullet"/>
      </w:pPr>
      <w:r>
        <w:t>build your own match mix without bluntly flattening everything.</w:t>
      </w:r>
    </w:p>
    <w:p>
      <w:pPr>
        <w:pStyle w:val="Heading3"/>
      </w:pPr>
      <w:r>
        <w:t>Category volumes</w:t>
      </w:r>
    </w:p>
    <w:p>
      <w:r>
        <w:t>There are also category cvars:</w:t>
      </w:r>
    </w:p>
    <w:p>
      <w:pPr>
        <w:pStyle w:val="ListBullet"/>
      </w:pPr>
      <w:r>
        <w:rPr>
          <w:rFonts w:ascii="Consolas" w:hAnsi="Consolas" w:eastAsia="Consolas"/>
          <w:sz w:val="19"/>
          <w:shd w:fill="EEF5EE"/>
        </w:rPr>
        <w:t>s_player_volume</w:t>
      </w:r>
      <w:r>
        <w:t xml:space="preserve"> — movement: jumps, falls, landings, steps</w:t>
      </w:r>
    </w:p>
    <w:p>
      <w:pPr>
        <w:pStyle w:val="ListBullet"/>
      </w:pPr>
      <w:r>
        <w:rPr>
          <w:rFonts w:ascii="Consolas" w:hAnsi="Consolas" w:eastAsia="Consolas"/>
          <w:sz w:val="19"/>
          <w:shd w:fill="EEF5EE"/>
        </w:rPr>
        <w:t>s_voice_volume</w:t>
      </w:r>
      <w:r>
        <w:t xml:space="preserve"> — pain, death, taunts, drowning, and other player vocal events</w:t>
      </w:r>
    </w:p>
    <w:p>
      <w:pPr>
        <w:pStyle w:val="ListBullet"/>
      </w:pPr>
      <w:r>
        <w:rPr>
          <w:rFonts w:ascii="Consolas" w:hAnsi="Consolas" w:eastAsia="Consolas"/>
          <w:sz w:val="19"/>
          <w:shd w:fill="EEF5EE"/>
        </w:rPr>
        <w:t>s_pickup_volume</w:t>
      </w:r>
      <w:r>
        <w:t xml:space="preserve"> — pickups</w:t>
      </w:r>
    </w:p>
    <w:p>
      <w:pPr>
        <w:pStyle w:val="ListBullet"/>
      </w:pPr>
      <w:r>
        <w:rPr>
          <w:rFonts w:ascii="Consolas" w:hAnsi="Consolas" w:eastAsia="Consolas"/>
          <w:sz w:val="19"/>
          <w:shd w:fill="EEF5EE"/>
        </w:rPr>
        <w:t>s_environment_volume</w:t>
      </w:r>
      <w:r>
        <w:t xml:space="preserve"> — doors, glass, platforms, debris, and other world actions</w:t>
      </w:r>
    </w:p>
    <w:p>
      <w:pPr>
        <w:pStyle w:val="ListBullet"/>
      </w:pPr>
      <w:r>
        <w:rPr>
          <w:rFonts w:ascii="Consolas" w:hAnsi="Consolas" w:eastAsia="Consolas"/>
          <w:sz w:val="19"/>
          <w:shd w:fill="EEF5EE"/>
        </w:rPr>
        <w:t>s_monster_volume</w:t>
      </w:r>
      <w:r>
        <w:t xml:space="preserve"> — enemy / monster sounds</w:t>
      </w:r>
    </w:p>
    <w:p>
      <w:pPr>
        <w:pStyle w:val="ListBullet"/>
      </w:pPr>
      <w:r>
        <w:rPr>
          <w:rFonts w:ascii="Consolas" w:hAnsi="Consolas" w:eastAsia="Consolas"/>
          <w:sz w:val="19"/>
          <w:shd w:fill="EEF5EE"/>
        </w:rPr>
        <w:t>s_announcer_volume</w:t>
      </w:r>
      <w:r>
        <w:t xml:space="preserve"> — announcer / computer updated / secrets</w:t>
      </w:r>
    </w:p>
    <w:p>
      <w:pPr>
        <w:pStyle w:val="ListBullet"/>
      </w:pPr>
      <w:r>
        <w:rPr>
          <w:rFonts w:ascii="Consolas" w:hAnsi="Consolas" w:eastAsia="Consolas"/>
          <w:sz w:val="19"/>
          <w:shd w:fill="EEF5EE"/>
        </w:rPr>
        <w:t>s_interface_volume</w:t>
      </w:r>
      <w:r>
        <w:t xml:space="preserve"> — menu / UI sounds</w:t>
      </w:r>
    </w:p>
    <w:p>
      <w:pPr>
        <w:pStyle w:val="ListBullet"/>
      </w:pPr>
      <w:r>
        <w:rPr>
          <w:rFonts w:ascii="Consolas" w:hAnsi="Consolas" w:eastAsia="Consolas"/>
          <w:sz w:val="19"/>
          <w:shd w:fill="EEF5EE"/>
        </w:rPr>
        <w:t>s_other_volume</w:t>
      </w:r>
      <w:r>
        <w:t xml:space="preserve"> — anything not caught by a narrower class</w:t>
      </w:r>
    </w:p>
    <w:p>
      <w:pPr>
        <w:pStyle w:val="ListBullet"/>
      </w:pPr>
      <w:r>
        <w:rPr>
          <w:rFonts w:ascii="Consolas" w:hAnsi="Consolas" w:eastAsia="Consolas"/>
          <w:sz w:val="19"/>
          <w:shd w:fill="EEF5EE"/>
        </w:rPr>
        <w:t>s_ambient_volume</w:t>
      </w:r>
      <w:r>
        <w:t xml:space="preserve"> — ambient/world loops: hums, movers, teleports</w:t>
      </w:r>
    </w:p>
    <w:p>
      <w:pPr>
        <w:pStyle w:val="Heading3"/>
      </w:pPr>
      <w:r>
        <w:t>Practical examples</w:t>
      </w:r>
    </w:p>
    <w:p>
      <w:pPr>
        <w:pStyle w:val="Heading3"/>
      </w:pPr>
      <w:r>
        <w:t>For competitive play</w:t>
      </w:r>
    </w:p>
    <w:p>
      <w:r>
        <w:t>It often makes sense to:</w:t>
      </w:r>
    </w:p>
    <w:p>
      <w:pPr>
        <w:pStyle w:val="ListBullet"/>
      </w:pPr>
      <w:r>
        <w:t>slightly reduce your loudest weapons;</w:t>
      </w:r>
    </w:p>
    <w:p>
      <w:pPr>
        <w:pStyle w:val="ListBullet"/>
      </w:pPr>
      <w:r>
        <w:t>keep or raise player-relevant classes;</w:t>
      </w:r>
    </w:p>
    <w:p>
      <w:pPr>
        <w:pStyle w:val="ListBullet"/>
      </w:pPr>
      <w:r>
        <w:t>avoid inflating ambient/world loops.</w:t>
      </w:r>
    </w:p>
    <w:p>
      <w:pPr>
        <w:pStyle w:val="Heading3"/>
      </w:pPr>
      <w:r>
        <w:t>For a more cinematic sound</w:t>
      </w:r>
    </w:p>
    <w:p>
      <w:r>
        <w:t>You can:</w:t>
      </w:r>
    </w:p>
    <w:p>
      <w:pPr>
        <w:pStyle w:val="ListBullet"/>
      </w:pPr>
      <w:r>
        <w:t>raise environment / ambient;</w:t>
      </w:r>
    </w:p>
    <w:p>
      <w:pPr>
        <w:pStyle w:val="ListBullet"/>
      </w:pPr>
      <w:r>
        <w:t>keep weapons richer;</w:t>
      </w:r>
    </w:p>
    <w:p>
      <w:pPr>
        <w:pStyle w:val="ListBullet"/>
      </w:pPr>
      <w:r>
        <w:t>enable reverb.</w:t>
      </w:r>
    </w:p>
    <w:p>
      <w:pPr>
        <w:pBdr>
          <w:bottom w:val="single" w:sz="8" w:space="6" w:color="B4D2B4"/>
        </w:pBdr>
      </w:pPr>
    </w:p>
    <w:p>
      <w:pPr>
        <w:pStyle w:val="Heading2"/>
      </w:pPr>
      <w:r>
        <w:t>19. What requires snd_restart, and what changes live</w:t>
      </w:r>
    </w:p>
    <w:p>
      <w:r>
        <w:t>This is one of the most important practical sections.</w:t>
      </w:r>
    </w:p>
    <w:p>
      <w:pPr>
        <w:pStyle w:val="Heading3"/>
      </w:pPr>
      <w:r>
        <w:t>Usually requires snd_restart</w:t>
      </w:r>
    </w:p>
    <w:p>
      <w:pPr>
        <w:pStyle w:val="ListBullet"/>
      </w:pPr>
      <w:r>
        <w:rPr>
          <w:rFonts w:ascii="Consolas" w:hAnsi="Consolas" w:eastAsia="Consolas"/>
          <w:sz w:val="19"/>
          <w:shd w:fill="EEF5EE"/>
        </w:rPr>
        <w:t>s_enable</w:t>
      </w:r>
    </w:p>
    <w:p>
      <w:pPr>
        <w:pStyle w:val="ListBullet"/>
      </w:pPr>
      <w:r>
        <w:rPr>
          <w:rFonts w:ascii="Consolas" w:hAnsi="Consolas" w:eastAsia="Consolas"/>
          <w:sz w:val="19"/>
          <w:shd w:fill="EEF5EE"/>
        </w:rPr>
        <w:t>s_khz</w:t>
      </w:r>
    </w:p>
    <w:p>
      <w:pPr>
        <w:pStyle w:val="ListBullet"/>
      </w:pPr>
      <w:r>
        <w:rPr>
          <w:rFonts w:ascii="Consolas" w:hAnsi="Consolas" w:eastAsia="Consolas"/>
          <w:sz w:val="19"/>
          <w:shd w:fill="EEF5EE"/>
        </w:rPr>
        <w:t>s_sampleformat</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Usually applies live</w:t>
      </w:r>
    </w:p>
    <w:p>
      <w:pPr>
        <w:pStyle w:val="ListBullet"/>
      </w:pPr>
      <w:r>
        <w:rPr>
          <w:rFonts w:ascii="Consolas" w:hAnsi="Consolas" w:eastAsia="Consolas"/>
          <w:sz w:val="19"/>
          <w:shd w:fill="EEF5EE"/>
        </w:rPr>
        <w:t>al_eax_wet</w:t>
      </w:r>
    </w:p>
    <w:p>
      <w:pPr>
        <w:pStyle w:val="ListBullet"/>
      </w:pPr>
      <w:r>
        <w:rPr>
          <w:rFonts w:ascii="Consolas" w:hAnsi="Consolas" w:eastAsia="Consolas"/>
          <w:sz w:val="19"/>
          <w:shd w:fill="EEF5EE"/>
        </w:rPr>
        <w:t>al_eax_local_wet</w:t>
      </w:r>
    </w:p>
    <w:p>
      <w:pPr>
        <w:pStyle w:val="ListBullet"/>
      </w:pPr>
      <w:r>
        <w:rPr>
          <w:rFonts w:ascii="Consolas" w:hAnsi="Consolas" w:eastAsia="Consolas"/>
          <w:sz w:val="19"/>
          <w:shd w:fill="EEF5EE"/>
        </w:rPr>
        <w:t>al_eax_occlusion</w:t>
      </w:r>
    </w:p>
    <w:p>
      <w:pPr>
        <w:pStyle w:val="ListBullet"/>
      </w:pPr>
      <w:r>
        <w:rPr>
          <w:rFonts w:ascii="Consolas" w:hAnsi="Consolas" w:eastAsia="Consolas"/>
          <w:sz w:val="19"/>
          <w:shd w:fill="EEF5EE"/>
        </w:rPr>
        <w:t>al_eax_explosion_wet</w:t>
      </w:r>
    </w:p>
    <w:p>
      <w:pPr>
        <w:pStyle w:val="ListBullet"/>
      </w:pPr>
      <w:r>
        <w:rPr>
          <w:rFonts w:ascii="Consolas" w:hAnsi="Consolas" w:eastAsia="Consolas"/>
          <w:sz w:val="19"/>
          <w:shd w:fill="EEF5EE"/>
        </w:rPr>
        <w:t>al_eax_explosion_decay</w:t>
      </w:r>
    </w:p>
    <w:p>
      <w:pPr>
        <w:pStyle w:val="ListBullet"/>
      </w:pPr>
      <w:r>
        <w:rPr>
          <w:rFonts w:ascii="Consolas" w:hAnsi="Consolas" w:eastAsia="Consolas"/>
          <w:sz w:val="19"/>
          <w:shd w:fill="EEF5EE"/>
        </w:rPr>
        <w:t>al_eax_explosion_late</w:t>
      </w:r>
    </w:p>
    <w:p>
      <w:pPr>
        <w:pStyle w:val="ListBullet"/>
      </w:pPr>
      <w:r>
        <w:rPr>
          <w:rFonts w:ascii="Consolas" w:hAnsi="Consolas" w:eastAsia="Consolas"/>
          <w:sz w:val="19"/>
          <w:shd w:fill="EEF5EE"/>
        </w:rPr>
        <w:t>al_eax_transport_wet</w:t>
      </w:r>
    </w:p>
    <w:p>
      <w:pPr>
        <w:pStyle w:val="ListBullet"/>
      </w:pPr>
      <w:r>
        <w:rPr>
          <w:rFonts w:ascii="Consolas" w:hAnsi="Consolas" w:eastAsia="Consolas"/>
          <w:sz w:val="19"/>
          <w:shd w:fill="EEF5EE"/>
        </w:rPr>
        <w:t>al_reverb_reflections</w:t>
      </w:r>
    </w:p>
    <w:p>
      <w:pPr>
        <w:pStyle w:val="ListBullet"/>
      </w:pPr>
      <w:r>
        <w:rPr>
          <w:rFonts w:ascii="Consolas" w:hAnsi="Consolas" w:eastAsia="Consolas"/>
          <w:sz w:val="19"/>
          <w:shd w:fill="EEF5EE"/>
        </w:rPr>
        <w:t>al_reverb_late</w:t>
      </w:r>
    </w:p>
    <w:p>
      <w:pPr>
        <w:pStyle w:val="ListBullet"/>
      </w:pPr>
      <w:r>
        <w:rPr>
          <w:rFonts w:ascii="Consolas" w:hAnsi="Consolas" w:eastAsia="Consolas"/>
          <w:sz w:val="19"/>
          <w:shd w:fill="EEF5EE"/>
        </w:rPr>
        <w:t>al_reverb_decay</w:t>
      </w:r>
    </w:p>
    <w:p>
      <w:pPr>
        <w:pStyle w:val="ListBullet"/>
      </w:pPr>
      <w:r>
        <w:rPr>
          <w:rFonts w:ascii="Consolas" w:hAnsi="Consolas" w:eastAsia="Consolas"/>
          <w:sz w:val="19"/>
          <w:shd w:fill="EEF5EE"/>
        </w:rPr>
        <w:t>al_reverb_delay</w:t>
      </w:r>
    </w:p>
    <w:p>
      <w:pPr>
        <w:pStyle w:val="ListBullet"/>
      </w:pPr>
      <w:r>
        <w:rPr>
          <w:rFonts w:ascii="Consolas" w:hAnsi="Consolas" w:eastAsia="Consolas"/>
          <w:sz w:val="19"/>
          <w:shd w:fill="EEF5EE"/>
        </w:rPr>
        <w:t>al_reverb_hf</w:t>
      </w:r>
    </w:p>
    <w:p>
      <w:pPr>
        <w:pStyle w:val="ListBullet"/>
      </w:pPr>
      <w:r>
        <w:rPr>
          <w:rFonts w:ascii="Consolas" w:hAnsi="Consolas" w:eastAsia="Consolas"/>
          <w:sz w:val="19"/>
          <w:shd w:fill="EEF5EE"/>
        </w:rPr>
        <w:t>al_reverb_diffusion</w:t>
      </w:r>
    </w:p>
    <w:p>
      <w:pPr>
        <w:pStyle w:val="ListBullet"/>
      </w:pPr>
      <w:r>
        <w:t>per-weapon volume cvars</w:t>
      </w:r>
    </w:p>
    <w:p>
      <w:pPr>
        <w:pStyle w:val="ListBullet"/>
      </w:pPr>
      <w:r>
        <w:t>per-category volume cvars</w:t>
      </w:r>
    </w:p>
    <w:p>
      <w:pPr>
        <w:pStyle w:val="ListBullet"/>
      </w:pPr>
      <w:r>
        <w:rPr>
          <w:rFonts w:ascii="Consolas" w:hAnsi="Consolas" w:eastAsia="Consolas"/>
          <w:sz w:val="19"/>
          <w:shd w:fill="EEF5EE"/>
        </w:rPr>
        <w:t>s_mute_when_inactive</w:t>
      </w:r>
    </w:p>
    <w:p>
      <w:pPr>
        <w:pStyle w:val="Heading3"/>
      </w:pPr>
      <w:r>
        <w:t>Practical rule</w:t>
      </w:r>
    </w:p>
    <w:p>
      <w:r>
        <w:t>If you change:</w:t>
      </w:r>
    </w:p>
    <w:p>
      <w:pPr>
        <w:pStyle w:val="ListBullet"/>
      </w:pPr>
      <w:r>
        <w:t>the backend;</w:t>
      </w:r>
    </w:p>
    <w:p>
      <w:pPr>
        <w:pStyle w:val="ListBullet"/>
      </w:pPr>
      <w:r>
        <w:t>the output format;</w:t>
      </w:r>
    </w:p>
    <w:p>
      <w:pPr>
        <w:pStyle w:val="ListBullet"/>
      </w:pPr>
      <w:r>
        <w:t>HRTF/binaural engine settings;</w:t>
      </w:r>
    </w:p>
    <w:p>
      <w:pPr>
        <w:pStyle w:val="ListBullet"/>
      </w:pPr>
      <w:r>
        <w:t>the OpenAL profile;</w:t>
      </w:r>
    </w:p>
    <w:p>
      <w:r>
        <w:t>you should immediately think:</w:t>
      </w:r>
    </w:p>
    <w:p>
      <w:pPr>
        <w:pStyle w:val="Q2PXCode"/>
      </w:pPr>
      <w:r>
        <w:rPr>
          <w:rFonts w:ascii="Consolas" w:hAnsi="Consolas" w:eastAsia="Consolas"/>
          <w:shd w:fill="EEF5EE"/>
        </w:rPr>
        <w:t>snd_restart</w:t>
      </w:r>
    </w:p>
    <w:p>
      <w:r>
        <w:t>If you are only tuning:</w:t>
      </w:r>
    </w:p>
    <w:p>
      <w:pPr>
        <w:pStyle w:val="ListBullet"/>
      </w:pPr>
      <w:r>
        <w:t>wetness;</w:t>
      </w:r>
    </w:p>
    <w:p>
      <w:pPr>
        <w:pStyle w:val="ListBullet"/>
      </w:pPr>
      <w:r>
        <w:t>decay;</w:t>
      </w:r>
    </w:p>
    <w:p>
      <w:pPr>
        <w:pStyle w:val="ListBullet"/>
      </w:pPr>
      <w:r>
        <w:t>reflections;</w:t>
      </w:r>
    </w:p>
    <w:p>
      <w:pPr>
        <w:pStyle w:val="ListBullet"/>
      </w:pPr>
      <w:r>
        <w:t>category volumes;</w:t>
      </w:r>
    </w:p>
    <w:p>
      <w:r>
        <w:t>the change is usually already live.</w:t>
      </w:r>
    </w:p>
    <w:p>
      <w:pPr>
        <w:pStyle w:val="Heading2"/>
      </w:pPr>
      <w:r>
        <w:t>20. Current important defaults</w:t>
      </w:r>
    </w:p>
    <w:p>
      <w:r>
        <w:t>Below are not all sound cvars in the project, but the ones that matter most for real-world setup.</w:t>
      </w:r>
    </w:p>
    <w:p>
      <w:pPr>
        <w:pStyle w:val="Heading3"/>
      </w:pPr>
      <w:r>
        <w:t>Base sound defaults</w:t>
      </w:r>
    </w:p>
    <w:p>
      <w:r>
        <w:t>| Cvar | Current default value | What it means |</w:t>
      </w:r>
    </w:p>
    <w:p>
      <w:r>
        <w:t>|---|---:|---|</w:t>
      </w:r>
    </w:p>
    <w:p>
      <w:r>
        <w:t xml:space="preserve">| </w:t>
      </w:r>
      <w:r>
        <w:rPr>
          <w:rFonts w:ascii="Consolas" w:hAnsi="Consolas" w:eastAsia="Consolas"/>
          <w:sz w:val="19"/>
          <w:shd w:fill="EEF5EE"/>
        </w:rPr>
        <w:t>s_enable</w:t>
      </w:r>
      <w:r>
        <w:t xml:space="preserve"> | </w:t>
      </w:r>
      <w:r>
        <w:rPr>
          <w:rFonts w:ascii="Consolas" w:hAnsi="Consolas" w:eastAsia="Consolas"/>
          <w:sz w:val="19"/>
          <w:shd w:fill="EEF5EE"/>
        </w:rPr>
        <w:t>2</w:t>
      </w:r>
      <w:r>
        <w:t xml:space="preserve"> | </w:t>
      </w:r>
      <w:r>
        <w:rPr>
          <w:rFonts w:ascii="Consolas" w:hAnsi="Consolas" w:eastAsia="Consolas"/>
          <w:sz w:val="19"/>
          <w:shd w:fill="EEF5EE"/>
        </w:rPr>
        <w:t>OpenAL</w:t>
      </w:r>
      <w:r>
        <w:t xml:space="preserve"> is the default backend |</w:t>
      </w:r>
    </w:p>
    <w:p>
      <w:r>
        <w:t xml:space="preserve">| </w:t>
      </w:r>
      <w:r>
        <w:rPr>
          <w:rFonts w:ascii="Consolas" w:hAnsi="Consolas" w:eastAsia="Consolas"/>
          <w:sz w:val="19"/>
          <w:shd w:fill="EEF5EE"/>
        </w:rPr>
        <w:t>s_khz</w:t>
      </w:r>
      <w:r>
        <w:t xml:space="preserve"> | </w:t>
      </w:r>
      <w:r>
        <w:rPr>
          <w:rFonts w:ascii="Consolas" w:hAnsi="Consolas" w:eastAsia="Consolas"/>
          <w:sz w:val="19"/>
          <w:shd w:fill="EEF5EE"/>
        </w:rPr>
        <w:t>44</w:t>
      </w:r>
      <w:r>
        <w:t xml:space="preserve"> | Base request is </w:t>
      </w:r>
      <w:r>
        <w:rPr>
          <w:rFonts w:ascii="Consolas" w:hAnsi="Consolas" w:eastAsia="Consolas"/>
          <w:sz w:val="19"/>
          <w:shd w:fill="EEF5EE"/>
        </w:rPr>
        <w:t>44 kHz</w:t>
      </w:r>
      <w:r>
        <w:t xml:space="preserve"> |</w:t>
      </w:r>
    </w:p>
    <w:p>
      <w:r>
        <w:t xml:space="preserve">| </w:t>
      </w:r>
      <w:r>
        <w:rPr>
          <w:rFonts w:ascii="Consolas" w:hAnsi="Consolas" w:eastAsia="Consolas"/>
          <w:sz w:val="19"/>
          <w:shd w:fill="EEF5EE"/>
        </w:rPr>
        <w:t>s_sampleformat</w:t>
      </w:r>
      <w:r>
        <w:t xml:space="preserve"> | </w:t>
      </w:r>
      <w:r>
        <w:rPr>
          <w:rFonts w:ascii="Consolas" w:hAnsi="Consolas" w:eastAsia="Consolas"/>
          <w:sz w:val="19"/>
          <w:shd w:fill="EEF5EE"/>
        </w:rPr>
        <w:t>auto</w:t>
      </w:r>
      <w:r>
        <w:t xml:space="preserve"> | Format is auto-selected |</w:t>
      </w:r>
    </w:p>
    <w:p>
      <w:r>
        <w:t xml:space="preserve">| </w:t>
      </w:r>
      <w:r>
        <w:rPr>
          <w:rFonts w:ascii="Consolas" w:hAnsi="Consolas" w:eastAsia="Consolas"/>
          <w:sz w:val="19"/>
          <w:shd w:fill="EEF5EE"/>
        </w:rPr>
        <w:t>s_resampler</w:t>
      </w:r>
      <w:r>
        <w:t xml:space="preserve"> | </w:t>
      </w:r>
      <w:r>
        <w:rPr>
          <w:rFonts w:ascii="Consolas" w:hAnsi="Consolas" w:eastAsia="Consolas"/>
          <w:sz w:val="19"/>
          <w:shd w:fill="EEF5EE"/>
        </w:rPr>
        <w:t>legacy</w:t>
      </w:r>
      <w:r>
        <w:t xml:space="preserve"> | DMA resampler defaults to the classic path |</w:t>
      </w:r>
    </w:p>
    <w:p>
      <w:r>
        <w:t xml:space="preserve">| </w:t>
      </w:r>
      <w:r>
        <w:rPr>
          <w:rFonts w:ascii="Consolas" w:hAnsi="Consolas" w:eastAsia="Consolas"/>
          <w:sz w:val="19"/>
          <w:shd w:fill="EEF5EE"/>
        </w:rPr>
        <w:t>s_volume</w:t>
      </w:r>
      <w:r>
        <w:t xml:space="preserve"> | </w:t>
      </w:r>
      <w:r>
        <w:rPr>
          <w:rFonts w:ascii="Consolas" w:hAnsi="Consolas" w:eastAsia="Consolas"/>
          <w:sz w:val="19"/>
          <w:shd w:fill="EEF5EE"/>
        </w:rPr>
        <w:t>0.7</w:t>
      </w:r>
      <w:r>
        <w:t xml:space="preserve"> | Master volume in code |</w:t>
      </w:r>
    </w:p>
    <w:p>
      <w:r>
        <w:t xml:space="preserve">| </w:t>
      </w:r>
      <w:r>
        <w:rPr>
          <w:rFonts w:ascii="Consolas" w:hAnsi="Consolas" w:eastAsia="Consolas"/>
          <w:sz w:val="19"/>
          <w:shd w:fill="EEF5EE"/>
        </w:rPr>
        <w:t>s_ambient</w:t>
      </w:r>
      <w:r>
        <w:t xml:space="preserve"> | </w:t>
      </w:r>
      <w:r>
        <w:rPr>
          <w:rFonts w:ascii="Consolas" w:hAnsi="Consolas" w:eastAsia="Consolas"/>
          <w:sz w:val="19"/>
          <w:shd w:fill="EEF5EE"/>
        </w:rPr>
        <w:t>1</w:t>
      </w:r>
      <w:r>
        <w:t xml:space="preserve"> | Ambient sounds are enabled |</w:t>
      </w:r>
    </w:p>
    <w:p>
      <w:r>
        <w:t xml:space="preserve">| </w:t>
      </w:r>
      <w:r>
        <w:rPr>
          <w:rFonts w:ascii="Consolas" w:hAnsi="Consolas" w:eastAsia="Consolas"/>
          <w:sz w:val="19"/>
          <w:shd w:fill="EEF5EE"/>
        </w:rPr>
        <w:t>s_underwater</w:t>
      </w:r>
      <w:r>
        <w:t xml:space="preserve"> | </w:t>
      </w:r>
      <w:r>
        <w:rPr>
          <w:rFonts w:ascii="Consolas" w:hAnsi="Consolas" w:eastAsia="Consolas"/>
          <w:sz w:val="19"/>
          <w:shd w:fill="EEF5EE"/>
        </w:rPr>
        <w:t>1</w:t>
      </w:r>
      <w:r>
        <w:t xml:space="preserve"> | Underwater processing is enabled |</w:t>
      </w:r>
    </w:p>
    <w:p>
      <w:r>
        <w:t xml:space="preserve">| </w:t>
      </w:r>
      <w:r>
        <w:rPr>
          <w:rFonts w:ascii="Consolas" w:hAnsi="Consolas" w:eastAsia="Consolas"/>
          <w:sz w:val="19"/>
          <w:shd w:fill="EEF5EE"/>
        </w:rPr>
        <w:t>s_underwater_gain_hf</w:t>
      </w:r>
      <w:r>
        <w:t xml:space="preserve"> | </w:t>
      </w:r>
      <w:r>
        <w:rPr>
          <w:rFonts w:ascii="Consolas" w:hAnsi="Consolas" w:eastAsia="Consolas"/>
          <w:sz w:val="19"/>
          <w:shd w:fill="EEF5EE"/>
        </w:rPr>
        <w:t>0.25</w:t>
      </w:r>
      <w:r>
        <w:t xml:space="preserve"> | Underwater high frequencies are strongly reduced |</w:t>
      </w:r>
    </w:p>
    <w:p>
      <w:r>
        <w:t xml:space="preserve">| </w:t>
      </w:r>
      <w:r>
        <w:rPr>
          <w:rFonts w:ascii="Consolas" w:hAnsi="Consolas" w:eastAsia="Consolas"/>
          <w:sz w:val="19"/>
          <w:shd w:fill="EEF5EE"/>
        </w:rPr>
        <w:t>s_mute_when_inactive</w:t>
      </w:r>
      <w:r>
        <w:t xml:space="preserve"> | </w:t>
      </w:r>
      <w:r>
        <w:rPr>
          <w:rFonts w:ascii="Consolas" w:hAnsi="Consolas" w:eastAsia="Consolas"/>
          <w:sz w:val="19"/>
          <w:shd w:fill="EEF5EE"/>
        </w:rPr>
        <w:t>0</w:t>
      </w:r>
      <w:r>
        <w:t xml:space="preserve"> | The game does not mute itself on focus loss by default |</w:t>
      </w:r>
    </w:p>
    <w:p>
      <w:r>
        <w:t xml:space="preserve">| </w:t>
      </w:r>
      <w:r>
        <w:rPr>
          <w:rFonts w:ascii="Consolas" w:hAnsi="Consolas" w:eastAsia="Consolas"/>
          <w:sz w:val="19"/>
          <w:shd w:fill="EEF5EE"/>
        </w:rPr>
        <w:t>ogg_enable</w:t>
      </w:r>
      <w:r>
        <w:t xml:space="preserve"> | </w:t>
      </w:r>
      <w:r>
        <w:rPr>
          <w:rFonts w:ascii="Consolas" w:hAnsi="Consolas" w:eastAsia="Consolas"/>
          <w:sz w:val="19"/>
          <w:shd w:fill="EEF5EE"/>
        </w:rPr>
        <w:t>1</w:t>
      </w:r>
      <w:r>
        <w:t xml:space="preserve"> | OGG music is allowed |</w:t>
      </w:r>
    </w:p>
    <w:p>
      <w:r>
        <w:t xml:space="preserve">| </w:t>
      </w:r>
      <w:r>
        <w:rPr>
          <w:rFonts w:ascii="Consolas" w:hAnsi="Consolas" w:eastAsia="Consolas"/>
          <w:sz w:val="19"/>
          <w:shd w:fill="EEF5EE"/>
        </w:rPr>
        <w:t>ogg_volume</w:t>
      </w:r>
      <w:r>
        <w:t xml:space="preserve"> | </w:t>
      </w:r>
      <w:r>
        <w:rPr>
          <w:rFonts w:ascii="Consolas" w:hAnsi="Consolas" w:eastAsia="Consolas"/>
          <w:sz w:val="19"/>
          <w:shd w:fill="EEF5EE"/>
        </w:rPr>
        <w:t>1</w:t>
      </w:r>
      <w:r>
        <w:t xml:space="preserve"> | Music plays at full relative level |</w:t>
      </w:r>
    </w:p>
    <w:p>
      <w:r>
        <w:t xml:space="preserve">| </w:t>
      </w:r>
      <w:r>
        <w:rPr>
          <w:rFonts w:ascii="Consolas" w:hAnsi="Consolas" w:eastAsia="Consolas"/>
          <w:sz w:val="19"/>
          <w:shd w:fill="EEF5EE"/>
        </w:rPr>
        <w:t>ogg_shuffle</w:t>
      </w:r>
      <w:r>
        <w:t xml:space="preserve"> | </w:t>
      </w:r>
      <w:r>
        <w:rPr>
          <w:rFonts w:ascii="Consolas" w:hAnsi="Consolas" w:eastAsia="Consolas"/>
          <w:sz w:val="19"/>
          <w:shd w:fill="EEF5EE"/>
        </w:rPr>
        <w:t>0</w:t>
      </w:r>
      <w:r>
        <w:t xml:space="preserve"> | Shuffle is off |</w:t>
      </w:r>
    </w:p>
    <w:p>
      <w:pPr>
        <w:pStyle w:val="Heading3"/>
      </w:pPr>
      <w:r>
        <w:t>OpenAL defaults</w:t>
      </w:r>
    </w:p>
    <w:p>
      <w:r>
        <w:t>| Cvar | Current default value | What it means |</w:t>
      </w:r>
    </w:p>
    <w:p>
      <w:r>
        <w:t>|---|---:|---|</w:t>
      </w:r>
    </w:p>
    <w:p>
      <w:r>
        <w:t xml:space="preserve">| </w:t>
      </w:r>
      <w:r>
        <w:rPr>
          <w:rFonts w:ascii="Consolas" w:hAnsi="Consolas" w:eastAsia="Consolas"/>
          <w:sz w:val="19"/>
          <w:shd w:fill="EEF5EE"/>
        </w:rPr>
        <w:t>al_profile</w:t>
      </w:r>
      <w:r>
        <w:t xml:space="preserve"> | </w:t>
      </w:r>
      <w:r>
        <w:rPr>
          <w:rFonts w:ascii="Consolas" w:hAnsi="Consolas" w:eastAsia="Consolas"/>
          <w:sz w:val="19"/>
          <w:shd w:fill="EEF5EE"/>
        </w:rPr>
        <w:t>0</w:t>
      </w:r>
      <w:r>
        <w:t xml:space="preserve"> | Base OpenAL profile = </w:t>
      </w:r>
      <w:r>
        <w:rPr>
          <w:rFonts w:ascii="Consolas" w:hAnsi="Consolas" w:eastAsia="Consolas"/>
          <w:sz w:val="19"/>
          <w:shd w:fill="EEF5EE"/>
        </w:rPr>
        <w:t>Q2PRO-X</w:t>
      </w:r>
      <w:r>
        <w:t xml:space="preserve">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0</w:t>
      </w:r>
      <w:r>
        <w:t xml:space="preserve"> | Room acoustics are off by default |</w:t>
      </w:r>
    </w:p>
    <w:p>
      <w:r>
        <w:t xml:space="preserve">| </w:t>
      </w:r>
      <w:r>
        <w:rPr>
          <w:rFonts w:ascii="Consolas" w:hAnsi="Consolas" w:eastAsia="Consolas"/>
          <w:sz w:val="19"/>
          <w:shd w:fill="EEF5EE"/>
        </w:rPr>
        <w:t>al_reverb_lerp_time</w:t>
      </w:r>
      <w:r>
        <w:t xml:space="preserve"> | </w:t>
      </w:r>
      <w:r>
        <w:rPr>
          <w:rFonts w:ascii="Consolas" w:hAnsi="Consolas" w:eastAsia="Consolas"/>
          <w:sz w:val="19"/>
          <w:shd w:fill="EEF5EE"/>
        </w:rPr>
        <w:t>2.0</w:t>
      </w:r>
      <w:r>
        <w:t xml:space="preserve"> | Room-preset transitions are smoothed across 2 seconds |</w:t>
      </w:r>
    </w:p>
    <w:p>
      <w:r>
        <w:t xml:space="preserve">| </w:t>
      </w:r>
      <w:r>
        <w:rPr>
          <w:rFonts w:ascii="Consolas" w:hAnsi="Consolas" w:eastAsia="Consolas"/>
          <w:sz w:val="19"/>
          <w:shd w:fill="EEF5EE"/>
        </w:rPr>
        <w:t>al_eax_preset</w:t>
      </w:r>
      <w:r>
        <w:t xml:space="preserve"> | </w:t>
      </w:r>
      <w:r>
        <w:rPr>
          <w:rFonts w:ascii="Consolas" w:hAnsi="Consolas" w:eastAsia="Consolas"/>
          <w:sz w:val="19"/>
          <w:shd w:fill="EEF5EE"/>
        </w:rPr>
        <w:t>-1</w:t>
      </w:r>
      <w:r>
        <w:t xml:space="preserve"> | Automatic room classification |</w:t>
      </w:r>
    </w:p>
    <w:p>
      <w:r>
        <w:t xml:space="preserve">| </w:t>
      </w:r>
      <w:r>
        <w:rPr>
          <w:rFonts w:ascii="Consolas" w:hAnsi="Consolas" w:eastAsia="Consolas"/>
          <w:sz w:val="19"/>
          <w:shd w:fill="EEF5EE"/>
        </w:rPr>
        <w:t>al_eax_wet</w:t>
      </w:r>
      <w:r>
        <w:t xml:space="preserve"> | </w:t>
      </w:r>
      <w:r>
        <w:rPr>
          <w:rFonts w:ascii="Consolas" w:hAnsi="Consolas" w:eastAsia="Consolas"/>
          <w:sz w:val="19"/>
          <w:shd w:fill="EEF5EE"/>
        </w:rPr>
        <w:t>0.80</w:t>
      </w:r>
      <w:r>
        <w:t xml:space="preserve"> | Fairly strong world reverb send |</w:t>
      </w:r>
    </w:p>
    <w:p>
      <w:r>
        <w:t xml:space="preserve">| </w:t>
      </w:r>
      <w:r>
        <w:rPr>
          <w:rFonts w:ascii="Consolas" w:hAnsi="Consolas" w:eastAsia="Consolas"/>
          <w:sz w:val="19"/>
          <w:shd w:fill="EEF5EE"/>
        </w:rPr>
        <w:t>al_eax_local_wet</w:t>
      </w:r>
      <w:r>
        <w:t xml:space="preserve"> | </w:t>
      </w:r>
      <w:r>
        <w:rPr>
          <w:rFonts w:ascii="Consolas" w:hAnsi="Consolas" w:eastAsia="Consolas"/>
          <w:sz w:val="19"/>
          <w:shd w:fill="EEF5EE"/>
        </w:rPr>
        <w:t>0.08</w:t>
      </w:r>
      <w:r>
        <w:t xml:space="preserve"> | Local sounds are drier by default |</w:t>
      </w:r>
    </w:p>
    <w:p>
      <w:r>
        <w:t xml:space="preserve">| </w:t>
      </w:r>
      <w:r>
        <w:rPr>
          <w:rFonts w:ascii="Consolas" w:hAnsi="Consolas" w:eastAsia="Consolas"/>
          <w:sz w:val="19"/>
          <w:shd w:fill="EEF5EE"/>
        </w:rPr>
        <w:t>al_eax_occlusion</w:t>
      </w:r>
      <w:r>
        <w:t xml:space="preserve"> | </w:t>
      </w:r>
      <w:r>
        <w:rPr>
          <w:rFonts w:ascii="Consolas" w:hAnsi="Consolas" w:eastAsia="Consolas"/>
          <w:sz w:val="19"/>
          <w:shd w:fill="EEF5EE"/>
        </w:rPr>
        <w:t>1</w:t>
      </w:r>
      <w:r>
        <w:t xml:space="preserve"> | Occlusion is enabled |</w:t>
      </w:r>
    </w:p>
    <w:p>
      <w:r>
        <w:t xml:space="preserve">| </w:t>
      </w:r>
      <w:r>
        <w:rPr>
          <w:rFonts w:ascii="Consolas" w:hAnsi="Consolas" w:eastAsia="Consolas"/>
          <w:sz w:val="19"/>
          <w:shd w:fill="EEF5EE"/>
        </w:rPr>
        <w:t>al_reverb_reflections</w:t>
      </w:r>
      <w:r>
        <w:t xml:space="preserve"> | </w:t>
      </w:r>
      <w:r>
        <w:rPr>
          <w:rFonts w:ascii="Consolas" w:hAnsi="Consolas" w:eastAsia="Consolas"/>
          <w:sz w:val="19"/>
          <w:shd w:fill="EEF5EE"/>
        </w:rPr>
        <w:t>1.0</w:t>
      </w:r>
      <w:r>
        <w:t xml:space="preserve"> | Early reflections at neutral strength |</w:t>
      </w:r>
    </w:p>
    <w:p>
      <w:r>
        <w:t xml:space="preserve">| </w:t>
      </w:r>
      <w:r>
        <w:rPr>
          <w:rFonts w:ascii="Consolas" w:hAnsi="Consolas" w:eastAsia="Consolas"/>
          <w:sz w:val="19"/>
          <w:shd w:fill="EEF5EE"/>
        </w:rPr>
        <w:t>al_reverb_late</w:t>
      </w:r>
      <w:r>
        <w:t xml:space="preserve"> | </w:t>
      </w:r>
      <w:r>
        <w:rPr>
          <w:rFonts w:ascii="Consolas" w:hAnsi="Consolas" w:eastAsia="Consolas"/>
          <w:sz w:val="19"/>
          <w:shd w:fill="EEF5EE"/>
        </w:rPr>
        <w:t>1.0</w:t>
      </w:r>
      <w:r>
        <w:t xml:space="preserve"> | Late tail at neutral strength |</w:t>
      </w:r>
    </w:p>
    <w:p>
      <w:r>
        <w:t xml:space="preserve">| </w:t>
      </w:r>
      <w:r>
        <w:rPr>
          <w:rFonts w:ascii="Consolas" w:hAnsi="Consolas" w:eastAsia="Consolas"/>
          <w:sz w:val="19"/>
          <w:shd w:fill="EEF5EE"/>
        </w:rPr>
        <w:t>al_reverb_decay</w:t>
      </w:r>
      <w:r>
        <w:t xml:space="preserve"> | </w:t>
      </w:r>
      <w:r>
        <w:rPr>
          <w:rFonts w:ascii="Consolas" w:hAnsi="Consolas" w:eastAsia="Consolas"/>
          <w:sz w:val="19"/>
          <w:shd w:fill="EEF5EE"/>
        </w:rPr>
        <w:t>1.0</w:t>
      </w:r>
      <w:r>
        <w:t xml:space="preserve"> | Base decay length |</w:t>
      </w:r>
    </w:p>
    <w:p>
      <w:r>
        <w:t xml:space="preserve">| </w:t>
      </w:r>
      <w:r>
        <w:rPr>
          <w:rFonts w:ascii="Consolas" w:hAnsi="Consolas" w:eastAsia="Consolas"/>
          <w:sz w:val="19"/>
          <w:shd w:fill="EEF5EE"/>
        </w:rPr>
        <w:t>al_reverb_delay</w:t>
      </w:r>
      <w:r>
        <w:t xml:space="preserve"> | </w:t>
      </w:r>
      <w:r>
        <w:rPr>
          <w:rFonts w:ascii="Consolas" w:hAnsi="Consolas" w:eastAsia="Consolas"/>
          <w:sz w:val="19"/>
          <w:shd w:fill="EEF5EE"/>
        </w:rPr>
        <w:t>1.0</w:t>
      </w:r>
      <w:r>
        <w:t xml:space="preserve"> | Base reverb timing |</w:t>
      </w:r>
    </w:p>
    <w:p>
      <w:r>
        <w:t xml:space="preserve">| </w:t>
      </w:r>
      <w:r>
        <w:rPr>
          <w:rFonts w:ascii="Consolas" w:hAnsi="Consolas" w:eastAsia="Consolas"/>
          <w:sz w:val="19"/>
          <w:shd w:fill="EEF5EE"/>
        </w:rPr>
        <w:t>al_reverb_hf</w:t>
      </w:r>
      <w:r>
        <w:t xml:space="preserve"> | </w:t>
      </w:r>
      <w:r>
        <w:rPr>
          <w:rFonts w:ascii="Consolas" w:hAnsi="Consolas" w:eastAsia="Consolas"/>
          <w:sz w:val="19"/>
          <w:shd w:fill="EEF5EE"/>
        </w:rPr>
        <w:t>1.0</w:t>
      </w:r>
      <w:r>
        <w:t xml:space="preserve"> | Base HF brightness |</w:t>
      </w:r>
    </w:p>
    <w:p>
      <w:r>
        <w:t xml:space="preserve">| </w:t>
      </w:r>
      <w:r>
        <w:rPr>
          <w:rFonts w:ascii="Consolas" w:hAnsi="Consolas" w:eastAsia="Consolas"/>
          <w:sz w:val="19"/>
          <w:shd w:fill="EEF5EE"/>
        </w:rPr>
        <w:t>al_reverb_diffusion</w:t>
      </w:r>
      <w:r>
        <w:t xml:space="preserve"> | </w:t>
      </w:r>
      <w:r>
        <w:rPr>
          <w:rFonts w:ascii="Consolas" w:hAnsi="Consolas" w:eastAsia="Consolas"/>
          <w:sz w:val="19"/>
          <w:shd w:fill="EEF5EE"/>
        </w:rPr>
        <w:t>1.0</w:t>
      </w:r>
      <w:r>
        <w:t xml:space="preserve"> | Base diffusion / smoothness |</w:t>
      </w:r>
    </w:p>
    <w:p>
      <w:r>
        <w:t xml:space="preserve">| </w:t>
      </w:r>
      <w:r>
        <w:rPr>
          <w:rFonts w:ascii="Consolas" w:hAnsi="Consolas" w:eastAsia="Consolas"/>
          <w:sz w:val="19"/>
          <w:shd w:fill="EEF5EE"/>
        </w:rPr>
        <w:t>al_resampler</w:t>
      </w:r>
      <w:r>
        <w:t xml:space="preserve"> | </w:t>
      </w:r>
      <w:r>
        <w:rPr>
          <w:rFonts w:ascii="Consolas" w:hAnsi="Consolas" w:eastAsia="Consolas"/>
          <w:sz w:val="19"/>
          <w:shd w:fill="EEF5EE"/>
        </w:rPr>
        <w:t>default</w:t>
      </w:r>
      <w:r>
        <w:t xml:space="preserve"> | OpenAL runtime chooses the resampler |</w:t>
      </w:r>
    </w:p>
    <w:p>
      <w:r>
        <w:t xml:space="preserve">| </w:t>
      </w:r>
      <w:r>
        <w:rPr>
          <w:rFonts w:ascii="Consolas" w:hAnsi="Consolas" w:eastAsia="Consolas"/>
          <w:sz w:val="19"/>
          <w:shd w:fill="EEF5EE"/>
        </w:rPr>
        <w:t>al_sound_profile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curated profile is imposed by default |</w:t>
      </w:r>
    </w:p>
    <w:p>
      <w:pPr>
        <w:pStyle w:val="Heading3"/>
      </w:pPr>
      <w:r>
        <w:t>Binaural defaults</w:t>
      </w:r>
    </w:p>
    <w:p>
      <w:r>
        <w:t>| Cvar | Current default value | What it means |</w:t>
      </w:r>
    </w:p>
    <w:p>
      <w:r>
        <w:t>|---|---:|---|</w:t>
      </w:r>
    </w:p>
    <w:p>
      <w:r>
        <w:t xml:space="preserve">| </w:t>
      </w:r>
      <w:r>
        <w:rPr>
          <w:rFonts w:ascii="Consolas" w:hAnsi="Consolas" w:eastAsia="Consolas"/>
          <w:sz w:val="19"/>
          <w:shd w:fill="EEF5EE"/>
        </w:rPr>
        <w:t>al_binaural</w:t>
      </w:r>
      <w:r>
        <w:t xml:space="preserve"> | </w:t>
      </w:r>
      <w:r>
        <w:rPr>
          <w:rFonts w:ascii="Consolas" w:hAnsi="Consolas" w:eastAsia="Consolas"/>
          <w:sz w:val="19"/>
          <w:shd w:fill="EEF5EE"/>
        </w:rPr>
        <w:t>0</w:t>
      </w:r>
      <w:r>
        <w:t xml:space="preserve"> | Binaural mode is off by default |</w:t>
      </w:r>
    </w:p>
    <w:p>
      <w:r>
        <w:t xml:space="preserve">| </w:t>
      </w:r>
      <w:r>
        <w:rPr>
          <w:rFonts w:ascii="Consolas" w:hAnsi="Consolas" w:eastAsia="Consolas"/>
          <w:sz w:val="19"/>
          <w:shd w:fill="EEF5EE"/>
        </w:rPr>
        <w:t>al_binaural_profile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preset headphone profile selected in advance |</w:t>
      </w:r>
    </w:p>
    <w:p>
      <w:r>
        <w:t xml:space="preserve">| </w:t>
      </w:r>
      <w:r>
        <w:rPr>
          <w:rFonts w:ascii="Consolas" w:hAnsi="Consolas" w:eastAsia="Consolas"/>
          <w:sz w:val="19"/>
          <w:shd w:fill="EEF5EE"/>
        </w:rPr>
        <w:t>al_binaural_encoding</w:t>
      </w:r>
      <w:r>
        <w:t xml:space="preserve"> | </w:t>
      </w:r>
      <w:r>
        <w:rPr>
          <w:rFonts w:ascii="Consolas" w:hAnsi="Consolas" w:eastAsia="Consolas"/>
          <w:sz w:val="19"/>
          <w:shd w:fill="EEF5EE"/>
        </w:rPr>
        <w:t>0</w:t>
      </w:r>
      <w:r>
        <w:t xml:space="preserve"> (</w:t>
      </w:r>
      <w:r>
        <w:rPr>
          <w:rFonts w:ascii="Consolas" w:hAnsi="Consolas" w:eastAsia="Consolas"/>
          <w:sz w:val="19"/>
          <w:shd w:fill="EEF5EE"/>
        </w:rPr>
        <w:t>auto</w:t>
      </w:r>
      <w:r>
        <w:t>) | Encoding is auto-selected |</w:t>
      </w:r>
    </w:p>
    <w:p>
      <w:r>
        <w:t xml:space="preserve">| </w:t>
      </w:r>
      <w:r>
        <w:rPr>
          <w:rFonts w:ascii="Consolas" w:hAnsi="Consolas" w:eastAsia="Consolas"/>
          <w:sz w:val="19"/>
          <w:shd w:fill="EEF5EE"/>
        </w:rPr>
        <w:t>al_binaural_hrtf_mode</w:t>
      </w:r>
      <w:r>
        <w:t xml:space="preserve"> | </w:t>
      </w:r>
      <w:r>
        <w:rPr>
          <w:rFonts w:ascii="Consolas" w:hAnsi="Consolas" w:eastAsia="Consolas"/>
          <w:sz w:val="19"/>
          <w:shd w:fill="EEF5EE"/>
        </w:rPr>
        <w:t>0</w:t>
      </w:r>
      <w:r>
        <w:t xml:space="preserve"> (</w:t>
      </w:r>
      <w:r>
        <w:rPr>
          <w:rFonts w:ascii="Consolas" w:hAnsi="Consolas" w:eastAsia="Consolas"/>
          <w:sz w:val="19"/>
          <w:shd w:fill="EEF5EE"/>
        </w:rPr>
        <w:t>default</w:t>
      </w:r>
      <w:r>
        <w:t>) | HRTF mode is left to runtime defaults |</w:t>
      </w:r>
    </w:p>
    <w:p>
      <w:r>
        <w:t xml:space="preserve">| </w:t>
      </w:r>
      <w:r>
        <w:rPr>
          <w:rFonts w:ascii="Consolas" w:hAnsi="Consolas" w:eastAsia="Consolas"/>
          <w:sz w:val="19"/>
          <w:shd w:fill="EEF5EE"/>
        </w:rPr>
        <w:t>al_binaural_hrtf_size</w:t>
      </w:r>
      <w:r>
        <w:t xml:space="preserve"> | </w:t>
      </w:r>
      <w:r>
        <w:rPr>
          <w:rFonts w:ascii="Consolas" w:hAnsi="Consolas" w:eastAsia="Consolas"/>
          <w:sz w:val="19"/>
          <w:shd w:fill="EEF5EE"/>
        </w:rPr>
        <w:t>0</w:t>
      </w:r>
      <w:r>
        <w:t xml:space="preserve"> | Filter size = runtime default |</w:t>
      </w:r>
    </w:p>
    <w:p>
      <w:r>
        <w:t xml:space="preserve">| </w:t>
      </w:r>
      <w:r>
        <w:rPr>
          <w:rFonts w:ascii="Consolas" w:hAnsi="Consolas" w:eastAsia="Consolas"/>
          <w:sz w:val="19"/>
          <w:shd w:fill="EEF5EE"/>
        </w:rPr>
        <w:t>al_binaural_crossfeed</w:t>
      </w:r>
      <w:r>
        <w:t xml:space="preserve"> | </w:t>
      </w:r>
      <w:r>
        <w:rPr>
          <w:rFonts w:ascii="Consolas" w:hAnsi="Consolas" w:eastAsia="Consolas"/>
          <w:sz w:val="19"/>
          <w:shd w:fill="EEF5EE"/>
        </w:rPr>
        <w:t>0</w:t>
      </w:r>
      <w:r>
        <w:t xml:space="preserve"> | Crossfeed is off |</w:t>
      </w:r>
    </w:p>
    <w:p>
      <w:pPr>
        <w:pStyle w:val="Heading3"/>
      </w:pPr>
      <w:r>
        <w:t>Per-weapon / per-category defaults</w:t>
      </w:r>
    </w:p>
    <w:p>
      <w:r>
        <w:t>All weapon/category volume cvars start at:</w:t>
      </w:r>
    </w:p>
    <w:p>
      <w:pPr>
        <w:pStyle w:val="ListBullet"/>
      </w:pPr>
      <w:r>
        <w:rPr>
          <w:rFonts w:ascii="Consolas" w:hAnsi="Consolas" w:eastAsia="Consolas"/>
          <w:sz w:val="19"/>
          <w:shd w:fill="EEF5EE"/>
        </w:rPr>
        <w:t>50</w:t>
      </w:r>
    </w:p>
    <w:p>
      <w:r>
        <w:t>That means:</w:t>
      </w:r>
    </w:p>
    <w:p>
      <w:pPr>
        <w:pStyle w:val="ListBullet"/>
      </w:pPr>
      <w:r>
        <w:t>a neutral baseline;</w:t>
      </w:r>
    </w:p>
    <w:p>
      <w:pPr>
        <w:pStyle w:val="ListBullet"/>
      </w:pPr>
      <w:r>
        <w:t>not “50% volume”, but the standard Q2PRO-X reference level for that scale.</w:t>
      </w:r>
    </w:p>
    <w:p>
      <w:pPr>
        <w:pBdr>
          <w:bottom w:val="single" w:sz="8" w:space="6" w:color="B4D2B4"/>
        </w:pBdr>
      </w:pPr>
    </w:p>
    <w:p>
      <w:pPr>
        <w:pStyle w:val="Heading2"/>
      </w:pPr>
      <w:r>
        <w:t>21. Recommended starting configurations</w:t>
      </w:r>
    </w:p>
    <w:p>
      <w:pPr>
        <w:pStyle w:val="Heading3"/>
      </w:pPr>
      <w:r>
        <w:t>Option 1: speakers, simple and clean sound</w:t>
      </w:r>
    </w:p>
    <w:p>
      <w:pPr>
        <w:pStyle w:val="Q2PXCode"/>
      </w:pPr>
      <w:r>
        <w:rPr>
          <w:rFonts w:ascii="Consolas" w:hAnsi="Consolas" w:eastAsia="Consolas"/>
          <w:shd w:fill="EEF5EE"/>
        </w:rPr>
        <w:t>set s_enable 1</w:t>
        <w:br/>
        <w:t>set s_khz 48</w:t>
        <w:br/>
        <w:t>set s_sampleformat auto</w:t>
        <w:br/>
        <w:t>set s_resampler linear</w:t>
        <w:br/>
        <w:t>snd_restart</w:t>
      </w:r>
    </w:p>
    <w:p>
      <w:r>
        <w:t>Meaning:</w:t>
      </w:r>
    </w:p>
    <w:p>
      <w:pPr>
        <w:pStyle w:val="ListBullet"/>
      </w:pPr>
      <w:r>
        <w:t>DMA;</w:t>
      </w:r>
    </w:p>
    <w:p>
      <w:pPr>
        <w:pStyle w:val="ListBullet"/>
      </w:pPr>
      <w:r>
        <w:t>no HRTF and no room acoustics;</w:t>
      </w:r>
    </w:p>
    <w:p>
      <w:pPr>
        <w:pStyle w:val="ListBullet"/>
      </w:pPr>
      <w:r>
        <w:t>simple and predictable.</w:t>
      </w:r>
    </w:p>
    <w:p>
      <w:pPr>
        <w:pStyle w:val="Heading3"/>
      </w:pPr>
      <w:r>
        <w:t>Option 2: general-purpose OpenAL on speakers</w:t>
      </w:r>
    </w:p>
    <w:p>
      <w:pPr>
        <w:pStyle w:val="Q2PXCode"/>
      </w:pPr>
      <w:r>
        <w:rPr>
          <w:rFonts w:ascii="Consolas" w:hAnsi="Consolas" w:eastAsia="Consolas"/>
          <w:shd w:fill="EEF5EE"/>
        </w:rPr>
        <w:t>set s_enable 2</w:t>
        <w:br/>
        <w:t>set al_profile 0</w:t>
        <w:br/>
        <w:t>set al_hrtf 0</w:t>
        <w:br/>
        <w:t>set al_reverb 1</w:t>
        <w:br/>
        <w:t>set al_sound_profile balanced</w:t>
        <w:br/>
        <w:t>set al_resampler cubic</w:t>
        <w:br/>
        <w:t>snd_restart</w:t>
      </w:r>
    </w:p>
    <w:p>
      <w:r>
        <w:t>Meaning:</w:t>
      </w:r>
    </w:p>
    <w:p>
      <w:pPr>
        <w:pStyle w:val="ListBullet"/>
      </w:pPr>
      <w:r>
        <w:t>modern OpenAL;</w:t>
      </w:r>
    </w:p>
    <w:p>
      <w:pPr>
        <w:pStyle w:val="ListBullet"/>
      </w:pPr>
      <w:r>
        <w:t>no headphone HRTF;</w:t>
      </w:r>
    </w:p>
    <w:p>
      <w:pPr>
        <w:pStyle w:val="ListBullet"/>
      </w:pPr>
      <w:r>
        <w:t>moderate acoustics.</w:t>
      </w:r>
    </w:p>
    <w:p>
      <w:pPr>
        <w:pStyle w:val="Heading3"/>
      </w:pPr>
      <w:r>
        <w:t>Option 3: headphones, competitive OpenAL</w:t>
      </w:r>
    </w:p>
    <w:p>
      <w:pPr>
        <w:pStyle w:val="Q2PXCode"/>
      </w:pPr>
      <w:r>
        <w:rPr>
          <w:rFonts w:ascii="Consolas" w:hAnsi="Consolas" w:eastAsia="Consolas"/>
          <w:shd w:fill="EEF5EE"/>
        </w:rPr>
        <w:t>set s_enable 2</w:t>
        <w:br/>
        <w:t>set al_profile 1</w:t>
        <w:br/>
        <w:t>set al_hrtf 2</w:t>
        <w:br/>
        <w:t>set al_reverb 0</w:t>
        <w:br/>
        <w:t>set al_binaural 2</w:t>
        <w:br/>
        <w:t>set al_binaural_profile default</w:t>
        <w:br/>
        <w:t>snd_restart</w:t>
      </w:r>
    </w:p>
    <w:p>
      <w:r>
        <w:t>Meaning:</w:t>
      </w:r>
    </w:p>
    <w:p>
      <w:pPr>
        <w:pStyle w:val="ListBullet"/>
      </w:pPr>
      <w:r>
        <w:t xml:space="preserve">classic </w:t>
      </w:r>
      <w:r>
        <w:rPr>
          <w:rFonts w:ascii="Consolas" w:hAnsi="Consolas" w:eastAsia="Consolas"/>
          <w:sz w:val="19"/>
          <w:shd w:fill="EEF5EE"/>
        </w:rPr>
        <w:t>R1Q2-like</w:t>
      </w:r>
      <w:r>
        <w:t xml:space="preserve"> spatial feel;</w:t>
      </w:r>
    </w:p>
    <w:p>
      <w:pPr>
        <w:pStyle w:val="ListBullet"/>
      </w:pPr>
      <w:r>
        <w:t>HRTF enabled;</w:t>
      </w:r>
    </w:p>
    <w:p>
      <w:pPr>
        <w:pStyle w:val="ListBullet"/>
      </w:pPr>
      <w:r>
        <w:t>minimum extra room coloration.</w:t>
      </w:r>
    </w:p>
    <w:p>
      <w:pPr>
        <w:pStyle w:val="Heading3"/>
      </w:pPr>
      <w:r>
        <w:t>Option 4: headphones, spatial modern Q2PRO-X</w:t>
      </w:r>
    </w:p>
    <w:p>
      <w:pPr>
        <w:pStyle w:val="Q2PXCode"/>
      </w:pPr>
      <w:r>
        <w:rPr>
          <w:rFonts w:ascii="Consolas" w:hAnsi="Consolas" w:eastAsia="Consolas"/>
          <w:shd w:fill="EEF5EE"/>
        </w:rPr>
        <w:t>set s_enable 2</w:t>
        <w:br/>
        <w:t>set al_profile 0</w:t>
        <w:br/>
        <w:t>set al_hrtf 2</w:t>
        <w:br/>
        <w:t>set al_reverb 1</w:t>
        <w:br/>
        <w:t>set al_sound_profile balanced</w:t>
        <w:br/>
        <w:t>set al_binaural 2</w:t>
        <w:br/>
        <w:t>set al_binaural_profile deep</w:t>
        <w:br/>
        <w:t>snd_restart</w:t>
      </w:r>
    </w:p>
    <w:p>
      <w:r>
        <w:t>Meaning:</w:t>
      </w:r>
    </w:p>
    <w:p>
      <w:pPr>
        <w:pStyle w:val="ListBullet"/>
      </w:pPr>
      <w:r>
        <w:t>more modern OpenAL profile;</w:t>
      </w:r>
    </w:p>
    <w:p>
      <w:pPr>
        <w:pStyle w:val="ListBullet"/>
      </w:pPr>
      <w:r>
        <w:t>room acoustics;</w:t>
      </w:r>
    </w:p>
    <w:p>
      <w:pPr>
        <w:pStyle w:val="ListBullet"/>
      </w:pPr>
      <w:r>
        <w:t>binaural layer;</w:t>
      </w:r>
    </w:p>
    <w:p>
      <w:pPr>
        <w:pStyle w:val="ListBullet"/>
      </w:pPr>
      <w:r>
        <w:t>good all-round headphone baseline.</w:t>
      </w:r>
    </w:p>
    <w:p>
      <w:pPr>
        <w:pBdr>
          <w:bottom w:val="single" w:sz="8" w:space="6" w:color="B4D2B4"/>
        </w:pBdr>
      </w:pPr>
    </w:p>
    <w:p>
      <w:pPr>
        <w:pStyle w:val="Heading2"/>
      </w:pPr>
      <w:r>
        <w:t>22. What to tune for which problem</w:t>
      </w:r>
    </w:p>
    <w:p>
      <w:pPr>
        <w:pStyle w:val="Heading3"/>
      </w:pPr>
      <w:r>
        <w:t>Problem: “it feels too dry”</w:t>
      </w:r>
    </w:p>
    <w:p>
      <w:r>
        <w:t>Try:</w:t>
      </w:r>
    </w:p>
    <w:p>
      <w:pPr>
        <w:pStyle w:val="ListBullet"/>
      </w:pPr>
      <w:r>
        <w:rPr>
          <w:rFonts w:ascii="Consolas" w:hAnsi="Consolas" w:eastAsia="Consolas"/>
          <w:sz w:val="19"/>
          <w:shd w:fill="EEF5EE"/>
        </w:rPr>
        <w:t>al_reverb 1</w:t>
      </w:r>
    </w:p>
    <w:p>
      <w:pPr>
        <w:pStyle w:val="ListBullet"/>
      </w:pPr>
      <w:r>
        <w:rPr>
          <w:rFonts w:ascii="Consolas" w:hAnsi="Consolas" w:eastAsia="Consolas"/>
          <w:sz w:val="19"/>
          <w:shd w:fill="EEF5EE"/>
        </w:rPr>
        <w:t>al_sound_profile balanced</w:t>
      </w:r>
      <w:r>
        <w:t xml:space="preserve"> or </w:t>
      </w:r>
      <w:r>
        <w:rPr>
          <w:rFonts w:ascii="Consolas" w:hAnsi="Consolas" w:eastAsia="Consolas"/>
          <w:sz w:val="19"/>
          <w:shd w:fill="EEF5EE"/>
        </w:rPr>
        <w:t>immersive</w:t>
      </w:r>
    </w:p>
    <w:p>
      <w:pPr>
        <w:pStyle w:val="ListBullet"/>
      </w:pPr>
      <w:r>
        <w:t xml:space="preserve">slightly raise </w:t>
      </w:r>
      <w:r>
        <w:rPr>
          <w:rFonts w:ascii="Consolas" w:hAnsi="Consolas" w:eastAsia="Consolas"/>
          <w:sz w:val="19"/>
          <w:shd w:fill="EEF5EE"/>
        </w:rPr>
        <w:t>al_eax_wet</w:t>
      </w:r>
    </w:p>
    <w:p>
      <w:pPr>
        <w:pStyle w:val="Heading3"/>
      </w:pPr>
      <w:r>
        <w:t>Problem: “it feels too smeared / too much tail”</w:t>
      </w:r>
    </w:p>
    <w:p>
      <w:r>
        <w:t>Try:</w:t>
      </w:r>
    </w:p>
    <w:p>
      <w:pPr>
        <w:pStyle w:val="ListBullet"/>
      </w:pPr>
      <w:r>
        <w:t xml:space="preserve">lower </w:t>
      </w:r>
      <w:r>
        <w:rPr>
          <w:rFonts w:ascii="Consolas" w:hAnsi="Consolas" w:eastAsia="Consolas"/>
          <w:sz w:val="19"/>
          <w:shd w:fill="EEF5EE"/>
        </w:rPr>
        <w:t>al_eax_wet</w:t>
      </w:r>
    </w:p>
    <w:p>
      <w:pPr>
        <w:pStyle w:val="ListBullet"/>
      </w:pPr>
      <w:r>
        <w:t xml:space="preserve">lower </w:t>
      </w:r>
      <w:r>
        <w:rPr>
          <w:rFonts w:ascii="Consolas" w:hAnsi="Consolas" w:eastAsia="Consolas"/>
          <w:sz w:val="19"/>
          <w:shd w:fill="EEF5EE"/>
        </w:rPr>
        <w:t>al_reverb_late</w:t>
      </w:r>
    </w:p>
    <w:p>
      <w:pPr>
        <w:pStyle w:val="ListBullet"/>
      </w:pPr>
      <w:r>
        <w:t xml:space="preserve">lower </w:t>
      </w:r>
      <w:r>
        <w:rPr>
          <w:rFonts w:ascii="Consolas" w:hAnsi="Consolas" w:eastAsia="Consolas"/>
          <w:sz w:val="19"/>
          <w:shd w:fill="EEF5EE"/>
        </w:rPr>
        <w:t>al_reverb_decay</w:t>
      </w:r>
    </w:p>
    <w:p>
      <w:pPr>
        <w:pStyle w:val="ListBullet"/>
      </w:pPr>
      <w:r>
        <w:t xml:space="preserve">switch to </w:t>
      </w:r>
      <w:r>
        <w:rPr>
          <w:rFonts w:ascii="Consolas" w:hAnsi="Consolas" w:eastAsia="Consolas"/>
          <w:sz w:val="19"/>
          <w:shd w:fill="EEF5EE"/>
        </w:rPr>
        <w:t>competitive</w:t>
      </w:r>
    </w:p>
    <w:p>
      <w:pPr>
        <w:pStyle w:val="ListBullet"/>
      </w:pPr>
      <w:r>
        <w:t xml:space="preserve">or disable </w:t>
      </w:r>
      <w:r>
        <w:rPr>
          <w:rFonts w:ascii="Consolas" w:hAnsi="Consolas" w:eastAsia="Consolas"/>
          <w:sz w:val="19"/>
          <w:shd w:fill="EEF5EE"/>
        </w:rPr>
        <w:t>al_reverb</w:t>
      </w:r>
      <w:r>
        <w:t xml:space="preserve"> for a while</w:t>
      </w:r>
    </w:p>
    <w:p>
      <w:pPr>
        <w:pStyle w:val="Heading3"/>
      </w:pPr>
      <w:r>
        <w:t>Problem: “on headphones I still do not read direction well”</w:t>
      </w:r>
    </w:p>
    <w:p>
      <w:r>
        <w:t>Try:</w:t>
      </w:r>
    </w:p>
    <w:p>
      <w:pPr>
        <w:pStyle w:val="ListBullet"/>
      </w:pPr>
      <w:r>
        <w:rPr>
          <w:rFonts w:ascii="Consolas" w:hAnsi="Consolas" w:eastAsia="Consolas"/>
          <w:sz w:val="19"/>
          <w:shd w:fill="EEF5EE"/>
        </w:rPr>
        <w:t>al_hrtf on</w:t>
      </w:r>
    </w:p>
    <w:p>
      <w:pPr>
        <w:pStyle w:val="ListBullet"/>
      </w:pPr>
      <w:r>
        <w:rPr>
          <w:rFonts w:ascii="Consolas" w:hAnsi="Consolas" w:eastAsia="Consolas"/>
          <w:sz w:val="19"/>
          <w:shd w:fill="EEF5EE"/>
        </w:rPr>
        <w:t>al_binaural on</w:t>
      </w:r>
    </w:p>
    <w:p>
      <w:pPr>
        <w:pStyle w:val="ListBullet"/>
      </w:pPr>
      <w:r>
        <w:rPr>
          <w:rFonts w:ascii="Consolas" w:hAnsi="Consolas" w:eastAsia="Consolas"/>
          <w:sz w:val="19"/>
          <w:shd w:fill="EEF5EE"/>
        </w:rPr>
        <w:t>al_binaural_profile default</w:t>
      </w:r>
      <w:r>
        <w:t xml:space="preserve"> or </w:t>
      </w:r>
      <w:r>
        <w:rPr>
          <w:rFonts w:ascii="Consolas" w:hAnsi="Consolas" w:eastAsia="Consolas"/>
          <w:sz w:val="19"/>
          <w:shd w:fill="EEF5EE"/>
        </w:rPr>
        <w:t>auto</w:t>
      </w:r>
    </w:p>
    <w:p>
      <w:pPr>
        <w:pStyle w:val="ListBullet"/>
      </w:pPr>
      <w:r>
        <w:t xml:space="preserve">if the stage feels too sharp, add a little </w:t>
      </w:r>
      <w:r>
        <w:rPr>
          <w:rFonts w:ascii="Consolas" w:hAnsi="Consolas" w:eastAsia="Consolas"/>
          <w:sz w:val="19"/>
          <w:shd w:fill="EEF5EE"/>
        </w:rPr>
        <w:t>al_binaural_crossfeed</w:t>
      </w:r>
    </w:p>
    <w:p>
      <w:pPr>
        <w:pStyle w:val="Heading3"/>
      </w:pPr>
      <w:r>
        <w:t>Problem: “my own sounds are too boomy inside the room”</w:t>
      </w:r>
    </w:p>
    <w:p>
      <w:r>
        <w:t>Try:</w:t>
      </w:r>
    </w:p>
    <w:p>
      <w:pPr>
        <w:pStyle w:val="ListBullet"/>
      </w:pPr>
      <w:r>
        <w:t xml:space="preserve">lower </w:t>
      </w:r>
      <w:r>
        <w:rPr>
          <w:rFonts w:ascii="Consolas" w:hAnsi="Consolas" w:eastAsia="Consolas"/>
          <w:sz w:val="19"/>
          <w:shd w:fill="EEF5EE"/>
        </w:rPr>
        <w:t>al_eax_local_wet</w:t>
      </w:r>
    </w:p>
    <w:p>
      <w:pPr>
        <w:pStyle w:val="Heading3"/>
      </w:pPr>
      <w:r>
        <w:t>Problem: “explosions do not feel big enough”</w:t>
      </w:r>
    </w:p>
    <w:p>
      <w:r>
        <w:t>Try:</w:t>
      </w:r>
    </w:p>
    <w:p>
      <w:pPr>
        <w:pStyle w:val="ListBullet"/>
      </w:pPr>
      <w:r>
        <w:t xml:space="preserve">raise </w:t>
      </w:r>
      <w:r>
        <w:rPr>
          <w:rFonts w:ascii="Consolas" w:hAnsi="Consolas" w:eastAsia="Consolas"/>
          <w:sz w:val="19"/>
          <w:shd w:fill="EEF5EE"/>
        </w:rPr>
        <w:t>al_eax_explosion_wet</w:t>
      </w:r>
    </w:p>
    <w:p>
      <w:pPr>
        <w:pStyle w:val="ListBullet"/>
      </w:pPr>
      <w:r>
        <w:t xml:space="preserve">slightly raise </w:t>
      </w:r>
      <w:r>
        <w:rPr>
          <w:rFonts w:ascii="Consolas" w:hAnsi="Consolas" w:eastAsia="Consolas"/>
          <w:sz w:val="19"/>
          <w:shd w:fill="EEF5EE"/>
        </w:rPr>
        <w:t>al_eax_explosion_decay</w:t>
      </w:r>
    </w:p>
    <w:p>
      <w:pPr>
        <w:pStyle w:val="ListBullet"/>
      </w:pPr>
      <w:r>
        <w:t xml:space="preserve">slightly raise </w:t>
      </w:r>
      <w:r>
        <w:rPr>
          <w:rFonts w:ascii="Consolas" w:hAnsi="Consolas" w:eastAsia="Consolas"/>
          <w:sz w:val="19"/>
          <w:shd w:fill="EEF5EE"/>
        </w:rPr>
        <w:t>al_eax_explosion_late</w:t>
      </w:r>
    </w:p>
    <w:p>
      <w:pPr>
        <w:pStyle w:val="Heading3"/>
      </w:pPr>
      <w:r>
        <w:t>Problem: “movers / loops / hum are too loud”</w:t>
      </w:r>
    </w:p>
    <w:p>
      <w:r>
        <w:t>Try:</w:t>
      </w:r>
    </w:p>
    <w:p>
      <w:pPr>
        <w:pStyle w:val="ListBullet"/>
      </w:pPr>
      <w:r>
        <w:t xml:space="preserve">lower </w:t>
      </w:r>
      <w:r>
        <w:rPr>
          <w:rFonts w:ascii="Consolas" w:hAnsi="Consolas" w:eastAsia="Consolas"/>
          <w:sz w:val="19"/>
          <w:shd w:fill="EEF5EE"/>
        </w:rPr>
        <w:t>s_ambient_volume</w:t>
      </w:r>
    </w:p>
    <w:p>
      <w:pPr>
        <w:pStyle w:val="ListBullet"/>
      </w:pPr>
      <w:r>
        <w:t xml:space="preserve">lower </w:t>
      </w:r>
      <w:r>
        <w:rPr>
          <w:rFonts w:ascii="Consolas" w:hAnsi="Consolas" w:eastAsia="Consolas"/>
          <w:sz w:val="19"/>
          <w:shd w:fill="EEF5EE"/>
        </w:rPr>
        <w:t>al_eax_transport_wet</w:t>
      </w:r>
    </w:p>
    <w:p>
      <w:pPr>
        <w:pBdr>
          <w:bottom w:val="single" w:sz="8" w:space="6" w:color="B4D2B4"/>
        </w:pBdr>
      </w:pPr>
    </w:p>
    <w:p>
      <w:pPr>
        <w:pStyle w:val="Heading2"/>
      </w:pPr>
      <w:r>
        <w:t>23. Feature availability matrix: what works where</w:t>
      </w:r>
    </w:p>
    <w:p>
      <w:r>
        <w:t>| Feature / parameter | DMA | OpenAL |</w:t>
      </w:r>
    </w:p>
    <w:p>
      <w:r>
        <w:t>|---|---:|---:|</w:t>
      </w:r>
    </w:p>
    <w:p>
      <w:r>
        <w:t xml:space="preserve">| </w:t>
      </w:r>
      <w:r>
        <w:rPr>
          <w:rFonts w:ascii="Consolas" w:hAnsi="Consolas" w:eastAsia="Consolas"/>
          <w:sz w:val="19"/>
          <w:shd w:fill="EEF5EE"/>
        </w:rPr>
        <w:t>s_driver</w:t>
      </w:r>
      <w:r>
        <w:t xml:space="preserve"> | yes | no |</w:t>
      </w:r>
    </w:p>
    <w:p>
      <w:r>
        <w:t xml:space="preserve">| </w:t>
      </w:r>
      <w:r>
        <w:rPr>
          <w:rFonts w:ascii="Consolas" w:hAnsi="Consolas" w:eastAsia="Consolas"/>
          <w:sz w:val="19"/>
          <w:shd w:fill="EEF5EE"/>
        </w:rPr>
        <w:t>s_mixahead</w:t>
      </w:r>
      <w:r>
        <w:t xml:space="preserve"> | yes | no as a primary DMA-only parameter |</w:t>
      </w:r>
    </w:p>
    <w:p>
      <w:r>
        <w:t xml:space="preserve">| </w:t>
      </w:r>
      <w:r>
        <w:rPr>
          <w:rFonts w:ascii="Consolas" w:hAnsi="Consolas" w:eastAsia="Consolas"/>
          <w:sz w:val="19"/>
          <w:shd w:fill="EEF5EE"/>
        </w:rPr>
        <w:t>s_swapstereo</w:t>
      </w:r>
      <w:r>
        <w:t xml:space="preserve"> | yes | no |</w:t>
      </w:r>
    </w:p>
    <w:p>
      <w:r>
        <w:t xml:space="preserve">| </w:t>
      </w:r>
      <w:r>
        <w:rPr>
          <w:rFonts w:ascii="Consolas" w:hAnsi="Consolas" w:eastAsia="Consolas"/>
          <w:sz w:val="19"/>
          <w:shd w:fill="EEF5EE"/>
        </w:rPr>
        <w:t>s_resampler</w:t>
      </w:r>
      <w:r>
        <w:t xml:space="preserve"> | yes | no |</w:t>
      </w:r>
    </w:p>
    <w:p>
      <w:r>
        <w:t xml:space="preserve">| </w:t>
      </w:r>
      <w:r>
        <w:rPr>
          <w:rFonts w:ascii="Consolas" w:hAnsi="Consolas" w:eastAsia="Consolas"/>
          <w:sz w:val="19"/>
          <w:shd w:fill="EEF5EE"/>
        </w:rPr>
        <w:t>al_profile</w:t>
      </w:r>
      <w:r>
        <w:t xml:space="preserve"> | no | yes |</w:t>
      </w:r>
    </w:p>
    <w:p>
      <w:r>
        <w:t xml:space="preserve">| </w:t>
      </w:r>
      <w:r>
        <w:rPr>
          <w:rFonts w:ascii="Consolas" w:hAnsi="Consolas" w:eastAsia="Consolas"/>
          <w:sz w:val="19"/>
          <w:shd w:fill="EEF5EE"/>
        </w:rPr>
        <w:t>al_hrtf</w:t>
      </w:r>
      <w:r>
        <w:t xml:space="preserve"> | no | yes |</w:t>
      </w:r>
    </w:p>
    <w:p>
      <w:r>
        <w:t xml:space="preserve">| </w:t>
      </w:r>
      <w:r>
        <w:rPr>
          <w:rFonts w:ascii="Consolas" w:hAnsi="Consolas" w:eastAsia="Consolas"/>
          <w:sz w:val="19"/>
          <w:shd w:fill="EEF5EE"/>
        </w:rPr>
        <w:t>al_binaural*</w:t>
      </w:r>
      <w:r>
        <w:t xml:space="preserve"> | no | yes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al_eax*</w:t>
      </w:r>
      <w:r>
        <w:t xml:space="preserve"> | no | yes |</w:t>
      </w:r>
    </w:p>
    <w:p>
      <w:r>
        <w:t xml:space="preserve">| </w:t>
      </w:r>
      <w:r>
        <w:rPr>
          <w:rFonts w:ascii="Consolas" w:hAnsi="Consolas" w:eastAsia="Consolas"/>
          <w:sz w:val="19"/>
          <w:shd w:fill="EEF5EE"/>
        </w:rPr>
        <w:t>al_resampler</w:t>
      </w:r>
      <w:r>
        <w:t xml:space="preserve"> | no | yes |</w:t>
      </w:r>
    </w:p>
    <w:p>
      <w:r>
        <w:t xml:space="preserve">| </w:t>
      </w:r>
      <w:r>
        <w:rPr>
          <w:rFonts w:ascii="Consolas" w:hAnsi="Consolas" w:eastAsia="Consolas"/>
          <w:sz w:val="19"/>
          <w:shd w:fill="EEF5EE"/>
        </w:rPr>
        <w:t>al_resampler_list</w:t>
      </w:r>
      <w:r>
        <w:t xml:space="preserve"> | no | yes |</w:t>
      </w:r>
    </w:p>
    <w:p>
      <w:r>
        <w:t xml:space="preserve">| </w:t>
      </w:r>
      <w:r>
        <w:rPr>
          <w:rFonts w:ascii="Consolas" w:hAnsi="Consolas" w:eastAsia="Consolas"/>
          <w:sz w:val="19"/>
          <w:shd w:fill="EEF5EE"/>
        </w:rPr>
        <w:t>al_reverb_info</w:t>
      </w:r>
      <w:r>
        <w:t xml:space="preserve"> | no | yes |</w:t>
      </w:r>
    </w:p>
    <w:p>
      <w:r>
        <w:t xml:space="preserve">| </w:t>
      </w:r>
      <w:r>
        <w:rPr>
          <w:rFonts w:ascii="Consolas" w:hAnsi="Consolas" w:eastAsia="Consolas"/>
          <w:sz w:val="19"/>
          <w:shd w:fill="EEF5EE"/>
        </w:rPr>
        <w:t>al_binaural_info</w:t>
      </w:r>
      <w:r>
        <w:t xml:space="preserve"> | no | yes |</w:t>
      </w:r>
    </w:p>
    <w:p>
      <w:r>
        <w:t>| per-weapon volumes | yes | yes |</w:t>
      </w:r>
    </w:p>
    <w:p>
      <w:r>
        <w:t>| per-category volumes | yes | yes |</w:t>
      </w:r>
    </w:p>
    <w:p>
      <w:r>
        <w:t xml:space="preserve">| </w:t>
      </w:r>
      <w:r>
        <w:rPr>
          <w:rFonts w:ascii="Consolas" w:hAnsi="Consolas" w:eastAsia="Consolas"/>
          <w:sz w:val="19"/>
          <w:shd w:fill="EEF5EE"/>
        </w:rPr>
        <w:t>ogg_*</w:t>
      </w:r>
      <w:r>
        <w:t xml:space="preserve"> music controls | yes | yes |</w:t>
      </w:r>
    </w:p>
    <w:p>
      <w:r>
        <w:t xml:space="preserve">| </w:t>
      </w:r>
      <w:r>
        <w:rPr>
          <w:rFonts w:ascii="Consolas" w:hAnsi="Consolas" w:eastAsia="Consolas"/>
          <w:sz w:val="19"/>
          <w:shd w:fill="EEF5EE"/>
        </w:rPr>
        <w:t>s_mute_when_inactive</w:t>
      </w:r>
      <w:r>
        <w:t xml:space="preserve"> | yes | yes |</w:t>
      </w:r>
    </w:p>
    <w:p>
      <w:pPr>
        <w:pBdr>
          <w:bottom w:val="single" w:sz="8" w:space="6" w:color="B4D2B4"/>
        </w:pBdr>
      </w:pPr>
    </w:p>
    <w:p>
      <w:pPr>
        <w:pStyle w:val="Heading2"/>
      </w:pPr>
      <w:r>
        <w:t>24. Relation to the built-in voice chat</w:t>
      </w:r>
    </w:p>
    <w:p>
      <w:r>
        <w:t>This is not the main topic of the document, but it is important:</w:t>
      </w:r>
    </w:p>
    <w:p>
      <w:pPr>
        <w:pStyle w:val="ListBullet"/>
      </w:pPr>
      <w:r>
        <w:t xml:space="preserve">the current built-in </w:t>
      </w:r>
      <w:r>
        <w:rPr>
          <w:rFonts w:ascii="Consolas" w:hAnsi="Consolas" w:eastAsia="Consolas"/>
          <w:sz w:val="19"/>
          <w:shd w:fill="EEF5EE"/>
        </w:rPr>
        <w:t>Q2PRO-X</w:t>
      </w:r>
      <w:r>
        <w:t xml:space="preserve"> voice chat Phase 1 requires </w:t>
      </w:r>
      <w:r>
        <w:rPr>
          <w:b/>
        </w:rPr>
        <w:t>OpenAL</w:t>
      </w:r>
      <w:r>
        <w:t xml:space="preserve"> for both transmit and receive;</w:t>
      </w:r>
    </w:p>
    <w:p>
      <w:pPr>
        <w:pStyle w:val="ListBullet"/>
      </w:pPr>
      <w:r>
        <w:t xml:space="preserve">if </w:t>
      </w:r>
      <w:r>
        <w:rPr>
          <w:rFonts w:ascii="Consolas" w:hAnsi="Consolas" w:eastAsia="Consolas"/>
          <w:sz w:val="19"/>
          <w:shd w:fill="EEF5EE"/>
        </w:rPr>
        <w:t>s_enable</w:t>
      </w:r>
      <w:r>
        <w:t xml:space="preserve"> is not using the OpenAL backend, the voice layer will not be fully functional.</w:t>
      </w:r>
    </w:p>
    <w:p>
      <w:r>
        <w:t>So if you plan to use both game sound and the built-in voice path:</w:t>
      </w:r>
    </w:p>
    <w:p>
      <w:pPr>
        <w:pStyle w:val="ListBullet"/>
      </w:pPr>
      <w:r>
        <w:t>OpenAL is practically the required base.</w:t>
      </w:r>
    </w:p>
    <w:p>
      <w:pPr>
        <w:pBdr>
          <w:bottom w:val="single" w:sz="8" w:space="6" w:color="B4D2B4"/>
        </w:pBdr>
      </w:pPr>
    </w:p>
    <w:p>
      <w:pPr>
        <w:pStyle w:val="Heading2"/>
      </w:pPr>
      <w:r>
        <w:t>25. The shortest practical cheat sheet</w:t>
      </w:r>
    </w:p>
    <w:p>
      <w:r>
        <w:t>If you want the shortest version:</w:t>
      </w:r>
    </w:p>
    <w:p>
      <w:pPr>
        <w:pStyle w:val="ListBullet"/>
      </w:pPr>
      <w:r>
        <w:t xml:space="preserve">want simple and classic → try </w:t>
      </w:r>
      <w:r>
        <w:rPr>
          <w:rFonts w:ascii="Consolas" w:hAnsi="Consolas" w:eastAsia="Consolas"/>
          <w:sz w:val="19"/>
          <w:shd w:fill="EEF5EE"/>
        </w:rPr>
        <w:t>DMA</w:t>
      </w:r>
    </w:p>
    <w:p>
      <w:pPr>
        <w:pStyle w:val="ListBullet"/>
      </w:pPr>
      <w:r>
        <w:t xml:space="preserve">want modern spatial sound → use </w:t>
      </w:r>
      <w:r>
        <w:rPr>
          <w:rFonts w:ascii="Consolas" w:hAnsi="Consolas" w:eastAsia="Consolas"/>
          <w:sz w:val="19"/>
          <w:shd w:fill="EEF5EE"/>
        </w:rPr>
        <w:t>OpenAL</w:t>
      </w:r>
    </w:p>
    <w:p>
      <w:pPr>
        <w:pStyle w:val="ListBullet"/>
      </w:pPr>
      <w:r>
        <w:t xml:space="preserve">play on headphones → definitely test </w:t>
      </w:r>
      <w:r>
        <w:rPr>
          <w:rFonts w:ascii="Consolas" w:hAnsi="Consolas" w:eastAsia="Consolas"/>
          <w:sz w:val="19"/>
          <w:shd w:fill="EEF5EE"/>
        </w:rPr>
        <w:t>al_hrtf</w:t>
      </w:r>
    </w:p>
    <w:p>
      <w:pPr>
        <w:pStyle w:val="ListBullet"/>
      </w:pPr>
      <w:r>
        <w:t xml:space="preserve">want a richer environment → enable </w:t>
      </w:r>
      <w:r>
        <w:rPr>
          <w:rFonts w:ascii="Consolas" w:hAnsi="Consolas" w:eastAsia="Consolas"/>
          <w:sz w:val="19"/>
          <w:shd w:fill="EEF5EE"/>
        </w:rPr>
        <w:t>al_reverb</w:t>
      </w:r>
    </w:p>
    <w:p>
      <w:pPr>
        <w:pStyle w:val="ListBullet"/>
      </w:pPr>
      <w:r>
        <w:t xml:space="preserve">want faster setup without hand-tuning everything → use </w:t>
      </w:r>
      <w:r>
        <w:rPr>
          <w:rFonts w:ascii="Consolas" w:hAnsi="Consolas" w:eastAsia="Consolas"/>
          <w:sz w:val="19"/>
          <w:shd w:fill="EEF5EE"/>
        </w:rPr>
        <w:t>al_sound_profile</w:t>
      </w:r>
    </w:p>
    <w:p>
      <w:pPr>
        <w:pStyle w:val="ListBullet"/>
      </w:pPr>
      <w:r>
        <w:t xml:space="preserve">want to balance the match mix → use </w:t>
      </w:r>
      <w:r>
        <w:rPr>
          <w:rFonts w:ascii="Consolas" w:hAnsi="Consolas" w:eastAsia="Consolas"/>
          <w:sz w:val="19"/>
          <w:shd w:fill="EEF5EE"/>
        </w:rPr>
        <w:t>weapon / player volumes</w:t>
      </w:r>
    </w:p>
    <w:p>
      <w:pPr>
        <w:pStyle w:val="ListBullet"/>
      </w:pPr>
      <w:r>
        <w:t xml:space="preserve">if you change backend/profile/HRTF/binaural/output format → do </w:t>
      </w:r>
      <w:r>
        <w:rPr>
          <w:rFonts w:ascii="Consolas" w:hAnsi="Consolas" w:eastAsia="Consolas"/>
          <w:sz w:val="19"/>
          <w:shd w:fill="EEF5EE"/>
        </w:rPr>
        <w:t>snd_restart</w:t>
      </w:r>
    </w:p>
    <w:p>
      <w:pPr>
        <w:pStyle w:val="ListBullet"/>
      </w:pPr>
      <w:r>
        <w:t xml:space="preserve">if you do not know what the backend actually opened → check </w:t>
      </w:r>
      <w:r>
        <w:rPr>
          <w:rFonts w:ascii="Consolas" w:hAnsi="Consolas" w:eastAsia="Consolas"/>
          <w:sz w:val="19"/>
          <w:shd w:fill="EEF5EE"/>
        </w:rPr>
        <w:t>soundinfo</w:t>
      </w:r>
    </w:p>
    <w:p>
      <w:pPr>
        <w:pBdr>
          <w:bottom w:val="single" w:sz="8" w:space="6" w:color="B4D2B4"/>
        </w:pBdr>
      </w:pPr>
    </w:p>
    <w:p>
      <w:pPr>
        <w:pStyle w:val="Heading2"/>
      </w:pPr>
      <w:r>
        <w:t>26. Conclusion</w:t>
      </w:r>
    </w:p>
    <w:p>
      <w:r>
        <w:t>The main idea is this:</w:t>
      </w:r>
    </w:p>
    <w:p>
      <w:r>
        <w:rPr>
          <w:rFonts w:ascii="Consolas" w:hAnsi="Consolas" w:eastAsia="Consolas"/>
          <w:sz w:val="19"/>
          <w:shd w:fill="EEF5EE"/>
        </w:rPr>
        <w:t>Q2PRO-X</w:t>
      </w:r>
      <w:r>
        <w:t xml:space="preserve"> now gives you </w:t>
      </w:r>
      <w:r>
        <w:rPr>
          <w:b/>
        </w:rPr>
        <w:t>two genuinely different sound worlds</w:t>
      </w:r>
      <w:r>
        <w:t>:</w:t>
      </w:r>
    </w:p>
    <w:p>
      <w:pPr>
        <w:pStyle w:val="ListBullet"/>
      </w:pPr>
      <w:r>
        <w:t>a conservative and more classic one (</w:t>
      </w:r>
      <w:r>
        <w:rPr>
          <w:rFonts w:ascii="Consolas" w:hAnsi="Consolas" w:eastAsia="Consolas"/>
          <w:sz w:val="19"/>
          <w:shd w:fill="EEF5EE"/>
        </w:rPr>
        <w:t>DMA</w:t>
      </w:r>
      <w:r>
        <w:t xml:space="preserve">, or </w:t>
      </w:r>
      <w:r>
        <w:rPr>
          <w:rFonts w:ascii="Consolas" w:hAnsi="Consolas" w:eastAsia="Consolas"/>
          <w:sz w:val="19"/>
          <w:shd w:fill="EEF5EE"/>
        </w:rPr>
        <w:t>OpenAL R1Q2-like</w:t>
      </w:r>
      <w:r>
        <w:t>);</w:t>
      </w:r>
    </w:p>
    <w:p>
      <w:pPr>
        <w:pStyle w:val="ListBullet"/>
      </w:pPr>
      <w:r>
        <w:t>a modern, spatial, and acoustically richer one (</w:t>
      </w:r>
      <w:r>
        <w:rPr>
          <w:rFonts w:ascii="Consolas" w:hAnsi="Consolas" w:eastAsia="Consolas"/>
          <w:sz w:val="19"/>
          <w:shd w:fill="EEF5EE"/>
        </w:rPr>
        <w:t>OpenAL Q2PRO-X</w:t>
      </w:r>
      <w:r>
        <w:t xml:space="preserve"> with HRTF / binaural / reverb).</w:t>
      </w:r>
    </w:p>
    <w:p>
      <w:r>
        <w:t>The right setup depends not on “which mode is objectively best”, but on:</w:t>
      </w:r>
    </w:p>
    <w:p>
      <w:pPr>
        <w:pStyle w:val="ListBullet"/>
      </w:pPr>
      <w:r>
        <w:t>whether you use speakers or headphones;</w:t>
      </w:r>
    </w:p>
    <w:p>
      <w:pPr>
        <w:pStyle w:val="ListBullet"/>
      </w:pPr>
      <w:r>
        <w:t>whether you want a dry competitive sound;</w:t>
      </w:r>
    </w:p>
    <w:p>
      <w:pPr>
        <w:pStyle w:val="ListBullet"/>
      </w:pPr>
      <w:r>
        <w:t>or whether you prefer more depth, atmosphere, and a modern presentation.</w:t>
      </w:r>
    </w:p>
    <w:p>
      <w:r>
        <w:t>If you want the least stressful setup path, the best order is:</w:t>
      </w:r>
    </w:p>
    <w:p>
      <w:pPr>
        <w:pStyle w:val="ListNumber"/>
      </w:pPr>
      <w:r>
        <w:t>choose the backend (</w:t>
      </w:r>
      <w:r>
        <w:rPr>
          <w:rFonts w:ascii="Consolas" w:hAnsi="Consolas" w:eastAsia="Consolas"/>
          <w:sz w:val="19"/>
          <w:shd w:fill="EEF5EE"/>
        </w:rPr>
        <w:t>DMA</w:t>
      </w:r>
      <w:r>
        <w:t xml:space="preserve"> or </w:t>
      </w:r>
      <w:r>
        <w:rPr>
          <w:rFonts w:ascii="Consolas" w:hAnsi="Consolas" w:eastAsia="Consolas"/>
          <w:sz w:val="19"/>
          <w:shd w:fill="EEF5EE"/>
        </w:rPr>
        <w:t>OpenAL</w:t>
      </w:r>
      <w:r>
        <w:t>);</w:t>
      </w:r>
    </w:p>
    <w:p>
      <w:pPr>
        <w:pStyle w:val="ListNumber"/>
      </w:pPr>
      <w:r>
        <w:t xml:space="preserve">if </w:t>
      </w:r>
      <w:r>
        <w:rPr>
          <w:rFonts w:ascii="Consolas" w:hAnsi="Consolas" w:eastAsia="Consolas"/>
          <w:sz w:val="19"/>
          <w:shd w:fill="EEF5EE"/>
        </w:rPr>
        <w:t>OpenAL</w:t>
      </w:r>
      <w:r>
        <w:t xml:space="preserve">, decide whether you want </w:t>
      </w:r>
      <w:r>
        <w:rPr>
          <w:rFonts w:ascii="Consolas" w:hAnsi="Consolas" w:eastAsia="Consolas"/>
          <w:sz w:val="19"/>
          <w:shd w:fill="EEF5EE"/>
        </w:rPr>
        <w:t>Q2PRO-X</w:t>
      </w:r>
      <w:r>
        <w:t xml:space="preserve"> or </w:t>
      </w:r>
      <w:r>
        <w:rPr>
          <w:rFonts w:ascii="Consolas" w:hAnsi="Consolas" w:eastAsia="Consolas"/>
          <w:sz w:val="19"/>
          <w:shd w:fill="EEF5EE"/>
        </w:rPr>
        <w:t>R1Q2-like</w:t>
      </w:r>
      <w:r>
        <w:t>;</w:t>
      </w:r>
    </w:p>
    <w:p>
      <w:pPr>
        <w:pStyle w:val="ListNumber"/>
      </w:pPr>
      <w:r>
        <w:t xml:space="preserve">decide whether you want </w:t>
      </w:r>
      <w:r>
        <w:rPr>
          <w:rFonts w:ascii="Consolas" w:hAnsi="Consolas" w:eastAsia="Consolas"/>
          <w:sz w:val="19"/>
          <w:shd w:fill="EEF5EE"/>
        </w:rPr>
        <w:t>HRTF</w:t>
      </w:r>
      <w:r>
        <w:t>;</w:t>
      </w:r>
    </w:p>
    <w:p>
      <w:pPr>
        <w:pStyle w:val="ListNumber"/>
      </w:pPr>
      <w:r>
        <w:t>decide whether you want room acoustics;</w:t>
      </w:r>
    </w:p>
    <w:p>
      <w:pPr>
        <w:pStyle w:val="ListNumber"/>
      </w:pPr>
      <w:r>
        <w:t>only then start polishing weapon and category volumes.</w:t>
      </w:r>
    </w:p>
    <w:p>
      <w:r>
        <w:t>That order gets you to a deliberate setup much faster than random knob-turning.</w:t>
      </w:r>
    </w:p>
    <w:p>
      <w:r>
        <w:rPr>
          <w:b/>
        </w:rPr>
        <w:t>Project author: ly</w:t>
      </w:r>
    </w:p>
    <w:p>
      <w:r/>
    </w:p>
    <w:p>
      <w:pPr>
        <w:pStyle w:val="Heading1"/>
      </w:pPr>
      <w:r>
        <w:t>1.4 addendum</w:t>
      </w:r>
    </w:p>
    <w:p>
      <w:pPr>
        <w:pStyle w:val="Heading2"/>
      </w:pPr>
      <w:r>
        <w:t>1.4 addendum: AVFX audio</w:t>
      </w:r>
    </w:p>
    <w:p>
      <w:pPr>
        <w:pStyle w:val="ListBullet"/>
      </w:pPr>
      <w:r>
        <w:t>AVFX adds sounds for rain, snow, lava steam, surface steam, puddle/snow footsteps, and landing splashes.</w:t>
      </w:r>
    </w:p>
    <w:p>
      <w:pPr>
        <w:pStyle w:val="ListBullet"/>
      </w:pPr>
      <w:r>
        <w:t>All AVFX presets keep sounds enabled by default so a profile activates as a full-quality experience.</w:t>
      </w:r>
    </w:p>
    <w:p>
      <w:pPr>
        <w:pStyle w:val="ListBullet"/>
      </w:pPr>
      <w:r>
        <w:t>AVFX sounds are grouped into a dedicated AVFX sound settings menu. Release WAV files live under baseq2/sound/q2prox/avfx.</w:t>
      </w:r>
    </w:p>
    <w:p>
      <w:pPr>
        <w:pStyle w:val="ListBullet"/>
      </w:pPr>
      <w:r>
        <w:t>Landing in a puddle uses an extra splash/footstep audio layer on top of the stock fall sound.</w:t>
      </w:r>
    </w:p>
    <w:sectPr w:rsidR="00FC693F" w:rsidRPr="0006063C" w:rsidSect="00034616">
      <w:footerReference w:type="default" r:id="rId10"/>
      <w:headerReference w:type="default" r:id="rId11"/>
      <w:pgSz w:w="12240" w:h="15840"/>
      <w:pgMar w:top="1008" w:right="1080" w:bottom="1008"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5B675B"/>
        <w:sz w:val="16"/>
      </w:rPr>
      <w:t>Q2PRO-X 1.4 release documentation</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eastAsia="Aptos"/>
      <w:color w:val="1C221C"/>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240" w:after="100"/>
      <w:outlineLvl w:val="0"/>
    </w:pPr>
    <w:rPr>
      <w:rFonts w:asciiTheme="majorHAnsi" w:eastAsiaTheme="majorEastAsia" w:hAnsiTheme="majorHAnsi" w:cstheme="majorBidi" w:ascii="Aptos Display" w:hAnsi="Aptos Display" w:eastAsia="Aptos Display"/>
      <w:b/>
      <w:bCs/>
      <w:color w:val="45AD40"/>
      <w:sz w:val="36"/>
      <w:szCs w:val="28"/>
    </w:rPr>
  </w:style>
  <w:style w:type="paragraph" w:styleId="Heading2">
    <w:name w:val="heading 2"/>
    <w:basedOn w:val="Normal"/>
    <w:next w:val="Normal"/>
    <w:link w:val="Heading2Char"/>
    <w:uiPriority w:val="9"/>
    <w:unhideWhenUsed/>
    <w:qFormat/>
    <w:rsid w:val="00FC693F"/>
    <w:pPr>
      <w:keepNext/>
      <w:keepLines/>
      <w:spacing w:before="240" w:after="100"/>
      <w:outlineLvl w:val="1"/>
    </w:pPr>
    <w:rPr>
      <w:rFonts w:asciiTheme="majorHAnsi" w:eastAsiaTheme="majorEastAsia" w:hAnsiTheme="majorHAnsi" w:cstheme="majorBidi" w:ascii="Aptos Display" w:hAnsi="Aptos Display" w:eastAsia="Aptos Display"/>
      <w:b/>
      <w:bCs/>
      <w:color w:val="45AD40"/>
      <w:sz w:val="28"/>
      <w:szCs w:val="26"/>
    </w:rPr>
  </w:style>
  <w:style w:type="paragraph" w:styleId="Heading3">
    <w:name w:val="heading 3"/>
    <w:basedOn w:val="Normal"/>
    <w:next w:val="Normal"/>
    <w:link w:val="Heading3Char"/>
    <w:uiPriority w:val="9"/>
    <w:unhideWhenUsed/>
    <w:qFormat/>
    <w:rsid w:val="00FC693F"/>
    <w:pPr>
      <w:keepNext/>
      <w:keepLines/>
      <w:spacing w:before="240" w:after="100"/>
      <w:outlineLvl w:val="2"/>
    </w:pPr>
    <w:rPr>
      <w:rFonts w:asciiTheme="majorHAnsi" w:eastAsiaTheme="majorEastAsia" w:hAnsiTheme="majorHAnsi" w:cstheme="majorBidi" w:ascii="Aptos Display" w:hAnsi="Aptos Display" w:eastAsia="Aptos Display"/>
      <w:b/>
      <w:bCs/>
      <w:color w:val="45AD40"/>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40"/>
      <w:contextualSpacing/>
    </w:pPr>
    <w:rPr>
      <w:rFonts w:ascii="Aptos" w:hAnsi="Aptos" w:eastAsia="Aptos"/>
      <w:sz w:val="21"/>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40"/>
      <w:contextualSpacing/>
    </w:pPr>
    <w:rPr>
      <w:rFonts w:ascii="Aptos" w:hAnsi="Aptos" w:eastAsia="Aptos"/>
      <w:sz w:val="21"/>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Q2PXCode">
    <w:name w:val="Q2PX Code"/>
    <w:pPr>
      <w:spacing w:before="80" w:after="80"/>
      <w:ind w:left="259" w:right="259"/>
    </w:pPr>
    <w:rPr>
      <w:rFonts w:ascii="Consolas" w:hAnsi="Consolas" w:eastAsia="Consolas"/>
      <w:color w:val="233723"/>
      <w:sz w:val="19"/>
    </w:rPr>
  </w:style>
  <w:style w:type="paragraph" w:customStyle="1" w:styleId="Q2PXLead">
    <w:name w:val="Q2PX Lead"/>
    <w:pPr>
      <w:spacing w:after="200"/>
    </w:pPr>
    <w:rPr>
      <w:rFonts w:ascii="Aptos" w:hAnsi="Aptos" w:eastAsia="Aptos"/>
      <w:color w:val="5B675B"/>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footer" Target="footer1.xml"/><Relationship Id="rId1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Q2PRO-X 1.4 Sound Guide</dc:title>
  <dc:subject>Q2PRO-X 1.2 release documentation</dc:subject>
  <dc:creator>ly</dc:creator>
  <cp:keywords>Q2PRO-X, Quake II, Q2PRO-X 1.4</cp:keywords>
  <dc:description>generated by python-docx</dc:description>
  <cp:lastModifiedBy>Q2PRO-X 1.4 release docs generator</cp:lastModifiedBy>
  <cp:revision>1</cp:revision>
  <dcterms:created xsi:type="dcterms:W3CDTF">2013-12-23T23:15:00Z</dcterms:created>
  <dcterms:modified xsi:type="dcterms:W3CDTF">2026-07-05T12:00:00Z</dcterms:modified>
  <cp:category/>
</cp:coreProperties>
</file>