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pStyle w:val="Title"/>
        <w:jc w:val="center"/>
      </w:pPr>
      <w:r>
        <w:t>Q2PRO-X 1.4 — Детальный гайд по настройкам AVFX</w:t>
      </w:r>
    </w:p>
    <w:p>
      <w:pPr>
        <w:jc w:val="center"/>
      </w:pPr>
      <w:r>
        <w:rPr>
          <w:b/>
        </w:rPr>
        <w:t>Версия 1.4 • 5 июля 2026 • Автор проекта: ly</w:t>
      </w:r>
    </w:p>
    <w:p/>
    <w:p>
      <w:pPr>
        <w:pStyle w:val="Heading1"/>
      </w:pPr>
      <w:r>
        <w:t>1. Теория AVFX</w:t>
      </w:r>
    </w:p>
    <w:p>
      <w:pPr>
        <w:pStyle w:val="ListBullet"/>
      </w:pPr>
      <w:r>
        <w:t>AVFX — опциональный клиентский слой погоды, поверхностей, звука и экранных реакций. Он не меняет серверную физику, урон, hitbox'ы или правила игры.</w:t>
      </w:r>
    </w:p>
    <w:p>
      <w:pPr>
        <w:pStyle w:val="ListBullet"/>
      </w:pPr>
      <w:r>
        <w:t>Система состоит из четырёх частей: погодный эмиттер (дождь/снег/пепел/пыль/дымка), поверхностные приёмники (вода, лужи, снег, лава), реакции (шаги, оружие, пар, всплески) и presentation-слой (небо, звук, мокрая линза).</w:t>
      </w:r>
    </w:p>
    <w:p>
      <w:pPr>
        <w:pStyle w:val="ListBullet"/>
      </w:pPr>
      <w:r>
        <w:t>Для новых пользователей AVFX по умолчанию выключен. Значения по умолчанию соответствуют безопасной базе качества, а включение делается пресетами или вручную.</w:t>
      </w:r>
    </w:p>
    <w:p>
      <w:pPr>
        <w:pStyle w:val="ListBullet"/>
      </w:pPr>
      <w:r>
        <w:t>Ultra Quality означает максимальную картинку без дистанционного LOD: лужи и снег не должны 'строиться только когда пришёл игрок'. Более лёгкие режимы могут использовать LOD и снижать вторичные эффекты.</w:t>
      </w:r>
    </w:p>
    <w:p>
      <w:pPr>
        <w:pStyle w:val="ListBullet"/>
      </w:pPr>
      <w:r>
        <w:t>Пресеты — это cfg-файлы в baseq2/q2pro-x/visual_presets. Их можно копировать и править под себя, а меню просто выполняет нужный cfg.</w:t>
      </w:r>
    </w:p>
    <w:p>
      <w:pPr>
        <w:pStyle w:val="Heading1"/>
      </w:pPr>
      <w:r>
        <w:t>2. Как включать и проверять</w:t>
      </w:r>
    </w:p>
    <w:p>
      <w:pPr>
        <w:pStyle w:val="ListBullet"/>
      </w:pPr>
      <w:r>
        <w:t>Откройте главное AVFX меню командой /avfx или через Q2PRO-X меню.</w:t>
      </w:r>
    </w:p>
    <w:p>
      <w:pPr>
        <w:pStyle w:val="ListBullet"/>
      </w:pPr>
      <w:r>
        <w:t>Для готовой настройки откройте AVFX Presets (/avfxp) и выберите Rain &amp; Storm, Rain или Snow в нужном уровне качества.</w:t>
      </w:r>
    </w:p>
    <w:p>
      <w:pPr>
        <w:pStyle w:val="ListBullet"/>
      </w:pPr>
      <w:r>
        <w:t>Для ручной настройки используйте подменю Rain &amp; Water, Snow, Snowflakes, Snow cover, Other effects, Storm &amp; Sky, Sound settings и Enhanced effects.</w:t>
      </w:r>
    </w:p>
    <w:p>
      <w:pPr>
        <w:pStyle w:val="ListBullet"/>
      </w:pPr>
      <w:r>
        <w:t>Для диагностики используйте cl_avfx_info или /avfxi. Для сброса AVFX используйте /avfxr или пункт сброса.</w:t>
      </w:r>
    </w:p>
    <w:p>
      <w:pPr>
        <w:pStyle w:val="ListBullet"/>
      </w:pPr>
      <w:r>
        <w:t>Быстрые команды: /avfx, /rain, /snow, /снег, /water, /sky, /avfxp, /avfxs, /avfxr, /avfxi.</w:t>
      </w:r>
    </w:p>
    <w:p>
      <w:pPr>
        <w:pStyle w:val="Heading1"/>
      </w:pPr>
      <w:r>
        <w:t>3. Пресеты AVFX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Пресет</w:t>
            </w:r>
          </w:p>
        </w:tc>
        <w:tc>
          <w:tcPr>
            <w:tcW w:type="dxa" w:w="2880"/>
          </w:tcPr>
          <w:p>
            <w:r>
              <w:t>CFG</w:t>
            </w:r>
          </w:p>
        </w:tc>
        <w:tc>
          <w:tcPr>
            <w:tcW w:type="dxa" w:w="2880"/>
          </w:tcPr>
          <w:p>
            <w:r>
              <w:t>Назначение</w:t>
            </w:r>
          </w:p>
        </w:tc>
      </w:tr>
      <w:tr>
        <w:tc>
          <w:tcPr>
            <w:tcW w:type="dxa" w:w="2880"/>
          </w:tcPr>
          <w:p>
            <w:r>
              <w:t>Дождь + гроза Ultra</w:t>
            </w:r>
          </w:p>
        </w:tc>
        <w:tc>
          <w:tcPr>
            <w:tcW w:type="dxa" w:w="2880"/>
          </w:tcPr>
          <w:p>
            <w:r>
              <w:t>v_p_rs_u.cfg</w:t>
            </w:r>
          </w:p>
        </w:tc>
        <w:tc>
          <w:tcPr>
            <w:tcW w:type="dxa" w:w="2880"/>
          </w:tcPr>
          <w:p>
            <w:r>
              <w:t>Максимальная картинка дождя, луж, стекания, неба и грозы; LOD выключен.</w:t>
            </w:r>
          </w:p>
        </w:tc>
      </w:tr>
      <w:tr>
        <w:tc>
          <w:tcPr>
            <w:tcW w:type="dxa" w:w="2880"/>
          </w:tcPr>
          <w:p>
            <w:r>
              <w:t>Дождь Ultra</w:t>
            </w:r>
          </w:p>
        </w:tc>
        <w:tc>
          <w:tcPr>
            <w:tcW w:type="dxa" w:w="2880"/>
          </w:tcPr>
          <w:p>
            <w:r>
              <w:t>v_p_r_u.cfg</w:t>
            </w:r>
          </w:p>
        </w:tc>
        <w:tc>
          <w:tcPr>
            <w:tcW w:type="dxa" w:w="2880"/>
          </w:tcPr>
          <w:p>
            <w:r>
              <w:t>Та же базовая картинка дождя и воды, но без акцента на грозу и молнии.</w:t>
            </w:r>
          </w:p>
        </w:tc>
      </w:tr>
      <w:tr>
        <w:tc>
          <w:tcPr>
            <w:tcW w:type="dxa" w:w="2880"/>
          </w:tcPr>
          <w:p>
            <w:r>
              <w:t>Снег Ultra</w:t>
            </w:r>
          </w:p>
        </w:tc>
        <w:tc>
          <w:tcPr>
            <w:tcW w:type="dxa" w:w="2880"/>
          </w:tcPr>
          <w:p>
            <w:r>
              <w:t>v_p_s_u.cfg</w:t>
            </w:r>
          </w:p>
        </w:tc>
        <w:tc>
          <w:tcPr>
            <w:tcW w:type="dxa" w:w="2880"/>
          </w:tcPr>
          <w:p>
            <w:r>
              <w:t>Максимальный снег, GPU-покров, сугробы, следы и снежное небо; LOD выключен.</w:t>
            </w:r>
          </w:p>
        </w:tc>
      </w:tr>
      <w:tr>
        <w:tc>
          <w:tcPr>
            <w:tcW w:type="dxa" w:w="2880"/>
          </w:tcPr>
          <w:p>
            <w:r>
              <w:t>Дождь + гроза Quality</w:t>
            </w:r>
          </w:p>
        </w:tc>
        <w:tc>
          <w:tcPr>
            <w:tcW w:type="dxa" w:w="2880"/>
          </w:tcPr>
          <w:p>
            <w:r>
              <w:t>v_p_rs_q.cfg</w:t>
            </w:r>
          </w:p>
        </w:tc>
        <w:tc>
          <w:tcPr>
            <w:tcW w:type="dxa" w:w="2880"/>
          </w:tcPr>
          <w:p>
            <w:r>
              <w:t>Близко к Ultra, но с мягким LOD и слегка сниженной дорогой детализацией.</w:t>
            </w:r>
          </w:p>
        </w:tc>
      </w:tr>
      <w:tr>
        <w:tc>
          <w:tcPr>
            <w:tcW w:type="dxa" w:w="2880"/>
          </w:tcPr>
          <w:p>
            <w:r>
              <w:t>Дождь Quality</w:t>
            </w:r>
          </w:p>
        </w:tc>
        <w:tc>
          <w:tcPr>
            <w:tcW w:type="dxa" w:w="2880"/>
          </w:tcPr>
          <w:p>
            <w:r>
              <w:t>v_p_r_q.cfg</w:t>
            </w:r>
          </w:p>
        </w:tc>
        <w:tc>
          <w:tcPr>
            <w:tcW w:type="dxa" w:w="2880"/>
          </w:tcPr>
          <w:p>
            <w:r>
              <w:t>Рекомендуемый качественный старт для дождя с хорошей картинкой.</w:t>
            </w:r>
          </w:p>
        </w:tc>
      </w:tr>
      <w:tr>
        <w:tc>
          <w:tcPr>
            <w:tcW w:type="dxa" w:w="2880"/>
          </w:tcPr>
          <w:p>
            <w:r>
              <w:t>Снег Quality</w:t>
            </w:r>
          </w:p>
        </w:tc>
        <w:tc>
          <w:tcPr>
            <w:tcW w:type="dxa" w:w="2880"/>
          </w:tcPr>
          <w:p>
            <w:r>
              <w:t>v_p_s_q.cfg</w:t>
            </w:r>
          </w:p>
        </w:tc>
        <w:tc>
          <w:tcPr>
            <w:tcW w:type="dxa" w:w="2880"/>
          </w:tcPr>
          <w:p>
            <w:r>
              <w:t>Снежный визуал близко к Ultra с более спокойной ценой по дальности.</w:t>
            </w:r>
          </w:p>
        </w:tc>
      </w:tr>
      <w:tr>
        <w:tc>
          <w:tcPr>
            <w:tcW w:type="dxa" w:w="2880"/>
          </w:tcPr>
          <w:p>
            <w:r>
              <w:t>Дождь + гроза Balanced</w:t>
            </w:r>
          </w:p>
        </w:tc>
        <w:tc>
          <w:tcPr>
            <w:tcW w:type="dxa" w:w="2880"/>
          </w:tcPr>
          <w:p>
            <w:r>
              <w:t>v_p_rs_b.cfg</w:t>
            </w:r>
          </w:p>
        </w:tc>
        <w:tc>
          <w:tcPr>
            <w:tcW w:type="dxa" w:w="2880"/>
          </w:tcPr>
          <w:p>
            <w:r>
              <w:t>Заметный прирост FPS при сохранении полного набора дождя и грозы.</w:t>
            </w:r>
          </w:p>
        </w:tc>
      </w:tr>
      <w:tr>
        <w:tc>
          <w:tcPr>
            <w:tcW w:type="dxa" w:w="2880"/>
          </w:tcPr>
          <w:p>
            <w:r>
              <w:t>Дождь Balanced</w:t>
            </w:r>
          </w:p>
        </w:tc>
        <w:tc>
          <w:tcPr>
            <w:tcW w:type="dxa" w:w="2880"/>
          </w:tcPr>
          <w:p>
            <w:r>
              <w:t>v_p_r_b.cfg</w:t>
            </w:r>
          </w:p>
        </w:tc>
        <w:tc>
          <w:tcPr>
            <w:tcW w:type="dxa" w:w="2880"/>
          </w:tcPr>
          <w:p>
            <w:r>
              <w:t>Ниже плотность дождя и сильнее LOD; лужи и основной визуал остаются.</w:t>
            </w:r>
          </w:p>
        </w:tc>
      </w:tr>
      <w:tr>
        <w:tc>
          <w:tcPr>
            <w:tcW w:type="dxa" w:w="2880"/>
          </w:tcPr>
          <w:p>
            <w:r>
              <w:t>Снег Balanced</w:t>
            </w:r>
          </w:p>
        </w:tc>
        <w:tc>
          <w:tcPr>
            <w:tcW w:type="dxa" w:w="2880"/>
          </w:tcPr>
          <w:p>
            <w:r>
              <w:t>v_p_s_b.cfg</w:t>
            </w:r>
          </w:p>
        </w:tc>
        <w:tc>
          <w:tcPr>
            <w:tcW w:type="dxa" w:w="2880"/>
          </w:tcPr>
          <w:p>
            <w:r>
              <w:t>Ниже плотность снега и дешевле дальняя симуляция.</w:t>
            </w:r>
          </w:p>
        </w:tc>
      </w:tr>
      <w:tr>
        <w:tc>
          <w:tcPr>
            <w:tcW w:type="dxa" w:w="2880"/>
          </w:tcPr>
          <w:p>
            <w:r>
              <w:t>Дождь + гроза Performance</w:t>
            </w:r>
          </w:p>
        </w:tc>
        <w:tc>
          <w:tcPr>
            <w:tcW w:type="dxa" w:w="2880"/>
          </w:tcPr>
          <w:p>
            <w:r>
              <w:t>v_p_rs_p.cfg</w:t>
            </w:r>
          </w:p>
        </w:tc>
        <w:tc>
          <w:tcPr>
            <w:tcW w:type="dxa" w:w="2880"/>
          </w:tcPr>
          <w:p>
            <w:r>
              <w:t>Меньше частиц и короче LOD-дистанция, звуки остаются включены.</w:t>
            </w:r>
          </w:p>
        </w:tc>
      </w:tr>
      <w:tr>
        <w:tc>
          <w:tcPr>
            <w:tcW w:type="dxa" w:w="2880"/>
          </w:tcPr>
          <w:p>
            <w:r>
              <w:t>Дождь Performance</w:t>
            </w:r>
          </w:p>
        </w:tc>
        <w:tc>
          <w:tcPr>
            <w:tcW w:type="dxa" w:w="2880"/>
          </w:tcPr>
          <w:p>
            <w:r>
              <w:t>v_p_r_p.cfg</w:t>
            </w:r>
          </w:p>
        </w:tc>
        <w:tc>
          <w:tcPr>
            <w:tcW w:type="dxa" w:w="2880"/>
          </w:tcPr>
          <w:p>
            <w:r>
              <w:t>Сохраняет читаемый дождь и лужи при снижении вторичных эффектов.</w:t>
            </w:r>
          </w:p>
        </w:tc>
      </w:tr>
      <w:tr>
        <w:tc>
          <w:tcPr>
            <w:tcW w:type="dxa" w:w="2880"/>
          </w:tcPr>
          <w:p>
            <w:r>
              <w:t>Снег Performance</w:t>
            </w:r>
          </w:p>
        </w:tc>
        <w:tc>
          <w:tcPr>
            <w:tcW w:type="dxa" w:w="2880"/>
          </w:tcPr>
          <w:p>
            <w:r>
              <w:t>v_p_s_p.cfg</w:t>
            </w:r>
          </w:p>
        </w:tc>
        <w:tc>
          <w:tcPr>
            <w:tcW w:type="dxa" w:w="2880"/>
          </w:tcPr>
          <w:p>
            <w:r>
              <w:t>Сохраняет снегопад и покров, снижая дорогие дополнения.</w:t>
            </w:r>
          </w:p>
        </w:tc>
      </w:tr>
      <w:tr>
        <w:tc>
          <w:tcPr>
            <w:tcW w:type="dxa" w:w="2880"/>
          </w:tcPr>
          <w:p>
            <w:r>
              <w:t>Дождь + гроза Ultra Performance</w:t>
            </w:r>
          </w:p>
        </w:tc>
        <w:tc>
          <w:tcPr>
            <w:tcW w:type="dxa" w:w="2880"/>
          </w:tcPr>
          <w:p>
            <w:r>
              <w:t>v_p_rs_up.cfg</w:t>
            </w:r>
          </w:p>
        </w:tc>
        <w:tc>
          <w:tcPr>
            <w:tcW w:type="dxa" w:w="2880"/>
          </w:tcPr>
          <w:p>
            <w:r>
              <w:t>Агрессивный LOD и минимум дополнений; звуки всё равно включены.</w:t>
            </w:r>
          </w:p>
        </w:tc>
      </w:tr>
      <w:tr>
        <w:tc>
          <w:tcPr>
            <w:tcW w:type="dxa" w:w="2880"/>
          </w:tcPr>
          <w:p>
            <w:r>
              <w:t>Дождь Ultra Performance</w:t>
            </w:r>
          </w:p>
        </w:tc>
        <w:tc>
          <w:tcPr>
            <w:tcW w:type="dxa" w:w="2880"/>
          </w:tcPr>
          <w:p>
            <w:r>
              <w:t>v_p_r_up.cfg</w:t>
            </w:r>
          </w:p>
        </w:tc>
        <w:tc>
          <w:tcPr>
            <w:tcW w:type="dxa" w:w="2880"/>
          </w:tcPr>
          <w:p>
            <w:r>
              <w:t>Минимальный дождевой профиль для слабых ПК или тяжёлых сетевых сцен.</w:t>
            </w:r>
          </w:p>
        </w:tc>
      </w:tr>
      <w:tr>
        <w:tc>
          <w:tcPr>
            <w:tcW w:type="dxa" w:w="2880"/>
          </w:tcPr>
          <w:p>
            <w:r>
              <w:t>Снег Ultra Performance</w:t>
            </w:r>
          </w:p>
        </w:tc>
        <w:tc>
          <w:tcPr>
            <w:tcW w:type="dxa" w:w="2880"/>
          </w:tcPr>
          <w:p>
            <w:r>
              <w:t>v_p_s_up.cfg</w:t>
            </w:r>
          </w:p>
        </w:tc>
        <w:tc>
          <w:tcPr>
            <w:tcW w:type="dxa" w:w="2880"/>
          </w:tcPr>
          <w:p>
            <w:r>
              <w:t>Обычный снег остаётся, 3D-снежинки и дорогие эффекты урезаны.</w:t>
            </w:r>
          </w:p>
        </w:tc>
      </w:tr>
    </w:tbl>
    <w:p/>
    <w:p>
      <w:pPr>
        <w:pStyle w:val="Heading1"/>
      </w:pPr>
      <w:r>
        <w:t>4. Уровни качества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Уровень</w:t>
            </w:r>
          </w:p>
        </w:tc>
        <w:tc>
          <w:tcPr>
            <w:tcW w:type="dxa" w:w="2880"/>
          </w:tcPr>
          <w:p>
            <w:r>
              <w:t>Что делает</w:t>
            </w:r>
          </w:p>
        </w:tc>
        <w:tc>
          <w:tcPr>
            <w:tcW w:type="dxa" w:w="2880"/>
          </w:tcPr>
          <w:p>
            <w:r>
              <w:t>Когда использовать</w:t>
            </w:r>
          </w:p>
        </w:tc>
      </w:tr>
      <w:tr>
        <w:tc>
          <w:tcPr>
            <w:tcW w:type="dxa" w:w="2880"/>
          </w:tcPr>
          <w:p>
            <w:r>
              <w:t>Ultra Quality</w:t>
            </w:r>
          </w:p>
        </w:tc>
        <w:tc>
          <w:tcPr>
            <w:tcW w:type="dxa" w:w="2880"/>
          </w:tcPr>
          <w:p>
            <w:r>
              <w:t>LOD выключен, максимальная плотность, крупные лужи/снег/покров, дорогие вторичные эффекты включены.</w:t>
            </w:r>
          </w:p>
        </w:tc>
        <w:tc>
          <w:tcPr>
            <w:tcW w:type="dxa" w:w="2880"/>
          </w:tcPr>
          <w:p>
            <w:r>
              <w:t>Скриншоты, мощный ПК, эталонная картинка.</w:t>
            </w:r>
          </w:p>
        </w:tc>
      </w:tr>
      <w:tr>
        <w:tc>
          <w:tcPr>
            <w:tcW w:type="dxa" w:w="2880"/>
          </w:tcPr>
          <w:p>
            <w:r>
              <w:t>Quality</w:t>
            </w:r>
          </w:p>
        </w:tc>
        <w:tc>
          <w:tcPr>
            <w:tcW w:type="dxa" w:w="2880"/>
          </w:tcPr>
          <w:p>
            <w:r>
              <w:t>Почти Ultra, но с мягким LOD и небольшим снижением плотности/дорогих деталей.</w:t>
            </w:r>
          </w:p>
        </w:tc>
        <w:tc>
          <w:tcPr>
            <w:tcW w:type="dxa" w:w="2880"/>
          </w:tcPr>
          <w:p>
            <w:r>
              <w:t>Рекомендуемый красивый режим для игры.</w:t>
            </w:r>
          </w:p>
        </w:tc>
      </w:tr>
      <w:tr>
        <w:tc>
          <w:tcPr>
            <w:tcW w:type="dxa" w:w="2880"/>
          </w:tcPr>
          <w:p>
            <w:r>
              <w:t>Balanced</w:t>
            </w:r>
          </w:p>
        </w:tc>
        <w:tc>
          <w:tcPr>
            <w:tcW w:type="dxa" w:w="2880"/>
          </w:tcPr>
          <w:p>
            <w:r>
              <w:t>Более заметный LOD, ниже плотность частиц, но основные эффекты сохранены.</w:t>
            </w:r>
          </w:p>
        </w:tc>
        <w:tc>
          <w:tcPr>
            <w:tcW w:type="dxa" w:w="2880"/>
          </w:tcPr>
          <w:p>
            <w:r>
              <w:t>Когда нужен заметный FPS boost без потери характера AVFX.</w:t>
            </w:r>
          </w:p>
        </w:tc>
      </w:tr>
      <w:tr>
        <w:tc>
          <w:tcPr>
            <w:tcW w:type="dxa" w:w="2880"/>
          </w:tcPr>
          <w:p>
            <w:r>
              <w:t>Performance</w:t>
            </w:r>
          </w:p>
        </w:tc>
        <w:tc>
          <w:tcPr>
            <w:tcW w:type="dxa" w:w="2880"/>
          </w:tcPr>
          <w:p>
            <w:r>
              <w:t>Снижает частицы и часть дорогих вторичных эффектов, но оставляет погоду читаемой.</w:t>
            </w:r>
          </w:p>
        </w:tc>
        <w:tc>
          <w:tcPr>
            <w:tcW w:type="dxa" w:w="2880"/>
          </w:tcPr>
          <w:p>
            <w:r>
              <w:t>Сетевые игры или тяжёлые карты.</w:t>
            </w:r>
          </w:p>
        </w:tc>
      </w:tr>
      <w:tr>
        <w:tc>
          <w:tcPr>
            <w:tcW w:type="dxa" w:w="2880"/>
          </w:tcPr>
          <w:p>
            <w:r>
              <w:t>Ultra Performance</w:t>
            </w:r>
          </w:p>
        </w:tc>
        <w:tc>
          <w:tcPr>
            <w:tcW w:type="dxa" w:w="2880"/>
          </w:tcPr>
          <w:p>
            <w:r>
              <w:t>Агрессивный LOD, минимум вторичных эффектов, звуки остаются включены.</w:t>
            </w:r>
          </w:p>
        </w:tc>
        <w:tc>
          <w:tcPr>
            <w:tcW w:type="dxa" w:w="2880"/>
          </w:tcPr>
          <w:p>
            <w:r>
              <w:t>Слабые ПК, максимальная скорость, проверка совместимости.</w:t>
            </w:r>
          </w:p>
        </w:tc>
      </w:tr>
    </w:tbl>
    <w:p/>
    <w:p>
      <w:pPr>
        <w:pStyle w:val="Heading1"/>
      </w:pPr>
      <w:r>
        <w:t>5. Справочник настроек</w:t>
      </w:r>
    </w:p>
    <w:p>
      <w:pPr>
        <w:pStyle w:val="Heading2"/>
      </w:pPr>
      <w:r>
        <w:t>Общее управление AVFX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</w:t>
            </w:r>
          </w:p>
        </w:tc>
        <w:tc>
          <w:tcPr>
            <w:tcW w:type="dxa" w:w="2160"/>
          </w:tcPr>
          <w:p>
            <w:r>
              <w:t>Включить</w:t>
            </w:r>
          </w:p>
        </w:tc>
        <w:tc>
          <w:tcPr>
            <w:tcW w:type="dxa" w:w="2160"/>
          </w:tcPr>
          <w:p>
            <w:r>
              <w:t>Главный переключатель всего AVFX-слоя.</w:t>
            </w:r>
          </w:p>
        </w:tc>
        <w:tc>
          <w:tcPr>
            <w:tcW w:type="dxa" w:w="2160"/>
          </w:tcPr>
          <w:p>
            <w:r>
              <w:t>Для классической картинки оставить выключенным; пресеты включают сами.</w:t>
            </w:r>
          </w:p>
        </w:tc>
      </w:tr>
      <w:tr>
        <w:tc>
          <w:tcPr>
            <w:tcW w:type="dxa" w:w="2160"/>
          </w:tcPr>
          <w:p>
            <w:r>
              <w:t>cl_avfx_preset</w:t>
            </w:r>
          </w:p>
        </w:tc>
        <w:tc>
          <w:tcPr>
            <w:tcW w:type="dxa" w:w="2160"/>
          </w:tcPr>
          <w:p>
            <w:r>
              <w:t>Профиль</w:t>
            </w:r>
          </w:p>
        </w:tc>
        <w:tc>
          <w:tcPr>
            <w:tcW w:type="dxa" w:w="2160"/>
          </w:tcPr>
          <w:p>
            <w:r>
              <w:t>Выбирает активный погодный эмиттер: дождь, снег, пепел, пыль или дымку.</w:t>
            </w:r>
          </w:p>
        </w:tc>
        <w:tc>
          <w:tcPr>
            <w:tcW w:type="dxa" w:w="2160"/>
          </w:tcPr>
          <w:p>
            <w:r>
              <w:t>Для полного профиля лучше использовать cfg-пресеты, а не только этот пункт.</w:t>
            </w:r>
          </w:p>
        </w:tc>
      </w:tr>
      <w:tr>
        <w:tc>
          <w:tcPr>
            <w:tcW w:type="dxa" w:w="2160"/>
          </w:tcPr>
          <w:p>
            <w:r>
              <w:t>cl_avfx_quality</w:t>
            </w:r>
          </w:p>
        </w:tc>
        <w:tc>
          <w:tcPr>
            <w:tcW w:type="dxa" w:w="2160"/>
          </w:tcPr>
          <w:p>
            <w:r>
              <w:t>Качество</w:t>
            </w:r>
          </w:p>
        </w:tc>
        <w:tc>
          <w:tcPr>
            <w:tcW w:type="dxa" w:w="2160"/>
          </w:tcPr>
          <w:p>
            <w:r>
              <w:t>Общая подсказка качества для ряда подсистем AVFX.</w:t>
            </w:r>
          </w:p>
        </w:tc>
        <w:tc>
          <w:tcPr>
            <w:tcW w:type="dxa" w:w="2160"/>
          </w:tcPr>
          <w:p>
            <w:r>
              <w:t>Пресеты выставляют нужное значение.</w:t>
            </w:r>
          </w:p>
        </w:tc>
      </w:tr>
      <w:tr>
        <w:tc>
          <w:tcPr>
            <w:tcW w:type="dxa" w:w="2160"/>
          </w:tcPr>
          <w:p>
            <w:r>
              <w:t>cl_avfx_render_lod</w:t>
            </w:r>
          </w:p>
        </w:tc>
        <w:tc>
          <w:tcPr>
            <w:tcW w:type="dxa" w:w="2160"/>
          </w:tcPr>
          <w:p>
            <w:r>
              <w:t>LOD дальности эффектов</w:t>
            </w:r>
          </w:p>
        </w:tc>
        <w:tc>
          <w:tcPr>
            <w:tcW w:type="dxa" w:w="2160"/>
          </w:tcPr>
          <w:p>
            <w:r>
              <w:t>Разрешает пропускать мелкие вторичные эффекты вдали.</w:t>
            </w:r>
          </w:p>
        </w:tc>
        <w:tc>
          <w:tcPr>
            <w:tcW w:type="dxa" w:w="2160"/>
          </w:tcPr>
          <w:p>
            <w:r>
              <w:t>0 означает Ultra/full-world поведение; 1 масштабируется cl_avfx_render_lod_wu.</w:t>
            </w:r>
          </w:p>
        </w:tc>
      </w:tr>
      <w:tr>
        <w:tc>
          <w:tcPr>
            <w:tcW w:type="dxa" w:w="2160"/>
          </w:tcPr>
          <w:p>
            <w:r>
              <w:t>cl_avfx_render_lod_wu</w:t>
            </w:r>
          </w:p>
        </w:tc>
        <w:tc>
          <w:tcPr>
            <w:tcW w:type="dxa" w:w="2160"/>
          </w:tcPr>
          <w:p>
            <w:r>
              <w:t>Дистанция LOD</w:t>
            </w:r>
          </w:p>
        </w:tc>
        <w:tc>
          <w:tcPr>
            <w:tcW w:type="dxa" w:w="2160"/>
          </w:tcPr>
          <w:p>
            <w:r>
              <w:t>Дистанция в world units для локального LOD.</w:t>
            </w:r>
          </w:p>
        </w:tc>
        <w:tc>
          <w:tcPr>
            <w:tcW w:type="dxa" w:w="2160"/>
          </w:tcPr>
          <w:p>
            <w:r>
              <w:t>Увеличить для качества; уменьшить для FPS.</w:t>
            </w:r>
          </w:p>
        </w:tc>
      </w:tr>
      <w:tr>
        <w:tc>
          <w:tcPr>
            <w:tcW w:type="dxa" w:w="2160"/>
          </w:tcPr>
          <w:p>
            <w:r>
              <w:t>cl_avfx_weather_level</w:t>
            </w:r>
          </w:p>
        </w:tc>
        <w:tc>
          <w:tcPr>
            <w:tcW w:type="dxa" w:w="2160"/>
          </w:tcPr>
          <w:p>
            <w:r>
              <w:t>Сила погоды</w:t>
            </w:r>
          </w:p>
        </w:tc>
        <w:tc>
          <w:tcPr>
            <w:tcW w:type="dxa" w:w="2160"/>
          </w:tcPr>
          <w:p>
            <w:r>
              <w:t>Общий выбор силы погоды.</w:t>
            </w:r>
          </w:p>
        </w:tc>
        <w:tc>
          <w:tcPr>
            <w:tcW w:type="dxa" w:w="2160"/>
          </w:tcPr>
          <w:p>
            <w:r>
              <w:t>Тихо/обычно/сильно быстро меняют плотность.</w:t>
            </w:r>
          </w:p>
        </w:tc>
      </w:tr>
      <w:tr>
        <w:tc>
          <w:tcPr>
            <w:tcW w:type="dxa" w:w="2160"/>
          </w:tcPr>
          <w:p>
            <w:r>
              <w:t>cl_avfx_density</w:t>
            </w:r>
          </w:p>
        </w:tc>
        <w:tc>
          <w:tcPr>
            <w:tcW w:type="dxa" w:w="2160"/>
          </w:tcPr>
          <w:p>
            <w:r>
              <w:t>Плотность</w:t>
            </w:r>
          </w:p>
        </w:tc>
        <w:tc>
          <w:tcPr>
            <w:tcW w:type="dxa" w:w="2160"/>
          </w:tcPr>
          <w:p>
            <w:r>
              <w:t>Базовый множитель плотности частиц/погоды.</w:t>
            </w:r>
          </w:p>
        </w:tc>
        <w:tc>
          <w:tcPr>
            <w:tcW w:type="dxa" w:w="2160"/>
          </w:tcPr>
          <w:p>
            <w:r>
              <w:t>Один из первых параметров для снижения нагрузки.</w:t>
            </w:r>
          </w:p>
        </w:tc>
      </w:tr>
      <w:tr>
        <w:tc>
          <w:tcPr>
            <w:tcW w:type="dxa" w:w="2160"/>
          </w:tcPr>
          <w:p>
            <w:r>
              <w:t>cl_avfx_alpha</w:t>
            </w:r>
          </w:p>
        </w:tc>
        <w:tc>
          <w:tcPr>
            <w:tcW w:type="dxa" w:w="2160"/>
          </w:tcPr>
          <w:p>
            <w:r>
              <w:t>Прозрачность</w:t>
            </w:r>
          </w:p>
        </w:tc>
        <w:tc>
          <w:tcPr>
            <w:tcW w:type="dxa" w:w="2160"/>
          </w:tcPr>
          <w:p>
            <w:r>
              <w:t>Базовая прозрачность погодных частиц.</w:t>
            </w:r>
          </w:p>
        </w:tc>
        <w:tc>
          <w:tcPr>
            <w:tcW w:type="dxa" w:w="2160"/>
          </w:tcPr>
          <w:p>
            <w:r>
              <w:t>Слишком высоко шумит картинку; слишком низко прячет погоду.</w:t>
            </w:r>
          </w:p>
        </w:tc>
      </w:tr>
      <w:tr>
        <w:tc>
          <w:tcPr>
            <w:tcW w:type="dxa" w:w="2160"/>
          </w:tcPr>
          <w:p>
            <w:r>
              <w:t>cl_avfx_radius</w:t>
            </w:r>
          </w:p>
        </w:tc>
        <w:tc>
          <w:tcPr>
            <w:tcW w:type="dxa" w:w="2160"/>
          </w:tcPr>
          <w:p>
            <w:r>
              <w:t>Радиус</w:t>
            </w:r>
          </w:p>
        </w:tc>
        <w:tc>
          <w:tcPr>
            <w:tcW w:type="dxa" w:w="2160"/>
          </w:tcPr>
          <w:p>
            <w:r>
              <w:t>Горизонтальный радиус эмиссии вокруг игрока/области.</w:t>
            </w:r>
          </w:p>
        </w:tc>
        <w:tc>
          <w:tcPr>
            <w:tcW w:type="dxa" w:w="2160"/>
          </w:tcPr>
          <w:p>
            <w:r>
              <w:t>Большие значения улучшают покрытие, но дороже.</w:t>
            </w:r>
          </w:p>
        </w:tc>
      </w:tr>
      <w:tr>
        <w:tc>
          <w:tcPr>
            <w:tcW w:type="dxa" w:w="2160"/>
          </w:tcPr>
          <w:p>
            <w:r>
              <w:t>cl_avfx_height</w:t>
            </w:r>
          </w:p>
        </w:tc>
        <w:tc>
          <w:tcPr>
            <w:tcW w:type="dxa" w:w="2160"/>
          </w:tcPr>
          <w:p>
            <w:r>
              <w:t>Высота</w:t>
            </w:r>
          </w:p>
        </w:tc>
        <w:tc>
          <w:tcPr>
            <w:tcW w:type="dxa" w:w="2160"/>
          </w:tcPr>
          <w:p>
            <w:r>
              <w:t>Высота появления погодных частиц.</w:t>
            </w:r>
          </w:p>
        </w:tc>
        <w:tc>
          <w:tcPr>
            <w:tcW w:type="dxa" w:w="2160"/>
          </w:tcPr>
          <w:p>
            <w:r>
              <w:t>Увеличивать для больших открытых пространств.</w:t>
            </w:r>
          </w:p>
        </w:tc>
      </w:tr>
      <w:tr>
        <w:tc>
          <w:tcPr>
            <w:tcW w:type="dxa" w:w="2160"/>
          </w:tcPr>
          <w:p>
            <w:r>
              <w:t>cl_avfx_speed</w:t>
            </w:r>
          </w:p>
        </w:tc>
        <w:tc>
          <w:tcPr>
            <w:tcW w:type="dxa" w:w="2160"/>
          </w:tcPr>
          <w:p>
            <w:r>
              <w:t>Скорость</w:t>
            </w:r>
          </w:p>
        </w:tc>
        <w:tc>
          <w:tcPr>
            <w:tcW w:type="dxa" w:w="2160"/>
          </w:tcPr>
          <w:p>
            <w:r>
              <w:t>Базовая скорость падения/движения.</w:t>
            </w:r>
          </w:p>
        </w:tc>
        <w:tc>
          <w:tcPr>
            <w:tcW w:type="dxa" w:w="2160"/>
          </w:tcPr>
          <w:p>
            <w:r>
              <w:t>Влияет на ощущение дождевых линий и снега.</w:t>
            </w:r>
          </w:p>
        </w:tc>
      </w:tr>
      <w:tr>
        <w:tc>
          <w:tcPr>
            <w:tcW w:type="dxa" w:w="2160"/>
          </w:tcPr>
          <w:p>
            <w:r>
              <w:t>cl_avfx_wind_x / cl_avfx_wind_y</w:t>
            </w:r>
          </w:p>
        </w:tc>
        <w:tc>
          <w:tcPr>
            <w:tcW w:type="dxa" w:w="2160"/>
          </w:tcPr>
          <w:p>
            <w:r>
              <w:t>Ветер X/Y</w:t>
            </w:r>
          </w:p>
        </w:tc>
        <w:tc>
          <w:tcPr>
            <w:tcW w:type="dxa" w:w="2160"/>
          </w:tcPr>
          <w:p>
            <w:r>
              <w:t>Горизонтальный снос погоды.</w:t>
            </w:r>
          </w:p>
        </w:tc>
        <w:tc>
          <w:tcPr>
            <w:tcW w:type="dxa" w:w="2160"/>
          </w:tcPr>
          <w:p>
            <w:r>
              <w:t>Полезно для грозы; крайние значения могут смотреться искусственно.</w:t>
            </w:r>
          </w:p>
        </w:tc>
      </w:tr>
      <w:tr>
        <w:tc>
          <w:tcPr>
            <w:tcW w:type="dxa" w:w="2160"/>
          </w:tcPr>
          <w:p>
            <w:r>
              <w:t>cl_avfx_size</w:t>
            </w:r>
          </w:p>
        </w:tc>
        <w:tc>
          <w:tcPr>
            <w:tcW w:type="dxa" w:w="2160"/>
          </w:tcPr>
          <w:p>
            <w:r>
              <w:t>Размер</w:t>
            </w:r>
          </w:p>
        </w:tc>
        <w:tc>
          <w:tcPr>
            <w:tcW w:type="dxa" w:w="2160"/>
          </w:tcPr>
          <w:p>
            <w:r>
              <w:t>Базовый размер частиц.</w:t>
            </w:r>
          </w:p>
        </w:tc>
        <w:tc>
          <w:tcPr>
            <w:tcW w:type="dxa" w:w="2160"/>
          </w:tcPr>
          <w:p>
            <w:r>
              <w:t>Настраивать вместе с множителем размера частиц.</w:t>
            </w:r>
          </w:p>
        </w:tc>
      </w:tr>
      <w:tr>
        <w:tc>
          <w:tcPr>
            <w:tcW w:type="dxa" w:w="2160"/>
          </w:tcPr>
          <w:p>
            <w:r>
              <w:t>cl_avfx_particle_multiplier</w:t>
            </w:r>
          </w:p>
        </w:tc>
        <w:tc>
          <w:tcPr>
            <w:tcW w:type="dxa" w:w="2160"/>
          </w:tcPr>
          <w:p>
            <w:r>
              <w:t>Множитель размера частиц</w:t>
            </w:r>
          </w:p>
        </w:tc>
        <w:tc>
          <w:tcPr>
            <w:tcW w:type="dxa" w:w="2160"/>
          </w:tcPr>
          <w:p>
            <w:r>
              <w:t>Дополнительный множитель визуального размера частиц.</w:t>
            </w:r>
          </w:p>
        </w:tc>
        <w:tc>
          <w:tcPr>
            <w:tcW w:type="dxa" w:w="2160"/>
          </w:tcPr>
          <w:p>
            <w:r>
              <w:t>В меню стоит рядом с размером, потому что меняет то же восприятие.</w:t>
            </w:r>
          </w:p>
        </w:tc>
      </w:tr>
      <w:tr>
        <w:tc>
          <w:tcPr>
            <w:tcW w:type="dxa" w:w="2160"/>
          </w:tcPr>
          <w:p>
            <w:r>
              <w:t>cl_avfx_multiplayer / cl_avfx_demo</w:t>
            </w:r>
          </w:p>
        </w:tc>
        <w:tc>
          <w:tcPr>
            <w:tcW w:type="dxa" w:w="2160"/>
          </w:tcPr>
          <w:p>
            <w:r>
              <w:t>Сеть/демо</w:t>
            </w:r>
          </w:p>
        </w:tc>
        <w:tc>
          <w:tcPr>
            <w:tcW w:type="dxa" w:w="2160"/>
          </w:tcPr>
          <w:p>
            <w:r>
              <w:t>Разрешают или ограничивают AVFX в сети и демо.</w:t>
            </w:r>
          </w:p>
        </w:tc>
        <w:tc>
          <w:tcPr>
            <w:tcW w:type="dxa" w:w="2160"/>
          </w:tcPr>
          <w:p>
            <w:r>
              <w:t>Полезно для соревновательной видимости или красивых демо.</w:t>
            </w:r>
          </w:p>
        </w:tc>
      </w:tr>
      <w:tr>
        <w:tc>
          <w:tcPr>
            <w:tcW w:type="dxa" w:w="2160"/>
          </w:tcPr>
          <w:p>
            <w:r>
              <w:t>cl_avfx_competitive_limit</w:t>
            </w:r>
          </w:p>
        </w:tc>
        <w:tc>
          <w:tcPr>
            <w:tcW w:type="dxa" w:w="2160"/>
          </w:tcPr>
          <w:p>
            <w:r>
              <w:t>Соревновательный лимит</w:t>
            </w:r>
          </w:p>
        </w:tc>
        <w:tc>
          <w:tcPr>
            <w:tcW w:type="dxa" w:w="2160"/>
          </w:tcPr>
          <w:p>
            <w:r>
              <w:t>Ограничивает дорогие или влияющие на видимость эффекты.</w:t>
            </w:r>
          </w:p>
        </w:tc>
        <w:tc>
          <w:tcPr>
            <w:tcW w:type="dxa" w:w="2160"/>
          </w:tcPr>
          <w:p>
            <w:r>
              <w:t>Оставить включенным, если важнее строгая видимость.</w:t>
            </w:r>
          </w:p>
        </w:tc>
      </w:tr>
      <w:tr>
        <w:tc>
          <w:tcPr>
            <w:tcW w:type="dxa" w:w="2160"/>
          </w:tcPr>
          <w:p>
            <w:r>
              <w:t>cl_avfx_defaults / cl_avfx_info</w:t>
            </w:r>
          </w:p>
        </w:tc>
        <w:tc>
          <w:tcPr>
            <w:tcW w:type="dxa" w:w="2160"/>
          </w:tcPr>
          <w:p>
            <w:r>
              <w:t>Сброс / Инфо</w:t>
            </w:r>
          </w:p>
        </w:tc>
        <w:tc>
          <w:tcPr>
            <w:tcW w:type="dxa" w:w="2160"/>
          </w:tcPr>
          <w:p>
            <w:r>
              <w:t>Сброс AVFX cvar'ов или вывод диагностической информации.</w:t>
            </w:r>
          </w:p>
        </w:tc>
        <w:tc>
          <w:tcPr>
            <w:tcW w:type="dxa" w:w="2160"/>
          </w:tcPr>
          <w:p>
            <w:r>
              <w:t>Использовать после экспериментов или перед багрепортом.</w:t>
            </w:r>
          </w:p>
        </w:tc>
      </w:tr>
    </w:tbl>
    <w:p/>
    <w:p>
      <w:pPr>
        <w:pStyle w:val="Heading2"/>
      </w:pPr>
      <w:r>
        <w:t>Дождь и вода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cl_avfx_water</w:t>
            </w:r>
          </w:p>
        </w:tc>
        <w:tc>
          <w:tcPr>
            <w:tcW w:type="dxa" w:w="2160"/>
          </w:tcPr>
          <w:p>
            <w:r>
              <w:t>Улучшенная вода</w:t>
            </w:r>
          </w:p>
        </w:tc>
        <w:tc>
          <w:tcPr>
            <w:tcW w:type="dxa" w:w="2160"/>
          </w:tcPr>
          <w:p>
            <w:r>
              <w:t>Включает AVFX-обработку водных поверхностей.</w:t>
            </w:r>
          </w:p>
        </w:tc>
        <w:tc>
          <w:tcPr>
            <w:tcW w:type="dxa" w:w="2160"/>
          </w:tcPr>
          <w:p>
            <w:r>
              <w:t>Требует world effects; не применяется к лаве/слизи.</w:t>
            </w:r>
          </w:p>
        </w:tc>
      </w:tr>
      <w:tr>
        <w:tc>
          <w:tcPr>
            <w:tcW w:type="dxa" w:w="2160"/>
          </w:tcPr>
          <w:p>
            <w:r>
              <w:t>cl_avfx_water_quality</w:t>
            </w:r>
          </w:p>
        </w:tc>
        <w:tc>
          <w:tcPr>
            <w:tcW w:type="dxa" w:w="2160"/>
          </w:tcPr>
          <w:p>
            <w:r>
              <w:t>Качество воды</w:t>
            </w:r>
          </w:p>
        </w:tc>
        <w:tc>
          <w:tcPr>
            <w:tcW w:type="dxa" w:w="2160"/>
          </w:tcPr>
          <w:p>
            <w:r>
              <w:t>Качество водных визуальных эффектов.</w:t>
            </w:r>
          </w:p>
        </w:tc>
        <w:tc>
          <w:tcPr>
            <w:tcW w:type="dxa" w:w="2160"/>
          </w:tcPr>
          <w:p>
            <w:r>
              <w:t>Больше значение — богаче поверхность.</w:t>
            </w:r>
          </w:p>
        </w:tc>
      </w:tr>
      <w:tr>
        <w:tc>
          <w:tcPr>
            <w:tcW w:type="dxa" w:w="2160"/>
          </w:tcPr>
          <w:p>
            <w:r>
              <w:t>cl_avfx_water_strength</w:t>
            </w:r>
          </w:p>
        </w:tc>
        <w:tc>
          <w:tcPr>
            <w:tcW w:type="dxa" w:w="2160"/>
          </w:tcPr>
          <w:p>
            <w:r>
              <w:t>Сила воды</w:t>
            </w:r>
          </w:p>
        </w:tc>
        <w:tc>
          <w:tcPr>
            <w:tcW w:type="dxa" w:w="2160"/>
          </w:tcPr>
          <w:p>
            <w:r>
              <w:t>Сила визуальной модуляции воды.</w:t>
            </w:r>
          </w:p>
        </w:tc>
        <w:tc>
          <w:tcPr>
            <w:tcW w:type="dxa" w:w="2160"/>
          </w:tcPr>
          <w:p>
            <w:r>
              <w:t>Не завышать, чтобы вода не стала перекрашенной.</w:t>
            </w:r>
          </w:p>
        </w:tc>
      </w:tr>
      <w:tr>
        <w:tc>
          <w:tcPr>
            <w:tcW w:type="dxa" w:w="2160"/>
          </w:tcPr>
          <w:p>
            <w:r>
              <w:t>cl_avfx_water_color</w:t>
            </w:r>
          </w:p>
        </w:tc>
        <w:tc>
          <w:tcPr>
            <w:tcW w:type="dxa" w:w="2160"/>
          </w:tcPr>
          <w:p>
            <w:r>
              <w:t>Цвет воды</w:t>
            </w:r>
          </w:p>
        </w:tc>
        <w:tc>
          <w:tcPr>
            <w:tcW w:type="dxa" w:w="2160"/>
          </w:tcPr>
          <w:p>
            <w:r>
              <w:t>Выбирает пресет цвета воды.</w:t>
            </w:r>
          </w:p>
        </w:tc>
        <w:tc>
          <w:tcPr>
            <w:tcW w:type="dxa" w:w="2160"/>
          </w:tcPr>
          <w:p>
            <w:r>
              <w:t>Исходный сохраняет стиль карты; стилизованные цвета для атмосферы.</w:t>
            </w:r>
          </w:p>
        </w:tc>
      </w:tr>
      <w:tr>
        <w:tc>
          <w:tcPr>
            <w:tcW w:type="dxa" w:w="2160"/>
          </w:tcPr>
          <w:p>
            <w:r>
              <w:t>cl_avfx_water_ripples / cl_avfx_water_foam</w:t>
            </w:r>
          </w:p>
        </w:tc>
        <w:tc>
          <w:tcPr>
            <w:tcW w:type="dxa" w:w="2160"/>
          </w:tcPr>
          <w:p>
            <w:r>
              <w:t>Рябь / пена</w:t>
            </w:r>
          </w:p>
        </w:tc>
        <w:tc>
          <w:tcPr>
            <w:tcW w:type="dxa" w:w="2160"/>
          </w:tcPr>
          <w:p>
            <w:r>
              <w:t>Слои ряби и пены на воде.</w:t>
            </w:r>
          </w:p>
        </w:tc>
        <w:tc>
          <w:tcPr>
            <w:tcW w:type="dxa" w:w="2160"/>
          </w:tcPr>
          <w:p>
            <w:r>
              <w:t>Первыми отключать на слабых профилях.</w:t>
            </w:r>
          </w:p>
        </w:tc>
      </w:tr>
      <w:tr>
        <w:tc>
          <w:tcPr>
            <w:tcW w:type="dxa" w:w="2160"/>
          </w:tcPr>
          <w:p>
            <w:r>
              <w:t>cl_avfx_rain_drops / cl_avfx_rain_drop_density</w:t>
            </w:r>
          </w:p>
        </w:tc>
        <w:tc>
          <w:tcPr>
            <w:tcW w:type="dxa" w:w="2160"/>
          </w:tcPr>
          <w:p>
            <w:r>
              <w:t>Видимые капли</w:t>
            </w:r>
          </w:p>
        </w:tc>
        <w:tc>
          <w:tcPr>
            <w:tcW w:type="dxa" w:w="2160"/>
          </w:tcPr>
          <w:p>
            <w:r>
              <w:t>Крупные видимые капли/линии дождя и их плотность.</w:t>
            </w:r>
          </w:p>
        </w:tc>
        <w:tc>
          <w:tcPr>
            <w:tcW w:type="dxa" w:w="2160"/>
          </w:tcPr>
          <w:p>
            <w:r>
              <w:t>Держать высоко для полотна дождя; снижать для FPS.</w:t>
            </w:r>
          </w:p>
        </w:tc>
      </w:tr>
      <w:tr>
        <w:tc>
          <w:tcPr>
            <w:tcW w:type="dxa" w:w="2160"/>
          </w:tcPr>
          <w:p>
            <w:r>
              <w:t>cl_avfx_rain_water_ripples</w:t>
            </w:r>
          </w:p>
        </w:tc>
        <w:tc>
          <w:tcPr>
            <w:tcW w:type="dxa" w:w="2160"/>
          </w:tcPr>
          <w:p>
            <w:r>
              <w:t>Круги дождя на воде</w:t>
            </w:r>
          </w:p>
        </w:tc>
        <w:tc>
          <w:tcPr>
            <w:tcW w:type="dxa" w:w="2160"/>
          </w:tcPr>
          <w:p>
            <w:r>
              <w:t>Расходящиеся круги от дождя на воде.</w:t>
            </w:r>
          </w:p>
        </w:tc>
        <w:tc>
          <w:tcPr>
            <w:tcW w:type="dxa" w:w="2160"/>
          </w:tcPr>
          <w:p>
            <w:r>
              <w:t>Видны сверху и в 1.4 размыто из-под воды.</w:t>
            </w:r>
          </w:p>
        </w:tc>
      </w:tr>
      <w:tr>
        <w:tc>
          <w:tcPr>
            <w:tcW w:type="dxa" w:w="2160"/>
          </w:tcPr>
          <w:p>
            <w:r>
              <w:t>cl_avfx_rain_ripple_density / cl_avfx_rain_ripple_speed</w:t>
            </w:r>
          </w:p>
        </w:tc>
        <w:tc>
          <w:tcPr>
            <w:tcW w:type="dxa" w:w="2160"/>
          </w:tcPr>
          <w:p>
            <w:r>
              <w:t>Плотность/скорость кругов</w:t>
            </w:r>
          </w:p>
        </w:tc>
        <w:tc>
          <w:tcPr>
            <w:tcW w:type="dxa" w:w="2160"/>
          </w:tcPr>
          <w:p>
            <w:r>
              <w:t>Управляет количеством кругов и их ростом/затуханием.</w:t>
            </w:r>
          </w:p>
        </w:tc>
        <w:tc>
          <w:tcPr>
            <w:tcW w:type="dxa" w:w="2160"/>
          </w:tcPr>
          <w:p>
            <w:r>
              <w:t>Высокие значения красивы, но дороже.</w:t>
            </w:r>
          </w:p>
        </w:tc>
      </w:tr>
      <w:tr>
        <w:tc>
          <w:tcPr>
            <w:tcW w:type="dxa" w:w="2160"/>
          </w:tcPr>
          <w:p>
            <w:r>
              <w:t>cl_avfx_rain_splashes</w:t>
            </w:r>
          </w:p>
        </w:tc>
        <w:tc>
          <w:tcPr>
            <w:tcW w:type="dxa" w:w="2160"/>
          </w:tcPr>
          <w:p>
            <w:r>
              <w:t>Брызги дождя</w:t>
            </w:r>
          </w:p>
        </w:tc>
        <w:tc>
          <w:tcPr>
            <w:tcW w:type="dxa" w:w="2160"/>
          </w:tcPr>
          <w:p>
            <w:r>
              <w:t>Небольшие 3D-брызги от попадания дождя.</w:t>
            </w:r>
          </w:p>
        </w:tc>
        <w:tc>
          <w:tcPr>
            <w:tcW w:type="dxa" w:w="2160"/>
          </w:tcPr>
          <w:p>
            <w:r>
              <w:t>Использовать с кругами для полноценной мокрой поверхности.</w:t>
            </w:r>
          </w:p>
        </w:tc>
      </w:tr>
      <w:tr>
        <w:tc>
          <w:tcPr>
            <w:tcW w:type="dxa" w:w="2160"/>
          </w:tcPr>
          <w:p>
            <w:r>
              <w:t>cl_avfx_rain_splash_density / cl_avfx_rain_splash_scale</w:t>
            </w:r>
          </w:p>
        </w:tc>
        <w:tc>
          <w:tcPr>
            <w:tcW w:type="dxa" w:w="2160"/>
          </w:tcPr>
          <w:p>
            <w:r>
              <w:t>Плотность/размер брызг</w:t>
            </w:r>
          </w:p>
        </w:tc>
        <w:tc>
          <w:tcPr>
            <w:tcW w:type="dxa" w:w="2160"/>
          </w:tcPr>
          <w:p>
            <w:r>
              <w:t>Количество и размер дождевых брызг.</w:t>
            </w:r>
          </w:p>
        </w:tc>
        <w:tc>
          <w:tcPr>
            <w:tcW w:type="dxa" w:w="2160"/>
          </w:tcPr>
          <w:p>
            <w:r>
              <w:t>Уменьшить размер, если брызги выглядят грубо.</w:t>
            </w:r>
          </w:p>
        </w:tc>
      </w:tr>
      <w:tr>
        <w:tc>
          <w:tcPr>
            <w:tcW w:type="dxa" w:w="2160"/>
          </w:tcPr>
          <w:p>
            <w:r>
              <w:t>cl_avfx_puddle_step_splashes</w:t>
            </w:r>
          </w:p>
        </w:tc>
        <w:tc>
          <w:tcPr>
            <w:tcW w:type="dxa" w:w="2160"/>
          </w:tcPr>
          <w:p>
            <w:r>
              <w:t>Брызги от шагов по лужам</w:t>
            </w:r>
          </w:p>
        </w:tc>
        <w:tc>
          <w:tcPr>
            <w:tcW w:type="dxa" w:w="2160"/>
          </w:tcPr>
          <w:p>
            <w:r>
              <w:t>3D-брызги и круги от бега по лужам.</w:t>
            </w:r>
          </w:p>
        </w:tc>
        <w:tc>
          <w:tcPr>
            <w:tcW w:type="dxa" w:w="2160"/>
          </w:tcPr>
          <w:p>
            <w:r>
              <w:t>Работает и внутри помещений, так как зависит от контакта с лужей, а не от неба.</w:t>
            </w:r>
          </w:p>
        </w:tc>
      </w:tr>
      <w:tr>
        <w:tc>
          <w:tcPr>
            <w:tcW w:type="dxa" w:w="2160"/>
          </w:tcPr>
          <w:p>
            <w:r>
              <w:t>cl_avfx_puddle_step_splash_amount</w:t>
            </w:r>
          </w:p>
        </w:tc>
        <w:tc>
          <w:tcPr>
            <w:tcW w:type="dxa" w:w="2160"/>
          </w:tcPr>
          <w:p>
            <w:r>
              <w:t>Объём брызг шагов</w:t>
            </w:r>
          </w:p>
        </w:tc>
        <w:tc>
          <w:tcPr>
            <w:tcW w:type="dxa" w:w="2160"/>
          </w:tcPr>
          <w:p>
            <w:r>
              <w:t>Сила брызг от шагов и падения.</w:t>
            </w:r>
          </w:p>
        </w:tc>
        <w:tc>
          <w:tcPr>
            <w:tcW w:type="dxa" w:w="2160"/>
          </w:tcPr>
          <w:p>
            <w:r>
              <w:t>Увеличить для заметности; снизить для тонкого реализма.</w:t>
            </w:r>
          </w:p>
        </w:tc>
      </w:tr>
      <w:tr>
        <w:tc>
          <w:tcPr>
            <w:tcW w:type="dxa" w:w="2160"/>
          </w:tcPr>
          <w:p>
            <w:r>
              <w:t>cl_avfx_rain_on_eyes</w:t>
            </w:r>
          </w:p>
        </w:tc>
        <w:tc>
          <w:tcPr>
            <w:tcW w:type="dxa" w:w="2160"/>
          </w:tcPr>
          <w:p>
            <w:r>
              <w:t>Заливание глаз водой</w:t>
            </w:r>
          </w:p>
        </w:tc>
        <w:tc>
          <w:tcPr>
            <w:tcW w:type="dxa" w:w="2160"/>
          </w:tcPr>
          <w:p>
            <w:r>
              <w:t>Экранный эффект мокрой линзы под дождём.</w:t>
            </w:r>
          </w:p>
        </w:tc>
        <w:tc>
          <w:tcPr>
            <w:tcW w:type="dxa" w:w="2160"/>
          </w:tcPr>
          <w:p>
            <w:r>
              <w:t>Использует postprocess FBO; выключить для полностью чистой видимости.</w:t>
            </w:r>
          </w:p>
        </w:tc>
      </w:tr>
      <w:tr>
        <w:tc>
          <w:tcPr>
            <w:tcW w:type="dxa" w:w="2160"/>
          </w:tcPr>
          <w:p>
            <w:r>
              <w:t>cl_avfx_rain_on_eyes_amount</w:t>
            </w:r>
          </w:p>
        </w:tc>
        <w:tc>
          <w:tcPr>
            <w:tcW w:type="dxa" w:w="2160"/>
          </w:tcPr>
          <w:p>
            <w:r>
              <w:t>Сила заливания</w:t>
            </w:r>
          </w:p>
        </w:tc>
        <w:tc>
          <w:tcPr>
            <w:tcW w:type="dxa" w:w="2160"/>
          </w:tcPr>
          <w:p>
            <w:r>
              <w:t>Сила размытия и мутной линзы.</w:t>
            </w:r>
          </w:p>
        </w:tc>
        <w:tc>
          <w:tcPr>
            <w:tcW w:type="dxa" w:w="2160"/>
          </w:tcPr>
          <w:p>
            <w:r>
              <w:t>Даже небольшие изменения заметны.</w:t>
            </w:r>
          </w:p>
        </w:tc>
      </w:tr>
      <w:tr>
        <w:tc>
          <w:tcPr>
            <w:tcW w:type="dxa" w:w="2160"/>
          </w:tcPr>
          <w:p>
            <w:r>
              <w:t>cl_avfx_rain_puddles</w:t>
            </w:r>
          </w:p>
        </w:tc>
        <w:tc>
          <w:tcPr>
            <w:tcW w:type="dxa" w:w="2160"/>
          </w:tcPr>
          <w:p>
            <w:r>
              <w:t>Лужи</w:t>
            </w:r>
          </w:p>
        </w:tc>
        <w:tc>
          <w:tcPr>
            <w:tcW w:type="dxa" w:w="2160"/>
          </w:tcPr>
          <w:p>
            <w:r>
              <w:t>Включает образование дождевых луж на подходящих поверхностях.</w:t>
            </w:r>
          </w:p>
        </w:tc>
        <w:tc>
          <w:tcPr>
            <w:tcW w:type="dxa" w:w="2160"/>
          </w:tcPr>
          <w:p>
            <w:r>
              <w:t>Ключевой реалистичный эффект дождя.</w:t>
            </w:r>
          </w:p>
        </w:tc>
      </w:tr>
      <w:tr>
        <w:tc>
          <w:tcPr>
            <w:tcW w:type="dxa" w:w="2160"/>
          </w:tcPr>
          <w:p>
            <w:r>
              <w:t>cl_avfx_rain_puddle_density / cl_avfx_rain_puddle_count</w:t>
            </w:r>
          </w:p>
        </w:tc>
        <w:tc>
          <w:tcPr>
            <w:tcW w:type="dxa" w:w="2160"/>
          </w:tcPr>
          <w:p>
            <w:r>
              <w:t>Плотность/количество луж</w:t>
            </w:r>
          </w:p>
        </w:tc>
        <w:tc>
          <w:tcPr>
            <w:tcW w:type="dxa" w:w="2160"/>
          </w:tcPr>
          <w:p>
            <w:r>
              <w:t>Управляет частотой и количеством луж.</w:t>
            </w:r>
          </w:p>
        </w:tc>
        <w:tc>
          <w:tcPr>
            <w:tcW w:type="dxa" w:w="2160"/>
          </w:tcPr>
          <w:p>
            <w:r>
              <w:t>Ultra держит высоко; performance-пресеты снижают.</w:t>
            </w:r>
          </w:p>
        </w:tc>
      </w:tr>
      <w:tr>
        <w:tc>
          <w:tcPr>
            <w:tcW w:type="dxa" w:w="2160"/>
          </w:tcPr>
          <w:p>
            <w:r>
              <w:t>cl_avfx_rain_puddle_alpha</w:t>
            </w:r>
          </w:p>
        </w:tc>
        <w:tc>
          <w:tcPr>
            <w:tcW w:type="dxa" w:w="2160"/>
          </w:tcPr>
          <w:p>
            <w:r>
              <w:t>Прозрачность луж</w:t>
            </w:r>
          </w:p>
        </w:tc>
        <w:tc>
          <w:tcPr>
            <w:tcW w:type="dxa" w:w="2160"/>
          </w:tcPr>
          <w:p>
            <w:r>
              <w:t>Непрозрачность заливки луж.</w:t>
            </w:r>
          </w:p>
        </w:tc>
        <w:tc>
          <w:tcPr>
            <w:tcW w:type="dxa" w:w="2160"/>
          </w:tcPr>
          <w:p>
            <w:r>
              <w:t>Слишком низко может оставить частицы/звуки без видимой воды.</w:t>
            </w:r>
          </w:p>
        </w:tc>
      </w:tr>
      <w:tr>
        <w:tc>
          <w:tcPr>
            <w:tcW w:type="dxa" w:w="2160"/>
          </w:tcPr>
          <w:p>
            <w:r>
              <w:t>cl_avfx_rain_puddle_max_size</w:t>
            </w:r>
          </w:p>
        </w:tc>
        <w:tc>
          <w:tcPr>
            <w:tcW w:type="dxa" w:w="2160"/>
          </w:tcPr>
          <w:p>
            <w:r>
              <w:t>Размер луж</w:t>
            </w:r>
          </w:p>
        </w:tc>
        <w:tc>
          <w:tcPr>
            <w:tcW w:type="dxa" w:w="2160"/>
          </w:tcPr>
          <w:p>
            <w:r>
              <w:t>Максимальный размер разрастания луж.</w:t>
            </w:r>
          </w:p>
        </w:tc>
        <w:tc>
          <w:tcPr>
            <w:tcW w:type="dxa" w:w="2160"/>
          </w:tcPr>
          <w:p>
            <w:r>
              <w:t>Ultra использует максимум; ниже пресеты уменьшают плавно.</w:t>
            </w:r>
          </w:p>
        </w:tc>
      </w:tr>
      <w:tr>
        <w:tc>
          <w:tcPr>
            <w:tcW w:type="dxa" w:w="2160"/>
          </w:tcPr>
          <w:p>
            <w:r>
              <w:t>cl_avfx_rain_puddle_fill_rate</w:t>
            </w:r>
          </w:p>
        </w:tc>
        <w:tc>
          <w:tcPr>
            <w:tcW w:type="dxa" w:w="2160"/>
          </w:tcPr>
          <w:p>
            <w:r>
              <w:t>Скорость заполнения луж</w:t>
            </w:r>
          </w:p>
        </w:tc>
        <w:tc>
          <w:tcPr>
            <w:tcW w:type="dxa" w:w="2160"/>
          </w:tcPr>
          <w:p>
            <w:r>
              <w:t>Как быстро лужи появляются и наполняются.</w:t>
            </w:r>
          </w:p>
        </w:tc>
        <w:tc>
          <w:tcPr>
            <w:tcW w:type="dxa" w:w="2160"/>
          </w:tcPr>
          <w:p>
            <w:r>
              <w:t>Высокие значения эффектны, но могут выглядеть мгновенно.</w:t>
            </w:r>
          </w:p>
        </w:tc>
      </w:tr>
      <w:tr>
        <w:tc>
          <w:tcPr>
            <w:tcW w:type="dxa" w:w="2160"/>
          </w:tcPr>
          <w:p>
            <w:r>
              <w:t>cl_avfx_rain_puddle_rings</w:t>
            </w:r>
          </w:p>
        </w:tc>
        <w:tc>
          <w:tcPr>
            <w:tcW w:type="dxa" w:w="2160"/>
          </w:tcPr>
          <w:p>
            <w:r>
              <w:t>Круги на лужах</w:t>
            </w:r>
          </w:p>
        </w:tc>
        <w:tc>
          <w:tcPr>
            <w:tcW w:type="dxa" w:w="2160"/>
          </w:tcPr>
          <w:p>
            <w:r>
              <w:t>Дополнительные круги на лужах.</w:t>
            </w:r>
          </w:p>
        </w:tc>
        <w:tc>
          <w:tcPr>
            <w:tcW w:type="dxa" w:w="2160"/>
          </w:tcPr>
          <w:p>
            <w:r>
              <w:t>Отключается в Ultra Performance.</w:t>
            </w:r>
          </w:p>
        </w:tc>
      </w:tr>
      <w:tr>
        <w:tc>
          <w:tcPr>
            <w:tcW w:type="dxa" w:w="2160"/>
          </w:tcPr>
          <w:p>
            <w:r>
              <w:t>cl_avfx_rain_puddle_runoff</w:t>
            </w:r>
          </w:p>
        </w:tc>
        <w:tc>
          <w:tcPr>
            <w:tcW w:type="dxa" w:w="2160"/>
          </w:tcPr>
          <w:p>
            <w:r>
              <w:t>Стекание воды с луж</w:t>
            </w:r>
          </w:p>
        </w:tc>
        <w:tc>
          <w:tcPr>
            <w:tcW w:type="dxa" w:w="2160"/>
          </w:tcPr>
          <w:p>
            <w:r>
              <w:t>Позволяет лужам стекать ниже и формировать потоки.</w:t>
            </w:r>
          </w:p>
        </w:tc>
        <w:tc>
          <w:tcPr>
            <w:tcW w:type="dxa" w:w="2160"/>
          </w:tcPr>
          <w:p>
            <w:r>
              <w:t>Один из самых дорогих, но реалистичных дождевых эффектов.</w:t>
            </w:r>
          </w:p>
        </w:tc>
      </w:tr>
      <w:tr>
        <w:tc>
          <w:tcPr>
            <w:tcW w:type="dxa" w:w="2160"/>
          </w:tcPr>
          <w:p>
            <w:r>
              <w:t>cl_avfx_rain_puddle_runoff_scale</w:t>
            </w:r>
          </w:p>
        </w:tc>
        <w:tc>
          <w:tcPr>
            <w:tcW w:type="dxa" w:w="2160"/>
          </w:tcPr>
          <w:p>
            <w:r>
              <w:t>Масштаб стекания</w:t>
            </w:r>
          </w:p>
        </w:tc>
        <w:tc>
          <w:tcPr>
            <w:tcW w:type="dxa" w:w="2160"/>
          </w:tcPr>
          <w:p>
            <w:r>
              <w:t>Визуальный масштаб потоков стекания.</w:t>
            </w:r>
          </w:p>
        </w:tc>
        <w:tc>
          <w:tcPr>
            <w:tcW w:type="dxa" w:w="2160"/>
          </w:tcPr>
          <w:p>
            <w:r>
              <w:t>Настраивать, если поток слишком толстый или слабый.</w:t>
            </w:r>
          </w:p>
        </w:tc>
      </w:tr>
      <w:tr>
        <w:tc>
          <w:tcPr>
            <w:tcW w:type="dxa" w:w="2160"/>
          </w:tcPr>
          <w:p>
            <w:r>
              <w:t>cl_avfx_rain_puddle_runoff_dust</w:t>
            </w:r>
          </w:p>
        </w:tc>
        <w:tc>
          <w:tcPr>
            <w:tcW w:type="dxa" w:w="2160"/>
          </w:tcPr>
          <w:p>
            <w:r>
              <w:t>Грязь стекания</w:t>
            </w:r>
          </w:p>
        </w:tc>
        <w:tc>
          <w:tcPr>
            <w:tcW w:type="dxa" w:w="2160"/>
          </w:tcPr>
          <w:p>
            <w:r>
              <w:t>Частицы/пузыри, переносимые потоком.</w:t>
            </w:r>
          </w:p>
        </w:tc>
        <w:tc>
          <w:tcPr>
            <w:tcW w:type="dxa" w:w="2160"/>
          </w:tcPr>
          <w:p>
            <w:r>
              <w:t>Добавляет ощущение движения; снижать для FPS.</w:t>
            </w:r>
          </w:p>
        </w:tc>
      </w:tr>
      <w:tr>
        <w:tc>
          <w:tcPr>
            <w:tcW w:type="dxa" w:w="2160"/>
          </w:tcPr>
          <w:p>
            <w:r>
              <w:t>cl_avfx_rain_puddle_runoff_grow_speed</w:t>
            </w:r>
          </w:p>
        </w:tc>
        <w:tc>
          <w:tcPr>
            <w:tcW w:type="dxa" w:w="2160"/>
          </w:tcPr>
          <w:p>
            <w:r>
              <w:t>Рост стекания</w:t>
            </w:r>
          </w:p>
        </w:tc>
        <w:tc>
          <w:tcPr>
            <w:tcW w:type="dxa" w:w="2160"/>
          </w:tcPr>
          <w:p>
            <w:r>
              <w:t>Как быстро расширяется связанный поток.</w:t>
            </w:r>
          </w:p>
        </w:tc>
        <w:tc>
          <w:tcPr>
            <w:tcW w:type="dxa" w:w="2160"/>
          </w:tcPr>
          <w:p>
            <w:r>
              <w:t>Слишком высоко выглядит как мгновенная заливка.</w:t>
            </w:r>
          </w:p>
        </w:tc>
      </w:tr>
      <w:tr>
        <w:tc>
          <w:tcPr>
            <w:tcW w:type="dxa" w:w="2160"/>
          </w:tcPr>
          <w:p>
            <w:r>
              <w:t>cl_avfx_rain_puddle_dust / cl_avfx_rain_puddle_dust_size</w:t>
            </w:r>
          </w:p>
        </w:tc>
        <w:tc>
          <w:tcPr>
            <w:tcW w:type="dxa" w:w="2160"/>
          </w:tcPr>
          <w:p>
            <w:r>
              <w:t>Частицы в лужах</w:t>
            </w:r>
          </w:p>
        </w:tc>
        <w:tc>
          <w:tcPr>
            <w:tcW w:type="dxa" w:w="2160"/>
          </w:tcPr>
          <w:p>
            <w:r>
              <w:t>Плавающие частицы грязи/пены и их размер.</w:t>
            </w:r>
          </w:p>
        </w:tc>
        <w:tc>
          <w:tcPr>
            <w:tcW w:type="dxa" w:w="2160"/>
          </w:tcPr>
          <w:p>
            <w:r>
              <w:t>Помогает видеть прозрачную воду.</w:t>
            </w:r>
          </w:p>
        </w:tc>
      </w:tr>
      <w:tr>
        <w:tc>
          <w:tcPr>
            <w:tcW w:type="dxa" w:w="2160"/>
          </w:tcPr>
          <w:p>
            <w:r>
              <w:t>cl_avfx_rain_water_contact</w:t>
            </w:r>
          </w:p>
        </w:tc>
        <w:tc>
          <w:tcPr>
            <w:tcW w:type="dxa" w:w="2160"/>
          </w:tcPr>
          <w:p>
            <w:r>
              <w:t>Контакт с водой</w:t>
            </w:r>
          </w:p>
        </w:tc>
        <w:tc>
          <w:tcPr>
            <w:tcW w:type="dxa" w:w="2160"/>
          </w:tcPr>
          <w:p>
            <w:r>
              <w:t>Эффекты контакта дождя/потока с водой.</w:t>
            </w:r>
          </w:p>
        </w:tc>
        <w:tc>
          <w:tcPr>
            <w:tcW w:type="dxa" w:w="2160"/>
          </w:tcPr>
          <w:p>
            <w:r>
              <w:t>Оживляет водные поверхности.</w:t>
            </w:r>
          </w:p>
        </w:tc>
      </w:tr>
      <w:tr>
        <w:tc>
          <w:tcPr>
            <w:tcW w:type="dxa" w:w="2160"/>
          </w:tcPr>
          <w:p>
            <w:r>
              <w:t>cl_avfx_rain_water_contact_bubbles</w:t>
            </w:r>
          </w:p>
        </w:tc>
        <w:tc>
          <w:tcPr>
            <w:tcW w:type="dxa" w:w="2160"/>
          </w:tcPr>
          <w:p>
            <w:r>
              <w:t>Пузыри контакта</w:t>
            </w:r>
          </w:p>
        </w:tc>
        <w:tc>
          <w:tcPr>
            <w:tcW w:type="dxa" w:w="2160"/>
          </w:tcPr>
          <w:p>
            <w:r>
              <w:t>Пузыри в местах контакта с водой.</w:t>
            </w:r>
          </w:p>
        </w:tc>
        <w:tc>
          <w:tcPr>
            <w:tcW w:type="dxa" w:w="2160"/>
          </w:tcPr>
          <w:p>
            <w:r>
              <w:t>В 1.4 из-под воды отображаются мягче/размыто.</w:t>
            </w:r>
          </w:p>
        </w:tc>
      </w:tr>
      <w:tr>
        <w:tc>
          <w:tcPr>
            <w:tcW w:type="dxa" w:w="2160"/>
          </w:tcPr>
          <w:p>
            <w:r>
              <w:t>cl_avfx_rain_water_contact_bubble_size / density</w:t>
            </w:r>
          </w:p>
        </w:tc>
        <w:tc>
          <w:tcPr>
            <w:tcW w:type="dxa" w:w="2160"/>
          </w:tcPr>
          <w:p>
            <w:r>
              <w:t>Размер/плотность пузырей</w:t>
            </w:r>
          </w:p>
        </w:tc>
        <w:tc>
          <w:tcPr>
            <w:tcW w:type="dxa" w:w="2160"/>
          </w:tcPr>
          <w:p>
            <w:r>
              <w:t>Управляет размером и количеством пузырей.</w:t>
            </w:r>
          </w:p>
        </w:tc>
        <w:tc>
          <w:tcPr>
            <w:tcW w:type="dxa" w:w="2160"/>
          </w:tcPr>
          <w:p>
            <w:r>
              <w:t>Снижать первым, если под водой мало FPS.</w:t>
            </w:r>
          </w:p>
        </w:tc>
      </w:tr>
      <w:tr>
        <w:tc>
          <w:tcPr>
            <w:tcW w:type="dxa" w:w="2160"/>
          </w:tcPr>
          <w:p>
            <w:r>
              <w:t>cl_avfx_rain_puddle_specular</w:t>
            </w:r>
          </w:p>
        </w:tc>
        <w:tc>
          <w:tcPr>
            <w:tcW w:type="dxa" w:w="2160"/>
          </w:tcPr>
          <w:p>
            <w:r>
              <w:t>Блики на лужах</w:t>
            </w:r>
          </w:p>
        </w:tc>
        <w:tc>
          <w:tcPr>
            <w:tcW w:type="dxa" w:w="2160"/>
          </w:tcPr>
          <w:p>
            <w:r>
              <w:t>Слой бликов на лужах.</w:t>
            </w:r>
          </w:p>
        </w:tc>
        <w:tc>
          <w:tcPr>
            <w:tcW w:type="dxa" w:w="2160"/>
          </w:tcPr>
          <w:p>
            <w:r>
              <w:t>Отключается в Performance и Ultra Performance.</w:t>
            </w:r>
          </w:p>
        </w:tc>
      </w:tr>
      <w:tr>
        <w:tc>
          <w:tcPr>
            <w:tcW w:type="dxa" w:w="2160"/>
          </w:tcPr>
          <w:p>
            <w:r>
              <w:t>cl_avfx_rain_puddle_specular_strength</w:t>
            </w:r>
          </w:p>
        </w:tc>
        <w:tc>
          <w:tcPr>
            <w:tcW w:type="dxa" w:w="2160"/>
          </w:tcPr>
          <w:p>
            <w:r>
              <w:t>Сила бликов</w:t>
            </w:r>
          </w:p>
        </w:tc>
        <w:tc>
          <w:tcPr>
            <w:tcW w:type="dxa" w:w="2160"/>
          </w:tcPr>
          <w:p>
            <w:r>
              <w:t>Интенсивность блика луж.</w:t>
            </w:r>
          </w:p>
        </w:tc>
        <w:tc>
          <w:tcPr>
            <w:tcW w:type="dxa" w:w="2160"/>
          </w:tcPr>
          <w:p>
            <w:r>
              <w:t>Высоко — глянец; низко — матовая вода.</w:t>
            </w:r>
          </w:p>
        </w:tc>
      </w:tr>
    </w:tbl>
    <w:p/>
    <w:p>
      <w:pPr>
        <w:pStyle w:val="Heading2"/>
      </w:pPr>
      <w:r>
        <w:t>Снежинки и снежный покров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cl_avfx_snow_flakes_3d</w:t>
            </w:r>
          </w:p>
        </w:tc>
        <w:tc>
          <w:tcPr>
            <w:tcW w:type="dxa" w:w="2160"/>
          </w:tcPr>
          <w:p>
            <w:r>
              <w:t>3D снежинки</w:t>
            </w:r>
          </w:p>
        </w:tc>
        <w:tc>
          <w:tcPr>
            <w:tcW w:type="dxa" w:w="2160"/>
          </w:tcPr>
          <w:p>
            <w:r>
              <w:t>Включает крупные 3D-снежинки.</w:t>
            </w:r>
          </w:p>
        </w:tc>
        <w:tc>
          <w:tcPr>
            <w:tcW w:type="dxa" w:w="2160"/>
          </w:tcPr>
          <w:p>
            <w:r>
              <w:t>Ultra Performance отключает 3D, но обычный мелкий снег должен падать.</w:t>
            </w:r>
          </w:p>
        </w:tc>
      </w:tr>
      <w:tr>
        <w:tc>
          <w:tcPr>
            <w:tcW w:type="dxa" w:w="2160"/>
          </w:tcPr>
          <w:p>
            <w:r>
              <w:t>cl_avfx_snow_flakes_3d_quality</w:t>
            </w:r>
          </w:p>
        </w:tc>
        <w:tc>
          <w:tcPr>
            <w:tcW w:type="dxa" w:w="2160"/>
          </w:tcPr>
          <w:p>
            <w:r>
              <w:t>Качество 3D</w:t>
            </w:r>
          </w:p>
        </w:tc>
        <w:tc>
          <w:tcPr>
            <w:tcW w:type="dxa" w:w="2160"/>
          </w:tcPr>
          <w:p>
            <w:r>
              <w:t>Пресет насыщенности 3D-снежинок.</w:t>
            </w:r>
          </w:p>
        </w:tc>
        <w:tc>
          <w:tcPr>
            <w:tcW w:type="dxa" w:w="2160"/>
          </w:tcPr>
          <w:p>
            <w:r>
              <w:t>Manual позволяет напрямую управлять count/size.</w:t>
            </w:r>
          </w:p>
        </w:tc>
      </w:tr>
      <w:tr>
        <w:tc>
          <w:tcPr>
            <w:tcW w:type="dxa" w:w="2160"/>
          </w:tcPr>
          <w:p>
            <w:r>
              <w:t>cl_avfx_snow_flakes_3d_count</w:t>
            </w:r>
          </w:p>
        </w:tc>
        <w:tc>
          <w:tcPr>
            <w:tcW w:type="dxa" w:w="2160"/>
          </w:tcPr>
          <w:p>
            <w:r>
              <w:t>Количество 3D</w:t>
            </w:r>
          </w:p>
        </w:tc>
        <w:tc>
          <w:tcPr>
            <w:tcW w:type="dxa" w:w="2160"/>
          </w:tcPr>
          <w:p>
            <w:r>
              <w:t>Управляет количеством 3D-снежинок.</w:t>
            </w:r>
          </w:p>
        </w:tc>
        <w:tc>
          <w:tcPr>
            <w:tcW w:type="dxa" w:w="2160"/>
          </w:tcPr>
          <w:p>
            <w:r>
              <w:t>Настраивать вместе с particle multiplier.</w:t>
            </w:r>
          </w:p>
        </w:tc>
      </w:tr>
      <w:tr>
        <w:tc>
          <w:tcPr>
            <w:tcW w:type="dxa" w:w="2160"/>
          </w:tcPr>
          <w:p>
            <w:r>
              <w:t>cl_avfx_snow_flakes_3d_size</w:t>
            </w:r>
          </w:p>
        </w:tc>
        <w:tc>
          <w:tcPr>
            <w:tcW w:type="dxa" w:w="2160"/>
          </w:tcPr>
          <w:p>
            <w:r>
              <w:t>Размер 3D</w:t>
            </w:r>
          </w:p>
        </w:tc>
        <w:tc>
          <w:tcPr>
            <w:tcW w:type="dxa" w:w="2160"/>
          </w:tcPr>
          <w:p>
            <w:r>
              <w:t>Визуальный размер 3D-снежинок.</w:t>
            </w:r>
          </w:p>
        </w:tc>
        <w:tc>
          <w:tcPr>
            <w:tcW w:type="dxa" w:w="2160"/>
          </w:tcPr>
          <w:p>
            <w:r>
              <w:t>Большие размеры кинематографичны, но отвлекают.</w:t>
            </w:r>
          </w:p>
        </w:tc>
      </w:tr>
      <w:tr>
        <w:tc>
          <w:tcPr>
            <w:tcW w:type="dxa" w:w="2160"/>
          </w:tcPr>
          <w:p>
            <w:r>
              <w:t>cl_avfx_snow_flakes_3d_crossed</w:t>
            </w:r>
          </w:p>
        </w:tc>
        <w:tc>
          <w:tcPr>
            <w:tcW w:type="dxa" w:w="2160"/>
          </w:tcPr>
          <w:p>
            <w:r>
              <w:t>Крестовые снежинки</w:t>
            </w:r>
          </w:p>
        </w:tc>
        <w:tc>
          <w:tcPr>
            <w:tcW w:type="dxa" w:w="2160"/>
          </w:tcPr>
          <w:p>
            <w:r>
              <w:t>Рендерит снежинки крестовыми картами для объёма.</w:t>
            </w:r>
          </w:p>
        </w:tc>
        <w:tc>
          <w:tcPr>
            <w:tcW w:type="dxa" w:w="2160"/>
          </w:tcPr>
          <w:p>
            <w:r>
              <w:t>Дороже по fillrate, лучше вблизи.</w:t>
            </w:r>
          </w:p>
        </w:tc>
      </w:tr>
      <w:tr>
        <w:tc>
          <w:tcPr>
            <w:tcW w:type="dxa" w:w="2160"/>
          </w:tcPr>
          <w:p>
            <w:r>
              <w:t>cl_avfx_snow_flakes_3d_tumble</w:t>
            </w:r>
          </w:p>
        </w:tc>
        <w:tc>
          <w:tcPr>
            <w:tcW w:type="dxa" w:w="2160"/>
          </w:tcPr>
          <w:p>
            <w:r>
              <w:t>Кувыркание</w:t>
            </w:r>
          </w:p>
        </w:tc>
        <w:tc>
          <w:tcPr>
            <w:tcW w:type="dxa" w:w="2160"/>
          </w:tcPr>
          <w:p>
            <w:r>
              <w:t>Добавляет вращение/кувыркание.</w:t>
            </w:r>
          </w:p>
        </w:tc>
        <w:tc>
          <w:tcPr>
            <w:tcW w:type="dxa" w:w="2160"/>
          </w:tcPr>
          <w:p>
            <w:r>
              <w:t>Хорошо для мягкого снега; снизить для спокойного снегопада.</w:t>
            </w:r>
          </w:p>
        </w:tc>
      </w:tr>
      <w:tr>
        <w:tc>
          <w:tcPr>
            <w:tcW w:type="dxa" w:w="2160"/>
          </w:tcPr>
          <w:p>
            <w:r>
              <w:t>cl_avfx_snow_flakes_3d_near</w:t>
            </w:r>
          </w:p>
        </w:tc>
        <w:tc>
          <w:tcPr>
            <w:tcW w:type="dxa" w:w="2160"/>
          </w:tcPr>
          <w:p>
            <w:r>
              <w:t>Ближние снежинки</w:t>
            </w:r>
          </w:p>
        </w:tc>
        <w:tc>
          <w:tcPr>
            <w:tcW w:type="dxa" w:w="2160"/>
          </w:tcPr>
          <w:p>
            <w:r>
              <w:t>Управляет ближними к камере 3D-снежинками.</w:t>
            </w:r>
          </w:p>
        </w:tc>
        <w:tc>
          <w:tcPr>
            <w:tcW w:type="dxa" w:w="2160"/>
          </w:tcPr>
          <w:p>
            <w:r>
              <w:t>Снизить, если снег мешает перед глазами.</w:t>
            </w:r>
          </w:p>
        </w:tc>
      </w:tr>
      <w:tr>
        <w:tc>
          <w:tcPr>
            <w:tcW w:type="dxa" w:w="2160"/>
          </w:tcPr>
          <w:p>
            <w:r>
              <w:t>cl_avfx_snow_gpu_material</w:t>
            </w:r>
          </w:p>
        </w:tc>
        <w:tc>
          <w:tcPr>
            <w:tcW w:type="dxa" w:w="2160"/>
          </w:tcPr>
          <w:p>
            <w:r>
              <w:t>GPU снег на поверхностях</w:t>
            </w:r>
          </w:p>
        </w:tc>
        <w:tc>
          <w:tcPr>
            <w:tcW w:type="dxa" w:w="2160"/>
          </w:tcPr>
          <w:p>
            <w:r>
              <w:t>Основной GPU-путь снежного покрова.</w:t>
            </w:r>
          </w:p>
        </w:tc>
        <w:tc>
          <w:tcPr>
            <w:tcW w:type="dxa" w:w="2160"/>
          </w:tcPr>
          <w:p>
            <w:r>
              <w:t>Держать включенным для принятого качества/FPS 1.4.</w:t>
            </w:r>
          </w:p>
        </w:tc>
      </w:tr>
      <w:tr>
        <w:tc>
          <w:tcPr>
            <w:tcW w:type="dxa" w:w="2160"/>
          </w:tcPr>
          <w:p>
            <w:r>
              <w:t>cl_avfx_snow_gpu</w:t>
            </w:r>
          </w:p>
        </w:tc>
        <w:tc>
          <w:tcPr>
            <w:tcW w:type="dxa" w:w="2160"/>
          </w:tcPr>
          <w:p>
            <w:r>
              <w:t>GPU материал снега</w:t>
            </w:r>
          </w:p>
        </w:tc>
        <w:tc>
          <w:tcPr>
            <w:tcW w:type="dxa" w:w="2160"/>
          </w:tcPr>
          <w:p>
            <w:r>
              <w:t>Управляет GPU-материалом снега, шумом, оттенком, рельефом и блеском.</w:t>
            </w:r>
          </w:p>
        </w:tc>
        <w:tc>
          <w:tcPr>
            <w:tcW w:type="dxa" w:w="2160"/>
          </w:tcPr>
          <w:p>
            <w:r>
              <w:t>Это визуал материала, а не только логика накопления.</w:t>
            </w:r>
          </w:p>
        </w:tc>
      </w:tr>
      <w:tr>
        <w:tc>
          <w:tcPr>
            <w:tcW w:type="dxa" w:w="2160"/>
          </w:tcPr>
          <w:p>
            <w:r>
              <w:t>cl_avfx_snow_gpu_material_alpha</w:t>
            </w:r>
          </w:p>
        </w:tc>
        <w:tc>
          <w:tcPr>
            <w:tcW w:type="dxa" w:w="2160"/>
          </w:tcPr>
          <w:p>
            <w:r>
              <w:t>Прозрачность покрова</w:t>
            </w:r>
          </w:p>
        </w:tc>
        <w:tc>
          <w:tcPr>
            <w:tcW w:type="dxa" w:w="2160"/>
          </w:tcPr>
          <w:p>
            <w:r>
              <w:t>Непрозрачность GPU-снежного слоя.</w:t>
            </w:r>
          </w:p>
        </w:tc>
        <w:tc>
          <w:tcPr>
            <w:tcW w:type="dxa" w:w="2160"/>
          </w:tcPr>
          <w:p>
            <w:r>
              <w:t>Настроить, если снег слишком скрывает текстуру карты.</w:t>
            </w:r>
          </w:p>
        </w:tc>
      </w:tr>
      <w:tr>
        <w:tc>
          <w:tcPr>
            <w:tcW w:type="dxa" w:w="2160"/>
          </w:tcPr>
          <w:p>
            <w:r>
              <w:t>cl_avfx_snow_gpu_coverage</w:t>
            </w:r>
          </w:p>
        </w:tc>
        <w:tc>
          <w:tcPr>
            <w:tcW w:type="dxa" w:w="2160"/>
          </w:tcPr>
          <w:p>
            <w:r>
              <w:t>Покрытие</w:t>
            </w:r>
          </w:p>
        </w:tc>
        <w:tc>
          <w:tcPr>
            <w:tcW w:type="dxa" w:w="2160"/>
          </w:tcPr>
          <w:p>
            <w:r>
              <w:t>Включает атлас покрытия/накопления снега.</w:t>
            </w:r>
          </w:p>
        </w:tc>
        <w:tc>
          <w:tcPr>
            <w:tcW w:type="dxa" w:w="2160"/>
          </w:tcPr>
          <w:p>
            <w:r>
              <w:t>Ключевой параметр накопления снега.</w:t>
            </w:r>
          </w:p>
        </w:tc>
      </w:tr>
      <w:tr>
        <w:tc>
          <w:tcPr>
            <w:tcW w:type="dxa" w:w="2160"/>
          </w:tcPr>
          <w:p>
            <w:r>
              <w:t>cl_avfx_snow_gpu_coverage_prefill</w:t>
            </w:r>
          </w:p>
        </w:tc>
        <w:tc>
          <w:tcPr>
            <w:tcW w:type="dxa" w:w="2160"/>
          </w:tcPr>
          <w:p>
            <w:r>
              <w:t>Предзаполнение</w:t>
            </w:r>
          </w:p>
        </w:tc>
        <w:tc>
          <w:tcPr>
            <w:tcW w:type="dxa" w:w="2160"/>
          </w:tcPr>
          <w:p>
            <w:r>
              <w:t>Запускает карту с заранее заполненным снегом.</w:t>
            </w:r>
          </w:p>
        </w:tc>
        <w:tc>
          <w:tcPr>
            <w:tcW w:type="dxa" w:w="2160"/>
          </w:tcPr>
          <w:p>
            <w:r>
              <w:t>Полезно для мгновенного зимнего вида.</w:t>
            </w:r>
          </w:p>
        </w:tc>
      </w:tr>
      <w:tr>
        <w:tc>
          <w:tcPr>
            <w:tcW w:type="dxa" w:w="2160"/>
          </w:tcPr>
          <w:p>
            <w:r>
              <w:t>cl_avfx_snow_accum_fill_rate</w:t>
            </w:r>
          </w:p>
        </w:tc>
        <w:tc>
          <w:tcPr>
            <w:tcW w:type="dxa" w:w="2160"/>
          </w:tcPr>
          <w:p>
            <w:r>
              <w:t>Скорость заполнения снегом</w:t>
            </w:r>
          </w:p>
        </w:tc>
        <w:tc>
          <w:tcPr>
            <w:tcW w:type="dxa" w:w="2160"/>
          </w:tcPr>
          <w:p>
            <w:r>
              <w:t>Как быстро накапливается снежный покров.</w:t>
            </w:r>
          </w:p>
        </w:tc>
        <w:tc>
          <w:tcPr>
            <w:tcW w:type="dxa" w:w="2160"/>
          </w:tcPr>
          <w:p>
            <w:r>
              <w:t>Диапазон настроен 0.01..3.00 с шагом 0.01.</w:t>
            </w:r>
          </w:p>
        </w:tc>
      </w:tr>
      <w:tr>
        <w:tc>
          <w:tcPr>
            <w:tcW w:type="dxa" w:w="2160"/>
          </w:tcPr>
          <w:p>
            <w:r>
              <w:t>cl_avfx_snow_gpu_edge_feather</w:t>
            </w:r>
          </w:p>
        </w:tc>
        <w:tc>
          <w:tcPr>
            <w:tcW w:type="dxa" w:w="2160"/>
          </w:tcPr>
          <w:p>
            <w:r>
              <w:t>Мягкий край</w:t>
            </w:r>
          </w:p>
        </w:tc>
        <w:tc>
          <w:tcPr>
            <w:tcW w:type="dxa" w:w="2160"/>
          </w:tcPr>
          <w:p>
            <w:r>
              <w:t>Смягчает границы снежного покрытия.</w:t>
            </w:r>
          </w:p>
        </w:tc>
        <w:tc>
          <w:tcPr>
            <w:tcW w:type="dxa" w:w="2160"/>
          </w:tcPr>
          <w:p>
            <w:r>
              <w:t>Убирает жёсткие срезы.</w:t>
            </w:r>
          </w:p>
        </w:tc>
      </w:tr>
      <w:tr>
        <w:tc>
          <w:tcPr>
            <w:tcW w:type="dxa" w:w="2160"/>
          </w:tcPr>
          <w:p>
            <w:r>
              <w:t>cl_avfx_snow_gpu_edge_feather_wu</w:t>
            </w:r>
          </w:p>
        </w:tc>
        <w:tc>
          <w:tcPr>
            <w:tcW w:type="dxa" w:w="2160"/>
          </w:tcPr>
          <w:p>
            <w:r>
              <w:t>Мягкость края WU</w:t>
            </w:r>
          </w:p>
        </w:tc>
        <w:tc>
          <w:tcPr>
            <w:tcW w:type="dxa" w:w="2160"/>
          </w:tcPr>
          <w:p>
            <w:r>
              <w:t>Ширина затухания края в world units.</w:t>
            </w:r>
          </w:p>
        </w:tc>
        <w:tc>
          <w:tcPr>
            <w:tcW w:type="dxa" w:w="2160"/>
          </w:tcPr>
          <w:p>
            <w:r>
              <w:t>Увеличить для мягче переходов.</w:t>
            </w:r>
          </w:p>
        </w:tc>
      </w:tr>
      <w:tr>
        <w:tc>
          <w:tcPr>
            <w:tcW w:type="dxa" w:w="2160"/>
          </w:tcPr>
          <w:p>
            <w:r>
              <w:t>cl_avfx_snow_gpu_edge_noise_wu</w:t>
            </w:r>
          </w:p>
        </w:tc>
        <w:tc>
          <w:tcPr>
            <w:tcW w:type="dxa" w:w="2160"/>
          </w:tcPr>
          <w:p>
            <w:r>
              <w:t>Шум края</w:t>
            </w:r>
          </w:p>
        </w:tc>
        <w:tc>
          <w:tcPr>
            <w:tcW w:type="dxa" w:w="2160"/>
          </w:tcPr>
          <w:p>
            <w:r>
              <w:t>Неровность/шум края.</w:t>
            </w:r>
          </w:p>
        </w:tc>
        <w:tc>
          <w:tcPr>
            <w:tcW w:type="dxa" w:w="2160"/>
          </w:tcPr>
          <w:p>
            <w:r>
              <w:t>Помогает избежать идеально прямых границ.</w:t>
            </w:r>
          </w:p>
        </w:tc>
      </w:tr>
      <w:tr>
        <w:tc>
          <w:tcPr>
            <w:tcW w:type="dxa" w:w="2160"/>
          </w:tcPr>
          <w:p>
            <w:r>
              <w:t>cl_avfx_snow_gpu_pom</w:t>
            </w:r>
          </w:p>
        </w:tc>
        <w:tc>
          <w:tcPr>
            <w:tcW w:type="dxa" w:w="2160"/>
          </w:tcPr>
          <w:p>
            <w:r>
              <w:t>Параллакс сугробов</w:t>
            </w:r>
          </w:p>
        </w:tc>
        <w:tc>
          <w:tcPr>
            <w:tcW w:type="dxa" w:w="2160"/>
          </w:tcPr>
          <w:p>
            <w:r>
              <w:t>Иллюзия высоты снега через параллакс/рельеф.</w:t>
            </w:r>
          </w:p>
        </w:tc>
        <w:tc>
          <w:tcPr>
            <w:tcW w:type="dxa" w:w="2160"/>
          </w:tcPr>
          <w:p>
            <w:r>
              <w:t>Лучше всего виден на близких поверхностях.</w:t>
            </w:r>
          </w:p>
        </w:tc>
      </w:tr>
      <w:tr>
        <w:tc>
          <w:tcPr>
            <w:tcW w:type="dxa" w:w="2160"/>
          </w:tcPr>
          <w:p>
            <w:r>
              <w:t>cl_avfx_snow_gpu_pom_alpha</w:t>
            </w:r>
          </w:p>
        </w:tc>
        <w:tc>
          <w:tcPr>
            <w:tcW w:type="dxa" w:w="2160"/>
          </w:tcPr>
          <w:p>
            <w:r>
              <w:t>Прозрачность POM</w:t>
            </w:r>
          </w:p>
        </w:tc>
        <w:tc>
          <w:tcPr>
            <w:tcW w:type="dxa" w:w="2160"/>
          </w:tcPr>
          <w:p>
            <w:r>
              <w:t>Сила смешивания параллакс-слоя.</w:t>
            </w:r>
          </w:p>
        </w:tc>
        <w:tc>
          <w:tcPr>
            <w:tcW w:type="dxa" w:w="2160"/>
          </w:tcPr>
          <w:p>
            <w:r>
              <w:t>Снизить, если сугробы закрывают геометрию.</w:t>
            </w:r>
          </w:p>
        </w:tc>
      </w:tr>
      <w:tr>
        <w:tc>
          <w:tcPr>
            <w:tcW w:type="dxa" w:w="2160"/>
          </w:tcPr>
          <w:p>
            <w:r>
              <w:t>cl_avfx_snow_gpu_pom_depth_wu</w:t>
            </w:r>
          </w:p>
        </w:tc>
        <w:tc>
          <w:tcPr>
            <w:tcW w:type="dxa" w:w="2160"/>
          </w:tcPr>
          <w:p>
            <w:r>
              <w:t>Глубина POM</w:t>
            </w:r>
          </w:p>
        </w:tc>
        <w:tc>
          <w:tcPr>
            <w:tcW w:type="dxa" w:w="2160"/>
          </w:tcPr>
          <w:p>
            <w:r>
              <w:t>Видимая высота снега в world units.</w:t>
            </w:r>
          </w:p>
        </w:tc>
        <w:tc>
          <w:tcPr>
            <w:tcW w:type="dxa" w:w="2160"/>
          </w:tcPr>
          <w:p>
            <w:r>
              <w:t>Большие значения дают глубокие сугробы.</w:t>
            </w:r>
          </w:p>
        </w:tc>
      </w:tr>
      <w:tr>
        <w:tc>
          <w:tcPr>
            <w:tcW w:type="dxa" w:w="2160"/>
          </w:tcPr>
          <w:p>
            <w:r>
              <w:t>cl_avfx_snow_gpu_pom_steps</w:t>
            </w:r>
          </w:p>
        </w:tc>
        <w:tc>
          <w:tcPr>
            <w:tcW w:type="dxa" w:w="2160"/>
          </w:tcPr>
          <w:p>
            <w:r>
              <w:t>Шаги POM</w:t>
            </w:r>
          </w:p>
        </w:tc>
        <w:tc>
          <w:tcPr>
            <w:tcW w:type="dxa" w:w="2160"/>
          </w:tcPr>
          <w:p>
            <w:r>
              <w:t>Количество шагов raymarch для параллакса.</w:t>
            </w:r>
          </w:p>
        </w:tc>
        <w:tc>
          <w:tcPr>
            <w:tcW w:type="dxa" w:w="2160"/>
          </w:tcPr>
          <w:p>
            <w:r>
              <w:t>Выше — плавнее, но дороже.</w:t>
            </w:r>
          </w:p>
        </w:tc>
      </w:tr>
      <w:tr>
        <w:tc>
          <w:tcPr>
            <w:tcW w:type="dxa" w:w="2160"/>
          </w:tcPr>
          <w:p>
            <w:r>
              <w:t>cl_avfx_snow_gpu_pom_edge_taper</w:t>
            </w:r>
          </w:p>
        </w:tc>
        <w:tc>
          <w:tcPr>
            <w:tcW w:type="dxa" w:w="2160"/>
          </w:tcPr>
          <w:p>
            <w:r>
              <w:t>Сужение края POM</w:t>
            </w:r>
          </w:p>
        </w:tc>
        <w:tc>
          <w:tcPr>
            <w:tcW w:type="dxa" w:w="2160"/>
          </w:tcPr>
          <w:p>
            <w:r>
              <w:t>Уменьшает параллакс на краях снега.</w:t>
            </w:r>
          </w:p>
        </w:tc>
        <w:tc>
          <w:tcPr>
            <w:tcW w:type="dxa" w:w="2160"/>
          </w:tcPr>
          <w:p>
            <w:r>
              <w:t>Предотвращает плавающие толстые края.</w:t>
            </w:r>
          </w:p>
        </w:tc>
      </w:tr>
      <w:tr>
        <w:tc>
          <w:tcPr>
            <w:tcW w:type="dxa" w:w="2160"/>
          </w:tcPr>
          <w:p>
            <w:r>
              <w:t>cl_avfx_snow_gpu_relief_intensity</w:t>
            </w:r>
          </w:p>
        </w:tc>
        <w:tc>
          <w:tcPr>
            <w:tcW w:type="dxa" w:w="2160"/>
          </w:tcPr>
          <w:p>
            <w:r>
              <w:t>Сила рельефа</w:t>
            </w:r>
          </w:p>
        </w:tc>
        <w:tc>
          <w:tcPr>
            <w:tcW w:type="dxa" w:w="2160"/>
          </w:tcPr>
          <w:p>
            <w:r>
              <w:t>Сила рельефного затенения материала.</w:t>
            </w:r>
          </w:p>
        </w:tc>
        <w:tc>
          <w:tcPr>
            <w:tcW w:type="dxa" w:w="2160"/>
          </w:tcPr>
          <w:p>
            <w:r>
              <w:t>Небольшие значения выглядят естественнее.</w:t>
            </w:r>
          </w:p>
        </w:tc>
      </w:tr>
      <w:tr>
        <w:tc>
          <w:tcPr>
            <w:tcW w:type="dxa" w:w="2160"/>
          </w:tcPr>
          <w:p>
            <w:r>
              <w:t>cl_avfx_snow_gpu_pom_grow_time</w:t>
            </w:r>
          </w:p>
        </w:tc>
        <w:tc>
          <w:tcPr>
            <w:tcW w:type="dxa" w:w="2160"/>
          </w:tcPr>
          <w:p>
            <w:r>
              <w:t>Время роста POM</w:t>
            </w:r>
          </w:p>
        </w:tc>
        <w:tc>
          <w:tcPr>
            <w:tcW w:type="dxa" w:w="2160"/>
          </w:tcPr>
          <w:p>
            <w:r>
              <w:t>Как высота снега нарастает после накопления.</w:t>
            </w:r>
          </w:p>
        </w:tc>
        <w:tc>
          <w:tcPr>
            <w:tcW w:type="dxa" w:w="2160"/>
          </w:tcPr>
          <w:p>
            <w:r>
              <w:t>Убирает резкое появление сугробов.</w:t>
            </w:r>
          </w:p>
        </w:tc>
      </w:tr>
      <w:tr>
        <w:tc>
          <w:tcPr>
            <w:tcW w:type="dxa" w:w="2160"/>
          </w:tcPr>
          <w:p>
            <w:r>
              <w:t>cl_avfx_snow_gpu_clumpy_edge</w:t>
            </w:r>
          </w:p>
        </w:tc>
        <w:tc>
          <w:tcPr>
            <w:tcW w:type="dxa" w:w="2160"/>
          </w:tcPr>
          <w:p>
            <w:r>
              <w:t>Комочки на границе</w:t>
            </w:r>
          </w:p>
        </w:tc>
        <w:tc>
          <w:tcPr>
            <w:tcW w:type="dxa" w:w="2160"/>
          </w:tcPr>
          <w:p>
            <w:r>
              <w:t>Добавляет комочки на открытых границах снега.</w:t>
            </w:r>
          </w:p>
        </w:tc>
        <w:tc>
          <w:tcPr>
            <w:tcW w:type="dxa" w:w="2160"/>
          </w:tcPr>
          <w:p>
            <w:r>
              <w:t>Использовать умеренно; у лавы отдельная логика таяния.</w:t>
            </w:r>
          </w:p>
        </w:tc>
      </w:tr>
      <w:tr>
        <w:tc>
          <w:tcPr>
            <w:tcW w:type="dxa" w:w="2160"/>
          </w:tcPr>
          <w:p>
            <w:r>
              <w:t>cl_avfx_snow_gpu_clumpy_freq</w:t>
            </w:r>
          </w:p>
        </w:tc>
        <w:tc>
          <w:tcPr>
            <w:tcW w:type="dxa" w:w="2160"/>
          </w:tcPr>
          <w:p>
            <w:r>
              <w:t>Размер комочков</w:t>
            </w:r>
          </w:p>
        </w:tc>
        <w:tc>
          <w:tcPr>
            <w:tcW w:type="dxa" w:w="2160"/>
          </w:tcPr>
          <w:p>
            <w:r>
              <w:t>Масштаб/частота комков.</w:t>
            </w:r>
          </w:p>
        </w:tc>
        <w:tc>
          <w:tcPr>
            <w:tcW w:type="dxa" w:w="2160"/>
          </w:tcPr>
          <w:p>
            <w:r>
              <w:t>Высокие значения могут шуметь.</w:t>
            </w:r>
          </w:p>
        </w:tc>
      </w:tr>
      <w:tr>
        <w:tc>
          <w:tcPr>
            <w:tcW w:type="dxa" w:w="2160"/>
          </w:tcPr>
          <w:p>
            <w:r>
              <w:t>cl_avfx_snow_gpu_material_edge_fade_wu</w:t>
            </w:r>
          </w:p>
        </w:tc>
        <w:tc>
          <w:tcPr>
            <w:tcW w:type="dxa" w:w="2160"/>
          </w:tcPr>
          <w:p>
            <w:r>
              <w:t>Сглаживание края</w:t>
            </w:r>
          </w:p>
        </w:tc>
        <w:tc>
          <w:tcPr>
            <w:tcW w:type="dxa" w:w="2160"/>
          </w:tcPr>
          <w:p>
            <w:r>
              <w:t>Дистанция затухания материала на краях.</w:t>
            </w:r>
          </w:p>
        </w:tc>
        <w:tc>
          <w:tcPr>
            <w:tcW w:type="dxa" w:w="2160"/>
          </w:tcPr>
          <w:p>
            <w:r>
              <w:t>Полезно для мягкой реалистичной массы снега.</w:t>
            </w:r>
          </w:p>
        </w:tc>
      </w:tr>
      <w:tr>
        <w:tc>
          <w:tcPr>
            <w:tcW w:type="dxa" w:w="2160"/>
          </w:tcPr>
          <w:p>
            <w:r>
              <w:t>cl_avfx_snow_gpu_exposure_taps</w:t>
            </w:r>
          </w:p>
        </w:tc>
        <w:tc>
          <w:tcPr>
            <w:tcW w:type="dxa" w:w="2160"/>
          </w:tcPr>
          <w:p>
            <w:r>
              <w:t>Качество края снега</w:t>
            </w:r>
          </w:p>
        </w:tc>
        <w:tc>
          <w:tcPr>
            <w:tcW w:type="dxa" w:w="2160"/>
          </w:tcPr>
          <w:p>
            <w:r>
              <w:t>Качество выборки для проверки края/экспозиции.</w:t>
            </w:r>
          </w:p>
        </w:tc>
        <w:tc>
          <w:tcPr>
            <w:tcW w:type="dxa" w:w="2160"/>
          </w:tcPr>
          <w:p>
            <w:r>
              <w:t>Выше — стабильнее, но дороже.</w:t>
            </w:r>
          </w:p>
        </w:tc>
      </w:tr>
      <w:tr>
        <w:tc>
          <w:tcPr>
            <w:tcW w:type="dxa" w:w="2160"/>
          </w:tcPr>
          <w:p>
            <w:r>
              <w:t>cl_avfx_snow_gpu_footprints</w:t>
            </w:r>
          </w:p>
        </w:tc>
        <w:tc>
          <w:tcPr>
            <w:tcW w:type="dxa" w:w="2160"/>
          </w:tcPr>
          <w:p>
            <w:r>
              <w:t>GPU следы</w:t>
            </w:r>
          </w:p>
        </w:tc>
        <w:tc>
          <w:tcPr>
            <w:tcW w:type="dxa" w:w="2160"/>
          </w:tcPr>
          <w:p>
            <w:r>
              <w:t>Следы, выдавленные в GPU-снеге.</w:t>
            </w:r>
          </w:p>
        </w:tc>
        <w:tc>
          <w:tcPr>
            <w:tcW w:type="dxa" w:w="2160"/>
          </w:tcPr>
          <w:p>
            <w:r>
              <w:t>Родственный визуал следам оружия по снегу.</w:t>
            </w:r>
          </w:p>
        </w:tc>
      </w:tr>
      <w:tr>
        <w:tc>
          <w:tcPr>
            <w:tcW w:type="dxa" w:w="2160"/>
          </w:tcPr>
          <w:p>
            <w:r>
              <w:t>cl_avfx_snow_gpu_footprint_size_wu / depth</w:t>
            </w:r>
          </w:p>
        </w:tc>
        <w:tc>
          <w:tcPr>
            <w:tcW w:type="dxa" w:w="2160"/>
          </w:tcPr>
          <w:p>
            <w:r>
              <w:t>Размер/глубина следов</w:t>
            </w:r>
          </w:p>
        </w:tc>
        <w:tc>
          <w:tcPr>
            <w:tcW w:type="dxa" w:w="2160"/>
          </w:tcPr>
          <w:p>
            <w:r>
              <w:t>Управляет размером и глубиной следов.</w:t>
            </w:r>
          </w:p>
        </w:tc>
        <w:tc>
          <w:tcPr>
            <w:tcW w:type="dxa" w:w="2160"/>
          </w:tcPr>
          <w:p>
            <w:r>
              <w:t>Масштабировать с глубиной снега.</w:t>
            </w:r>
          </w:p>
        </w:tc>
      </w:tr>
      <w:tr>
        <w:tc>
          <w:tcPr>
            <w:tcW w:type="dxa" w:w="2160"/>
          </w:tcPr>
          <w:p>
            <w:r>
              <w:t>cl_avfx_snow_footprints</w:t>
            </w:r>
          </w:p>
        </w:tc>
        <w:tc>
          <w:tcPr>
            <w:tcW w:type="dxa" w:w="2160"/>
          </w:tcPr>
          <w:p>
            <w:r>
              <w:t>Следы на снегу</w:t>
            </w:r>
          </w:p>
        </w:tc>
        <w:tc>
          <w:tcPr>
            <w:tcW w:type="dxa" w:w="2160"/>
          </w:tcPr>
          <w:p>
            <w:r>
              <w:t>Включает следы игрока на снегу.</w:t>
            </w:r>
          </w:p>
        </w:tc>
        <w:tc>
          <w:tcPr>
            <w:tcW w:type="dxa" w:w="2160"/>
          </w:tcPr>
          <w:p>
            <w:r>
              <w:t>Отключить для чистой соревновательной картинки.</w:t>
            </w:r>
          </w:p>
        </w:tc>
      </w:tr>
      <w:tr>
        <w:tc>
          <w:tcPr>
            <w:tcW w:type="dxa" w:w="2160"/>
          </w:tcPr>
          <w:p>
            <w:r>
              <w:t>cl_avfx_snow_footprint_strength</w:t>
            </w:r>
          </w:p>
        </w:tc>
        <w:tc>
          <w:tcPr>
            <w:tcW w:type="dxa" w:w="2160"/>
          </w:tcPr>
          <w:p>
            <w:r>
              <w:t>Сила следов</w:t>
            </w:r>
          </w:p>
        </w:tc>
        <w:tc>
          <w:tcPr>
            <w:tcW w:type="dxa" w:w="2160"/>
          </w:tcPr>
          <w:p>
            <w:r>
              <w:t>Визуальная сила вдавливания/следа.</w:t>
            </w:r>
          </w:p>
        </w:tc>
        <w:tc>
          <w:tcPr>
            <w:tcW w:type="dxa" w:w="2160"/>
          </w:tcPr>
          <w:p>
            <w:r>
              <w:t>Выше лучше читается в толстом снегу.</w:t>
            </w:r>
          </w:p>
        </w:tc>
      </w:tr>
      <w:tr>
        <w:tc>
          <w:tcPr>
            <w:tcW w:type="dxa" w:w="2160"/>
          </w:tcPr>
          <w:p>
            <w:r>
              <w:t>cl_avfx_snow_footprint_fade_rate</w:t>
            </w:r>
          </w:p>
        </w:tc>
        <w:tc>
          <w:tcPr>
            <w:tcW w:type="dxa" w:w="2160"/>
          </w:tcPr>
          <w:p>
            <w:r>
              <w:t>Исчезновение следов</w:t>
            </w:r>
          </w:p>
        </w:tc>
        <w:tc>
          <w:tcPr>
            <w:tcW w:type="dxa" w:w="2160"/>
          </w:tcPr>
          <w:p>
            <w:r>
              <w:t>Скорость исчезновения следов на снегу.</w:t>
            </w:r>
          </w:p>
        </w:tc>
        <w:tc>
          <w:tcPr>
            <w:tcW w:type="dxa" w:w="2160"/>
          </w:tcPr>
          <w:p>
            <w:r>
              <w:t>У следов оружия по снегу отдельный аналогичный параметр.</w:t>
            </w:r>
          </w:p>
        </w:tc>
      </w:tr>
      <w:tr>
        <w:tc>
          <w:tcPr>
            <w:tcW w:type="dxa" w:w="2160"/>
          </w:tcPr>
          <w:p>
            <w:r>
              <w:t>cl_avfx_snow_accum / density / alpha / max_size / count</w:t>
            </w:r>
          </w:p>
        </w:tc>
        <w:tc>
          <w:tcPr>
            <w:tcW w:type="dxa" w:w="2160"/>
          </w:tcPr>
          <w:p>
            <w:r>
              <w:t>Лимиты накопления</w:t>
            </w:r>
          </w:p>
        </w:tc>
        <w:tc>
          <w:tcPr>
            <w:tcW w:type="dxa" w:w="2160"/>
          </w:tcPr>
          <w:p>
            <w:r>
              <w:t>Legacy/дополнительные лимиты плотности, прозрачности, размера и количества.</w:t>
            </w:r>
          </w:p>
        </w:tc>
        <w:tc>
          <w:tcPr>
            <w:tcW w:type="dxa" w:w="2160"/>
          </w:tcPr>
          <w:p>
            <w:r>
              <w:t>Обычно управляется пресетами.</w:t>
            </w:r>
          </w:p>
        </w:tc>
      </w:tr>
      <w:tr>
        <w:tc>
          <w:tcPr>
            <w:tcW w:type="dxa" w:w="2160"/>
          </w:tcPr>
          <w:p>
            <w:r>
              <w:t>cl_avfx_snow_field / volume / volume_*</w:t>
            </w:r>
          </w:p>
        </w:tc>
        <w:tc>
          <w:tcPr>
            <w:tcW w:type="dxa" w:w="2160"/>
          </w:tcPr>
          <w:p>
            <w:r>
              <w:t>Объёмный снежный слой</w:t>
            </w:r>
          </w:p>
        </w:tc>
        <w:tc>
          <w:tcPr>
            <w:tcW w:type="dxa" w:w="2160"/>
          </w:tcPr>
          <w:p>
            <w:r>
              <w:t>Параметры объёмного снежного слоя, высоты и роста.</w:t>
            </w:r>
          </w:p>
        </w:tc>
        <w:tc>
          <w:tcPr>
            <w:tcW w:type="dxa" w:w="2160"/>
          </w:tcPr>
          <w:p>
            <w:r>
              <w:t>Настраивать после базового GPU-покрова.</w:t>
            </w:r>
          </w:p>
        </w:tc>
      </w:tr>
      <w:tr>
        <w:tc>
          <w:tcPr>
            <w:tcW w:type="dxa" w:w="2160"/>
          </w:tcPr>
          <w:p>
            <w:r>
              <w:t>cl_avfx_snow_water_effects</w:t>
            </w:r>
          </w:p>
        </w:tc>
        <w:tc>
          <w:tcPr>
            <w:tcW w:type="dxa" w:w="2160"/>
          </w:tcPr>
          <w:p>
            <w:r>
              <w:t>Снег на воде</w:t>
            </w:r>
          </w:p>
        </w:tc>
        <w:tc>
          <w:tcPr>
            <w:tcW w:type="dxa" w:w="2160"/>
          </w:tcPr>
          <w:p>
            <w:r>
              <w:t>Плавающие снежные пятна/эффекты на воде.</w:t>
            </w:r>
          </w:p>
        </w:tc>
        <w:tc>
          <w:tcPr>
            <w:tcW w:type="dxa" w:w="2160"/>
          </w:tcPr>
          <w:p>
            <w:r>
              <w:t>Размер, жизнь и дрейф пятен настраиваются отдельно.</w:t>
            </w:r>
          </w:p>
        </w:tc>
      </w:tr>
      <w:tr>
        <w:tc>
          <w:tcPr>
            <w:tcW w:type="dxa" w:w="2160"/>
          </w:tcPr>
          <w:p>
            <w:r>
              <w:t>cl_avfx_snow_water_patch_density / size / lifetime / drift_speed</w:t>
            </w:r>
          </w:p>
        </w:tc>
        <w:tc>
          <w:tcPr>
            <w:tcW w:type="dxa" w:w="2160"/>
          </w:tcPr>
          <w:p>
            <w:r>
              <w:t>Пятна снега на воде</w:t>
            </w:r>
          </w:p>
        </w:tc>
        <w:tc>
          <w:tcPr>
            <w:tcW w:type="dxa" w:w="2160"/>
          </w:tcPr>
          <w:p>
            <w:r>
              <w:t>Плотность, размер, жизнь и дрейф снега на воде.</w:t>
            </w:r>
          </w:p>
        </w:tc>
        <w:tc>
          <w:tcPr>
            <w:tcW w:type="dxa" w:w="2160"/>
          </w:tcPr>
          <w:p>
            <w:r>
              <w:t>Меньшие размеры реалистичнее для снежинок.</w:t>
            </w:r>
          </w:p>
        </w:tc>
      </w:tr>
      <w:tr>
        <w:tc>
          <w:tcPr>
            <w:tcW w:type="dxa" w:w="2160"/>
          </w:tcPr>
          <w:p>
            <w:r>
              <w:t>cl_avfx_snow_gpu_quality / noise / relief / glitter</w:t>
            </w:r>
          </w:p>
        </w:tc>
        <w:tc>
          <w:tcPr>
            <w:tcW w:type="dxa" w:w="2160"/>
          </w:tcPr>
          <w:p>
            <w:r>
              <w:t>Качество материала снега</w:t>
            </w:r>
          </w:p>
        </w:tc>
        <w:tc>
          <w:tcPr>
            <w:tcW w:type="dxa" w:w="2160"/>
          </w:tcPr>
          <w:p>
            <w:r>
              <w:t>Шум, рельеф и блеск материала снега.</w:t>
            </w:r>
          </w:p>
        </w:tc>
        <w:tc>
          <w:tcPr>
            <w:tcW w:type="dxa" w:w="2160"/>
          </w:tcPr>
          <w:p>
            <w:r>
              <w:t>Блеск/bloom — декоративный эффект; снижать на performance.</w:t>
            </w:r>
          </w:p>
        </w:tc>
      </w:tr>
    </w:tbl>
    <w:p/>
    <w:p>
      <w:pPr>
        <w:pStyle w:val="Heading2"/>
      </w:pPr>
      <w:r>
        <w:t>Гроза, небо, прочие эффекты и звук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cl_avfx_storm / cl_avfx_storm_density</w:t>
            </w:r>
          </w:p>
        </w:tc>
        <w:tc>
          <w:tcPr>
            <w:tcW w:type="dxa" w:w="2160"/>
          </w:tcPr>
          <w:p>
            <w:r>
              <w:t>Гроза</w:t>
            </w:r>
          </w:p>
        </w:tc>
        <w:tc>
          <w:tcPr>
            <w:tcW w:type="dxa" w:w="2160"/>
          </w:tcPr>
          <w:p>
            <w:r>
              <w:t>Грозовой слой и его плотность.</w:t>
            </w:r>
          </w:p>
        </w:tc>
        <w:tc>
          <w:tcPr>
            <w:tcW w:type="dxa" w:w="2160"/>
          </w:tcPr>
          <w:p>
            <w:r>
              <w:t>Пресеты Дождь + гроза включают эту группу.</w:t>
            </w:r>
          </w:p>
        </w:tc>
      </w:tr>
      <w:tr>
        <w:tc>
          <w:tcPr>
            <w:tcW w:type="dxa" w:w="2160"/>
          </w:tcPr>
          <w:p>
            <w:r>
              <w:t>cl_avfx_lightning</w:t>
            </w:r>
          </w:p>
        </w:tc>
        <w:tc>
          <w:tcPr>
            <w:tcW w:type="dxa" w:w="2160"/>
          </w:tcPr>
          <w:p>
            <w:r>
              <w:t>Молнии</w:t>
            </w:r>
          </w:p>
        </w:tc>
        <w:tc>
          <w:tcPr>
            <w:tcW w:type="dxa" w:w="2160"/>
          </w:tcPr>
          <w:p>
            <w:r>
              <w:t>Включает вспышки/удары молний.</w:t>
            </w:r>
          </w:p>
        </w:tc>
        <w:tc>
          <w:tcPr>
            <w:tcW w:type="dxa" w:w="2160"/>
          </w:tcPr>
          <w:p>
            <w:r>
              <w:t>Использовать со звуком грома.</w:t>
            </w:r>
          </w:p>
        </w:tc>
      </w:tr>
      <w:tr>
        <w:tc>
          <w:tcPr>
            <w:tcW w:type="dxa" w:w="2160"/>
          </w:tcPr>
          <w:p>
            <w:r>
              <w:t>cl_avfx_lightning_frequency / duration</w:t>
            </w:r>
          </w:p>
        </w:tc>
        <w:tc>
          <w:tcPr>
            <w:tcW w:type="dxa" w:w="2160"/>
          </w:tcPr>
          <w:p>
            <w:r>
              <w:t>Частота/длительность</w:t>
            </w:r>
          </w:p>
        </w:tc>
        <w:tc>
          <w:tcPr>
            <w:tcW w:type="dxa" w:w="2160"/>
          </w:tcPr>
          <w:p>
            <w:r>
              <w:t>Как часто появляются молнии и сколько длятся.</w:t>
            </w:r>
          </w:p>
        </w:tc>
        <w:tc>
          <w:tcPr>
            <w:tcW w:type="dxa" w:w="2160"/>
          </w:tcPr>
          <w:p>
            <w:r>
              <w:t>Слишком частые молнии утомляют.</w:t>
            </w:r>
          </w:p>
        </w:tc>
      </w:tr>
      <w:tr>
        <w:tc>
          <w:tcPr>
            <w:tcW w:type="dxa" w:w="2160"/>
          </w:tcPr>
          <w:p>
            <w:r>
              <w:t>cl_avfx_lightning_screen_flash</w:t>
            </w:r>
          </w:p>
        </w:tc>
        <w:tc>
          <w:tcPr>
            <w:tcW w:type="dxa" w:w="2160"/>
          </w:tcPr>
          <w:p>
            <w:r>
              <w:t>Вспышка экрана</w:t>
            </w:r>
          </w:p>
        </w:tc>
        <w:tc>
          <w:tcPr>
            <w:tcW w:type="dxa" w:w="2160"/>
          </w:tcPr>
          <w:p>
            <w:r>
              <w:t>Экранная вспышка молнии.</w:t>
            </w:r>
          </w:p>
        </w:tc>
        <w:tc>
          <w:tcPr>
            <w:tcW w:type="dxa" w:w="2160"/>
          </w:tcPr>
          <w:p>
            <w:r>
              <w:t>Снизить для соревновательного комфорта.</w:t>
            </w:r>
          </w:p>
        </w:tc>
      </w:tr>
      <w:tr>
        <w:tc>
          <w:tcPr>
            <w:tcW w:type="dxa" w:w="2160"/>
          </w:tcPr>
          <w:p>
            <w:r>
              <w:t>cl_avfx_lightning_impact_scale / dlight</w:t>
            </w:r>
          </w:p>
        </w:tc>
        <w:tc>
          <w:tcPr>
            <w:tcW w:type="dxa" w:w="2160"/>
          </w:tcPr>
          <w:p>
            <w:r>
              <w:t>Масштаб/свет удара</w:t>
            </w:r>
          </w:p>
        </w:tc>
        <w:tc>
          <w:tcPr>
            <w:tcW w:type="dxa" w:w="2160"/>
          </w:tcPr>
          <w:p>
            <w:r>
              <w:t>Масштаб визуала удара и динамический свет.</w:t>
            </w:r>
          </w:p>
        </w:tc>
        <w:tc>
          <w:tcPr>
            <w:tcW w:type="dxa" w:w="2160"/>
          </w:tcPr>
          <w:p>
            <w:r>
              <w:t>Для видимости нужен включенный dynamic light stack.</w:t>
            </w:r>
          </w:p>
        </w:tc>
      </w:tr>
      <w:tr>
        <w:tc>
          <w:tcPr>
            <w:tcW w:type="dxa" w:w="2160"/>
          </w:tcPr>
          <w:p>
            <w:r>
              <w:t>cl_avfx_sky</w:t>
            </w:r>
          </w:p>
        </w:tc>
        <w:tc>
          <w:tcPr>
            <w:tcW w:type="dxa" w:w="2160"/>
          </w:tcPr>
          <w:p>
            <w:r>
              <w:t>AVFX небо</w:t>
            </w:r>
          </w:p>
        </w:tc>
        <w:tc>
          <w:tcPr>
            <w:tcW w:type="dxa" w:w="2160"/>
          </w:tcPr>
          <w:p>
            <w:r>
              <w:t>Включает AVFX-слой оттенка, облаков и тумана.</w:t>
            </w:r>
          </w:p>
        </w:tc>
        <w:tc>
          <w:tcPr>
            <w:tcW w:type="dxa" w:w="2160"/>
          </w:tcPr>
          <w:p>
            <w:r>
              <w:t>Пресеты снега и дождя сохраняют принятый стиль неба.</w:t>
            </w:r>
          </w:p>
        </w:tc>
      </w:tr>
      <w:tr>
        <w:tc>
          <w:tcPr>
            <w:tcW w:type="dxa" w:w="2160"/>
          </w:tcPr>
          <w:p>
            <w:r>
              <w:t>cl_avfx_sky_auto</w:t>
            </w:r>
          </w:p>
        </w:tc>
        <w:tc>
          <w:tcPr>
            <w:tcW w:type="dxa" w:w="2160"/>
          </w:tcPr>
          <w:p>
            <w:r>
              <w:t>Авто небо</w:t>
            </w:r>
          </w:p>
        </w:tc>
        <w:tc>
          <w:tcPr>
            <w:tcW w:type="dxa" w:w="2160"/>
          </w:tcPr>
          <w:p>
            <w:r>
              <w:t>Автоматически применяет небо под погоду.</w:t>
            </w:r>
          </w:p>
        </w:tc>
        <w:tc>
          <w:tcPr>
            <w:tcW w:type="dxa" w:w="2160"/>
          </w:tcPr>
          <w:p>
            <w:r>
              <w:t>Полезно с пресетами; выключать для ручной настройки.</w:t>
            </w:r>
          </w:p>
        </w:tc>
      </w:tr>
      <w:tr>
        <w:tc>
          <w:tcPr>
            <w:tcW w:type="dxa" w:w="2160"/>
          </w:tcPr>
          <w:p>
            <w:r>
              <w:t>cl_avfx_sky_override_mode</w:t>
            </w:r>
          </w:p>
        </w:tc>
        <w:tc>
          <w:tcPr>
            <w:tcW w:type="dxa" w:w="2160"/>
          </w:tcPr>
          <w:p>
            <w:r>
              <w:t>Режим замены неба</w:t>
            </w:r>
          </w:p>
        </w:tc>
        <w:tc>
          <w:tcPr>
            <w:tcW w:type="dxa" w:w="2160"/>
          </w:tcPr>
          <w:p>
            <w:r>
              <w:t>Режим неба: выкл/оттенок/оверлей/замена.</w:t>
            </w:r>
          </w:p>
        </w:tc>
        <w:tc>
          <w:tcPr>
            <w:tcW w:type="dxa" w:w="2160"/>
          </w:tcPr>
          <w:p>
            <w:r>
              <w:t>Replace сильнее всего; tint сохраняет стиль карты.</w:t>
            </w:r>
          </w:p>
        </w:tc>
      </w:tr>
      <w:tr>
        <w:tc>
          <w:tcPr>
            <w:tcW w:type="dxa" w:w="2160"/>
          </w:tcPr>
          <w:p>
            <w:r>
              <w:t>cl_avfx_sky_darkness / storm_tint</w:t>
            </w:r>
          </w:p>
        </w:tc>
        <w:tc>
          <w:tcPr>
            <w:tcW w:type="dxa" w:w="2160"/>
          </w:tcPr>
          <w:p>
            <w:r>
              <w:t>Темнота/оттенок</w:t>
            </w:r>
          </w:p>
        </w:tc>
        <w:tc>
          <w:tcPr>
            <w:tcW w:type="dxa" w:w="2160"/>
          </w:tcPr>
          <w:p>
            <w:r>
              <w:t>Затемнение и цветовой оттенок неба.</w:t>
            </w:r>
          </w:p>
        </w:tc>
        <w:tc>
          <w:tcPr>
            <w:tcW w:type="dxa" w:w="2160"/>
          </w:tcPr>
          <w:p>
            <w:r>
              <w:t>Ключевой параметр настроения снега/дождя.</w:t>
            </w:r>
          </w:p>
        </w:tc>
      </w:tr>
      <w:tr>
        <w:tc>
          <w:tcPr>
            <w:tcW w:type="dxa" w:w="2160"/>
          </w:tcPr>
          <w:p>
            <w:r>
              <w:t>cl_avfx_sky_clouds / cloud_intensity / cloud_speed</w:t>
            </w:r>
          </w:p>
        </w:tc>
        <w:tc>
          <w:tcPr>
            <w:tcW w:type="dxa" w:w="2160"/>
          </w:tcPr>
          <w:p>
            <w:r>
              <w:t>Облака</w:t>
            </w:r>
          </w:p>
        </w:tc>
        <w:tc>
          <w:tcPr>
            <w:tcW w:type="dxa" w:w="2160"/>
          </w:tcPr>
          <w:p>
            <w:r>
              <w:t>Включение, сила и скорость движения облаков.</w:t>
            </w:r>
          </w:p>
        </w:tc>
        <w:tc>
          <w:tcPr>
            <w:tcW w:type="dxa" w:w="2160"/>
          </w:tcPr>
          <w:p>
            <w:r>
              <w:t>Снежные пресеты используют более тёмное облачное небо.</w:t>
            </w:r>
          </w:p>
        </w:tc>
      </w:tr>
      <w:tr>
        <w:tc>
          <w:tcPr>
            <w:tcW w:type="dxa" w:w="2160"/>
          </w:tcPr>
          <w:p>
            <w:r>
              <w:t>cl_avfx_sky_fog_alpha</w:t>
            </w:r>
          </w:p>
        </w:tc>
        <w:tc>
          <w:tcPr>
            <w:tcW w:type="dxa" w:w="2160"/>
          </w:tcPr>
          <w:p>
            <w:r>
              <w:t>Туман неба</w:t>
            </w:r>
          </w:p>
        </w:tc>
        <w:tc>
          <w:tcPr>
            <w:tcW w:type="dxa" w:w="2160"/>
          </w:tcPr>
          <w:p>
            <w:r>
              <w:t>Количество тумана в погодном небе.</w:t>
            </w:r>
          </w:p>
        </w:tc>
        <w:tc>
          <w:tcPr>
            <w:tcW w:type="dxa" w:w="2160"/>
          </w:tcPr>
          <w:p>
            <w:r>
              <w:t>Слишком высоко снижает дальний контраст.</w:t>
            </w:r>
          </w:p>
        </w:tc>
      </w:tr>
      <w:tr>
        <w:tc>
          <w:tcPr>
            <w:tcW w:type="dxa" w:w="2160"/>
          </w:tcPr>
          <w:p>
            <w:r>
              <w:t>cl_avfx_ash_dlights / ash_sprites</w:t>
            </w:r>
          </w:p>
        </w:tc>
        <w:tc>
          <w:tcPr>
            <w:tcW w:type="dxa" w:w="2160"/>
          </w:tcPr>
          <w:p>
            <w:r>
              <w:t>Угли/пепел</w:t>
            </w:r>
          </w:p>
        </w:tc>
        <w:tc>
          <w:tcPr>
            <w:tcW w:type="dxa" w:w="2160"/>
          </w:tcPr>
          <w:p>
            <w:r>
              <w:t>Динамический свет и разнообразные спрайты углей/пепла.</w:t>
            </w:r>
          </w:p>
        </w:tc>
        <w:tc>
          <w:tcPr>
            <w:tcW w:type="dxa" w:w="2160"/>
          </w:tcPr>
          <w:p>
            <w:r>
              <w:t>Используется профилем пепла и прочими эффектами.</w:t>
            </w:r>
          </w:p>
        </w:tc>
      </w:tr>
      <w:tr>
        <w:tc>
          <w:tcPr>
            <w:tcW w:type="dxa" w:w="2160"/>
          </w:tcPr>
          <w:p>
            <w:r>
              <w:t>cl_avfx_lava_steam</w:t>
            </w:r>
          </w:p>
        </w:tc>
        <w:tc>
          <w:tcPr>
            <w:tcW w:type="dxa" w:w="2160"/>
          </w:tcPr>
          <w:p>
            <w:r>
              <w:t>Пар от лавы</w:t>
            </w:r>
          </w:p>
        </w:tc>
        <w:tc>
          <w:tcPr>
            <w:tcW w:type="dxa" w:w="2160"/>
          </w:tcPr>
          <w:p>
            <w:r>
              <w:t>Пар там, где дождь/снег/вода встречают лаву.</w:t>
            </w:r>
          </w:p>
        </w:tc>
        <w:tc>
          <w:tcPr>
            <w:tcW w:type="dxa" w:w="2160"/>
          </w:tcPr>
          <w:p>
            <w:r>
              <w:t>По ощущению отличается от пара одиночных снежинок.</w:t>
            </w:r>
          </w:p>
        </w:tc>
      </w:tr>
      <w:tr>
        <w:tc>
          <w:tcPr>
            <w:tcW w:type="dxa" w:w="2160"/>
          </w:tcPr>
          <w:p>
            <w:r>
              <w:t>cl_avfx_lava_steam_density / height / speed / edge_radius</w:t>
            </w:r>
          </w:p>
        </w:tc>
        <w:tc>
          <w:tcPr>
            <w:tcW w:type="dxa" w:w="2160"/>
          </w:tcPr>
          <w:p>
            <w:r>
              <w:t>Форма пара</w:t>
            </w:r>
          </w:p>
        </w:tc>
        <w:tc>
          <w:tcPr>
            <w:tcW w:type="dxa" w:w="2160"/>
          </w:tcPr>
          <w:p>
            <w:r>
              <w:t>Плотность, высота, скорость подъёма и радиус края лавы.</w:t>
            </w:r>
          </w:p>
        </w:tc>
        <w:tc>
          <w:tcPr>
            <w:tcW w:type="dxa" w:w="2160"/>
          </w:tcPr>
          <w:p>
            <w:r>
              <w:t>Сначала настраивать плотность, затем высоту.</w:t>
            </w:r>
          </w:p>
        </w:tc>
      </w:tr>
      <w:tr>
        <w:tc>
          <w:tcPr>
            <w:tcW w:type="dxa" w:w="2160"/>
          </w:tcPr>
          <w:p>
            <w:r>
              <w:t>cl_avfx_audio</w:t>
            </w:r>
          </w:p>
        </w:tc>
        <w:tc>
          <w:tcPr>
            <w:tcW w:type="dxa" w:w="2160"/>
          </w:tcPr>
          <w:p>
            <w:r>
              <w:t>Звуки AVFX</w:t>
            </w:r>
          </w:p>
        </w:tc>
        <w:tc>
          <w:tcPr>
            <w:tcW w:type="dxa" w:w="2160"/>
          </w:tcPr>
          <w:p>
            <w:r>
              <w:t>Главный переключатель звуков AVFX.</w:t>
            </w:r>
          </w:p>
        </w:tc>
        <w:tc>
          <w:tcPr>
            <w:tcW w:type="dxa" w:w="2160"/>
          </w:tcPr>
          <w:p>
            <w:r>
              <w:t>Пресеты включают звуки по умолчанию.</w:t>
            </w:r>
          </w:p>
        </w:tc>
      </w:tr>
      <w:tr>
        <w:tc>
          <w:tcPr>
            <w:tcW w:type="dxa" w:w="2160"/>
          </w:tcPr>
          <w:p>
            <w:r>
              <w:t>cl_avfx_audio_volume</w:t>
            </w:r>
          </w:p>
        </w:tc>
        <w:tc>
          <w:tcPr>
            <w:tcW w:type="dxa" w:w="2160"/>
          </w:tcPr>
          <w:p>
            <w:r>
              <w:t>Громкость AVFX</w:t>
            </w:r>
          </w:p>
        </w:tc>
        <w:tc>
          <w:tcPr>
            <w:tcW w:type="dxa" w:w="2160"/>
          </w:tcPr>
          <w:p>
            <w:r>
              <w:t>Общая громкость AVFX-звуков.</w:t>
            </w:r>
          </w:p>
        </w:tc>
        <w:tc>
          <w:tcPr>
            <w:tcW w:type="dxa" w:w="2160"/>
          </w:tcPr>
          <w:p>
            <w:r>
              <w:t>Учитывает общие настройки звука.</w:t>
            </w:r>
          </w:p>
        </w:tc>
      </w:tr>
      <w:tr>
        <w:tc>
          <w:tcPr>
            <w:tcW w:type="dxa" w:w="2160"/>
          </w:tcPr>
          <w:p>
            <w:r>
              <w:t>cl_avfx_audio_wind / rain / rain_drops / snow / water</w:t>
            </w:r>
          </w:p>
        </w:tc>
        <w:tc>
          <w:tcPr>
            <w:tcW w:type="dxa" w:w="2160"/>
          </w:tcPr>
          <w:p>
            <w:r>
              <w:t>Звуки погоды</w:t>
            </w:r>
          </w:p>
        </w:tc>
        <w:tc>
          <w:tcPr>
            <w:tcW w:type="dxa" w:w="2160"/>
          </w:tcPr>
          <w:p>
            <w:r>
              <w:t>Отдельные звуковые слои ветра, дождя, капель, снега и воды.</w:t>
            </w:r>
          </w:p>
        </w:tc>
        <w:tc>
          <w:tcPr>
            <w:tcW w:type="dxa" w:w="2160"/>
          </w:tcPr>
          <w:p>
            <w:r>
              <w:t>Лучше отключать конкретный слой, а не мастер.</w:t>
            </w:r>
          </w:p>
        </w:tc>
      </w:tr>
      <w:tr>
        <w:tc>
          <w:tcPr>
            <w:tcW w:type="dxa" w:w="2160"/>
          </w:tcPr>
          <w:p>
            <w:r>
              <w:t>cl_avfx_audio_lava_steam / lava_surface_steam</w:t>
            </w:r>
          </w:p>
        </w:tc>
        <w:tc>
          <w:tcPr>
            <w:tcW w:type="dxa" w:w="2160"/>
          </w:tcPr>
          <w:p>
            <w:r>
              <w:t>Звук пара</w:t>
            </w:r>
          </w:p>
        </w:tc>
        <w:tc>
          <w:tcPr>
            <w:tcW w:type="dxa" w:w="2160"/>
          </w:tcPr>
          <w:p>
            <w:r>
              <w:t>Звуки лавового пара и испарения с поверхности.</w:t>
            </w:r>
          </w:p>
        </w:tc>
        <w:tc>
          <w:tcPr>
            <w:tcW w:type="dxa" w:w="2160"/>
          </w:tcPr>
          <w:p>
            <w:r>
              <w:t>Поверхностный пар звучит как отдельное испарение воды.</w:t>
            </w:r>
          </w:p>
        </w:tc>
      </w:tr>
      <w:tr>
        <w:tc>
          <w:tcPr>
            <w:tcW w:type="dxa" w:w="2160"/>
          </w:tcPr>
          <w:p>
            <w:r>
              <w:t>cl_avfx_weapon_snow_steam_audio</w:t>
            </w:r>
          </w:p>
        </w:tc>
        <w:tc>
          <w:tcPr>
            <w:tcW w:type="dxa" w:w="2160"/>
          </w:tcPr>
          <w:p>
            <w:r>
              <w:t>Пар оружия по снегу</w:t>
            </w:r>
          </w:p>
        </w:tc>
        <w:tc>
          <w:tcPr>
            <w:tcW w:type="dxa" w:w="2160"/>
          </w:tcPr>
          <w:p>
            <w:r>
              <w:t>Звук пара при горячих попаданиях по снегу.</w:t>
            </w:r>
          </w:p>
        </w:tc>
        <w:tc>
          <w:tcPr>
            <w:tcW w:type="dxa" w:w="2160"/>
          </w:tcPr>
          <w:p>
            <w:r>
              <w:t>Используется для бластера/рейла/BFG-подобных эффектов.</w:t>
            </w:r>
          </w:p>
        </w:tc>
      </w:tr>
      <w:tr>
        <w:tc>
          <w:tcPr>
            <w:tcW w:type="dxa" w:w="2160"/>
          </w:tcPr>
          <w:p>
            <w:r>
              <w:t>cl_avfx_audio_thunder / impact</w:t>
            </w:r>
          </w:p>
        </w:tc>
        <w:tc>
          <w:tcPr>
            <w:tcW w:type="dxa" w:w="2160"/>
          </w:tcPr>
          <w:p>
            <w:r>
              <w:t>Гром/удары</w:t>
            </w:r>
          </w:p>
        </w:tc>
        <w:tc>
          <w:tcPr>
            <w:tcW w:type="dxa" w:w="2160"/>
          </w:tcPr>
          <w:p>
            <w:r>
              <w:t>Звуки грома и ударов.</w:t>
            </w:r>
          </w:p>
        </w:tc>
        <w:tc>
          <w:tcPr>
            <w:tcW w:type="dxa" w:w="2160"/>
          </w:tcPr>
          <w:p>
            <w:r>
              <w:t>Важны для пресетов Дождь + гроза.</w:t>
            </w:r>
          </w:p>
        </w:tc>
      </w:tr>
      <w:tr>
        <w:tc>
          <w:tcPr>
            <w:tcW w:type="dxa" w:w="2160"/>
          </w:tcPr>
          <w:p>
            <w:r>
              <w:t>cl_avfx_audio_surface_steps / puddle_steps / snow_steps</w:t>
            </w:r>
          </w:p>
        </w:tc>
        <w:tc>
          <w:tcPr>
            <w:tcW w:type="dxa" w:w="2160"/>
          </w:tcPr>
          <w:p>
            <w:r>
              <w:t>Звуки шагов</w:t>
            </w:r>
          </w:p>
        </w:tc>
        <w:tc>
          <w:tcPr>
            <w:tcW w:type="dxa" w:w="2160"/>
          </w:tcPr>
          <w:p>
            <w:r>
              <w:t>Слои шагов по поверхностям, лужам и снегу.</w:t>
            </w:r>
          </w:p>
        </w:tc>
        <w:tc>
          <w:tcPr>
            <w:tcW w:type="dxa" w:w="2160"/>
          </w:tcPr>
          <w:p>
            <w:r>
              <w:t>Падение в лужу тоже использует эту группу.</w:t>
            </w:r>
          </w:p>
        </w:tc>
      </w:tr>
    </w:tbl>
    <w:p/>
    <w:p>
      <w:pPr>
        <w:pStyle w:val="Heading2"/>
      </w:pPr>
      <w:r>
        <w:t>Расширенные эффекты и реакции оружия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Пункт меню</w:t>
            </w:r>
          </w:p>
        </w:tc>
        <w:tc>
          <w:tcPr>
            <w:tcW w:type="dxa" w:w="2160"/>
          </w:tcPr>
          <w:p>
            <w:r>
              <w:t>Что делает</w:t>
            </w:r>
          </w:p>
        </w:tc>
        <w:tc>
          <w:tcPr>
            <w:tcW w:type="dxa" w:w="2160"/>
          </w:tcPr>
          <w:p>
            <w:r>
              <w:t>Как настраивать</w:t>
            </w:r>
          </w:p>
        </w:tc>
      </w:tr>
      <w:tr>
        <w:tc>
          <w:tcPr>
            <w:tcW w:type="dxa" w:w="2160"/>
          </w:tcPr>
          <w:p>
            <w:r>
              <w:t>cl_avfx_world</w:t>
            </w:r>
          </w:p>
        </w:tc>
        <w:tc>
          <w:tcPr>
            <w:tcW w:type="dxa" w:w="2160"/>
          </w:tcPr>
          <w:p>
            <w:r>
              <w:t>Эффекты мира</w:t>
            </w:r>
          </w:p>
        </w:tc>
        <w:tc>
          <w:tcPr>
            <w:tcW w:type="dxa" w:w="2160"/>
          </w:tcPr>
          <w:p>
            <w:r>
              <w:t>Мастер поверхностных/world-приёмников AVFX.</w:t>
            </w:r>
          </w:p>
        </w:tc>
        <w:tc>
          <w:tcPr>
            <w:tcW w:type="dxa" w:w="2160"/>
          </w:tcPr>
          <w:p>
            <w:r>
              <w:t>Нужен воде, лужам и многим реакциям поверхностей.</w:t>
            </w:r>
          </w:p>
        </w:tc>
      </w:tr>
      <w:tr>
        <w:tc>
          <w:tcPr>
            <w:tcW w:type="dxa" w:w="2160"/>
          </w:tcPr>
          <w:p>
            <w:r>
              <w:t>cl_avfx_world_auto</w:t>
            </w:r>
          </w:p>
        </w:tc>
        <w:tc>
          <w:tcPr>
            <w:tcW w:type="dxa" w:w="2160"/>
          </w:tcPr>
          <w:p>
            <w:r>
              <w:t>Автосвязь мира</w:t>
            </w:r>
          </w:p>
        </w:tc>
        <w:tc>
          <w:tcPr>
            <w:tcW w:type="dxa" w:w="2160"/>
          </w:tcPr>
          <w:p>
            <w:r>
              <w:t>Автоматически связывает погоду с поверхностями.</w:t>
            </w:r>
          </w:p>
        </w:tc>
        <w:tc>
          <w:tcPr>
            <w:tcW w:type="dxa" w:w="2160"/>
          </w:tcPr>
          <w:p>
            <w:r>
              <w:t>Обычно держать включенным с пресетами.</w:t>
            </w:r>
          </w:p>
        </w:tc>
      </w:tr>
      <w:tr>
        <w:tc>
          <w:tcPr>
            <w:tcW w:type="dxa" w:w="2160"/>
          </w:tcPr>
          <w:p>
            <w:r>
              <w:t>cl_avfx_world_debug</w:t>
            </w:r>
          </w:p>
        </w:tc>
        <w:tc>
          <w:tcPr>
            <w:tcW w:type="dxa" w:w="2160"/>
          </w:tcPr>
          <w:p>
            <w:r>
              <w:t>Диагностика мира</w:t>
            </w:r>
          </w:p>
        </w:tc>
        <w:tc>
          <w:tcPr>
            <w:tcW w:type="dxa" w:w="2160"/>
          </w:tcPr>
          <w:p>
            <w:r>
              <w:t>Добавляет диагностические данные в AVFX info.</w:t>
            </w:r>
          </w:p>
        </w:tc>
        <w:tc>
          <w:tcPr>
            <w:tcW w:type="dxa" w:w="2160"/>
          </w:tcPr>
          <w:p>
            <w:r>
              <w:t>Только для диагностики.</w:t>
            </w:r>
          </w:p>
        </w:tc>
      </w:tr>
      <w:tr>
        <w:tc>
          <w:tcPr>
            <w:tcW w:type="dxa" w:w="2160"/>
          </w:tcPr>
          <w:p>
            <w:r>
              <w:t>cl_avfx_weapon_impacts</w:t>
            </w:r>
          </w:p>
        </w:tc>
        <w:tc>
          <w:tcPr>
            <w:tcW w:type="dxa" w:w="2160"/>
          </w:tcPr>
          <w:p>
            <w:r>
              <w:t>Попадания оружия по воде</w:t>
            </w:r>
          </w:p>
        </w:tc>
        <w:tc>
          <w:tcPr>
            <w:tcW w:type="dxa" w:w="2160"/>
          </w:tcPr>
          <w:p>
            <w:r>
              <w:t>Мастер эффектов оружия по воде/лужам.</w:t>
            </w:r>
          </w:p>
        </w:tc>
        <w:tc>
          <w:tcPr>
            <w:tcW w:type="dxa" w:w="2160"/>
          </w:tcPr>
          <w:p>
            <w:r>
              <w:t>Принято с известными ограничениями q2dm1-like воды для части оружия.</w:t>
            </w:r>
          </w:p>
        </w:tc>
      </w:tr>
      <w:tr>
        <w:tc>
          <w:tcPr>
            <w:tcW w:type="dxa" w:w="2160"/>
          </w:tcPr>
          <w:p>
            <w:r>
              <w:t>cl_avfx_weapon_impact_blaster / hyperblaster</w:t>
            </w:r>
          </w:p>
        </w:tc>
        <w:tc>
          <w:tcPr>
            <w:tcW w:type="dxa" w:w="2160"/>
          </w:tcPr>
          <w:p>
            <w:r>
              <w:t>Бластер по воде</w:t>
            </w:r>
          </w:p>
        </w:tc>
        <w:tc>
          <w:tcPr>
            <w:tcW w:type="dxa" w:w="2160"/>
          </w:tcPr>
          <w:p>
            <w:r>
              <w:t>Небольшой всплеск, жжение/пар на каждый снаряд.</w:t>
            </w:r>
          </w:p>
        </w:tc>
        <w:tc>
          <w:tcPr>
            <w:tcW w:type="dxa" w:w="2160"/>
          </w:tcPr>
          <w:p>
            <w:r>
              <w:t>Гипербластер повторяет эффект по пулям.</w:t>
            </w:r>
          </w:p>
        </w:tc>
      </w:tr>
      <w:tr>
        <w:tc>
          <w:tcPr>
            <w:tcW w:type="dxa" w:w="2160"/>
          </w:tcPr>
          <w:p>
            <w:r>
              <w:t>cl_avfx_weapon_impact_machinegun / chaingun</w:t>
            </w:r>
          </w:p>
        </w:tc>
        <w:tc>
          <w:tcPr>
            <w:tcW w:type="dxa" w:w="2160"/>
          </w:tcPr>
          <w:p>
            <w:r>
              <w:t>Пули по воде</w:t>
            </w:r>
          </w:p>
        </w:tc>
        <w:tc>
          <w:tcPr>
            <w:tcW w:type="dxa" w:w="2160"/>
          </w:tcPr>
          <w:p>
            <w:r>
              <w:t>Пулевые брызги, круги и всплески без жжения.</w:t>
            </w:r>
          </w:p>
        </w:tc>
        <w:tc>
          <w:tcPr>
            <w:tcW w:type="dxa" w:w="2160"/>
          </w:tcPr>
          <w:p>
            <w:r>
              <w:t>Chaingun плотнее из-за большего темпа.</w:t>
            </w:r>
          </w:p>
        </w:tc>
      </w:tr>
      <w:tr>
        <w:tc>
          <w:tcPr>
            <w:tcW w:type="dxa" w:w="2160"/>
          </w:tcPr>
          <w:p>
            <w:r>
              <w:t>cl_avfx_weapon_impact_shotgun / supershotgun</w:t>
            </w:r>
          </w:p>
        </w:tc>
        <w:tc>
          <w:tcPr>
            <w:tcW w:type="dxa" w:w="2160"/>
          </w:tcPr>
          <w:p>
            <w:r>
              <w:t>Дробь по воде</w:t>
            </w:r>
          </w:p>
        </w:tc>
        <w:tc>
          <w:tcPr>
            <w:tcW w:type="dxa" w:w="2160"/>
          </w:tcPr>
          <w:p>
            <w:r>
              <w:t>Рассеянные всплески и круги от дроби.</w:t>
            </w:r>
          </w:p>
        </w:tc>
        <w:tc>
          <w:tcPr>
            <w:tcW w:type="dxa" w:w="2160"/>
          </w:tcPr>
          <w:p>
            <w:r>
              <w:t>Super shotgun сильнее/богаче.</w:t>
            </w:r>
          </w:p>
        </w:tc>
      </w:tr>
      <w:tr>
        <w:tc>
          <w:tcPr>
            <w:tcW w:type="dxa" w:w="2160"/>
          </w:tcPr>
          <w:p>
            <w:r>
              <w:t>cl_avfx_weapon_impact_railgun</w:t>
            </w:r>
          </w:p>
        </w:tc>
        <w:tc>
          <w:tcPr>
            <w:tcW w:type="dxa" w:w="2160"/>
          </w:tcPr>
          <w:p>
            <w:r>
              <w:t>Рейл по воде</w:t>
            </w:r>
          </w:p>
        </w:tc>
        <w:tc>
          <w:tcPr>
            <w:tcW w:type="dxa" w:w="2160"/>
          </w:tcPr>
          <w:p>
            <w:r>
              <w:t>Фонтанчик, много кругов и пар.</w:t>
            </w:r>
          </w:p>
        </w:tc>
        <w:tc>
          <w:tcPr>
            <w:tcW w:type="dxa" w:w="2160"/>
          </w:tcPr>
          <w:p>
            <w:r>
              <w:t>Рейл надёжнее всего ловит первый контакт на q2dm1-like воде.</w:t>
            </w:r>
          </w:p>
        </w:tc>
      </w:tr>
      <w:tr>
        <w:tc>
          <w:tcPr>
            <w:tcW w:type="dxa" w:w="2160"/>
          </w:tcPr>
          <w:p>
            <w:r>
              <w:t>cl_avfx_weapon_impact_handgrenade / grenadelauncher</w:t>
            </w:r>
          </w:p>
        </w:tc>
        <w:tc>
          <w:tcPr>
            <w:tcW w:type="dxa" w:w="2160"/>
          </w:tcPr>
          <w:p>
            <w:r>
              <w:t>Гранаты по воде</w:t>
            </w:r>
          </w:p>
        </w:tc>
        <w:tc>
          <w:tcPr>
            <w:tcW w:type="dxa" w:w="2160"/>
          </w:tcPr>
          <w:p>
            <w:r>
              <w:t>Большой фонтан, круги и временное тёмное пятно.</w:t>
            </w:r>
          </w:p>
        </w:tc>
        <w:tc>
          <w:tcPr>
            <w:tcW w:type="dxa" w:w="2160"/>
          </w:tcPr>
          <w:p>
            <w:r>
              <w:t>Гранатомёт варьирует эффект по каждой гранате.</w:t>
            </w:r>
          </w:p>
        </w:tc>
      </w:tr>
      <w:tr>
        <w:tc>
          <w:tcPr>
            <w:tcW w:type="dxa" w:w="2160"/>
          </w:tcPr>
          <w:p>
            <w:r>
              <w:t>cl_avfx_weapon_impact_rocketlauncher</w:t>
            </w:r>
          </w:p>
        </w:tc>
        <w:tc>
          <w:tcPr>
            <w:tcW w:type="dxa" w:w="2160"/>
          </w:tcPr>
          <w:p>
            <w:r>
              <w:t>Ракета по воде</w:t>
            </w:r>
          </w:p>
        </w:tc>
        <w:tc>
          <w:tcPr>
            <w:tcW w:type="dxa" w:w="2160"/>
          </w:tcPr>
          <w:p>
            <w:r>
              <w:t>Огромный всплеск, брызги, круги, пятно и сильный пар.</w:t>
            </w:r>
          </w:p>
        </w:tc>
        <w:tc>
          <w:tcPr>
            <w:tcW w:type="dxa" w:w="2160"/>
          </w:tcPr>
          <w:p>
            <w:r>
              <w:t>Showcase-эффект; сравнительно дорогой.</w:t>
            </w:r>
          </w:p>
        </w:tc>
      </w:tr>
      <w:tr>
        <w:tc>
          <w:tcPr>
            <w:tcW w:type="dxa" w:w="2160"/>
          </w:tcPr>
          <w:p>
            <w:r>
              <w:t>cl_avfx_weapon_impact_bfg</w:t>
            </w:r>
          </w:p>
        </w:tc>
        <w:tc>
          <w:tcPr>
            <w:tcW w:type="dxa" w:w="2160"/>
          </w:tcPr>
          <w:p>
            <w:r>
              <w:t>BFG по воде</w:t>
            </w:r>
          </w:p>
        </w:tc>
        <w:tc>
          <w:tcPr>
            <w:tcW w:type="dxa" w:w="2160"/>
          </w:tcPr>
          <w:p>
            <w:r>
              <w:t>Испаряет AVFX-лужу на несколько секунд, даёт огромный пар и тёмный след.</w:t>
            </w:r>
          </w:p>
        </w:tc>
        <w:tc>
          <w:tcPr>
            <w:tcW w:type="dxa" w:w="2160"/>
          </w:tcPr>
          <w:p>
            <w:r>
              <w:t>Последующая регенерация лужи — намеренный красивый эффект.</w:t>
            </w:r>
          </w:p>
        </w:tc>
      </w:tr>
      <w:tr>
        <w:tc>
          <w:tcPr>
            <w:tcW w:type="dxa" w:w="2160"/>
          </w:tcPr>
          <w:p>
            <w:r>
              <w:t>cl_avfx_weapon_snow_impacts</w:t>
            </w:r>
          </w:p>
        </w:tc>
        <w:tc>
          <w:tcPr>
            <w:tcW w:type="dxa" w:w="2160"/>
          </w:tcPr>
          <w:p>
            <w:r>
              <w:t>Попадания оружия по снегу</w:t>
            </w:r>
          </w:p>
        </w:tc>
        <w:tc>
          <w:tcPr>
            <w:tcW w:type="dxa" w:w="2160"/>
          </w:tcPr>
          <w:p>
            <w:r>
              <w:t>Мастер снежных следов, дыр, кратеров, плавления и снежной пыли.</w:t>
            </w:r>
          </w:p>
        </w:tc>
        <w:tc>
          <w:tcPr>
            <w:tcW w:type="dxa" w:w="2160"/>
          </w:tcPr>
          <w:p>
            <w:r>
              <w:t>Сила масштабируется глубиной снега/параллаксом где возможно.</w:t>
            </w:r>
          </w:p>
        </w:tc>
      </w:tr>
      <w:tr>
        <w:tc>
          <w:tcPr>
            <w:tcW w:type="dxa" w:w="2160"/>
          </w:tcPr>
          <w:p>
            <w:r>
              <w:t>cl_avfx_weapon_snow_impact_fade_rate</w:t>
            </w:r>
          </w:p>
        </w:tc>
        <w:tc>
          <w:tcPr>
            <w:tcW w:type="dxa" w:w="2160"/>
          </w:tcPr>
          <w:p>
            <w:r>
              <w:t>Исчезновение следов оружия</w:t>
            </w:r>
          </w:p>
        </w:tc>
        <w:tc>
          <w:tcPr>
            <w:tcW w:type="dxa" w:w="2160"/>
          </w:tcPr>
          <w:p>
            <w:r>
              <w:t>Скорость исчезновения следов оружия на снегу.</w:t>
            </w:r>
          </w:p>
        </w:tc>
        <w:tc>
          <w:tcPr>
            <w:tcW w:type="dxa" w:w="2160"/>
          </w:tcPr>
          <w:p>
            <w:r>
              <w:t>Аналогично следам, но намеренно отдельный параметр.</w:t>
            </w:r>
          </w:p>
        </w:tc>
      </w:tr>
      <w:tr>
        <w:tc>
          <w:tcPr>
            <w:tcW w:type="dxa" w:w="2160"/>
          </w:tcPr>
          <w:p>
            <w:r>
              <w:t>cl_avfx_weapon_snow_impact_blaster / hyperblaster</w:t>
            </w:r>
          </w:p>
        </w:tc>
        <w:tc>
          <w:tcPr>
            <w:tcW w:type="dxa" w:w="2160"/>
          </w:tcPr>
          <w:p>
            <w:r>
              <w:t>Бластер по снегу</w:t>
            </w:r>
          </w:p>
        </w:tc>
        <w:tc>
          <w:tcPr>
            <w:tcW w:type="dxa" w:w="2160"/>
          </w:tcPr>
          <w:p>
            <w:r>
              <w:t>Оплавленные/выжженные округлые следы и пар.</w:t>
            </w:r>
          </w:p>
        </w:tc>
        <w:tc>
          <w:tcPr>
            <w:tcW w:type="dxa" w:w="2160"/>
          </w:tcPr>
          <w:p>
            <w:r>
              <w:t>Масштаб меньше, чем у взрывного оружия.</w:t>
            </w:r>
          </w:p>
        </w:tc>
      </w:tr>
      <w:tr>
        <w:tc>
          <w:tcPr>
            <w:tcW w:type="dxa" w:w="2160"/>
          </w:tcPr>
          <w:p>
            <w:r>
              <w:t>cl_avfx_weapon_snow_impact_machinegun / chaingun</w:t>
            </w:r>
          </w:p>
        </w:tc>
        <w:tc>
          <w:tcPr>
            <w:tcW w:type="dxa" w:w="2160"/>
          </w:tcPr>
          <w:p>
            <w:r>
              <w:t>Пули по снегу</w:t>
            </w:r>
          </w:p>
        </w:tc>
        <w:tc>
          <w:tcPr>
            <w:tcW w:type="dxa" w:w="2160"/>
          </w:tcPr>
          <w:p>
            <w:r>
              <w:t>Тёмные пулевые дырки и снежная пыль.</w:t>
            </w:r>
          </w:p>
        </w:tc>
        <w:tc>
          <w:tcPr>
            <w:tcW w:type="dxa" w:w="2160"/>
          </w:tcPr>
          <w:p>
            <w:r>
              <w:t>Chaingun даёт более плотную россыпь.</w:t>
            </w:r>
          </w:p>
        </w:tc>
      </w:tr>
      <w:tr>
        <w:tc>
          <w:tcPr>
            <w:tcW w:type="dxa" w:w="2160"/>
          </w:tcPr>
          <w:p>
            <w:r>
              <w:t>cl_avfx_weapon_snow_impact_shotgun / supershotgun</w:t>
            </w:r>
          </w:p>
        </w:tc>
        <w:tc>
          <w:tcPr>
            <w:tcW w:type="dxa" w:w="2160"/>
          </w:tcPr>
          <w:p>
            <w:r>
              <w:t>Дробь по снегу</w:t>
            </w:r>
          </w:p>
        </w:tc>
        <w:tc>
          <w:tcPr>
            <w:tcW w:type="dxa" w:w="2160"/>
          </w:tcPr>
          <w:p>
            <w:r>
              <w:t>Дробовая россыпь с сильной снежной пылью.</w:t>
            </w:r>
          </w:p>
        </w:tc>
        <w:tc>
          <w:tcPr>
            <w:tcW w:type="dxa" w:w="2160"/>
          </w:tcPr>
          <w:p>
            <w:r>
              <w:t>Super shotgun заметно сильнее/богаче.</w:t>
            </w:r>
          </w:p>
        </w:tc>
      </w:tr>
      <w:tr>
        <w:tc>
          <w:tcPr>
            <w:tcW w:type="dxa" w:w="2160"/>
          </w:tcPr>
          <w:p>
            <w:r>
              <w:t>cl_avfx_weapon_snow_impact_railgun</w:t>
            </w:r>
          </w:p>
        </w:tc>
        <w:tc>
          <w:tcPr>
            <w:tcW w:type="dxa" w:w="2160"/>
          </w:tcPr>
          <w:p>
            <w:r>
              <w:t>Рейл по снегу</w:t>
            </w:r>
          </w:p>
        </w:tc>
        <w:tc>
          <w:tcPr>
            <w:tcW w:type="dxa" w:w="2160"/>
          </w:tcPr>
          <w:p>
            <w:r>
              <w:t>Округлый оплавленный след и пар без формы взрыва.</w:t>
            </w:r>
          </w:p>
        </w:tc>
        <w:tc>
          <w:tcPr>
            <w:tcW w:type="dxa" w:w="2160"/>
          </w:tcPr>
          <w:p>
            <w:r>
              <w:t>Меньше ракет/гранат.</w:t>
            </w:r>
          </w:p>
        </w:tc>
      </w:tr>
      <w:tr>
        <w:tc>
          <w:tcPr>
            <w:tcW w:type="dxa" w:w="2160"/>
          </w:tcPr>
          <w:p>
            <w:r>
              <w:t>cl_avfx_weapon_snow_impact_handgrenade / grenadelauncher</w:t>
            </w:r>
          </w:p>
        </w:tc>
        <w:tc>
          <w:tcPr>
            <w:tcW w:type="dxa" w:w="2160"/>
          </w:tcPr>
          <w:p>
            <w:r>
              <w:t>Гранаты по снегу</w:t>
            </w:r>
          </w:p>
        </w:tc>
        <w:tc>
          <w:tcPr>
            <w:tcW w:type="dxa" w:w="2160"/>
          </w:tcPr>
          <w:p>
            <w:r>
              <w:t>Большой след/кратер, фонтан снега и пар.</w:t>
            </w:r>
          </w:p>
        </w:tc>
        <w:tc>
          <w:tcPr>
            <w:tcW w:type="dxa" w:w="2160"/>
          </w:tcPr>
          <w:p>
            <w:r>
              <w:t>Используется для ручной и выстреленной гранаты.</w:t>
            </w:r>
          </w:p>
        </w:tc>
      </w:tr>
      <w:tr>
        <w:tc>
          <w:tcPr>
            <w:tcW w:type="dxa" w:w="2160"/>
          </w:tcPr>
          <w:p>
            <w:r>
              <w:t>cl_avfx_weapon_snow_impact_rocketlauncher</w:t>
            </w:r>
          </w:p>
        </w:tc>
        <w:tc>
          <w:tcPr>
            <w:tcW w:type="dxa" w:w="2160"/>
          </w:tcPr>
          <w:p>
            <w:r>
              <w:t>Ракета по снегу</w:t>
            </w:r>
          </w:p>
        </w:tc>
        <w:tc>
          <w:tcPr>
            <w:tcW w:type="dxa" w:w="2160"/>
          </w:tcPr>
          <w:p>
            <w:r>
              <w:t>Огромный кратероподобный след с фонтаном снега/частиц и паром.</w:t>
            </w:r>
          </w:p>
        </w:tc>
        <w:tc>
          <w:tcPr>
            <w:tcW w:type="dxa" w:w="2160"/>
          </w:tcPr>
          <w:p>
            <w:r>
              <w:t>Должен быть темнее в центре и мягче по краям.</w:t>
            </w:r>
          </w:p>
        </w:tc>
      </w:tr>
      <w:tr>
        <w:tc>
          <w:tcPr>
            <w:tcW w:type="dxa" w:w="2160"/>
          </w:tcPr>
          <w:p>
            <w:r>
              <w:t>cl_avfx_weapon_snow_impact_bfg</w:t>
            </w:r>
          </w:p>
        </w:tc>
        <w:tc>
          <w:tcPr>
            <w:tcW w:type="dxa" w:w="2160"/>
          </w:tcPr>
          <w:p>
            <w:r>
              <w:t>BFG по снегу</w:t>
            </w:r>
          </w:p>
        </w:tc>
        <w:tc>
          <w:tcPr>
            <w:tcW w:type="dxa" w:w="2160"/>
          </w:tcPr>
          <w:p>
            <w:r>
              <w:t>Большая зона плавления/испарения с глубоким центром.</w:t>
            </w:r>
          </w:p>
        </w:tc>
        <w:tc>
          <w:tcPr>
            <w:tcW w:type="dxa" w:w="2160"/>
          </w:tcPr>
          <w:p>
            <w:r>
              <w:t>Самая крупная реакция оружия по снегу.</w:t>
            </w:r>
          </w:p>
        </w:tc>
      </w:tr>
    </w:tbl>
    <w:p/>
    <w:p>
      <w:pPr>
        <w:pStyle w:val="Heading1"/>
      </w:pPr>
      <w:r>
        <w:t>6. Настройка по профилям</w:t>
      </w:r>
    </w:p>
    <w:p>
      <w:pPr>
        <w:pStyle w:val="Heading2"/>
      </w:pPr>
      <w:r>
        <w:t>Дождь и гроза</w:t>
      </w:r>
    </w:p>
    <w:p>
      <w:pPr>
        <w:pStyle w:val="ListBullet"/>
      </w:pPr>
      <w:r>
        <w:t>Начинайте с Rain &amp; Storm Ultra или Rain Quality. Затем регулируйте cl_avfx_density, cl_avfx_rain_drop_density и cl_avfx_rain_puddle_fill_rate.</w:t>
      </w:r>
    </w:p>
    <w:p>
      <w:pPr>
        <w:pStyle w:val="ListBullet"/>
      </w:pPr>
      <w:r>
        <w:t>Если важны красивые поверхности, держите cl_avfx_rain_puddles, cl_avfx_rain_puddle_runoff, cl_avfx_rain_water_ripples и cl_avfx_rain_puddle_specular включенными.</w:t>
      </w:r>
    </w:p>
    <w:p>
      <w:pPr>
        <w:pStyle w:val="ListBullet"/>
      </w:pPr>
      <w:r>
        <w:t>Если FPS падает, сначала включайте cl_avfx_render_lod и уменьшайте cl_avfx_render_lod_wu, затем снижайте puddle rings, bubbles, dust и splash density.</w:t>
      </w:r>
    </w:p>
    <w:p>
      <w:pPr>
        <w:pStyle w:val="ListBullet"/>
      </w:pPr>
      <w:r>
        <w:t>Для грозы ключевые параметры: cl_avfx_storm, cl_avfx_lightning, cl_avfx_lightning_frequency, cl_avfx_audio_thunder и sky cloud/fog параметры.</w:t>
      </w:r>
    </w:p>
    <w:p>
      <w:pPr>
        <w:pStyle w:val="Heading2"/>
      </w:pPr>
      <w:r>
        <w:t>Снег</w:t>
      </w:r>
    </w:p>
    <w:p>
      <w:pPr>
        <w:pStyle w:val="ListBullet"/>
      </w:pPr>
      <w:r>
        <w:t>Начинайте со Snow Ultra. Основной визуал дают cl_avfx_snow_gpu_material, cl_avfx_snow_gpu_coverage, cl_avfx_snow_gpu_pom и cl_avfx_snow_flakes_3d.</w:t>
      </w:r>
    </w:p>
    <w:p>
      <w:pPr>
        <w:pStyle w:val="ListBullet"/>
      </w:pPr>
      <w:r>
        <w:t>Скорость накопления регулируется cl_avfx_snow_accum_fill_rate. Практический диапазон 0.01..3.00 выбран потому, что высокие значения заполняют карту почти мгновенно.</w:t>
      </w:r>
    </w:p>
    <w:p>
      <w:pPr>
        <w:pStyle w:val="ListBullet"/>
      </w:pPr>
      <w:r>
        <w:t>Если отключены 3D снежинки, обычные мелкие снежинки всё равно должны падать; их видимость зависит от общего particle/weather профиля.</w:t>
      </w:r>
    </w:p>
    <w:p>
      <w:pPr>
        <w:pStyle w:val="ListBullet"/>
      </w:pPr>
      <w:r>
        <w:t>Следы, оружейные следы и глубина реакции должны масштабироваться с глубиной снежного покрова и parallax snowdrift ощущением.</w:t>
      </w:r>
    </w:p>
    <w:p>
      <w:pPr>
        <w:pStyle w:val="Heading2"/>
      </w:pPr>
      <w:r>
        <w:t>Соревновательная игра</w:t>
      </w:r>
    </w:p>
    <w:p>
      <w:pPr>
        <w:pStyle w:val="ListBullet"/>
      </w:pPr>
      <w:r>
        <w:t>Для максимальной видимости используйте AVFX off или Performance/Ultra Performance.</w:t>
      </w:r>
    </w:p>
    <w:p>
      <w:pPr>
        <w:pStyle w:val="ListBullet"/>
      </w:pPr>
      <w:r>
        <w:t>Включите cl_avfx_competitive_limit, если эффекты не должны мешать чтению моделей и предметов.</w:t>
      </w:r>
    </w:p>
    <w:p>
      <w:pPr>
        <w:pStyle w:val="ListBullet"/>
      </w:pPr>
      <w:r>
        <w:t>Сохраняйте звуки, если они полезны, но снижайте rain-on-eyes, storm flashes, puddle rings and dense snowflakes.</w:t>
      </w:r>
    </w:p>
    <w:p>
      <w:pPr>
        <w:pStyle w:val="Heading1"/>
      </w:pPr>
      <w:r>
        <w:t>7. Типичные проблемы</w:t>
      </w:r>
    </w:p>
    <w:p>
      <w:pPr>
        <w:pStyle w:val="ListBullet"/>
      </w:pPr>
      <w:r>
        <w:t>Нет эффектов: проверьте cl_avfx 1, cl_avfx_preset не Off, cl_avfx_world 1, multiplayer/demo gates и фактический выбранный cfg-пресет.</w:t>
      </w:r>
    </w:p>
    <w:p>
      <w:pPr>
        <w:pStyle w:val="ListBullet"/>
      </w:pPr>
      <w:r>
        <w:t>Нет звука AVFX: проверьте cl_avfx_audio 1, cl_avfx_audio_volume, s_ambient и наличие WAV в baseq2/sound/q2prox/avfx.</w:t>
      </w:r>
    </w:p>
    <w:p>
      <w:pPr>
        <w:pStyle w:val="ListBullet"/>
      </w:pPr>
      <w:r>
        <w:t>После экспериментов состояние выглядит странно: примените нужный пресет повторно или используйте /avfxr.</w:t>
      </w:r>
    </w:p>
    <w:p>
      <w:pPr>
        <w:pStyle w:val="ListBullet"/>
      </w:pPr>
      <w:r>
        <w:t>При чистом релизном тесте не переносите старые q2pro-x.cfg/q2pro-x.local.cfg из предыдущих сборок, если хотите увидеть дефолты нового пользователя.</w:t>
      </w:r>
    </w:p>
    <w:sectPr w:rsidR="00FC693F" w:rsidRPr="0006063C" w:rsidSect="00034616">
      <w:headerReference w:type="default" r:id="rId10"/>
      <w:footerReference w:type="default" r:id="rId11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</w:pP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header" Target="header1.xml"/><Relationship Id="rId1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Детальный гайд по настройкам AVFX</dc:title>
  <dc:subject>Q2PRO-X 1.4 Детальный гайд по настройкам AVFX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