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демки, Demo Browser и Demo Player</w:t>
      </w:r>
    </w:p>
    <w:p>
      <w:pPr>
        <w:jc w:val="center"/>
      </w:pPr>
      <w:r>
        <w:rPr>
          <w:color w:val="5B675B"/>
          <w:sz w:val="24"/>
        </w:rPr>
        <w:t>Демки, браузер, проигрыватель, аналитика и таймеры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5 июля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Какие форматы поддерживаются</w:t>
      </w:r>
    </w:p>
    <w:p>
      <w:pPr>
        <w:pStyle w:val="ListBullet"/>
      </w:pPr>
      <w:r>
        <w:t>2. Demo Browser</w:t>
      </w:r>
    </w:p>
    <w:p>
      <w:pPr>
        <w:pStyle w:val="ListBullet"/>
      </w:pPr>
      <w:r>
        <w:t>3. Вкладки и организация</w:t>
      </w:r>
    </w:p>
    <w:p>
      <w:pPr>
        <w:pStyle w:val="ListBullet"/>
      </w:pPr>
      <w:r>
        <w:t>4. Playlist flow</w:t>
      </w:r>
    </w:p>
    <w:p>
      <w:pPr>
        <w:pStyle w:val="ListBullet"/>
      </w:pPr>
      <w:r>
        <w:t>5. Demo Player Overlay</w:t>
      </w:r>
    </w:p>
    <w:p>
      <w:pPr>
        <w:pStyle w:val="ListBullet"/>
      </w:pPr>
      <w:r>
        <w:t>6. Pause, seek и keys</w:t>
      </w:r>
    </w:p>
    <w:p>
      <w:pPr>
        <w:pStyle w:val="ListBullet"/>
      </w:pPr>
      <w:r>
        <w:t>7. Demo volume, gun и skins</w:t>
      </w:r>
    </w:p>
    <w:p>
      <w:pPr>
        <w:pStyle w:val="ListBullet"/>
      </w:pPr>
      <w:r>
        <w:t>8. MVD Director</w:t>
      </w:r>
    </w:p>
    <w:p>
      <w:pPr>
        <w:pStyle w:val="ListBullet"/>
      </w:pPr>
      <w:r>
        <w:t>9. Demo Analytics</w:t>
      </w:r>
    </w:p>
    <w:p>
      <w:pPr>
        <w:pStyle w:val="ListBullet"/>
      </w:pPr>
      <w:r>
        <w:t>10. Trail mode</w:t>
      </w:r>
    </w:p>
    <w:p>
      <w:pPr>
        <w:pStyle w:val="ListBullet"/>
      </w:pPr>
      <w:r>
        <w:t>11. Analytics colors</w:t>
      </w:r>
    </w:p>
    <w:p>
      <w:pPr>
        <w:pStyle w:val="ListBullet"/>
      </w:pPr>
      <w:r>
        <w:t>12. Demo Item Timers</w:t>
      </w:r>
    </w:p>
    <w:p>
      <w:pPr>
        <w:pStyle w:val="ListBullet"/>
      </w:pPr>
      <w:r>
        <w:t>13. Какие предметы отслеживаются</w:t>
      </w:r>
    </w:p>
    <w:p>
      <w:pPr>
        <w:pStyle w:val="ListBullet"/>
      </w:pPr>
      <w:r>
        <w:t>14. Item timer colors</w:t>
      </w:r>
    </w:p>
    <w:p>
      <w:pPr>
        <w:pStyle w:val="ListBullet"/>
      </w:pPr>
      <w:r>
        <w:t>15. Demo visual cfg</w:t>
      </w:r>
    </w:p>
    <w:p>
      <w:pPr>
        <w:pStyle w:val="ListBullet"/>
      </w:pPr>
      <w:r>
        <w:t>16. Практические сценарии</w:t>
      </w:r>
    </w:p>
    <w:p>
      <w:pPr>
        <w:pStyle w:val="ListBullet"/>
        <w:ind w:left="504"/>
      </w:pPr>
      <w:r>
        <w:t>Просто смотреть демки</w:t>
      </w:r>
    </w:p>
    <w:p>
      <w:pPr>
        <w:pStyle w:val="ListBullet"/>
        <w:ind w:left="504"/>
      </w:pPr>
      <w:r>
        <w:t>Смотреть MVD дуэль с аналитикой</w:t>
      </w:r>
    </w:p>
    <w:p>
      <w:pPr>
        <w:pStyle w:val="ListBullet"/>
        <w:ind w:left="504"/>
      </w:pPr>
      <w:r>
        <w:t>Разбирать контроль предметов</w:t>
      </w:r>
    </w:p>
    <w:p>
      <w:pPr>
        <w:pStyle w:val="ListBullet"/>
        <w:ind w:left="504"/>
      </w:pPr>
      <w:r>
        <w:t>Делать красивый demo capture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демки, Demo Browser и Demo Player</w:t>
      </w:r>
    </w:p>
    <w:p>
      <w:r>
        <w:t>Примечание по версии 1.4: основной текст этого руководства сохраняет проверенную базу 1.2; новые возможности и изменения 1.4 описаны в разделе "Дополнение 1.4" ниже. В 1.2 просмотр демок стал отдельной большой областью клиента. Этот документ</w:t>
      </w:r>
    </w:p>
    <w:p>
      <w:r>
        <w:t>объясняет modern demo browser, demo player overlay, MVD/DM2 особенности,</w:t>
      </w:r>
    </w:p>
    <w:p>
      <w:r>
        <w:t>analytics, trail mode, director mode, item timers и demo-visual cfg.</w:t>
      </w:r>
    </w:p>
    <w:p>
      <w:pPr>
        <w:pStyle w:val="Heading2"/>
      </w:pPr>
      <w:r>
        <w:t>1. Какие форматы поддерживаются</w:t>
      </w:r>
    </w:p>
    <w:p>
      <w:r>
        <w:t>Основные форматы: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.dm2</w:t>
      </w:r>
      <w:r>
        <w:t xml:space="preserve"> - обычная single-POV демка;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.mvd2</w:t>
      </w:r>
      <w:r>
        <w:t xml:space="preserve"> - multi-view demo с дополнительной информацией для MVD playback.</w:t>
      </w:r>
    </w:p>
    <w:p>
      <w:r>
        <w:t>Часть функций работает в обоих форматах, часть только в MVD2:</w:t>
      </w:r>
    </w:p>
    <w:p>
      <w:pPr>
        <w:pStyle w:val="ListBullet"/>
      </w:pPr>
      <w:r>
        <w:t>demo browser - оба формата;</w:t>
      </w:r>
    </w:p>
    <w:p>
      <w:pPr>
        <w:pStyle w:val="ListBullet"/>
      </w:pPr>
      <w:r>
        <w:t>demo player overlay - оба формата;</w:t>
      </w:r>
    </w:p>
    <w:p>
      <w:pPr>
        <w:pStyle w:val="ListBullet"/>
      </w:pPr>
      <w:r>
        <w:t>pause/seek - оба, с разной внутренней реализацией;</w:t>
      </w:r>
    </w:p>
    <w:p>
      <w:pPr>
        <w:pStyle w:val="ListBullet"/>
      </w:pPr>
      <w:r>
        <w:t>analytics traffic/frags/pickups - полноценно MVD2, DM2 fallback через live</w:t>
      </w:r>
    </w:p>
    <w:p>
      <w:r>
        <w:t xml:space="preserve">  POV sampling;</w:t>
      </w:r>
    </w:p>
    <w:p>
      <w:pPr>
        <w:pStyle w:val="ListBullet"/>
      </w:pPr>
      <w:r>
        <w:t>director mode - MVD2;</w:t>
      </w:r>
    </w:p>
    <w:p>
      <w:pPr>
        <w:pStyle w:val="ListBullet"/>
      </w:pPr>
      <w:r>
        <w:t>item timers - MVD2.</w:t>
      </w:r>
    </w:p>
    <w:p>
      <w:pPr>
        <w:pStyle w:val="Heading2"/>
      </w:pPr>
      <w:r>
        <w:t>2. Demo Browser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Browser</w:t>
      </w:r>
      <w:r>
        <w:t>;</w:t>
      </w:r>
    </w:p>
    <w:p>
      <w:pPr>
        <w:pStyle w:val="ListBullet"/>
      </w:pPr>
      <w:r>
        <w:t xml:space="preserve">команда </w:t>
      </w:r>
      <w:r>
        <w:rPr>
          <w:rFonts w:ascii="Consolas" w:hAnsi="Consolas" w:eastAsia="Consolas"/>
          <w:sz w:val="19"/>
          <w:shd w:fill="EEF5EE"/>
        </w:rPr>
        <w:t>demo_browser_open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Главные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cl_demo_browser_show_broken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cl_demo_browser_show_packed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cl_demo_browser_last_tab</w:t>
      </w:r>
      <w:r>
        <w:t>.</w:t>
      </w:r>
    </w:p>
    <w:p>
      <w:r>
        <w:t>Browser использует центральный индекс: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demo_index_rebuild</w:t>
      </w:r>
      <w:r>
        <w:t xml:space="preserve"> - полный rescan;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demo_index_refresh</w:t>
      </w:r>
      <w:r>
        <w:t xml:space="preserve"> - incremental refresh.</w:t>
      </w:r>
    </w:p>
    <w:p>
      <w:r>
        <w:t>Индекс не должен быть частью релизного пакета. Он создаётся у пользователя</w:t>
      </w:r>
    </w:p>
    <w:p>
      <w:r>
        <w:t>локально.</w:t>
      </w:r>
    </w:p>
    <w:p>
      <w:pPr>
        <w:pStyle w:val="Heading2"/>
      </w:pPr>
      <w:r>
        <w:t>3. Вкладки и организация</w:t>
      </w:r>
    </w:p>
    <w:p>
      <w:r>
        <w:t>Modern demo browser группирует демки по рабочим представлениям, например:</w:t>
      </w:r>
    </w:p>
    <w:p>
      <w:pPr>
        <w:pStyle w:val="ListBullet"/>
      </w:pPr>
      <w:r>
        <w:t>All;</w:t>
      </w:r>
    </w:p>
    <w:p>
      <w:pPr>
        <w:pStyle w:val="ListBullet"/>
      </w:pPr>
      <w:r>
        <w:t>Favorites;</w:t>
      </w:r>
    </w:p>
    <w:p>
      <w:pPr>
        <w:pStyle w:val="ListBullet"/>
      </w:pPr>
      <w:r>
        <w:t>Date;</w:t>
      </w:r>
    </w:p>
    <w:p>
      <w:pPr>
        <w:pStyle w:val="ListBullet"/>
      </w:pPr>
      <w:r>
        <w:t>Mod;</w:t>
      </w:r>
    </w:p>
    <w:p>
      <w:pPr>
        <w:pStyle w:val="ListBullet"/>
      </w:pPr>
      <w:r>
        <w:t>Map;</w:t>
      </w:r>
    </w:p>
    <w:p>
      <w:pPr>
        <w:pStyle w:val="ListBullet"/>
      </w:pPr>
      <w:r>
        <w:t>POV.</w:t>
      </w:r>
    </w:p>
    <w:p>
      <w:r>
        <w:t xml:space="preserve">Точная видимость зависит от найденных демо и metadata. </w:t>
      </w:r>
      <w:r>
        <w:rPr>
          <w:rFonts w:ascii="Consolas" w:hAnsi="Consolas" w:eastAsia="Consolas"/>
          <w:sz w:val="19"/>
          <w:shd w:fill="EEF5EE"/>
        </w:rPr>
        <w:t>remember tab</w:t>
      </w:r>
    </w:p>
    <w:p>
      <w:r>
        <w:t>возвращает browser на последнюю вкладку при следующем открытии.</w:t>
      </w:r>
    </w:p>
    <w:p>
      <w:r>
        <w:t>Partial/unreadable демки можно показывать или скрывать. Packed demos из</w:t>
      </w:r>
    </w:p>
    <w:p>
      <w:r>
        <w:t>engine-visible паков по умолчанию скрыты, чтобы не смешивать пользовательскую</w:t>
      </w:r>
    </w:p>
    <w:p>
      <w:r>
        <w:t>библиотеку с содержимым pak, если это не нужно.</w:t>
      </w:r>
    </w:p>
    <w:p>
      <w:pPr>
        <w:pStyle w:val="Heading2"/>
      </w:pPr>
      <w:r>
        <w:t>4. Playlist flow</w:t>
      </w:r>
    </w:p>
    <w:p>
      <w:r>
        <w:t>Demo browser поддерживает выбор нескольких демок и playlist-поведение.</w:t>
      </w:r>
    </w:p>
    <w:p>
      <w:r>
        <w:t>Полезные действия:</w:t>
      </w:r>
    </w:p>
    <w:p>
      <w:pPr>
        <w:pStyle w:val="ListBullet"/>
      </w:pPr>
      <w:r>
        <w:t>отметить демки;</w:t>
      </w:r>
    </w:p>
    <w:p>
      <w:pPr>
        <w:pStyle w:val="ListBullet"/>
      </w:pPr>
      <w:r>
        <w:t>запустить selected queue;</w:t>
      </w:r>
    </w:p>
    <w:p>
      <w:pPr>
        <w:pStyle w:val="ListBullet"/>
      </w:pPr>
      <w:r>
        <w:t>перейти к следующей / предыдущей;</w:t>
      </w:r>
    </w:p>
    <w:p>
      <w:pPr>
        <w:pStyle w:val="ListBullet"/>
      </w:pPr>
      <w:r>
        <w:t>очистить playlist.</w:t>
      </w:r>
    </w:p>
    <w:p>
      <w:r>
        <w:t>Binds в Demo Player: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demo_playlist_next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demo_playlist_prev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demo_playlist_clear</w:t>
      </w:r>
      <w:r>
        <w:t>.</w:t>
      </w:r>
    </w:p>
    <w:p>
      <w:r>
        <w:t>Если playlist активен, demo player overlay показывает соответствующий</w:t>
      </w:r>
    </w:p>
    <w:p>
      <w:r>
        <w:t>кластер управления.</w:t>
      </w:r>
    </w:p>
    <w:p>
      <w:pPr>
        <w:pStyle w:val="Heading2"/>
      </w:pPr>
      <w:r>
        <w:t>5. Demo Player Overlay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</w:t>
      </w:r>
      <w:r>
        <w:t>;</w:t>
      </w:r>
    </w:p>
    <w:p>
      <w:pPr>
        <w:pStyle w:val="ListBullet"/>
      </w:pPr>
      <w:r>
        <w:t xml:space="preserve">команда </w:t>
      </w:r>
      <w:r>
        <w:rPr>
          <w:rFonts w:ascii="Consolas" w:hAnsi="Consolas" w:eastAsia="Consolas"/>
          <w:sz w:val="19"/>
          <w:shd w:fill="EEF5EE"/>
        </w:rPr>
        <w:t>demo_player_open</w:t>
      </w:r>
      <w:r>
        <w:t>;</w:t>
      </w:r>
    </w:p>
    <w:p>
      <w:pPr>
        <w:pStyle w:val="ListBullet"/>
      </w:pPr>
      <w:r>
        <w:t xml:space="preserve">bind </w:t>
      </w: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Ключевые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cl_demoplayer_overlay_autohide_sec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cl_demoplayer_overlay_seek_step_sec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cl_demoplayer_overlay_seek_jump_sec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cl_demoplayer_overlay_show_score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cl_demoplayer_hide_draws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cl_demoplayer_noskins</w:t>
      </w:r>
      <w:r>
        <w:t>.</w:t>
      </w:r>
    </w:p>
    <w:p>
      <w:r>
        <w:t>Overlay показывает playback controls, timeline, текущие mode pills и</w:t>
      </w:r>
    </w:p>
    <w:p>
      <w:r>
        <w:t>popup-меню для частей управления.</w:t>
      </w:r>
    </w:p>
    <w:p>
      <w:pPr>
        <w:pStyle w:val="Heading2"/>
      </w:pPr>
      <w:r>
        <w:t>6. Pause, seek и keys</w:t>
      </w:r>
    </w:p>
    <w:p>
      <w:r>
        <w:t>Основные binds: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.</w:t>
      </w:r>
    </w:p>
    <w:p>
      <w:r>
        <w:t>По умолчанию:</w:t>
      </w:r>
    </w:p>
    <w:p>
      <w:pPr>
        <w:pStyle w:val="ListBullet"/>
      </w:pPr>
      <w:r>
        <w:t>Space - pause/resume;</w:t>
      </w:r>
    </w:p>
    <w:p>
      <w:pPr>
        <w:pStyle w:val="ListBullet"/>
      </w:pPr>
      <w:r>
        <w:t>Left Arrow - seek back;</w:t>
      </w:r>
    </w:p>
    <w:p>
      <w:pPr>
        <w:pStyle w:val="ListBullet"/>
      </w:pPr>
      <w:r>
        <w:t>Right Arrow - seek forward.</w:t>
      </w:r>
    </w:p>
    <w:p>
      <w:r>
        <w:t>Seek step и jump настраиваются отдельно. Для длинных MVD лучше поднять jump,</w:t>
      </w:r>
    </w:p>
    <w:p>
      <w:r>
        <w:t>для коротких дуэлей - оставить небольшой шаг.</w:t>
      </w:r>
    </w:p>
    <w:p>
      <w:pPr>
        <w:pStyle w:val="Heading2"/>
      </w:pPr>
      <w:r>
        <w:t>7. Demo volume, gun и skins</w:t>
      </w:r>
    </w:p>
    <w:p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- временный volume override во время demo playback.</w:t>
      </w:r>
    </w:p>
    <w:p>
      <w:r>
        <w:t>После окончания демки обычная игровая громкость восстанавливается.</w:t>
      </w:r>
    </w:p>
    <w:p>
      <w:r>
        <w:rPr>
          <w:rFonts w:ascii="Consolas" w:hAnsi="Consolas" w:eastAsia="Consolas"/>
          <w:sz w:val="19"/>
          <w:shd w:fill="EEF5EE"/>
        </w:rPr>
        <w:t>cl_demoplayer_gun</w:t>
      </w:r>
      <w:r>
        <w:t>:</w:t>
      </w:r>
    </w:p>
    <w:p>
      <w:pPr>
        <w:pStyle w:val="ListBullet"/>
      </w:pPr>
      <w:r>
        <w:t>show gun;</w:t>
      </w:r>
    </w:p>
    <w:p>
      <w:pPr>
        <w:pStyle w:val="ListBullet"/>
      </w:pPr>
      <w:r>
        <w:t>hide gun.</w:t>
      </w:r>
    </w:p>
    <w:p>
      <w:r>
        <w:t xml:space="preserve">Это demo-playback override, он не меняет обычный </w:t>
      </w:r>
      <w:r>
        <w:rPr>
          <w:rFonts w:ascii="Consolas" w:hAnsi="Consolas" w:eastAsia="Consolas"/>
          <w:sz w:val="19"/>
          <w:shd w:fill="EEF5EE"/>
        </w:rPr>
        <w:t>cl_gun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cl_demoplayer_noskins</w:t>
      </w:r>
      <w:r>
        <w:t>:</w:t>
      </w:r>
    </w:p>
    <w:p>
      <w:pPr>
        <w:pStyle w:val="ListBullet"/>
      </w:pPr>
      <w:r>
        <w:t>original;</w:t>
      </w:r>
    </w:p>
    <w:p>
      <w:pPr>
        <w:pStyle w:val="ListBullet"/>
      </w:pPr>
      <w:r>
        <w:t>no skins.</w:t>
      </w:r>
    </w:p>
    <w:p>
      <w:r>
        <w:t xml:space="preserve">Это тоже playback override, он не меняет обычный </w:t>
      </w:r>
      <w:r>
        <w:rPr>
          <w:rFonts w:ascii="Consolas" w:hAnsi="Consolas" w:eastAsia="Consolas"/>
          <w:sz w:val="19"/>
          <w:shd w:fill="EEF5EE"/>
        </w:rPr>
        <w:t>cl_noskins</w:t>
      </w:r>
      <w:r>
        <w:t>.</w:t>
      </w:r>
    </w:p>
    <w:p>
      <w:pPr>
        <w:pStyle w:val="Heading2"/>
      </w:pPr>
      <w:r>
        <w:t>8. MVD Director</w:t>
      </w:r>
    </w:p>
    <w:p>
      <w:r>
        <w:t>MVD-only director помогает автоматически выбирать POV.</w:t>
      </w:r>
    </w:p>
    <w:p>
      <w:r>
        <w:t>Режим: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cl_demoplayer_mvd_director_mode</w:t>
      </w:r>
      <w:r>
        <w:t>;</w:t>
      </w:r>
    </w:p>
    <w:p>
      <w:r>
        <w:t>Значения:</w:t>
      </w:r>
    </w:p>
    <w:p>
      <w:pPr>
        <w:pStyle w:val="ListBullet"/>
      </w:pPr>
      <w:r>
        <w:t>off;</w:t>
      </w:r>
    </w:p>
    <w:p>
      <w:pPr>
        <w:pStyle w:val="ListBullet"/>
      </w:pPr>
      <w:r>
        <w:t>next frag;</w:t>
      </w:r>
    </w:p>
    <w:p>
      <w:pPr>
        <w:pStyle w:val="ListBullet"/>
      </w:pPr>
      <w:r>
        <w:t>quad;</w:t>
      </w:r>
    </w:p>
    <w:p>
      <w:pPr>
        <w:pStyle w:val="ListBullet"/>
      </w:pPr>
      <w:r>
        <w:t>penta;</w:t>
      </w:r>
    </w:p>
    <w:p>
      <w:pPr>
        <w:pStyle w:val="ListBullet"/>
      </w:pPr>
      <w:r>
        <w:t>leader.</w:t>
      </w:r>
    </w:p>
    <w:p>
      <w:r>
        <w:t>Lead time: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cl_demoplayer_mvd_director_lead_sec</w:t>
      </w:r>
      <w:r>
        <w:t>.</w:t>
      </w:r>
    </w:p>
    <w:p>
      <w:r>
        <w:t>Debug: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cl_demoplayer_nextfrag_debug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next frag</w:t>
      </w:r>
      <w:r>
        <w:t xml:space="preserve"> использует pre-scanned frag timeline, чтобы переключиться до</w:t>
      </w:r>
    </w:p>
    <w:p>
      <w:r>
        <w:t>события. Manual POV override временно ставит director на cooldown, чтобы он</w:t>
      </w:r>
    </w:p>
    <w:p>
      <w:r>
        <w:t>не отбирал управление мгновенно обратно.</w:t>
      </w:r>
    </w:p>
    <w:p>
      <w:pPr>
        <w:pStyle w:val="Heading2"/>
      </w:pPr>
      <w:r>
        <w:t>9. Demo Analytics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Demo Player -&gt; Demo Analytics</w:t>
      </w:r>
      <w:r>
        <w:t>.</w:t>
      </w:r>
    </w:p>
    <w:p>
      <w:r>
        <w:t>Главный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: off / traffic / frags / pickups / all.</w:t>
      </w:r>
    </w:p>
    <w:p>
      <w:r>
        <w:t>Style: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</w:t>
      </w:r>
      <w:r>
        <w:t>: overview / world / both.</w:t>
      </w:r>
    </w:p>
    <w:p>
      <w:r>
        <w:t>Time scope: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</w:t>
      </w:r>
      <w:r>
        <w:t>: full / elapsed /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cl_demo_analytics_window_sec</w:t>
      </w:r>
      <w:r>
        <w:t>.</w:t>
      </w:r>
    </w:p>
    <w:p>
      <w:r>
        <w:t>MVD/DM2: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cl_demo_analytics_mvd_autoscan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cl_demo_analytics_dm2_mode</w:t>
      </w:r>
      <w:r>
        <w:t>.</w:t>
      </w:r>
    </w:p>
    <w:p>
      <w:r>
        <w:t>Density/performance: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cl_demo_analytics_sample_ms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cl_demo_analytics_cell_size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cl_demo_analytics_draw_max_cells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cl_demo_analytics_draw_max_events</w:t>
      </w:r>
      <w:r>
        <w:t>.</w:t>
      </w:r>
    </w:p>
    <w:p>
      <w:r>
        <w:t>Visibility: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cl_demo_analytics_overview_alpha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cl_demo_analytics_show_legend</w:t>
      </w:r>
      <w:r>
        <w:t>.</w:t>
      </w:r>
    </w:p>
    <w:p>
      <w:r>
        <w:t>Commands: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demo_analytics_rescan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demo_analytics_info</w:t>
      </w:r>
      <w:r>
        <w:t>.</w:t>
      </w:r>
    </w:p>
    <w:p>
      <w:pPr>
        <w:pStyle w:val="Heading2"/>
      </w:pPr>
      <w:r>
        <w:t>10. Trail mode</w:t>
      </w:r>
    </w:p>
    <w:p>
      <w:r>
        <w:t>Trail mode включается, когда: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cl_demo_analytics_world_lifetime_sec &gt; 0</w:t>
      </w:r>
      <w:r>
        <w:t>.</w:t>
      </w:r>
    </w:p>
    <w:p>
      <w:r>
        <w:t>Вместо агрегированной heatmap рисуются per-sample точки, которые живут N</w:t>
      </w:r>
    </w:p>
    <w:p>
      <w:r>
        <w:t>секунд и могут соединяться линиями.</w:t>
      </w:r>
    </w:p>
    <w:p>
      <w:r>
        <w:t>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cl_demo_analytics_trail_stride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cl_demo_analytics_trail_height_mode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cl_demo_analytics_trail_feet_z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cl_demo_analytics_trail_hover_z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cl_demo_analytics_trail_outline_scale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trail_height_mode feet</w:t>
      </w:r>
      <w:r>
        <w:t xml:space="preserve"> рисует след ближе к ногам игрока, учитывая прыжки,</w:t>
      </w:r>
    </w:p>
    <w:p>
      <w:r>
        <w:t xml:space="preserve">падения и перемещения по ящикам. </w:t>
      </w:r>
      <w:r>
        <w:rPr>
          <w:rFonts w:ascii="Consolas" w:hAnsi="Consolas" w:eastAsia="Consolas"/>
          <w:sz w:val="19"/>
          <w:shd w:fill="EEF5EE"/>
        </w:rPr>
        <w:t>hover_z</w:t>
      </w:r>
      <w:r>
        <w:t xml:space="preserve"> поднимает точки чуть выше, чтобы</w:t>
      </w:r>
    </w:p>
    <w:p>
      <w:r>
        <w:t>они не клиппились в пол.</w:t>
      </w:r>
    </w:p>
    <w:p>
      <w:pPr>
        <w:pStyle w:val="Heading2"/>
      </w:pPr>
      <w:r>
        <w:t>11. Analytics colors</w:t>
      </w:r>
    </w:p>
    <w:p>
      <w:r>
        <w:t>Цвета analytics редактируются через отдельный menu editor: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Analytics colors...</w:t>
      </w:r>
      <w:r>
        <w:t>.</w:t>
      </w:r>
    </w:p>
    <w:p>
      <w:r>
        <w:t>Ключевые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cl_demo_analytics_traffic_low_color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cl_demo_analytics_traffic_high_color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cl_demo_analytics_frag_color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cl_demo_analytics_pickup_color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cl_demo_analytics_trail_outline_color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cl_demo_analytics_world_adaptive_colors</w:t>
      </w:r>
      <w:r>
        <w:t>.</w:t>
      </w:r>
    </w:p>
    <w:p>
      <w:r>
        <w:t>В меню используется preset-style выбор цветов, как в редакторах моделей и</w:t>
      </w:r>
    </w:p>
    <w:p>
      <w:r>
        <w:t>item timers. Hex-значения также можно менять через console/cvar browser.</w:t>
      </w:r>
    </w:p>
    <w:p>
      <w:pPr>
        <w:pStyle w:val="Heading2"/>
      </w:pPr>
      <w:r>
        <w:t>12. Demo Item Timers</w:t>
      </w:r>
    </w:p>
    <w:p>
      <w:r>
        <w:t>Item timers показывают respawn timers для важных предметов в MVD2.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</w:t>
      </w:r>
      <w:r>
        <w:t>: off / world only / strip only / both.</w:t>
      </w:r>
    </w:p>
    <w:p>
      <w:r>
        <w:t>World view:</w:t>
      </w:r>
    </w:p>
    <w:p>
      <w:pPr>
        <w:pStyle w:val="ListBullet"/>
      </w:pPr>
      <w:r>
        <w:t>translucent ghost item models;</w:t>
      </w:r>
    </w:p>
    <w:p>
      <w:pPr>
        <w:pStyle w:val="ListBullet"/>
      </w:pPr>
      <w:r>
        <w:t>countdown labels над местом предмета;</w:t>
      </w:r>
    </w:p>
    <w:p>
      <w:pPr>
        <w:pStyle w:val="ListBullet"/>
      </w:pPr>
      <w:r>
        <w:t>отключение countdown, когда предмет появился.</w:t>
      </w:r>
    </w:p>
    <w:p>
      <w:r>
        <w:t>Strip:</w:t>
      </w:r>
    </w:p>
    <w:p>
      <w:pPr>
        <w:pStyle w:val="ListBullet"/>
      </w:pPr>
      <w:r>
        <w:t>demo player strip с item icons;</w:t>
      </w:r>
    </w:p>
    <w:p>
      <w:pPr>
        <w:pStyle w:val="ListBullet"/>
      </w:pPr>
      <w:r>
        <w:t>полупрозрачное состояние, когда item ждёт respawn;</w:t>
      </w:r>
    </w:p>
    <w:p>
      <w:pPr>
        <w:pStyle w:val="ListBullet"/>
      </w:pPr>
      <w:r>
        <w:t>timer поверх icon;</w:t>
      </w:r>
    </w:p>
    <w:p>
      <w:pPr>
        <w:pStyle w:val="ListBullet"/>
      </w:pPr>
      <w:r>
        <w:t>full-color icon, когда item доступен.</w:t>
      </w:r>
    </w:p>
    <w:p>
      <w:r>
        <w:t>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cl_demo_item_timers_world_scale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cl_demo_item_timers_strip_pillarbox_workspace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demo_item_timers_strip_reset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demo_item_timers_info</w:t>
      </w:r>
      <w:r>
        <w:t>.</w:t>
      </w:r>
    </w:p>
    <w:p>
      <w:pPr>
        <w:pStyle w:val="Heading2"/>
      </w:pPr>
      <w:r>
        <w:t>13. Какие предметы отслеживаются</w:t>
      </w:r>
    </w:p>
    <w:p>
      <w:r>
        <w:t>Armor:</w:t>
      </w:r>
    </w:p>
    <w:p>
      <w:pPr>
        <w:pStyle w:val="ListBullet"/>
      </w:pPr>
      <w:r>
        <w:t>green jacket armor;</w:t>
      </w:r>
    </w:p>
    <w:p>
      <w:pPr>
        <w:pStyle w:val="ListBullet"/>
      </w:pPr>
      <w:r>
        <w:t>yellow combat armor;</w:t>
      </w:r>
    </w:p>
    <w:p>
      <w:pPr>
        <w:pStyle w:val="ListBullet"/>
      </w:pPr>
      <w:r>
        <w:t>red body armor.</w:t>
      </w:r>
    </w:p>
    <w:p>
      <w:r>
        <w:t>Powerups/items:</w:t>
      </w:r>
    </w:p>
    <w:p>
      <w:pPr>
        <w:pStyle w:val="ListBullet"/>
      </w:pPr>
      <w:r>
        <w:t>Quad Damage;</w:t>
      </w:r>
    </w:p>
    <w:p>
      <w:pPr>
        <w:pStyle w:val="ListBullet"/>
      </w:pPr>
      <w:r>
        <w:t>Invulnerability;</w:t>
      </w:r>
    </w:p>
    <w:p>
      <w:pPr>
        <w:pStyle w:val="ListBullet"/>
      </w:pPr>
      <w:r>
        <w:t>Silencer;</w:t>
      </w:r>
    </w:p>
    <w:p>
      <w:pPr>
        <w:pStyle w:val="ListBullet"/>
      </w:pPr>
      <w:r>
        <w:t>Rebreather;</w:t>
      </w:r>
    </w:p>
    <w:p>
      <w:pPr>
        <w:pStyle w:val="ListBullet"/>
      </w:pPr>
      <w:r>
        <w:t>Environment Suit;</w:t>
      </w:r>
    </w:p>
    <w:p>
      <w:pPr>
        <w:pStyle w:val="ListBullet"/>
      </w:pPr>
      <w:r>
        <w:t>Adrenaline;</w:t>
      </w:r>
    </w:p>
    <w:p>
      <w:pPr>
        <w:pStyle w:val="ListBullet"/>
      </w:pPr>
      <w:r>
        <w:t>Mega Health;</w:t>
      </w:r>
    </w:p>
    <w:p>
      <w:pPr>
        <w:pStyle w:val="ListBullet"/>
      </w:pPr>
      <w:r>
        <w:t>Power Screen;</w:t>
      </w:r>
    </w:p>
    <w:p>
      <w:pPr>
        <w:pStyle w:val="ListBullet"/>
      </w:pPr>
      <w:r>
        <w:t>Power Shield.</w:t>
      </w:r>
    </w:p>
    <w:p>
      <w:r>
        <w:t>Weapons, off by default:</w:t>
      </w:r>
    </w:p>
    <w:p>
      <w:pPr>
        <w:pStyle w:val="ListBullet"/>
      </w:pPr>
      <w:r>
        <w:t>Rocket Launcher;</w:t>
      </w:r>
    </w:p>
    <w:p>
      <w:pPr>
        <w:pStyle w:val="ListBullet"/>
      </w:pPr>
      <w:r>
        <w:t>BFG10K;</w:t>
      </w:r>
    </w:p>
    <w:p>
      <w:pPr>
        <w:pStyle w:val="ListBullet"/>
      </w:pPr>
      <w:r>
        <w:t>Railgun.</w:t>
      </w:r>
    </w:p>
    <w:p>
      <w:r>
        <w:t>Per-item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cl_demo_item_timers_show_armor_yellow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cl_demo_item_timers_show_armor_red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cl_demo_item_timers_show_quad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cl_demo_item_timers_show_invuln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cl_demo_item_timers_show_silencer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cl_demo_item_timers_show_breather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cl_demo_item_timers_show_enviro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cl_demo_item_timers_show_adrenal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cl_demo_item_timers_show_megahealth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cl_demo_item_timers_show_power_shield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cl_demo_item_timers_show_bfg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cl_demo_item_timers_show_rail</w:t>
      </w:r>
      <w:r>
        <w:t>.</w:t>
      </w:r>
    </w:p>
    <w:p>
      <w:pPr>
        <w:pStyle w:val="Heading2"/>
      </w:pPr>
      <w:r>
        <w:t>14. Item timer colors</w:t>
      </w:r>
    </w:p>
    <w:p>
      <w:r>
        <w:t>Item timer colors редактируются через: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Items colors...</w:t>
      </w:r>
      <w:r>
        <w:t>.</w:t>
      </w:r>
    </w:p>
    <w:p>
      <w:r>
        <w:t>Есть adaptive 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cl_demo_item_timers_adaptive_colors</w:t>
      </w:r>
      <w:r>
        <w:t>.</w:t>
      </w:r>
    </w:p>
    <w:p>
      <w:r>
        <w:t>Когда adaptive включён, цвета могут наследоваться из item-highlight palette.</w:t>
      </w:r>
    </w:p>
    <w:p>
      <w:r>
        <w:t>Когда выключен, manual per-item text/ring colors управляются отдельно.</w:t>
      </w:r>
    </w:p>
    <w:p>
      <w:pPr>
        <w:pStyle w:val="Heading2"/>
      </w:pPr>
      <w:r>
        <w:t>15. Demo visual cfg</w:t>
      </w:r>
    </w:p>
    <w:p>
      <w:r>
        <w:t>Все demo visual настройки должны сохраняться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Это важно для: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model color overrides;</w:t>
      </w:r>
    </w:p>
    <w:p>
      <w:pPr>
        <w:pStyle w:val="ListBullet"/>
      </w:pPr>
      <w:r>
        <w:t>analytics;</w:t>
      </w:r>
    </w:p>
    <w:p>
      <w:pPr>
        <w:pStyle w:val="ListBullet"/>
      </w:pPr>
      <w:r>
        <w:t>trail;</w:t>
      </w:r>
    </w:p>
    <w:p>
      <w:pPr>
        <w:pStyle w:val="ListBullet"/>
      </w:pPr>
      <w:r>
        <w:t>item timers;</w:t>
      </w:r>
    </w:p>
    <w:p>
      <w:pPr>
        <w:pStyle w:val="ListBullet"/>
      </w:pPr>
      <w:r>
        <w:t>item timer colors.</w:t>
      </w:r>
    </w:p>
    <w:p>
      <w:r>
        <w:t xml:space="preserve">Идея: демка из </w:t>
      </w:r>
      <w:r>
        <w:rPr>
          <w:rFonts w:ascii="Consolas" w:hAnsi="Consolas" w:eastAsia="Consolas"/>
          <w:sz w:val="19"/>
          <w:shd w:fill="EEF5EE"/>
        </w:rPr>
        <w:t>opentdm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k1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xatrix</w:t>
      </w:r>
      <w:r>
        <w:t xml:space="preserve"> или другого mod не должна внезапно</w:t>
      </w:r>
    </w:p>
    <w:p>
      <w:r>
        <w:t>подменять вашу графику просмотра только потому, что playback временно вошёл</w:t>
      </w:r>
    </w:p>
    <w:p>
      <w:r>
        <w:t>в gamedir этой демки.</w:t>
      </w:r>
    </w:p>
    <w:p>
      <w:pPr>
        <w:pStyle w:val="Heading2"/>
      </w:pPr>
      <w:r>
        <w:t>16. Практические сценарии</w:t>
      </w:r>
    </w:p>
    <w:p>
      <w:pPr>
        <w:pStyle w:val="Heading3"/>
      </w:pPr>
      <w:r>
        <w:t>Просто смотреть демки</w:t>
      </w:r>
    </w:p>
    <w:p>
      <w:pPr>
        <w:pStyle w:val="ListBullet"/>
      </w:pPr>
      <w:r>
        <w:t>открыть Demo Browser;</w:t>
      </w:r>
    </w:p>
    <w:p>
      <w:pPr>
        <w:pStyle w:val="ListBullet"/>
      </w:pPr>
      <w:r>
        <w:t>rebuild index один раз;</w:t>
      </w:r>
    </w:p>
    <w:p>
      <w:pPr>
        <w:pStyle w:val="ListBullet"/>
      </w:pPr>
      <w:r>
        <w:t>включить Demo Player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cl_demoplayer_volume</w:t>
      </w:r>
      <w:r>
        <w:t xml:space="preserve"> настроить под запись;</w:t>
      </w:r>
    </w:p>
    <w:p>
      <w:pPr>
        <w:pStyle w:val="ListBullet"/>
      </w:pPr>
      <w:r>
        <w:t>gun/skins по вкусу.</w:t>
      </w:r>
    </w:p>
    <w:p>
      <w:pPr>
        <w:pStyle w:val="Heading3"/>
      </w:pPr>
      <w:r>
        <w:t>Смотреть MVD дуэль с аналитикой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 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cl_demo_analytics_style both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cl_demo_analytics_time_scope elapsed</w:t>
      </w:r>
      <w:r>
        <w:t>;</w:t>
      </w:r>
    </w:p>
    <w:p>
      <w:pPr>
        <w:pStyle w:val="ListBullet"/>
      </w:pPr>
      <w:r>
        <w:t>trail lifetime 3-10 sec;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trail_height_mode feet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trail_outline 1</w:t>
      </w:r>
      <w:r>
        <w:t>.</w:t>
      </w:r>
    </w:p>
    <w:p>
      <w:pPr>
        <w:pStyle w:val="Heading3"/>
      </w:pPr>
      <w:r>
        <w:t>Разбирать контроль предметов</w:t>
      </w:r>
    </w:p>
    <w:p>
      <w:pPr>
        <w:pStyle w:val="ListBullet"/>
      </w:pPr>
      <w:r>
        <w:t xml:space="preserve">item timers = </w:t>
      </w:r>
      <w:r>
        <w:rPr>
          <w:rFonts w:ascii="Consolas" w:hAnsi="Consolas" w:eastAsia="Consolas"/>
          <w:sz w:val="19"/>
          <w:shd w:fill="EEF5EE"/>
        </w:rPr>
        <w:t>both</w:t>
      </w:r>
      <w:r>
        <w:t>;</w:t>
      </w:r>
    </w:p>
    <w:p>
      <w:pPr>
        <w:pStyle w:val="ListBullet"/>
      </w:pPr>
      <w:r>
        <w:t>включить armor, megahealth, quad, invuln, power shield;</w:t>
      </w:r>
    </w:p>
    <w:p>
      <w:pPr>
        <w:pStyle w:val="ListBullet"/>
      </w:pPr>
      <w:r>
        <w:t>weapons оставить off, если они засоряют strip;</w:t>
      </w:r>
    </w:p>
    <w:p>
      <w:pPr>
        <w:pStyle w:val="ListBullet"/>
      </w:pPr>
      <w:r>
        <w:t xml:space="preserve">переместить strip через </w:t>
      </w:r>
      <w:r>
        <w:rPr>
          <w:rFonts w:ascii="Consolas" w:hAnsi="Consolas" w:eastAsia="Consolas"/>
          <w:sz w:val="19"/>
          <w:shd w:fill="EEF5EE"/>
        </w:rPr>
        <w:t>demo_item_timers_strip_edit</w:t>
      </w:r>
      <w:r>
        <w:t>.</w:t>
      </w:r>
    </w:p>
    <w:p>
      <w:pPr>
        <w:pStyle w:val="Heading3"/>
      </w:pPr>
      <w:r>
        <w:t>Делать красивый demo capture</w:t>
      </w:r>
    </w:p>
    <w:p>
      <w:pPr>
        <w:pStyle w:val="ListBullet"/>
      </w:pPr>
      <w:r>
        <w:t>использовать demo-visual cfg;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model</w:t>
      </w:r>
      <w:r>
        <w:t>;</w:t>
      </w:r>
    </w:p>
    <w:p>
      <w:pPr>
        <w:pStyle w:val="ListBullet"/>
      </w:pPr>
      <w:r>
        <w:t>настроить player model colors;</w:t>
      </w:r>
    </w:p>
    <w:p>
      <w:pPr>
        <w:pStyle w:val="ListBullet"/>
      </w:pPr>
      <w:r>
        <w:t>trail outline включить;</w:t>
      </w:r>
    </w:p>
    <w:p>
      <w:pPr>
        <w:pStyle w:val="ListBullet"/>
      </w:pPr>
      <w:r>
        <w:t>item timers включать только если они нужны в кадре.</w:t>
      </w:r>
    </w:p>
    <w:p>
      <w:r>
        <w:rPr>
          <w:b/>
        </w:rPr>
        <w:t>Автор проекта: ly</w:t>
      </w:r>
    </w:p>
    <w:p>
      <w:r/>
    </w:p>
    <w:p>
      <w:pPr>
        <w:pStyle w:val="Heading1"/>
      </w:pPr>
      <w:r>
        <w:t>Дополнение 1.4</w:t>
      </w:r>
    </w:p>
    <w:p>
      <w:pPr>
        <w:pStyle w:val="Heading2"/>
      </w:pPr>
      <w:r>
        <w:t>Дополнение 1.4</w:t>
      </w:r>
    </w:p>
    <w:p>
      <w:pPr>
        <w:pStyle w:val="ListBullet"/>
      </w:pPr>
      <w:r>
        <w:t>Demo Browser и Demo Player сохраняют функциональность 1.2, но получают общие улучшения интерфейса: cvar browser focus fix, scope badges и global/mod-local policy.</w:t>
      </w:r>
    </w:p>
    <w:p>
      <w:pPr>
        <w:pStyle w:val="ListBullet"/>
      </w:pPr>
      <w:r>
        <w:t>cl_demo_browser_* и cl_demoplayer_overlay_* остаются Q2PRO-X UI/runtime настройками и описаны в cvar browser.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Demo Browser Player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