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Voice Chat</w:t>
      </w:r>
    </w:p>
    <w:p>
      <w:pPr>
        <w:jc w:val="center"/>
      </w:pPr>
      <w:r>
        <w:rPr>
          <w:color w:val="5B675B"/>
          <w:sz w:val="24"/>
        </w:rPr>
        <w:t>Встроенный голосовой чат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Что делает voice chat</w:t>
      </w:r>
    </w:p>
    <w:p>
      <w:pPr>
        <w:pStyle w:val="ListBullet"/>
      </w:pPr>
      <w:r>
        <w:t>2. Где находится меню</w:t>
      </w:r>
    </w:p>
    <w:p>
      <w:pPr>
        <w:pStyle w:val="ListBullet"/>
      </w:pPr>
      <w:r>
        <w:t>3. Требования</w:t>
      </w:r>
    </w:p>
    <w:p>
      <w:pPr>
        <w:pStyle w:val="ListBullet"/>
      </w:pPr>
      <w:r>
        <w:t>4. Основные cvar</w:t>
      </w:r>
    </w:p>
    <w:p>
      <w:pPr>
        <w:pStyle w:val="ListBullet"/>
      </w:pPr>
      <w:r>
        <w:t>5. Команды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и VAD</w:t>
      </w:r>
    </w:p>
    <w:p>
      <w:pPr>
        <w:pStyle w:val="ListBullet"/>
      </w:pPr>
      <w:r>
        <w:t>8. Gain и volume</w:t>
      </w:r>
    </w:p>
    <w:p>
      <w:pPr>
        <w:pStyle w:val="ListBullet"/>
      </w:pPr>
      <w:r>
        <w:t>9. Микрофон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Автовход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В меню всё включено, но voice не работает</w:t>
      </w:r>
    </w:p>
    <w:p>
      <w:pPr>
        <w:pStyle w:val="ListBullet"/>
        <w:ind w:left="504"/>
      </w:pPr>
      <w:r>
        <w:t>Никто меня не слышит</w:t>
      </w:r>
    </w:p>
    <w:p>
      <w:pPr>
        <w:pStyle w:val="ListBullet"/>
        <w:ind w:left="504"/>
      </w:pPr>
      <w:r>
        <w:t>Я никого не слышу</w:t>
      </w:r>
    </w:p>
    <w:p>
      <w:pPr>
        <w:pStyle w:val="ListBullet"/>
        <w:ind w:left="504"/>
      </w:pPr>
      <w:r>
        <w:t>Voice мешает игре</w:t>
      </w:r>
    </w:p>
    <w:p>
      <w:pPr>
        <w:pStyle w:val="ListBullet"/>
      </w:pPr>
      <w:r>
        <w:t>13.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Voice Chat</w:t>
      </w:r>
    </w:p>
    <w:p>
      <w:r>
        <w:rPr>
          <w:rFonts w:ascii="Consolas" w:hAnsi="Consolas" w:eastAsia="Consolas"/>
          <w:sz w:val="19"/>
          <w:shd w:fill="EEF5EE"/>
        </w:rP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Q2PRO-X 1.4 включает встроенный voice chat. Это отдельный голосовой</w:t>
      </w:r>
      <w:r/>
    </w:p>
    <w:p>
      <w:r>
        <w:t>side-channel поверх игрового клиента: он не меняет игровые протоколы Quake II</w:t>
      </w:r>
    </w:p>
    <w:p>
      <w:r>
        <w:t xml:space="preserve">и не заменяет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Что делает voice chat</w:t>
      </w:r>
    </w:p>
    <w:p>
      <w:r>
        <w:t>Voice chat позволяет игрокам подключаться к голосовой комнате и говорить</w:t>
      </w:r>
    </w:p>
    <w:p>
      <w:r>
        <w:t>через микрофон прямо из клиента.</w:t>
      </w:r>
    </w:p>
    <w:p>
      <w:r>
        <w:t>Главная пользовательская модель: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vc_enable 1</w:t>
      </w:r>
      <w:r>
        <w:t>, функция включена;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vc_autojoin 1</w:t>
      </w:r>
      <w:r>
        <w:t>, клиент сам заходит в голосовую комнату при входе на</w:t>
      </w:r>
    </w:p>
    <w:p>
      <w:r>
        <w:t xml:space="preserve">  игровой сервер;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, имя комнаты строится от текущего игрового</w:t>
      </w:r>
    </w:p>
    <w:p>
      <w:r>
        <w:t xml:space="preserve">  сервера;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, используется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указывает на control-plane service, который готовит</w:t>
      </w:r>
    </w:p>
    <w:p>
      <w:r>
        <w:t xml:space="preserve">  подключение к голосовой комнате.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На этой странице находятся: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Требования</w:t>
      </w:r>
    </w:p>
    <w:p>
      <w:r>
        <w:t>Текущая фаза voice chat требует OpenAL для передачи и приёма.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или пункт меню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присутствует в релизном каталоге;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присутствует в релизном каталоге;</w:t>
      </w:r>
    </w:p>
    <w:p>
      <w:pPr>
        <w:pStyle w:val="ListBullet"/>
      </w:pPr>
      <w:r>
        <w:t>Windows разрешает приложению доступ к микрофону.</w:t>
      </w:r>
    </w:p>
    <w:p>
      <w:r>
        <w:t>Если звук в игре работает через software DMA, voice chat может быть</w:t>
      </w:r>
    </w:p>
    <w:p>
      <w:r>
        <w:t xml:space="preserve">недоступен даже при включённом </w:t>
      </w:r>
      <w:r>
        <w:rPr>
          <w:rFonts w:ascii="Consolas" w:hAnsi="Consolas" w:eastAsia="Consolas"/>
          <w:sz w:val="19"/>
          <w:shd w:fill="EEF5EE"/>
        </w:rPr>
        <w:t>vc_enable</w:t>
      </w:r>
      <w:r>
        <w:t>.</w:t>
      </w:r>
    </w:p>
    <w:p>
      <w:pPr>
        <w:pStyle w:val="Heading2"/>
      </w:pPr>
      <w:r>
        <w:t>4. 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автоматически входить в комнату при подключении к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URL control-plane service;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имя комнаты в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разрешить захват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выбранный микрофон,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следует системному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порог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усиление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громкость входящего голоса;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заглушить входящий голос, не выключая свой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имя в voice room, пусто = использовать player name.</w:t>
      </w:r>
    </w:p>
    <w:p>
      <w:r>
        <w:t xml:space="preserve">Большинство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сохраняется в global Q2PRO-X cfg.</w:t>
      </w:r>
    </w:p>
    <w:p>
      <w:pPr>
        <w:pStyle w:val="Heading2"/>
      </w:pPr>
      <w:r>
        <w:t>5. Команды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войти в текущую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выйти из комнаты;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включить/выключить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вывести список микрофонов;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выбрать микрофон по индексу;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вернуть voice settings к рекомендуемому baseline.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вызвать без аргумента, он ведёт себя как</w:t>
      </w:r>
    </w:p>
    <w:p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рекомендуемый режим. Комната строится от текущего</w:t>
      </w:r>
    </w:p>
    <w:p>
      <w:r>
        <w:t>game server, поэтому игроки на одном сервере попадают в один voice room без</w:t>
      </w:r>
    </w:p>
    <w:p>
      <w:r>
        <w:t>ручного ввода.</w:t>
      </w:r>
    </w:p>
    <w:p>
      <w:r>
        <w:t>Это хорошо для обычной игры: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подключиться к серверу.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использует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Это удобно, если:</w:t>
      </w:r>
    </w:p>
    <w:p>
      <w:pPr>
        <w:pStyle w:val="ListBullet"/>
      </w:pPr>
      <w:r>
        <w:t>вы тестируете voice без игрового сервера;</w:t>
      </w:r>
    </w:p>
    <w:p>
      <w:pPr>
        <w:pStyle w:val="ListBullet"/>
      </w:pPr>
      <w:r>
        <w:t>хотите отдельную комнату для группы;</w:t>
      </w:r>
    </w:p>
    <w:p>
      <w:pPr>
        <w:pStyle w:val="ListBullet"/>
      </w:pPr>
      <w:r>
        <w:t>нужно не привязываться к текущему адресу сервера.</w:t>
      </w:r>
    </w:p>
    <w:p>
      <w:pPr>
        <w:pStyle w:val="Heading2"/>
      </w:pPr>
      <w:r>
        <w:t>7. Push-to-talk и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- push-to-talk. Это рекомендуемый режим для игры:</w:t>
      </w:r>
    </w:p>
    <w:p>
      <w:pPr>
        <w:pStyle w:val="ListBullet"/>
      </w:pPr>
      <w:r>
        <w:t xml:space="preserve">назначьте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удерживайте клавишу для передачи.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- VAD, voice activity detection:</w:t>
      </w:r>
    </w:p>
    <w:p>
      <w:pPr>
        <w:pStyle w:val="ListBullet"/>
      </w:pPr>
      <w:r>
        <w:t>микрофон открывается по уровню сигнала;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ниже = чувствительнее;</w:t>
      </w:r>
    </w:p>
    <w:p>
      <w:pPr>
        <w:pStyle w:val="ListBullet"/>
      </w:pPr>
      <w:r>
        <w:t>слишком низкое значение может ловить клавиатуру и шум комнаты;</w:t>
      </w:r>
    </w:p>
    <w:p>
      <w:pPr>
        <w:pStyle w:val="ListBullet"/>
      </w:pPr>
      <w:r>
        <w:t>слишком высокое значение может отрезать начало фраз.</w:t>
      </w:r>
    </w:p>
    <w:p>
      <w:r>
        <w:t>Практический старт: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затем двигать вниз к </w:t>
      </w:r>
      <w:r>
        <w:rPr>
          <w:rFonts w:ascii="Consolas" w:hAnsi="Consolas" w:eastAsia="Consolas"/>
          <w:sz w:val="19"/>
          <w:shd w:fill="EEF5EE"/>
        </w:rPr>
        <w:t>0.005</w:t>
      </w:r>
      <w:r>
        <w:t>, если микрофон</w:t>
      </w:r>
    </w:p>
    <w:p>
      <w:r>
        <w:t xml:space="preserve">  тихий.</w:t>
      </w:r>
    </w:p>
    <w:p>
      <w:pPr>
        <w:pStyle w:val="Heading2"/>
      </w:pPr>
      <w:r>
        <w:t>8. Gain и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усиливает микрофон до передачи.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unity. Значения выше</w:t>
      </w:r>
    </w:p>
    <w:p>
      <w:r>
        <w:rPr>
          <w:rFonts w:ascii="Consolas" w:hAnsi="Consolas" w:eastAsia="Consolas"/>
          <w:sz w:val="19"/>
          <w:shd w:fill="EEF5EE"/>
        </w:rPr>
        <w:t>3-4</w:t>
      </w:r>
      <w:r>
        <w:t xml:space="preserve"> могут клиппировать громкую речь, но полезны для тихих микрофонов.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управляет входящим голосом независимо от общей громкости</w:t>
      </w:r>
    </w:p>
    <w:p>
      <w:r>
        <w:t xml:space="preserve">игры.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unity, до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- сильное усиление.</w:t>
      </w:r>
    </w:p>
    <w:p>
      <w:r>
        <w:t>Если собеседники слышат перегруз:</w:t>
      </w:r>
    </w:p>
    <w:p>
      <w:pPr>
        <w:pStyle w:val="ListNumber"/>
      </w:pPr>
      <w:r>
        <w:t xml:space="preserve">уменьшите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проверьте Windows input level;</w:t>
      </w:r>
    </w:p>
    <w:p>
      <w:pPr>
        <w:pStyle w:val="ListNumber"/>
      </w:pPr>
      <w:r>
        <w:t>используйте PTT, чтобы не передавать постоянный шум.</w:t>
      </w:r>
    </w:p>
    <w:p>
      <w:pPr>
        <w:pStyle w:val="Heading2"/>
      </w:pPr>
      <w:r>
        <w:t>9. Микрофон</w:t>
      </w:r>
    </w:p>
    <w:p>
      <w:r>
        <w:t xml:space="preserve">Меню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показывает устройства, которые OpenAL видит как capture</w:t>
      </w:r>
    </w:p>
    <w:p>
      <w:r>
        <w:t>devices.</w:t>
      </w:r>
    </w:p>
    <w:p>
      <w:r>
        <w:t>Команды: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покажет:</w:t>
      </w:r>
    </w:p>
    <w:p>
      <w:pPr>
        <w:pStyle w:val="ListBullet"/>
      </w:pPr>
      <w:r>
        <w:t>текущий выбор;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список устройств с индексами.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означает "следовать системному default".</w:t>
      </w:r>
    </w:p>
    <w:p>
      <w:r>
        <w:t>Если устройство переименовано или исчезло, выберите его заново через меню.</w:t>
      </w:r>
    </w:p>
    <w:p>
      <w:pPr>
        <w:pStyle w:val="Heading2"/>
      </w:pPr>
      <w:r>
        <w:t>10. Hosted control server</w:t>
      </w:r>
    </w:p>
    <w:p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по умолчанию: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Клиент обращается к control-plane для подготовки подключения. Сам voice</w:t>
      </w:r>
    </w:p>
    <w:p>
      <w:r>
        <w:t>traffic после входа идёт через голосовую инфраструктуру, а не через игровой</w:t>
      </w:r>
    </w:p>
    <w:p>
      <w:r>
        <w:t>Quake II сервер.</w:t>
      </w:r>
    </w:p>
    <w:p>
      <w:r>
        <w:t xml:space="preserve">Если вы используете локальный dev setup,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может указывать на</w:t>
      </w:r>
    </w:p>
    <w:p>
      <w:r>
        <w:t>локальный service. Но для обычного пользователя менять default не нужно.</w:t>
      </w:r>
    </w:p>
    <w:p>
      <w:pPr>
        <w:pStyle w:val="Heading2"/>
      </w:pPr>
      <w:r>
        <w:t>11. Автовход</w:t>
      </w:r>
    </w:p>
    <w:p>
      <w:r>
        <w:t>Чтобы voice включался сам: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подключиться к игровому серверу.</w:t>
      </w:r>
    </w:p>
    <w:p>
      <w:r>
        <w:t xml:space="preserve">Если вы вручную вышли через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>, повторный вход можно сделать</w:t>
      </w:r>
    </w:p>
    <w:p>
      <w:r>
        <w:t xml:space="preserve">через </w:t>
      </w:r>
      <w:r>
        <w:rPr>
          <w:rFonts w:ascii="Consolas" w:hAnsi="Consolas" w:eastAsia="Consolas"/>
          <w:sz w:val="19"/>
          <w:shd w:fill="EEF5EE"/>
        </w:rPr>
        <w:t>voice_join</w:t>
      </w:r>
      <w:r>
        <w:t>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В меню всё включено, но voice не работает</w:t>
      </w:r>
    </w:p>
    <w:p>
      <w:r>
        <w:t>Проверьте: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выбранный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t xml:space="preserve">доступность </w:t>
      </w:r>
      <w:r>
        <w:rPr>
          <w:rFonts w:ascii="Consolas" w:hAnsi="Consolas" w:eastAsia="Consolas"/>
          <w:sz w:val="19"/>
          <w:shd w:fill="EEF5EE"/>
        </w:rPr>
        <w:t>vc_server</w:t>
      </w:r>
      <w:r>
        <w:t>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Никто меня не слышит</w:t>
      </w:r>
    </w:p>
    <w:p>
      <w:r>
        <w:t>Проверьте:</w:t>
      </w:r>
    </w:p>
    <w:p>
      <w:pPr>
        <w:pStyle w:val="ListBullet"/>
      </w:pPr>
      <w:r>
        <w:t>PTT key назначен и удерживается;</w:t>
      </w:r>
    </w:p>
    <w:p>
      <w:pPr>
        <w:pStyle w:val="ListBullet"/>
      </w:pPr>
      <w:r>
        <w:t xml:space="preserve">в VAD режиме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не слишком высок;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выбран правильный микрофон.</w:t>
      </w:r>
    </w:p>
    <w:p>
      <w:pPr>
        <w:pStyle w:val="Heading3"/>
      </w:pPr>
      <w:r>
        <w:t>Я никого не слышу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активен;</w:t>
      </w:r>
    </w:p>
    <w:p>
      <w:pPr>
        <w:pStyle w:val="ListBullet"/>
      </w:pPr>
      <w:r>
        <w:t>вы действительно в одной комнате.</w:t>
      </w:r>
    </w:p>
    <w:p>
      <w:pPr>
        <w:pStyle w:val="Heading3"/>
      </w:pPr>
      <w:r>
        <w:t>Voice мешает игре</w:t>
      </w:r>
    </w:p>
    <w:p>
      <w:r>
        <w:t>Используйте:</w:t>
      </w:r>
    </w:p>
    <w:p>
      <w:pPr>
        <w:pStyle w:val="ListBullet"/>
      </w:pPr>
      <w:r>
        <w:t>PTT вместо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для временного mute incoming;</w:t>
      </w:r>
    </w:p>
    <w:p>
      <w:pPr>
        <w:pStyle w:val="ListBullet"/>
      </w:pPr>
      <w:r>
        <w:t>отдельную PTT key;</w:t>
      </w:r>
    </w:p>
    <w:p>
      <w:pPr>
        <w:pStyle w:val="ListBullet"/>
      </w:pPr>
      <w:r>
        <w:t xml:space="preserve">уменьшение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Хороший baseline</w:t>
      </w:r>
    </w:p>
    <w:p>
      <w:r>
        <w:t>Для большинства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Дальше настройте только микрофон, PTT key и громкость приёма.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runtime packaging</w:t>
      </w:r>
    </w:p>
    <w:p>
      <w:pPr>
        <w:pStyle w:val="ListBullet"/>
      </w:pPr>
      <w:r>
        <w:t>livekit_ffi.dll теперь явно входит в root релизного пакета 1.4 и зафиксирован в playbook/manifest как обязательный carry-forward runtime asset.</w:t>
      </w:r>
    </w:p>
    <w:p>
      <w:pPr>
        <w:pStyle w:val="ListBullet"/>
      </w:pPr>
      <w:r>
        <w:t>Voice Chat сохраняет логику 1.2; документация 1.4 уточняет упаковку runtime-файла, чтобы игра не падала на чистой сборке из-за отсутствующей DLL.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Voice Chat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